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72B" w:rsidRPr="00365321" w:rsidRDefault="00B9772B" w:rsidP="00B9772B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Автономная некоммерческая организация высшего образования</w:t>
      </w:r>
    </w:p>
    <w:p w:rsidR="00B9772B" w:rsidRPr="00365321" w:rsidRDefault="00B9772B" w:rsidP="00B9772B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«Открытый университет экономики, управления и права»</w:t>
      </w:r>
    </w:p>
    <w:p w:rsidR="00B9772B" w:rsidRPr="00365321" w:rsidRDefault="00B9772B" w:rsidP="00B9772B">
      <w:pPr>
        <w:contextualSpacing/>
        <w:jc w:val="center"/>
        <w:rPr>
          <w:sz w:val="28"/>
          <w:szCs w:val="28"/>
        </w:rPr>
      </w:pPr>
      <w:r w:rsidRPr="00365321">
        <w:rPr>
          <w:b/>
          <w:sz w:val="28"/>
          <w:szCs w:val="28"/>
        </w:rPr>
        <w:t>(АНО ВО ОУЭП)</w:t>
      </w:r>
    </w:p>
    <w:p w:rsidR="00B9772B" w:rsidRPr="00365321" w:rsidRDefault="00B9772B" w:rsidP="00B9772B">
      <w:pPr>
        <w:tabs>
          <w:tab w:val="left" w:pos="900"/>
          <w:tab w:val="left" w:pos="1080"/>
        </w:tabs>
        <w:suppressAutoHyphens/>
        <w:ind w:firstLine="709"/>
        <w:contextualSpacing/>
        <w:jc w:val="both"/>
        <w:rPr>
          <w:b/>
          <w:sz w:val="20"/>
        </w:rPr>
      </w:pPr>
    </w:p>
    <w:p w:rsidR="00B9772B" w:rsidRPr="00365321" w:rsidRDefault="00B9772B" w:rsidP="00B9772B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B9772B" w:rsidRPr="00664516" w:rsidRDefault="00B9772B" w:rsidP="00B9772B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sz w:val="20"/>
        </w:rPr>
        <w:t>УТВЕРЖДАЮ:</w:t>
      </w:r>
    </w:p>
    <w:p w:rsidR="00B9772B" w:rsidRPr="00664516" w:rsidRDefault="00B9772B" w:rsidP="00B9772B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Ректор АНО ВО ОУЭП, Фокина В.Н.</w:t>
      </w:r>
    </w:p>
    <w:p w:rsidR="00B9772B" w:rsidRPr="00664516" w:rsidRDefault="00B9772B" w:rsidP="00B9772B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B9772B" w:rsidRPr="00664516" w:rsidRDefault="00B9772B" w:rsidP="00B9772B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noProof/>
          <w:sz w:val="20"/>
        </w:rPr>
        <w:drawing>
          <wp:inline distT="0" distB="0" distL="0" distR="0" wp14:anchorId="13E2AD85" wp14:editId="7A27911E">
            <wp:extent cx="3616657" cy="1099464"/>
            <wp:effectExtent l="0" t="0" r="317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Фокина Валерия Николаевна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4483" cy="112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772B" w:rsidRPr="00664516" w:rsidRDefault="00B9772B" w:rsidP="00B9772B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19 апреля 2023 г.</w:t>
      </w:r>
    </w:p>
    <w:p w:rsidR="00B9772B" w:rsidRPr="00664516" w:rsidRDefault="00B9772B" w:rsidP="00B9772B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B9772B" w:rsidRPr="00664516" w:rsidRDefault="00B9772B" w:rsidP="00B9772B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Решение Ученого совета АНО ВО ОУЭП,</w:t>
      </w:r>
    </w:p>
    <w:p w:rsidR="00B9772B" w:rsidRPr="00664516" w:rsidRDefault="00B9772B" w:rsidP="00B9772B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 xml:space="preserve">Протокол N 9 от 19.04.2023 </w:t>
      </w:r>
    </w:p>
    <w:p w:rsidR="00B9772B" w:rsidRPr="00C96620" w:rsidRDefault="00B9772B" w:rsidP="00B9772B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6127F1" w:rsidRPr="00637460" w:rsidRDefault="006127F1" w:rsidP="006127F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6127F1" w:rsidRPr="00637460" w:rsidRDefault="006127F1" w:rsidP="006127F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color w:val="000000" w:themeColor="text1"/>
          <w:sz w:val="20"/>
        </w:rPr>
      </w:pPr>
    </w:p>
    <w:p w:rsidR="006127F1" w:rsidRPr="00637460" w:rsidRDefault="006127F1" w:rsidP="006127F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  <w:r w:rsidRPr="00637460">
        <w:rPr>
          <w:b/>
          <w:color w:val="000000" w:themeColor="text1"/>
          <w:szCs w:val="24"/>
        </w:rPr>
        <w:t>РАБОЧАЯ ПРОГРАММА</w:t>
      </w:r>
    </w:p>
    <w:p w:rsidR="006127F1" w:rsidRPr="00637460" w:rsidRDefault="006127F1" w:rsidP="006127F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</w:p>
    <w:p w:rsidR="006127F1" w:rsidRPr="00637460" w:rsidRDefault="006127F1" w:rsidP="006127F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  <w:r w:rsidRPr="00637460">
        <w:rPr>
          <w:b/>
          <w:color w:val="000000" w:themeColor="text1"/>
          <w:szCs w:val="24"/>
        </w:rPr>
        <w:t>по дисциплине</w:t>
      </w:r>
    </w:p>
    <w:p w:rsidR="006127F1" w:rsidRPr="00637460" w:rsidRDefault="006127F1" w:rsidP="006127F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</w:p>
    <w:p w:rsidR="006127F1" w:rsidRPr="00637460" w:rsidRDefault="006127F1" w:rsidP="006127F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  <w:r w:rsidRPr="00637460">
        <w:rPr>
          <w:color w:val="000000" w:themeColor="text1"/>
          <w:szCs w:val="24"/>
        </w:rPr>
        <w:t xml:space="preserve">Наименование дисциплины Б1.В.ДВ.07.02 </w:t>
      </w:r>
      <w:r w:rsidRPr="00637460">
        <w:rPr>
          <w:bCs/>
          <w:color w:val="000000" w:themeColor="text1"/>
          <w:spacing w:val="4"/>
          <w:szCs w:val="24"/>
        </w:rPr>
        <w:t>«</w:t>
      </w:r>
      <w:r w:rsidRPr="00637460">
        <w:rPr>
          <w:color w:val="000000" w:themeColor="text1"/>
          <w:szCs w:val="24"/>
        </w:rPr>
        <w:t>Международная система учета и отчетности»</w:t>
      </w:r>
    </w:p>
    <w:p w:rsidR="006127F1" w:rsidRPr="00637460" w:rsidRDefault="006127F1" w:rsidP="006127F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  <w:r w:rsidRPr="00637460">
        <w:rPr>
          <w:color w:val="000000" w:themeColor="text1"/>
          <w:szCs w:val="24"/>
        </w:rPr>
        <w:t>Образовательная программа направления подготовки 38.03.01 «Экономика», направленность (профиль): Финансы и кредит</w:t>
      </w:r>
    </w:p>
    <w:p w:rsidR="006127F1" w:rsidRPr="00637460" w:rsidRDefault="006127F1" w:rsidP="006127F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b/>
          <w:color w:val="000000" w:themeColor="text1"/>
          <w:szCs w:val="24"/>
        </w:rPr>
      </w:pPr>
    </w:p>
    <w:p w:rsidR="006127F1" w:rsidRPr="00637460" w:rsidRDefault="006127F1" w:rsidP="006127F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6127F1" w:rsidRPr="00637460" w:rsidRDefault="006127F1" w:rsidP="006127F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6127F1" w:rsidRPr="00637460" w:rsidRDefault="006127F1" w:rsidP="006127F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6127F1" w:rsidRPr="00637460" w:rsidRDefault="006127F1" w:rsidP="006127F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6127F1" w:rsidRPr="00637460" w:rsidRDefault="006127F1" w:rsidP="006127F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6127F1" w:rsidRPr="00637460" w:rsidRDefault="006127F1" w:rsidP="006127F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6127F1" w:rsidRPr="00637460" w:rsidRDefault="006127F1" w:rsidP="006127F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6127F1" w:rsidRPr="00637460" w:rsidRDefault="00B9772B" w:rsidP="006127F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 xml:space="preserve"> </w:t>
      </w:r>
    </w:p>
    <w:p w:rsidR="006127F1" w:rsidRPr="00637460" w:rsidRDefault="006127F1" w:rsidP="006127F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6127F1" w:rsidRPr="00637460" w:rsidRDefault="006127F1" w:rsidP="006127F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6127F1" w:rsidRPr="00637460" w:rsidRDefault="006127F1" w:rsidP="006127F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</w:p>
    <w:p w:rsidR="006127F1" w:rsidRPr="00637460" w:rsidRDefault="006127F1" w:rsidP="006127F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  <w:u w:val="single"/>
        </w:rPr>
      </w:pPr>
      <w:r w:rsidRPr="00637460">
        <w:rPr>
          <w:color w:val="000000" w:themeColor="text1"/>
          <w:szCs w:val="24"/>
        </w:rPr>
        <w:t>Квалификация - бакалавр</w:t>
      </w:r>
    </w:p>
    <w:p w:rsidR="006127F1" w:rsidRPr="00637460" w:rsidRDefault="006127F1" w:rsidP="006127F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6127F1" w:rsidRPr="00637460" w:rsidRDefault="006127F1" w:rsidP="006127F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6127F1" w:rsidRPr="00637460" w:rsidRDefault="006127F1" w:rsidP="006127F1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Разработчик:</w:t>
      </w:r>
    </w:p>
    <w:p w:rsidR="006127F1" w:rsidRPr="00637460" w:rsidRDefault="006127F1" w:rsidP="006127F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  <w:proofErr w:type="spellStart"/>
      <w:r w:rsidRPr="00637460">
        <w:rPr>
          <w:color w:val="000000" w:themeColor="text1"/>
          <w:sz w:val="20"/>
        </w:rPr>
        <w:t>Тулякова</w:t>
      </w:r>
      <w:proofErr w:type="spellEnd"/>
      <w:r w:rsidRPr="00637460">
        <w:rPr>
          <w:color w:val="000000" w:themeColor="text1"/>
          <w:sz w:val="20"/>
        </w:rPr>
        <w:t xml:space="preserve"> Е.В., </w:t>
      </w:r>
      <w:proofErr w:type="spellStart"/>
      <w:r w:rsidRPr="00637460">
        <w:rPr>
          <w:color w:val="000000" w:themeColor="text1"/>
          <w:sz w:val="20"/>
        </w:rPr>
        <w:t>к.фил.н</w:t>
      </w:r>
      <w:proofErr w:type="spellEnd"/>
      <w:r w:rsidRPr="00637460">
        <w:rPr>
          <w:color w:val="000000" w:themeColor="text1"/>
          <w:sz w:val="20"/>
        </w:rPr>
        <w:t>.</w:t>
      </w:r>
    </w:p>
    <w:p w:rsidR="006127F1" w:rsidRPr="00637460" w:rsidRDefault="006127F1" w:rsidP="006127F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6127F1" w:rsidRPr="00637460" w:rsidRDefault="006127F1" w:rsidP="006127F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6127F1" w:rsidRPr="00637460" w:rsidRDefault="006127F1" w:rsidP="006127F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rPr>
          <w:color w:val="000000" w:themeColor="text1"/>
          <w:sz w:val="20"/>
          <w:u w:val="single"/>
        </w:rPr>
      </w:pPr>
    </w:p>
    <w:p w:rsidR="006127F1" w:rsidRPr="00637460" w:rsidRDefault="006127F1" w:rsidP="006127F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6127F1" w:rsidRPr="00637460" w:rsidRDefault="006127F1" w:rsidP="006127F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6127F1" w:rsidRPr="00637460" w:rsidRDefault="006127F1" w:rsidP="006127F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6127F1" w:rsidRPr="00637460" w:rsidRDefault="006127F1" w:rsidP="006127F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6127F1" w:rsidRPr="00637460" w:rsidRDefault="006127F1" w:rsidP="006127F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B9772B" w:rsidRDefault="006127F1" w:rsidP="006127F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Москва 202</w:t>
      </w:r>
      <w:r w:rsidR="00B9772B">
        <w:rPr>
          <w:color w:val="000000" w:themeColor="text1"/>
          <w:sz w:val="20"/>
        </w:rPr>
        <w:t>3</w:t>
      </w:r>
    </w:p>
    <w:p w:rsidR="00B9772B" w:rsidRDefault="00B9772B">
      <w:pPr>
        <w:widowControl/>
        <w:snapToGrid/>
        <w:spacing w:before="0" w:after="200" w:line="276" w:lineRule="auto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br w:type="page"/>
      </w:r>
    </w:p>
    <w:p w:rsidR="006127F1" w:rsidRPr="00637460" w:rsidRDefault="006127F1" w:rsidP="006127F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color w:val="000000" w:themeColor="text1"/>
          <w:sz w:val="20"/>
        </w:rPr>
      </w:pPr>
    </w:p>
    <w:p w:rsidR="006127F1" w:rsidRPr="00637460" w:rsidRDefault="006127F1" w:rsidP="006127F1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bookmarkStart w:id="0" w:name="_GoBack"/>
      <w:bookmarkEnd w:id="0"/>
      <w:r w:rsidRPr="00637460">
        <w:rPr>
          <w:rFonts w:ascii="Times New Roman" w:hAnsi="Times New Roman"/>
          <w:b/>
          <w:color w:val="000000" w:themeColor="text1"/>
        </w:rPr>
        <w:t>1. Цели и задачи дисциплины</w:t>
      </w:r>
    </w:p>
    <w:p w:rsidR="006127F1" w:rsidRPr="00637460" w:rsidRDefault="006127F1" w:rsidP="006127F1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Цель дисциплины</w:t>
      </w:r>
      <w:r w:rsidRPr="00637460">
        <w:rPr>
          <w:color w:val="000000" w:themeColor="text1"/>
          <w:sz w:val="20"/>
        </w:rPr>
        <w:t xml:space="preserve"> - формирование у обучающихся понимания методологии развития бухгалтерского учета в зарубежных странах во взаимосвязи с Россией. Изучение данной дисциплины позволит лучше понять и осознать Международные стандарты финансовой отчетности с учетом специфики национальных, профессиональных особенностей бухгалтерского учета в России и других стран.</w:t>
      </w:r>
    </w:p>
    <w:p w:rsidR="006127F1" w:rsidRPr="00637460" w:rsidRDefault="006127F1" w:rsidP="006127F1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Задачи дисциплины:</w:t>
      </w:r>
    </w:p>
    <w:p w:rsidR="006127F1" w:rsidRPr="00637460" w:rsidRDefault="006127F1" w:rsidP="006127F1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/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получение знаний в области международной унификации бухгалтерского учета и отчетности в разных странах;</w:t>
      </w:r>
    </w:p>
    <w:p w:rsidR="006127F1" w:rsidRPr="00637460" w:rsidRDefault="006127F1" w:rsidP="006127F1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овладение методами и способами учетных процессов в странах британо-американской, континентальной и других системах бухгалтерского учета;</w:t>
      </w:r>
    </w:p>
    <w:p w:rsidR="006127F1" w:rsidRPr="00637460" w:rsidRDefault="006127F1" w:rsidP="006127F1">
      <w:pPr>
        <w:widowControl/>
        <w:snapToGrid/>
        <w:spacing w:before="0" w:after="0"/>
        <w:ind w:firstLine="709"/>
        <w:rPr>
          <w:color w:val="000000" w:themeColor="text1"/>
          <w:szCs w:val="24"/>
        </w:rPr>
      </w:pPr>
      <w:r w:rsidRPr="00637460">
        <w:rPr>
          <w:color w:val="000000" w:themeColor="text1"/>
          <w:sz w:val="20"/>
          <w:szCs w:val="24"/>
        </w:rPr>
        <w:t>- получение практических навыков формирования учетных регистров в системах бухгалтерского учета за рубежом.</w:t>
      </w:r>
      <w:r w:rsidRPr="00637460">
        <w:rPr>
          <w:color w:val="000000" w:themeColor="text1"/>
          <w:szCs w:val="24"/>
        </w:rPr>
        <w:t xml:space="preserve">  </w:t>
      </w:r>
    </w:p>
    <w:p w:rsidR="006127F1" w:rsidRPr="00637460" w:rsidRDefault="006127F1" w:rsidP="006127F1">
      <w:pPr>
        <w:widowControl/>
        <w:tabs>
          <w:tab w:val="left" w:pos="900"/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</w:p>
    <w:p w:rsidR="006127F1" w:rsidRPr="00637460" w:rsidRDefault="006127F1" w:rsidP="006127F1">
      <w:pPr>
        <w:pStyle w:val="10"/>
        <w:tabs>
          <w:tab w:val="right" w:leader="dot" w:pos="9600"/>
        </w:tabs>
        <w:ind w:firstLine="709"/>
        <w:contextualSpacing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2. Место дисциплины в структуре ОП</w:t>
      </w:r>
    </w:p>
    <w:p w:rsidR="006127F1" w:rsidRPr="00637460" w:rsidRDefault="006127F1" w:rsidP="006127F1">
      <w:pPr>
        <w:pStyle w:val="2f0"/>
        <w:tabs>
          <w:tab w:val="left" w:pos="900"/>
          <w:tab w:val="left" w:pos="1080"/>
        </w:tabs>
        <w:suppressAutoHyphens/>
        <w:ind w:firstLine="709"/>
        <w:jc w:val="both"/>
        <w:rPr>
          <w:b w:val="0"/>
          <w:color w:val="000000" w:themeColor="text1"/>
        </w:rPr>
      </w:pPr>
      <w:r w:rsidRPr="00637460">
        <w:rPr>
          <w:b w:val="0"/>
          <w:color w:val="000000" w:themeColor="text1"/>
        </w:rPr>
        <w:t xml:space="preserve">Дисциплина «Международная система учета и отчетности» относится к дисциплинам по выбору </w:t>
      </w:r>
      <w:r w:rsidRPr="00637460">
        <w:rPr>
          <w:b w:val="0"/>
          <w:bCs/>
          <w:color w:val="000000" w:themeColor="text1"/>
        </w:rPr>
        <w:t xml:space="preserve">части, формируемой участниками образовательных отношений, </w:t>
      </w:r>
      <w:r w:rsidRPr="00637460">
        <w:rPr>
          <w:b w:val="0"/>
          <w:color w:val="000000" w:themeColor="text1"/>
        </w:rPr>
        <w:t xml:space="preserve">Блока 1. </w:t>
      </w:r>
    </w:p>
    <w:p w:rsidR="006127F1" w:rsidRPr="00637460" w:rsidRDefault="006127F1" w:rsidP="006127F1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color w:val="000000" w:themeColor="text1"/>
        </w:rPr>
      </w:pPr>
    </w:p>
    <w:p w:rsidR="006127F1" w:rsidRPr="00637460" w:rsidRDefault="006127F1" w:rsidP="006127F1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3. Планируемые результаты обучения по дисциплине</w:t>
      </w:r>
    </w:p>
    <w:p w:rsidR="006127F1" w:rsidRPr="00637460" w:rsidRDefault="006127F1" w:rsidP="006127F1">
      <w:pPr>
        <w:tabs>
          <w:tab w:val="left" w:pos="900"/>
          <w:tab w:val="left" w:pos="1080"/>
        </w:tabs>
        <w:spacing w:before="0" w:after="0"/>
        <w:ind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результате изучения дисциплины обучающийся должен освоить:</w:t>
      </w:r>
    </w:p>
    <w:p w:rsidR="000828E5" w:rsidRDefault="000828E5" w:rsidP="000828E5">
      <w:pPr>
        <w:tabs>
          <w:tab w:val="left" w:pos="900"/>
        </w:tabs>
        <w:suppressAutoHyphens/>
        <w:spacing w:before="0" w:after="0"/>
        <w:ind w:firstLine="709"/>
        <w:jc w:val="both"/>
        <w:rPr>
          <w:i/>
          <w:color w:val="000000" w:themeColor="text1"/>
          <w:sz w:val="20"/>
        </w:rPr>
      </w:pPr>
      <w:r>
        <w:rPr>
          <w:i/>
          <w:color w:val="000000" w:themeColor="text1"/>
          <w:sz w:val="20"/>
        </w:rPr>
        <w:t>профессиональная компетенция</w:t>
      </w:r>
    </w:p>
    <w:p w:rsidR="000828E5" w:rsidRDefault="000828E5" w:rsidP="000828E5">
      <w:pPr>
        <w:tabs>
          <w:tab w:val="left" w:pos="900"/>
        </w:tabs>
        <w:suppressAutoHyphens/>
        <w:spacing w:before="0" w:after="0"/>
        <w:ind w:firstLine="709"/>
        <w:jc w:val="both"/>
        <w:rPr>
          <w:b/>
          <w:i/>
          <w:color w:val="000000" w:themeColor="text1"/>
          <w:sz w:val="20"/>
        </w:rPr>
      </w:pPr>
      <w:r>
        <w:rPr>
          <w:color w:val="000000" w:themeColor="text1"/>
          <w:sz w:val="20"/>
        </w:rPr>
        <w:t>ПК-2. Способен на основе существующих методик, нормативно-правовой базы рассчитывать финансово-экономические показатели деятельности экономических субъектов, анализировать, оценивать и использовать полученные результаты для принятия экономических, финансовых и инвестиционных решений</w:t>
      </w:r>
    </w:p>
    <w:p w:rsidR="000828E5" w:rsidRDefault="000828E5" w:rsidP="000828E5">
      <w:pPr>
        <w:tabs>
          <w:tab w:val="left" w:pos="900"/>
        </w:tabs>
        <w:suppressAutoHyphens/>
        <w:spacing w:before="0" w:after="0"/>
        <w:ind w:firstLine="709"/>
        <w:jc w:val="both"/>
        <w:rPr>
          <w:b/>
          <w:i/>
          <w:color w:val="000000" w:themeColor="text1"/>
          <w:sz w:val="20"/>
        </w:rPr>
      </w:pPr>
    </w:p>
    <w:p w:rsidR="000828E5" w:rsidRDefault="000828E5" w:rsidP="000828E5">
      <w:pPr>
        <w:tabs>
          <w:tab w:val="left" w:pos="900"/>
        </w:tabs>
        <w:suppressAutoHyphens/>
        <w:spacing w:before="0" w:after="0"/>
        <w:ind w:firstLine="709"/>
        <w:jc w:val="both"/>
        <w:rPr>
          <w:b/>
          <w:i/>
          <w:color w:val="000000" w:themeColor="text1"/>
          <w:sz w:val="20"/>
        </w:rPr>
      </w:pPr>
      <w:r>
        <w:rPr>
          <w:b/>
          <w:i/>
          <w:color w:val="000000" w:themeColor="text1"/>
          <w:sz w:val="20"/>
        </w:rPr>
        <w:t>Результаты освоения дисциплины, установленные индикаторы достижения компетенций</w:t>
      </w:r>
    </w:p>
    <w:p w:rsidR="000828E5" w:rsidRDefault="000828E5" w:rsidP="000828E5">
      <w:pPr>
        <w:pStyle w:val="aff8"/>
        <w:tabs>
          <w:tab w:val="left" w:pos="993"/>
        </w:tabs>
        <w:suppressAutoHyphens/>
        <w:spacing w:before="0" w:after="0"/>
        <w:ind w:left="0" w:firstLine="709"/>
        <w:jc w:val="both"/>
        <w:rPr>
          <w:color w:val="000000" w:themeColor="text1"/>
          <w:sz w:val="2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1"/>
        <w:gridCol w:w="2713"/>
        <w:gridCol w:w="5245"/>
      </w:tblGrid>
      <w:tr w:rsidR="000828E5" w:rsidTr="000828E5">
        <w:trPr>
          <w:tblHeader/>
        </w:trPr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E5" w:rsidRDefault="000828E5">
            <w:pPr>
              <w:tabs>
                <w:tab w:val="left" w:pos="1080"/>
              </w:tabs>
              <w:spacing w:before="0" w:after="0" w:line="276" w:lineRule="auto"/>
              <w:jc w:val="center"/>
              <w:rPr>
                <w:b/>
                <w:color w:val="000000" w:themeColor="text1"/>
                <w:sz w:val="20"/>
                <w:lang w:eastAsia="en-US"/>
              </w:rPr>
            </w:pPr>
            <w:r>
              <w:rPr>
                <w:b/>
                <w:color w:val="000000" w:themeColor="text1"/>
                <w:sz w:val="20"/>
                <w:lang w:eastAsia="en-US"/>
              </w:rPr>
              <w:t xml:space="preserve">Наименование </w:t>
            </w:r>
            <w:r>
              <w:rPr>
                <w:b/>
                <w:color w:val="000000" w:themeColor="text1"/>
                <w:sz w:val="20"/>
                <w:lang w:eastAsia="en-US"/>
              </w:rPr>
              <w:br/>
              <w:t>компетенции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E5" w:rsidRDefault="000828E5">
            <w:pPr>
              <w:tabs>
                <w:tab w:val="left" w:pos="234"/>
                <w:tab w:val="left" w:pos="1080"/>
              </w:tabs>
              <w:spacing w:before="0" w:after="0" w:line="276" w:lineRule="auto"/>
              <w:jc w:val="center"/>
              <w:rPr>
                <w:b/>
                <w:color w:val="000000" w:themeColor="text1"/>
                <w:sz w:val="20"/>
                <w:lang w:eastAsia="en-US"/>
              </w:rPr>
            </w:pPr>
            <w:r>
              <w:rPr>
                <w:b/>
                <w:color w:val="000000" w:themeColor="text1"/>
                <w:sz w:val="20"/>
                <w:lang w:eastAsia="en-US"/>
              </w:rPr>
              <w:t>Индикаторы достижения компетенции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E5" w:rsidRDefault="000828E5">
            <w:pPr>
              <w:tabs>
                <w:tab w:val="left" w:pos="228"/>
                <w:tab w:val="left" w:pos="1080"/>
              </w:tabs>
              <w:spacing w:before="0" w:after="0" w:line="276" w:lineRule="auto"/>
              <w:jc w:val="center"/>
              <w:rPr>
                <w:b/>
                <w:color w:val="000000" w:themeColor="text1"/>
                <w:sz w:val="20"/>
                <w:lang w:eastAsia="en-US"/>
              </w:rPr>
            </w:pPr>
            <w:r>
              <w:rPr>
                <w:b/>
                <w:color w:val="000000" w:themeColor="text1"/>
                <w:sz w:val="20"/>
                <w:lang w:eastAsia="en-US"/>
              </w:rPr>
              <w:t xml:space="preserve">Показатели (планируемые) результаты </w:t>
            </w:r>
            <w:r>
              <w:rPr>
                <w:b/>
                <w:color w:val="000000" w:themeColor="text1"/>
                <w:sz w:val="20"/>
                <w:lang w:eastAsia="en-US"/>
              </w:rPr>
              <w:br/>
              <w:t>обучения</w:t>
            </w:r>
          </w:p>
        </w:tc>
      </w:tr>
      <w:tr w:rsidR="000828E5" w:rsidTr="000828E5">
        <w:tc>
          <w:tcPr>
            <w:tcW w:w="1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E5" w:rsidRDefault="000828E5">
            <w:pPr>
              <w:tabs>
                <w:tab w:val="left" w:pos="1080"/>
              </w:tabs>
              <w:spacing w:before="0" w:after="0" w:line="276" w:lineRule="auto"/>
              <w:rPr>
                <w:b/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ПК-2. Способен на основе существующих методик, нормативно-правовой базы рассчитывать финансово-экономические показатели деятельности экономических субъектов, анализировать, оценивать и использовать полученные результаты для принятия экономических, финансовых и инвестиционных решений</w:t>
            </w:r>
          </w:p>
        </w:tc>
        <w:tc>
          <w:tcPr>
            <w:tcW w:w="2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8E5" w:rsidRDefault="000828E5">
            <w:pPr>
              <w:tabs>
                <w:tab w:val="left" w:pos="1080"/>
              </w:tabs>
              <w:spacing w:before="0" w:after="0" w:line="276" w:lineRule="auto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ПК-2.1. Владеет навыками поиска, анализа и использования нормативных и правовых документов в деятельности экономических субъектов</w:t>
            </w:r>
          </w:p>
          <w:p w:rsidR="000828E5" w:rsidRDefault="000828E5">
            <w:pPr>
              <w:tabs>
                <w:tab w:val="left" w:pos="1080"/>
              </w:tabs>
              <w:spacing w:before="0" w:after="0" w:line="276" w:lineRule="auto"/>
              <w:rPr>
                <w:color w:val="000000" w:themeColor="text1"/>
                <w:sz w:val="20"/>
                <w:lang w:eastAsia="en-US"/>
              </w:rPr>
            </w:pPr>
          </w:p>
          <w:p w:rsidR="000828E5" w:rsidRDefault="000828E5">
            <w:pPr>
              <w:tabs>
                <w:tab w:val="left" w:pos="1080"/>
              </w:tabs>
              <w:spacing w:before="0" w:after="0" w:line="276" w:lineRule="auto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ПК-2.2. Анализирует финансовую, бухгалтерскую и статистическую отчетность, применяет нормативно-правовую базу, регламентирующую порядок расчета финансово-экономических показателей</w:t>
            </w:r>
          </w:p>
          <w:p w:rsidR="000828E5" w:rsidRDefault="000828E5">
            <w:pPr>
              <w:tabs>
                <w:tab w:val="left" w:pos="1080"/>
              </w:tabs>
              <w:spacing w:before="0" w:after="0" w:line="276" w:lineRule="auto"/>
              <w:rPr>
                <w:color w:val="000000" w:themeColor="text1"/>
                <w:sz w:val="20"/>
                <w:lang w:eastAsia="en-US"/>
              </w:rPr>
            </w:pPr>
          </w:p>
          <w:p w:rsidR="000828E5" w:rsidRDefault="000828E5">
            <w:pPr>
              <w:tabs>
                <w:tab w:val="left" w:pos="1080"/>
              </w:tabs>
              <w:spacing w:before="0" w:after="0" w:line="276" w:lineRule="auto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ПК-2.3.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финансового и производственного потенциала экономических субъектов</w:t>
            </w:r>
          </w:p>
          <w:p w:rsidR="000828E5" w:rsidRDefault="000828E5">
            <w:pPr>
              <w:tabs>
                <w:tab w:val="left" w:pos="1080"/>
              </w:tabs>
              <w:spacing w:before="0" w:after="0" w:line="276" w:lineRule="auto"/>
              <w:rPr>
                <w:b/>
                <w:color w:val="000000" w:themeColor="text1"/>
                <w:sz w:val="20"/>
                <w:u w:val="single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E5" w:rsidRDefault="000828E5">
            <w:pPr>
              <w:tabs>
                <w:tab w:val="left" w:pos="228"/>
                <w:tab w:val="left" w:pos="630"/>
                <w:tab w:val="left" w:pos="1080"/>
              </w:tabs>
              <w:spacing w:before="0" w:after="0" w:line="276" w:lineRule="auto"/>
              <w:jc w:val="both"/>
              <w:rPr>
                <w:b/>
                <w:color w:val="000000" w:themeColor="text1"/>
                <w:sz w:val="20"/>
                <w:u w:val="single"/>
                <w:lang w:eastAsia="en-US"/>
              </w:rPr>
            </w:pPr>
            <w:r>
              <w:rPr>
                <w:b/>
                <w:color w:val="000000" w:themeColor="text1"/>
                <w:sz w:val="20"/>
                <w:u w:val="single"/>
                <w:lang w:eastAsia="en-US"/>
              </w:rPr>
              <w:t>Знать:</w:t>
            </w:r>
          </w:p>
          <w:p w:rsidR="000828E5" w:rsidRDefault="000828E5" w:rsidP="000828E5">
            <w:pPr>
              <w:numPr>
                <w:ilvl w:val="0"/>
                <w:numId w:val="28"/>
              </w:numPr>
              <w:tabs>
                <w:tab w:val="left" w:pos="228"/>
                <w:tab w:val="left" w:pos="630"/>
                <w:tab w:val="left" w:pos="993"/>
              </w:tabs>
              <w:snapToGrid/>
              <w:spacing w:before="0" w:after="0" w:line="276" w:lineRule="auto"/>
              <w:ind w:left="0" w:firstLine="0"/>
              <w:jc w:val="both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 xml:space="preserve">исторические предпосылки и влияние внешней среды на формирование различных моделей учета, основанные на истории его развития и современных тенденциях мировой практики ведения бухгалтерского учета и формирования бухгалтерской (финансовой) отчетности; </w:t>
            </w:r>
          </w:p>
          <w:p w:rsidR="000828E5" w:rsidRDefault="000828E5" w:rsidP="000828E5">
            <w:pPr>
              <w:numPr>
                <w:ilvl w:val="0"/>
                <w:numId w:val="28"/>
              </w:numPr>
              <w:tabs>
                <w:tab w:val="left" w:pos="228"/>
                <w:tab w:val="left" w:pos="630"/>
                <w:tab w:val="left" w:pos="993"/>
              </w:tabs>
              <w:snapToGrid/>
              <w:spacing w:before="0" w:after="0" w:line="276" w:lineRule="auto"/>
              <w:ind w:left="0" w:firstLine="0"/>
              <w:jc w:val="both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методологию бухгалтерского учета и составления финансовой отчетности по правилам, действующим в международной практике учета и отчетности</w:t>
            </w:r>
          </w:p>
          <w:p w:rsidR="000828E5" w:rsidRDefault="000828E5" w:rsidP="000828E5">
            <w:pPr>
              <w:numPr>
                <w:ilvl w:val="0"/>
                <w:numId w:val="28"/>
              </w:numPr>
              <w:tabs>
                <w:tab w:val="left" w:pos="228"/>
                <w:tab w:val="left" w:pos="630"/>
                <w:tab w:val="left" w:pos="993"/>
              </w:tabs>
              <w:snapToGrid/>
              <w:spacing w:before="0" w:after="0" w:line="276" w:lineRule="auto"/>
              <w:ind w:left="0" w:firstLine="0"/>
              <w:jc w:val="both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 xml:space="preserve">принципы и правила ведения бухгалтерского учета и составления финансовой отчетности по международным стандартам; </w:t>
            </w:r>
          </w:p>
          <w:p w:rsidR="000828E5" w:rsidRDefault="000828E5" w:rsidP="000828E5">
            <w:pPr>
              <w:numPr>
                <w:ilvl w:val="0"/>
                <w:numId w:val="28"/>
              </w:numPr>
              <w:tabs>
                <w:tab w:val="left" w:pos="228"/>
                <w:tab w:val="left" w:pos="630"/>
                <w:tab w:val="left" w:pos="993"/>
              </w:tabs>
              <w:snapToGrid/>
              <w:spacing w:before="0" w:after="0" w:line="276" w:lineRule="auto"/>
              <w:ind w:left="0" w:firstLine="0"/>
              <w:jc w:val="both"/>
              <w:rPr>
                <w:b/>
                <w:color w:val="000000" w:themeColor="text1"/>
                <w:sz w:val="20"/>
                <w:u w:val="single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систему сбора, обработки и формирования отчетной финансовой информации.</w:t>
            </w:r>
          </w:p>
        </w:tc>
      </w:tr>
      <w:tr w:rsidR="000828E5" w:rsidTr="000828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8E5" w:rsidRDefault="000828E5">
            <w:pPr>
              <w:widowControl/>
              <w:snapToGrid/>
              <w:spacing w:before="0" w:after="0"/>
              <w:rPr>
                <w:b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8E5" w:rsidRDefault="000828E5">
            <w:pPr>
              <w:widowControl/>
              <w:snapToGrid/>
              <w:spacing w:before="0" w:after="0"/>
              <w:rPr>
                <w:b/>
                <w:color w:val="000000" w:themeColor="text1"/>
                <w:sz w:val="20"/>
                <w:u w:val="single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E5" w:rsidRDefault="000828E5">
            <w:pPr>
              <w:tabs>
                <w:tab w:val="left" w:pos="228"/>
                <w:tab w:val="left" w:pos="630"/>
                <w:tab w:val="left" w:pos="1080"/>
              </w:tabs>
              <w:spacing w:before="0" w:after="0" w:line="276" w:lineRule="auto"/>
              <w:jc w:val="both"/>
              <w:rPr>
                <w:b/>
                <w:color w:val="000000" w:themeColor="text1"/>
                <w:sz w:val="20"/>
                <w:u w:val="single"/>
                <w:lang w:eastAsia="en-US"/>
              </w:rPr>
            </w:pPr>
            <w:r>
              <w:rPr>
                <w:b/>
                <w:color w:val="000000" w:themeColor="text1"/>
                <w:sz w:val="20"/>
                <w:u w:val="single"/>
                <w:lang w:eastAsia="en-US"/>
              </w:rPr>
              <w:t>Уметь:</w:t>
            </w:r>
          </w:p>
          <w:p w:rsidR="000828E5" w:rsidRDefault="000828E5" w:rsidP="000828E5">
            <w:pPr>
              <w:numPr>
                <w:ilvl w:val="0"/>
                <w:numId w:val="28"/>
              </w:numPr>
              <w:tabs>
                <w:tab w:val="left" w:pos="228"/>
                <w:tab w:val="left" w:pos="630"/>
                <w:tab w:val="left" w:pos="993"/>
              </w:tabs>
              <w:snapToGrid/>
              <w:spacing w:before="0" w:after="0" w:line="276" w:lineRule="auto"/>
              <w:ind w:left="0" w:firstLine="0"/>
              <w:jc w:val="both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читать финансовую</w:t>
            </w:r>
            <w:r>
              <w:rPr>
                <w:color w:val="000000" w:themeColor="text1"/>
                <w:spacing w:val="8"/>
                <w:sz w:val="20"/>
                <w:lang w:eastAsia="en-US"/>
              </w:rPr>
              <w:t xml:space="preserve"> </w:t>
            </w:r>
            <w:r>
              <w:rPr>
                <w:color w:val="000000" w:themeColor="text1"/>
                <w:sz w:val="20"/>
                <w:lang w:eastAsia="en-US"/>
              </w:rPr>
              <w:t>отчетность;</w:t>
            </w:r>
          </w:p>
          <w:p w:rsidR="000828E5" w:rsidRDefault="000828E5" w:rsidP="000828E5">
            <w:pPr>
              <w:numPr>
                <w:ilvl w:val="0"/>
                <w:numId w:val="28"/>
              </w:numPr>
              <w:tabs>
                <w:tab w:val="left" w:pos="228"/>
                <w:tab w:val="left" w:pos="630"/>
                <w:tab w:val="left" w:pos="993"/>
              </w:tabs>
              <w:snapToGrid/>
              <w:spacing w:before="0" w:after="0" w:line="276" w:lineRule="auto"/>
              <w:ind w:left="0" w:firstLine="0"/>
              <w:jc w:val="both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давать оценку текущего состояния имеющихся ресурсов на предприятии, активов и обязательств компании;</w:t>
            </w:r>
          </w:p>
          <w:p w:rsidR="000828E5" w:rsidRDefault="000828E5" w:rsidP="000828E5">
            <w:pPr>
              <w:numPr>
                <w:ilvl w:val="0"/>
                <w:numId w:val="28"/>
              </w:numPr>
              <w:tabs>
                <w:tab w:val="left" w:pos="228"/>
                <w:tab w:val="left" w:pos="630"/>
                <w:tab w:val="left" w:pos="993"/>
              </w:tabs>
              <w:snapToGrid/>
              <w:spacing w:before="0" w:after="0" w:line="276" w:lineRule="auto"/>
              <w:ind w:left="0" w:firstLine="0"/>
              <w:jc w:val="both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делать соответствующие расчетные оценки и вырабатывать профессиональные суждения практического применения основных принципов и концепций МСФО;</w:t>
            </w:r>
          </w:p>
          <w:p w:rsidR="000828E5" w:rsidRDefault="000828E5" w:rsidP="000828E5">
            <w:pPr>
              <w:numPr>
                <w:ilvl w:val="0"/>
                <w:numId w:val="28"/>
              </w:numPr>
              <w:tabs>
                <w:tab w:val="left" w:pos="228"/>
                <w:tab w:val="left" w:pos="630"/>
                <w:tab w:val="left" w:pos="993"/>
              </w:tabs>
              <w:snapToGrid/>
              <w:spacing w:before="0" w:after="0" w:line="276" w:lineRule="auto"/>
              <w:ind w:left="0" w:firstLine="0"/>
              <w:jc w:val="both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 xml:space="preserve">использовать систему знаний о принципах бухгалтерского учета в соответствии с международными стандартами для разработки и обоснования учетной политики предприятия, составления отчетности; </w:t>
            </w:r>
          </w:p>
          <w:p w:rsidR="000828E5" w:rsidRDefault="000828E5" w:rsidP="000828E5">
            <w:pPr>
              <w:numPr>
                <w:ilvl w:val="0"/>
                <w:numId w:val="28"/>
              </w:numPr>
              <w:tabs>
                <w:tab w:val="left" w:pos="228"/>
                <w:tab w:val="left" w:pos="630"/>
                <w:tab w:val="left" w:pos="993"/>
              </w:tabs>
              <w:snapToGrid/>
              <w:spacing w:before="0" w:after="0" w:line="276" w:lineRule="auto"/>
              <w:ind w:left="0" w:firstLine="0"/>
              <w:jc w:val="both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 xml:space="preserve">решать на примерах конкретных хозяйственных ситуаций вопросы оценки, учетной регистрации, </w:t>
            </w:r>
            <w:r>
              <w:rPr>
                <w:color w:val="000000" w:themeColor="text1"/>
                <w:sz w:val="20"/>
                <w:lang w:eastAsia="en-US"/>
              </w:rPr>
              <w:lastRenderedPageBreak/>
              <w:t xml:space="preserve">накопления и формирования учетной информации финансового характера с целью последующего ее использования в финансовых отчетах; </w:t>
            </w:r>
          </w:p>
          <w:p w:rsidR="000828E5" w:rsidRDefault="000828E5" w:rsidP="000828E5">
            <w:pPr>
              <w:numPr>
                <w:ilvl w:val="0"/>
                <w:numId w:val="28"/>
              </w:numPr>
              <w:tabs>
                <w:tab w:val="left" w:pos="228"/>
                <w:tab w:val="left" w:pos="630"/>
                <w:tab w:val="left" w:pos="993"/>
              </w:tabs>
              <w:snapToGrid/>
              <w:spacing w:before="0" w:after="0" w:line="276" w:lineRule="auto"/>
              <w:ind w:left="0" w:firstLine="0"/>
              <w:jc w:val="both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представлять информацию наиболее уместным способом для всех групп пользователей отчетности, принимающих экономические решения на основе такой отчетности</w:t>
            </w:r>
          </w:p>
          <w:p w:rsidR="000828E5" w:rsidRDefault="000828E5" w:rsidP="000828E5">
            <w:pPr>
              <w:numPr>
                <w:ilvl w:val="0"/>
                <w:numId w:val="28"/>
              </w:numPr>
              <w:tabs>
                <w:tab w:val="left" w:pos="228"/>
                <w:tab w:val="left" w:pos="630"/>
                <w:tab w:val="left" w:pos="993"/>
              </w:tabs>
              <w:snapToGrid/>
              <w:spacing w:before="0" w:after="0" w:line="276" w:lineRule="auto"/>
              <w:ind w:left="0" w:firstLine="0"/>
              <w:jc w:val="both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анализировать финансовую, бухгалтерскую и статистическую отчетность;</w:t>
            </w:r>
          </w:p>
          <w:p w:rsidR="000828E5" w:rsidRDefault="000828E5" w:rsidP="000828E5">
            <w:pPr>
              <w:numPr>
                <w:ilvl w:val="0"/>
                <w:numId w:val="28"/>
              </w:numPr>
              <w:tabs>
                <w:tab w:val="left" w:pos="228"/>
                <w:tab w:val="left" w:pos="630"/>
                <w:tab w:val="left" w:pos="993"/>
              </w:tabs>
              <w:snapToGrid/>
              <w:spacing w:before="0" w:after="0" w:line="276" w:lineRule="auto"/>
              <w:ind w:left="0" w:firstLine="0"/>
              <w:jc w:val="both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применять нормативно-правовую базу, регламентирующую порядок расчета финансово-экономических показателей:</w:t>
            </w:r>
          </w:p>
          <w:p w:rsidR="000828E5" w:rsidRDefault="000828E5" w:rsidP="000828E5">
            <w:pPr>
              <w:numPr>
                <w:ilvl w:val="0"/>
                <w:numId w:val="28"/>
              </w:numPr>
              <w:tabs>
                <w:tab w:val="left" w:pos="228"/>
                <w:tab w:val="left" w:pos="630"/>
                <w:tab w:val="left" w:pos="1080"/>
              </w:tabs>
              <w:spacing w:before="0" w:after="0" w:line="276" w:lineRule="auto"/>
              <w:ind w:left="0" w:firstLine="0"/>
              <w:jc w:val="both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проводить анализ внешней и внутренней среды ведения бизнеса, выявлять основные факторы экономического роста;</w:t>
            </w:r>
          </w:p>
          <w:p w:rsidR="000828E5" w:rsidRDefault="000828E5" w:rsidP="000828E5">
            <w:pPr>
              <w:numPr>
                <w:ilvl w:val="0"/>
                <w:numId w:val="28"/>
              </w:numPr>
              <w:tabs>
                <w:tab w:val="left" w:pos="228"/>
                <w:tab w:val="left" w:pos="570"/>
                <w:tab w:val="left" w:pos="630"/>
                <w:tab w:val="left" w:pos="1080"/>
              </w:tabs>
              <w:spacing w:before="0" w:after="0" w:line="276" w:lineRule="auto"/>
              <w:ind w:left="0" w:firstLine="0"/>
              <w:jc w:val="both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оценивать эффективность формирования и использования финансового и производственного потенциала экономических субъектов</w:t>
            </w:r>
          </w:p>
        </w:tc>
      </w:tr>
      <w:tr w:rsidR="000828E5" w:rsidTr="000828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8E5" w:rsidRDefault="000828E5">
            <w:pPr>
              <w:widowControl/>
              <w:snapToGrid/>
              <w:spacing w:before="0" w:after="0"/>
              <w:rPr>
                <w:b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8E5" w:rsidRDefault="000828E5">
            <w:pPr>
              <w:widowControl/>
              <w:snapToGrid/>
              <w:spacing w:before="0" w:after="0"/>
              <w:rPr>
                <w:b/>
                <w:color w:val="000000" w:themeColor="text1"/>
                <w:sz w:val="20"/>
                <w:u w:val="single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8E5" w:rsidRDefault="000828E5">
            <w:pPr>
              <w:tabs>
                <w:tab w:val="left" w:pos="228"/>
                <w:tab w:val="left" w:pos="630"/>
                <w:tab w:val="left" w:pos="1080"/>
              </w:tabs>
              <w:spacing w:before="0" w:after="0" w:line="276" w:lineRule="auto"/>
              <w:jc w:val="both"/>
              <w:rPr>
                <w:b/>
                <w:color w:val="000000" w:themeColor="text1"/>
                <w:sz w:val="20"/>
                <w:u w:val="single"/>
                <w:lang w:eastAsia="en-US"/>
              </w:rPr>
            </w:pPr>
            <w:r>
              <w:rPr>
                <w:b/>
                <w:color w:val="000000" w:themeColor="text1"/>
                <w:sz w:val="20"/>
                <w:u w:val="single"/>
                <w:lang w:eastAsia="en-US"/>
              </w:rPr>
              <w:t>Владеть:</w:t>
            </w:r>
          </w:p>
          <w:p w:rsidR="000828E5" w:rsidRDefault="000828E5" w:rsidP="000828E5">
            <w:pPr>
              <w:numPr>
                <w:ilvl w:val="0"/>
                <w:numId w:val="28"/>
              </w:numPr>
              <w:tabs>
                <w:tab w:val="left" w:pos="228"/>
                <w:tab w:val="left" w:pos="630"/>
                <w:tab w:val="left" w:pos="1080"/>
              </w:tabs>
              <w:spacing w:before="0" w:after="0" w:line="276" w:lineRule="auto"/>
              <w:ind w:left="0" w:firstLine="0"/>
              <w:jc w:val="both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навыками поиска, анализа и использования нормативных и правовых документов в деятельности экономических субъектов;</w:t>
            </w:r>
          </w:p>
          <w:p w:rsidR="000828E5" w:rsidRDefault="000828E5" w:rsidP="000828E5">
            <w:pPr>
              <w:pStyle w:val="afffc"/>
              <w:widowControl w:val="0"/>
              <w:numPr>
                <w:ilvl w:val="1"/>
                <w:numId w:val="29"/>
              </w:numPr>
              <w:tabs>
                <w:tab w:val="left" w:pos="228"/>
                <w:tab w:val="left" w:pos="630"/>
                <w:tab w:val="left" w:pos="74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lang w:eastAsia="en-US"/>
              </w:rPr>
              <w:t>навыками составления форм бухгалтерской финансовой отчетности;</w:t>
            </w:r>
          </w:p>
          <w:p w:rsidR="000828E5" w:rsidRDefault="000828E5" w:rsidP="000828E5">
            <w:pPr>
              <w:pStyle w:val="afffc"/>
              <w:widowControl w:val="0"/>
              <w:numPr>
                <w:ilvl w:val="1"/>
                <w:numId w:val="29"/>
              </w:numPr>
              <w:tabs>
                <w:tab w:val="left" w:pos="228"/>
                <w:tab w:val="left" w:pos="630"/>
                <w:tab w:val="left" w:pos="74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lang w:eastAsia="en-US"/>
              </w:rPr>
              <w:t xml:space="preserve">навыками использования отчетной бухгалтерской информации участниками рыночных отношений в процессе принятия решений; </w:t>
            </w:r>
          </w:p>
          <w:p w:rsidR="000828E5" w:rsidRDefault="000828E5" w:rsidP="000828E5">
            <w:pPr>
              <w:numPr>
                <w:ilvl w:val="0"/>
                <w:numId w:val="28"/>
              </w:numPr>
              <w:tabs>
                <w:tab w:val="left" w:pos="228"/>
                <w:tab w:val="left" w:pos="630"/>
                <w:tab w:val="left" w:pos="993"/>
              </w:tabs>
              <w:snapToGrid/>
              <w:spacing w:before="0" w:after="0" w:line="276" w:lineRule="auto"/>
              <w:ind w:left="0" w:firstLine="0"/>
              <w:jc w:val="both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способами и приемами первичного наблюдения; счетного, учетного и аналитического обобщения информации;</w:t>
            </w:r>
          </w:p>
          <w:p w:rsidR="000828E5" w:rsidRDefault="000828E5" w:rsidP="000828E5">
            <w:pPr>
              <w:numPr>
                <w:ilvl w:val="0"/>
                <w:numId w:val="28"/>
              </w:numPr>
              <w:tabs>
                <w:tab w:val="left" w:pos="228"/>
                <w:tab w:val="left" w:pos="630"/>
                <w:tab w:val="left" w:pos="993"/>
              </w:tabs>
              <w:snapToGrid/>
              <w:spacing w:before="0" w:after="0" w:line="276" w:lineRule="auto"/>
              <w:ind w:left="0" w:firstLine="0"/>
              <w:jc w:val="both"/>
              <w:rPr>
                <w:b/>
                <w:color w:val="000000" w:themeColor="text1"/>
                <w:sz w:val="20"/>
                <w:u w:val="single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навыками трансформации российской отчетности в</w:t>
            </w:r>
            <w:r>
              <w:rPr>
                <w:color w:val="000000" w:themeColor="text1"/>
                <w:spacing w:val="44"/>
                <w:sz w:val="20"/>
                <w:lang w:eastAsia="en-US"/>
              </w:rPr>
              <w:t xml:space="preserve"> </w:t>
            </w:r>
            <w:r>
              <w:rPr>
                <w:color w:val="000000" w:themeColor="text1"/>
                <w:sz w:val="20"/>
                <w:lang w:eastAsia="en-US"/>
              </w:rPr>
              <w:t>отчетность по МСФО</w:t>
            </w:r>
          </w:p>
        </w:tc>
      </w:tr>
    </w:tbl>
    <w:p w:rsidR="000828E5" w:rsidRDefault="000828E5" w:rsidP="000828E5">
      <w:pPr>
        <w:pStyle w:val="aff8"/>
        <w:tabs>
          <w:tab w:val="left" w:pos="993"/>
        </w:tabs>
        <w:suppressAutoHyphens/>
        <w:spacing w:before="0" w:after="0"/>
        <w:ind w:left="0" w:firstLine="709"/>
        <w:jc w:val="both"/>
        <w:rPr>
          <w:color w:val="000000" w:themeColor="text1"/>
          <w:sz w:val="20"/>
        </w:rPr>
      </w:pPr>
    </w:p>
    <w:p w:rsidR="006127F1" w:rsidRPr="00637460" w:rsidRDefault="006127F1" w:rsidP="006127F1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 xml:space="preserve">4 Объем дисциплины и виды учебной работы </w:t>
      </w:r>
    </w:p>
    <w:p w:rsidR="006127F1" w:rsidRPr="00637460" w:rsidRDefault="006127F1" w:rsidP="006127F1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6127F1" w:rsidRPr="00637460" w:rsidRDefault="006127F1" w:rsidP="006127F1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Учебным планом предусматриваются следующие виды работы по дисциплине:</w:t>
      </w:r>
    </w:p>
    <w:p w:rsidR="006127F1" w:rsidRPr="00637460" w:rsidRDefault="006127F1" w:rsidP="006127F1">
      <w:pPr>
        <w:widowControl/>
        <w:snapToGrid/>
        <w:spacing w:before="0" w:after="0"/>
        <w:ind w:firstLine="680"/>
        <w:jc w:val="right"/>
        <w:rPr>
          <w:b/>
          <w:color w:val="000000" w:themeColor="text1"/>
          <w:sz w:val="20"/>
        </w:rPr>
      </w:pPr>
    </w:p>
    <w:tbl>
      <w:tblPr>
        <w:tblW w:w="1028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"/>
        <w:gridCol w:w="4537"/>
        <w:gridCol w:w="720"/>
        <w:gridCol w:w="900"/>
        <w:gridCol w:w="720"/>
        <w:gridCol w:w="933"/>
        <w:gridCol w:w="687"/>
        <w:gridCol w:w="900"/>
      </w:tblGrid>
      <w:tr w:rsidR="006127F1" w:rsidRPr="00637460" w:rsidTr="004A57FA">
        <w:tc>
          <w:tcPr>
            <w:tcW w:w="889" w:type="dxa"/>
            <w:vMerge w:val="restart"/>
            <w:vAlign w:val="center"/>
          </w:tcPr>
          <w:p w:rsidR="006127F1" w:rsidRPr="00637460" w:rsidRDefault="006127F1" w:rsidP="006127F1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4537" w:type="dxa"/>
            <w:vMerge w:val="restart"/>
            <w:vAlign w:val="center"/>
          </w:tcPr>
          <w:p w:rsidR="006127F1" w:rsidRPr="00637460" w:rsidRDefault="006127F1" w:rsidP="006127F1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Виды учебных занятий</w:t>
            </w:r>
          </w:p>
        </w:tc>
        <w:tc>
          <w:tcPr>
            <w:tcW w:w="4860" w:type="dxa"/>
            <w:gridSpan w:val="6"/>
          </w:tcPr>
          <w:p w:rsidR="006127F1" w:rsidRPr="00637460" w:rsidRDefault="006127F1" w:rsidP="006127F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Всего часов по формам обучения,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 ч</w:t>
            </w:r>
          </w:p>
        </w:tc>
      </w:tr>
      <w:tr w:rsidR="006127F1" w:rsidRPr="00637460" w:rsidTr="004A57FA">
        <w:tc>
          <w:tcPr>
            <w:tcW w:w="889" w:type="dxa"/>
            <w:vMerge/>
          </w:tcPr>
          <w:p w:rsidR="006127F1" w:rsidRPr="00637460" w:rsidRDefault="006127F1" w:rsidP="006127F1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6127F1" w:rsidRPr="00637460" w:rsidRDefault="006127F1" w:rsidP="006127F1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1620" w:type="dxa"/>
            <w:gridSpan w:val="2"/>
          </w:tcPr>
          <w:p w:rsidR="006127F1" w:rsidRPr="00637460" w:rsidRDefault="006127F1" w:rsidP="006127F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Очная</w:t>
            </w:r>
          </w:p>
        </w:tc>
        <w:tc>
          <w:tcPr>
            <w:tcW w:w="1653" w:type="dxa"/>
            <w:gridSpan w:val="2"/>
          </w:tcPr>
          <w:p w:rsidR="006127F1" w:rsidRPr="00637460" w:rsidRDefault="006127F1" w:rsidP="006127F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Очно-заочная</w:t>
            </w:r>
          </w:p>
        </w:tc>
        <w:tc>
          <w:tcPr>
            <w:tcW w:w="1587" w:type="dxa"/>
            <w:gridSpan w:val="2"/>
          </w:tcPr>
          <w:p w:rsidR="006127F1" w:rsidRPr="00637460" w:rsidRDefault="006127F1" w:rsidP="006127F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Заочная</w:t>
            </w:r>
          </w:p>
        </w:tc>
      </w:tr>
      <w:tr w:rsidR="006127F1" w:rsidRPr="00637460" w:rsidTr="004A57FA">
        <w:tc>
          <w:tcPr>
            <w:tcW w:w="889" w:type="dxa"/>
            <w:vMerge/>
          </w:tcPr>
          <w:p w:rsidR="006127F1" w:rsidRPr="00637460" w:rsidRDefault="006127F1" w:rsidP="006127F1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6127F1" w:rsidRPr="00637460" w:rsidRDefault="006127F1" w:rsidP="006127F1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6127F1" w:rsidRPr="00637460" w:rsidRDefault="006127F1" w:rsidP="006127F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6127F1" w:rsidRPr="00637460" w:rsidRDefault="006127F1" w:rsidP="006127F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720" w:type="dxa"/>
            <w:vAlign w:val="center"/>
          </w:tcPr>
          <w:p w:rsidR="006127F1" w:rsidRPr="00637460" w:rsidRDefault="006127F1" w:rsidP="006127F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33" w:type="dxa"/>
            <w:vAlign w:val="center"/>
          </w:tcPr>
          <w:p w:rsidR="006127F1" w:rsidRPr="00637460" w:rsidRDefault="006127F1" w:rsidP="006127F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687" w:type="dxa"/>
            <w:vAlign w:val="center"/>
          </w:tcPr>
          <w:p w:rsidR="006127F1" w:rsidRPr="00637460" w:rsidRDefault="006127F1" w:rsidP="006127F1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6127F1" w:rsidRPr="00637460" w:rsidRDefault="006127F1" w:rsidP="006127F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</w:tr>
      <w:tr w:rsidR="00974390" w:rsidRPr="00637460" w:rsidTr="004A57FA">
        <w:tc>
          <w:tcPr>
            <w:tcW w:w="889" w:type="dxa"/>
            <w:vMerge w:val="restart"/>
          </w:tcPr>
          <w:p w:rsidR="00974390" w:rsidRPr="00637460" w:rsidRDefault="00974390" w:rsidP="006127F1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</w:t>
            </w:r>
          </w:p>
        </w:tc>
        <w:tc>
          <w:tcPr>
            <w:tcW w:w="4537" w:type="dxa"/>
          </w:tcPr>
          <w:p w:rsidR="00974390" w:rsidRPr="00637460" w:rsidRDefault="00974390" w:rsidP="006127F1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Контактная работа (объем работы обучающихся во взаимодействии с преподавателем) (всего)</w:t>
            </w:r>
          </w:p>
        </w:tc>
        <w:tc>
          <w:tcPr>
            <w:tcW w:w="720" w:type="dxa"/>
          </w:tcPr>
          <w:p w:rsidR="00974390" w:rsidRPr="00637460" w:rsidRDefault="00974390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18,2</w:t>
            </w:r>
          </w:p>
        </w:tc>
        <w:tc>
          <w:tcPr>
            <w:tcW w:w="900" w:type="dxa"/>
          </w:tcPr>
          <w:p w:rsidR="00974390" w:rsidRPr="00637460" w:rsidRDefault="00974390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974390" w:rsidRPr="00637460" w:rsidRDefault="00974390" w:rsidP="006127F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18,2</w:t>
            </w:r>
          </w:p>
        </w:tc>
        <w:tc>
          <w:tcPr>
            <w:tcW w:w="933" w:type="dxa"/>
          </w:tcPr>
          <w:p w:rsidR="00974390" w:rsidRPr="00637460" w:rsidRDefault="00974390" w:rsidP="006127F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974390" w:rsidRPr="00637460" w:rsidRDefault="00974390" w:rsidP="006127F1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10,2</w:t>
            </w:r>
          </w:p>
        </w:tc>
        <w:tc>
          <w:tcPr>
            <w:tcW w:w="900" w:type="dxa"/>
          </w:tcPr>
          <w:p w:rsidR="00974390" w:rsidRPr="00637460" w:rsidRDefault="00974390" w:rsidP="006127F1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974390" w:rsidRPr="00637460" w:rsidTr="004A57FA">
        <w:tc>
          <w:tcPr>
            <w:tcW w:w="889" w:type="dxa"/>
            <w:vMerge/>
          </w:tcPr>
          <w:p w:rsidR="00974390" w:rsidRPr="00637460" w:rsidRDefault="00974390" w:rsidP="006127F1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</w:tcPr>
          <w:p w:rsidR="00974390" w:rsidRPr="00637460" w:rsidRDefault="00974390" w:rsidP="006127F1">
            <w:pPr>
              <w:suppressAutoHyphens/>
              <w:spacing w:before="0" w:after="0"/>
              <w:rPr>
                <w:b/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В том числе в форме практической подготовки</w:t>
            </w:r>
          </w:p>
        </w:tc>
        <w:tc>
          <w:tcPr>
            <w:tcW w:w="720" w:type="dxa"/>
          </w:tcPr>
          <w:p w:rsidR="00974390" w:rsidRPr="00637460" w:rsidRDefault="00974390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974390" w:rsidRPr="00637460" w:rsidRDefault="00974390" w:rsidP="00221ABB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4</w:t>
            </w:r>
          </w:p>
        </w:tc>
        <w:tc>
          <w:tcPr>
            <w:tcW w:w="720" w:type="dxa"/>
          </w:tcPr>
          <w:p w:rsidR="00974390" w:rsidRPr="00637460" w:rsidRDefault="00974390" w:rsidP="006127F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974390" w:rsidRPr="00637460" w:rsidRDefault="00974390" w:rsidP="006127F1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4</w:t>
            </w:r>
          </w:p>
        </w:tc>
        <w:tc>
          <w:tcPr>
            <w:tcW w:w="687" w:type="dxa"/>
          </w:tcPr>
          <w:p w:rsidR="00974390" w:rsidRPr="00637460" w:rsidRDefault="00974390" w:rsidP="006127F1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974390" w:rsidRPr="00637460" w:rsidRDefault="00974390" w:rsidP="006127F1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37460">
              <w:rPr>
                <w:i/>
                <w:color w:val="000000" w:themeColor="text1"/>
                <w:sz w:val="20"/>
                <w:szCs w:val="20"/>
              </w:rPr>
              <w:t>2</w:t>
            </w:r>
          </w:p>
        </w:tc>
      </w:tr>
      <w:tr w:rsidR="00974390" w:rsidRPr="00637460" w:rsidTr="00464D19">
        <w:tc>
          <w:tcPr>
            <w:tcW w:w="889" w:type="dxa"/>
          </w:tcPr>
          <w:p w:rsidR="00974390" w:rsidRPr="00637460" w:rsidRDefault="00974390" w:rsidP="006127F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1.1</w:t>
            </w:r>
          </w:p>
        </w:tc>
        <w:tc>
          <w:tcPr>
            <w:tcW w:w="4537" w:type="dxa"/>
          </w:tcPr>
          <w:p w:rsidR="00974390" w:rsidRPr="00637460" w:rsidRDefault="00974390" w:rsidP="006127F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лекционного типа (лекции)</w:t>
            </w:r>
          </w:p>
        </w:tc>
        <w:tc>
          <w:tcPr>
            <w:tcW w:w="720" w:type="dxa"/>
            <w:vAlign w:val="center"/>
          </w:tcPr>
          <w:p w:rsidR="00974390" w:rsidRPr="00637460" w:rsidRDefault="00974390" w:rsidP="00221AB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00" w:type="dxa"/>
          </w:tcPr>
          <w:p w:rsidR="00974390" w:rsidRPr="00637460" w:rsidRDefault="00974390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974390" w:rsidRPr="00637460" w:rsidRDefault="00974390" w:rsidP="006127F1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33" w:type="dxa"/>
          </w:tcPr>
          <w:p w:rsidR="00974390" w:rsidRPr="00637460" w:rsidRDefault="00974390" w:rsidP="006127F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974390" w:rsidRPr="00637460" w:rsidRDefault="00974390" w:rsidP="006127F1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:rsidR="00974390" w:rsidRPr="00637460" w:rsidRDefault="00974390" w:rsidP="006127F1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974390" w:rsidRPr="00637460" w:rsidTr="00464D19">
        <w:tc>
          <w:tcPr>
            <w:tcW w:w="889" w:type="dxa"/>
          </w:tcPr>
          <w:p w:rsidR="00974390" w:rsidRPr="00637460" w:rsidRDefault="00974390" w:rsidP="006127F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</w:t>
            </w:r>
          </w:p>
        </w:tc>
        <w:tc>
          <w:tcPr>
            <w:tcW w:w="4537" w:type="dxa"/>
          </w:tcPr>
          <w:p w:rsidR="00974390" w:rsidRPr="00637460" w:rsidRDefault="00974390" w:rsidP="006127F1">
            <w:pPr>
              <w:suppressAutoHyphens/>
              <w:spacing w:before="0" w:after="0"/>
              <w:rPr>
                <w:rFonts w:eastAsia="Times New Roman"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занятия семинарского типа (практические)*, </w:t>
            </w:r>
          </w:p>
          <w:p w:rsidR="00974390" w:rsidRPr="00637460" w:rsidRDefault="00974390" w:rsidP="006127F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в том числе: </w:t>
            </w:r>
          </w:p>
        </w:tc>
        <w:tc>
          <w:tcPr>
            <w:tcW w:w="720" w:type="dxa"/>
            <w:vAlign w:val="center"/>
          </w:tcPr>
          <w:p w:rsidR="00974390" w:rsidRPr="00637460" w:rsidRDefault="00974390" w:rsidP="00221AB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900" w:type="dxa"/>
          </w:tcPr>
          <w:p w:rsidR="00974390" w:rsidRPr="00637460" w:rsidRDefault="00974390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974390" w:rsidRPr="00637460" w:rsidRDefault="00974390" w:rsidP="006127F1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933" w:type="dxa"/>
          </w:tcPr>
          <w:p w:rsidR="00974390" w:rsidRPr="00637460" w:rsidRDefault="00974390" w:rsidP="006127F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974390" w:rsidRPr="00637460" w:rsidRDefault="00974390" w:rsidP="006127F1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00" w:type="dxa"/>
          </w:tcPr>
          <w:p w:rsidR="00974390" w:rsidRPr="00637460" w:rsidRDefault="00974390" w:rsidP="006127F1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974390" w:rsidRPr="00637460" w:rsidTr="004A57FA">
        <w:tc>
          <w:tcPr>
            <w:tcW w:w="889" w:type="dxa"/>
            <w:vMerge w:val="restart"/>
          </w:tcPr>
          <w:p w:rsidR="00974390" w:rsidRPr="00637460" w:rsidRDefault="00974390" w:rsidP="006127F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1.2.1</w:t>
            </w:r>
          </w:p>
        </w:tc>
        <w:tc>
          <w:tcPr>
            <w:tcW w:w="4537" w:type="dxa"/>
          </w:tcPr>
          <w:p w:rsidR="00974390" w:rsidRPr="00637460" w:rsidRDefault="00974390" w:rsidP="006127F1">
            <w:pPr>
              <w:suppressAutoHyphens/>
              <w:spacing w:before="0" w:after="0"/>
              <w:rPr>
                <w:rFonts w:eastAsia="Times New Roman"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семинар-дискуссия, </w:t>
            </w:r>
          </w:p>
          <w:p w:rsidR="00974390" w:rsidRPr="00637460" w:rsidRDefault="00974390" w:rsidP="006127F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практические занятия</w:t>
            </w:r>
          </w:p>
        </w:tc>
        <w:tc>
          <w:tcPr>
            <w:tcW w:w="720" w:type="dxa"/>
          </w:tcPr>
          <w:p w:rsidR="00974390" w:rsidRPr="00637460" w:rsidRDefault="00974390" w:rsidP="00221AB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974390" w:rsidRPr="00637460" w:rsidRDefault="00974390" w:rsidP="00221ABB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974390" w:rsidRPr="00637460" w:rsidRDefault="00974390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720" w:type="dxa"/>
          </w:tcPr>
          <w:p w:rsidR="00974390" w:rsidRPr="00637460" w:rsidRDefault="00974390" w:rsidP="006127F1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974390" w:rsidRPr="00637460" w:rsidRDefault="00974390" w:rsidP="006127F1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974390" w:rsidRPr="00637460" w:rsidRDefault="00974390" w:rsidP="006127F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687" w:type="dxa"/>
          </w:tcPr>
          <w:p w:rsidR="00974390" w:rsidRPr="00637460" w:rsidRDefault="00974390" w:rsidP="006127F1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74390" w:rsidRPr="00637460" w:rsidRDefault="00974390" w:rsidP="006127F1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974390" w:rsidRPr="00637460" w:rsidRDefault="00974390" w:rsidP="006127F1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974390" w:rsidRPr="00637460" w:rsidRDefault="00974390" w:rsidP="006127F1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6</w:t>
            </w:r>
          </w:p>
        </w:tc>
      </w:tr>
      <w:tr w:rsidR="00974390" w:rsidRPr="00637460" w:rsidTr="00464D19">
        <w:tc>
          <w:tcPr>
            <w:tcW w:w="889" w:type="dxa"/>
            <w:vMerge/>
          </w:tcPr>
          <w:p w:rsidR="00974390" w:rsidRPr="00637460" w:rsidRDefault="00974390" w:rsidP="006127F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</w:p>
        </w:tc>
        <w:tc>
          <w:tcPr>
            <w:tcW w:w="4537" w:type="dxa"/>
          </w:tcPr>
          <w:p w:rsidR="00974390" w:rsidRPr="00637460" w:rsidRDefault="00974390" w:rsidP="006127F1">
            <w:pPr>
              <w:suppressAutoHyphens/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в форме практической подготовки</w:t>
            </w:r>
          </w:p>
        </w:tc>
        <w:tc>
          <w:tcPr>
            <w:tcW w:w="720" w:type="dxa"/>
            <w:vAlign w:val="center"/>
          </w:tcPr>
          <w:p w:rsidR="00974390" w:rsidRPr="00637460" w:rsidRDefault="00974390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974390" w:rsidRPr="00637460" w:rsidRDefault="00974390" w:rsidP="00221ABB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4</w:t>
            </w:r>
          </w:p>
        </w:tc>
        <w:tc>
          <w:tcPr>
            <w:tcW w:w="720" w:type="dxa"/>
            <w:vAlign w:val="center"/>
          </w:tcPr>
          <w:p w:rsidR="00974390" w:rsidRPr="00637460" w:rsidRDefault="00974390" w:rsidP="006127F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974390" w:rsidRPr="00637460" w:rsidRDefault="00974390" w:rsidP="006127F1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4</w:t>
            </w:r>
          </w:p>
        </w:tc>
        <w:tc>
          <w:tcPr>
            <w:tcW w:w="687" w:type="dxa"/>
          </w:tcPr>
          <w:p w:rsidR="00974390" w:rsidRPr="00637460" w:rsidRDefault="00974390" w:rsidP="006127F1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974390" w:rsidRPr="00637460" w:rsidRDefault="00974390" w:rsidP="006127F1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37460">
              <w:rPr>
                <w:i/>
                <w:color w:val="000000" w:themeColor="text1"/>
                <w:sz w:val="20"/>
                <w:szCs w:val="20"/>
              </w:rPr>
              <w:t>2</w:t>
            </w:r>
          </w:p>
        </w:tc>
      </w:tr>
      <w:tr w:rsidR="00974390" w:rsidRPr="00637460" w:rsidTr="004A57FA">
        <w:tc>
          <w:tcPr>
            <w:tcW w:w="889" w:type="dxa"/>
          </w:tcPr>
          <w:p w:rsidR="00974390" w:rsidRPr="00637460" w:rsidRDefault="00974390" w:rsidP="006127F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1.2.2</w:t>
            </w:r>
          </w:p>
        </w:tc>
        <w:tc>
          <w:tcPr>
            <w:tcW w:w="4537" w:type="dxa"/>
          </w:tcPr>
          <w:p w:rsidR="00974390" w:rsidRPr="00637460" w:rsidRDefault="00974390" w:rsidP="006127F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семинарского типа: лабораторные работы  (лабораторные практикумы)</w:t>
            </w:r>
          </w:p>
        </w:tc>
        <w:tc>
          <w:tcPr>
            <w:tcW w:w="720" w:type="dxa"/>
          </w:tcPr>
          <w:p w:rsidR="00974390" w:rsidRPr="00637460" w:rsidRDefault="00974390" w:rsidP="00221ABB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900" w:type="dxa"/>
          </w:tcPr>
          <w:p w:rsidR="00974390" w:rsidRPr="00637460" w:rsidRDefault="00974390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974390" w:rsidRPr="00637460" w:rsidRDefault="00974390" w:rsidP="006127F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933" w:type="dxa"/>
          </w:tcPr>
          <w:p w:rsidR="00974390" w:rsidRPr="00637460" w:rsidRDefault="00974390" w:rsidP="006127F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974390" w:rsidRPr="00637460" w:rsidRDefault="00974390" w:rsidP="006127F1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974390" w:rsidRPr="00637460" w:rsidRDefault="00974390" w:rsidP="006127F1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974390" w:rsidRPr="00637460" w:rsidTr="004A57FA">
        <w:tc>
          <w:tcPr>
            <w:tcW w:w="889" w:type="dxa"/>
          </w:tcPr>
          <w:p w:rsidR="00974390" w:rsidRPr="00637460" w:rsidRDefault="00974390" w:rsidP="006127F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1.2.3</w:t>
            </w:r>
          </w:p>
        </w:tc>
        <w:tc>
          <w:tcPr>
            <w:tcW w:w="4537" w:type="dxa"/>
          </w:tcPr>
          <w:p w:rsidR="00974390" w:rsidRPr="00637460" w:rsidRDefault="00974390" w:rsidP="006127F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курсовое проектирование (выполнение курсовой работы) </w:t>
            </w:r>
          </w:p>
        </w:tc>
        <w:tc>
          <w:tcPr>
            <w:tcW w:w="720" w:type="dxa"/>
          </w:tcPr>
          <w:p w:rsidR="00974390" w:rsidRPr="00637460" w:rsidRDefault="00974390" w:rsidP="00221ABB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974390" w:rsidRPr="00637460" w:rsidRDefault="00974390" w:rsidP="00221ABB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974390" w:rsidRPr="00637460" w:rsidRDefault="00974390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974390" w:rsidRPr="00637460" w:rsidRDefault="00974390" w:rsidP="006127F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974390" w:rsidRPr="00637460" w:rsidRDefault="00974390" w:rsidP="006127F1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3" w:type="dxa"/>
          </w:tcPr>
          <w:p w:rsidR="00974390" w:rsidRPr="00637460" w:rsidRDefault="00974390" w:rsidP="006127F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974390" w:rsidRPr="00637460" w:rsidRDefault="00974390" w:rsidP="006127F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974390" w:rsidRPr="00637460" w:rsidRDefault="00974390" w:rsidP="006127F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974390" w:rsidRPr="00637460" w:rsidRDefault="00974390" w:rsidP="006127F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974390" w:rsidRPr="00637460" w:rsidTr="004A57FA">
        <w:tc>
          <w:tcPr>
            <w:tcW w:w="889" w:type="dxa"/>
          </w:tcPr>
          <w:p w:rsidR="00974390" w:rsidRPr="00637460" w:rsidRDefault="00974390" w:rsidP="006127F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</w:t>
            </w:r>
          </w:p>
        </w:tc>
        <w:tc>
          <w:tcPr>
            <w:tcW w:w="4537" w:type="dxa"/>
          </w:tcPr>
          <w:p w:rsidR="00974390" w:rsidRPr="00637460" w:rsidRDefault="00974390" w:rsidP="006127F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контроль промежуточной аттестации и </w:t>
            </w:r>
            <w:r w:rsidRPr="00637460">
              <w:rPr>
                <w:color w:val="000000" w:themeColor="text1"/>
                <w:sz w:val="20"/>
              </w:rPr>
              <w:lastRenderedPageBreak/>
              <w:t>оценивание ее результатов, в том числе:</w:t>
            </w:r>
          </w:p>
        </w:tc>
        <w:tc>
          <w:tcPr>
            <w:tcW w:w="720" w:type="dxa"/>
          </w:tcPr>
          <w:p w:rsidR="00974390" w:rsidRPr="00637460" w:rsidRDefault="00974390" w:rsidP="00221AB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2,2</w:t>
            </w:r>
          </w:p>
        </w:tc>
        <w:tc>
          <w:tcPr>
            <w:tcW w:w="900" w:type="dxa"/>
          </w:tcPr>
          <w:p w:rsidR="00974390" w:rsidRPr="00637460" w:rsidRDefault="00974390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974390" w:rsidRPr="00637460" w:rsidRDefault="00974390" w:rsidP="006127F1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33" w:type="dxa"/>
          </w:tcPr>
          <w:p w:rsidR="00974390" w:rsidRPr="00637460" w:rsidRDefault="00974390" w:rsidP="006127F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974390" w:rsidRPr="00637460" w:rsidRDefault="00974390" w:rsidP="006127F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00" w:type="dxa"/>
          </w:tcPr>
          <w:p w:rsidR="00974390" w:rsidRPr="00637460" w:rsidRDefault="00974390" w:rsidP="006127F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974390" w:rsidRPr="00637460" w:rsidTr="00464D19">
        <w:tc>
          <w:tcPr>
            <w:tcW w:w="889" w:type="dxa"/>
          </w:tcPr>
          <w:p w:rsidR="00974390" w:rsidRPr="00637460" w:rsidRDefault="00974390" w:rsidP="006127F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1.3.1</w:t>
            </w:r>
          </w:p>
        </w:tc>
        <w:tc>
          <w:tcPr>
            <w:tcW w:w="4537" w:type="dxa"/>
          </w:tcPr>
          <w:p w:rsidR="00974390" w:rsidRPr="00637460" w:rsidRDefault="00974390" w:rsidP="006127F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консультации групповые </w:t>
            </w:r>
          </w:p>
        </w:tc>
        <w:tc>
          <w:tcPr>
            <w:tcW w:w="720" w:type="dxa"/>
            <w:vAlign w:val="center"/>
          </w:tcPr>
          <w:p w:rsidR="00974390" w:rsidRPr="00637460" w:rsidRDefault="00974390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974390" w:rsidRPr="00637460" w:rsidRDefault="00974390" w:rsidP="00221ABB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720" w:type="dxa"/>
            <w:vAlign w:val="center"/>
          </w:tcPr>
          <w:p w:rsidR="00974390" w:rsidRPr="00637460" w:rsidRDefault="00974390" w:rsidP="006127F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974390" w:rsidRPr="00637460" w:rsidRDefault="00974390" w:rsidP="006127F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687" w:type="dxa"/>
          </w:tcPr>
          <w:p w:rsidR="00974390" w:rsidRPr="00637460" w:rsidRDefault="00974390" w:rsidP="006127F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974390" w:rsidRPr="00637460" w:rsidRDefault="00974390" w:rsidP="006127F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</w:tr>
      <w:tr w:rsidR="00974390" w:rsidRPr="00637460" w:rsidTr="00464D19">
        <w:tc>
          <w:tcPr>
            <w:tcW w:w="889" w:type="dxa"/>
          </w:tcPr>
          <w:p w:rsidR="00974390" w:rsidRPr="00637460" w:rsidRDefault="00974390" w:rsidP="006127F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1.3.2</w:t>
            </w:r>
          </w:p>
        </w:tc>
        <w:tc>
          <w:tcPr>
            <w:tcW w:w="4537" w:type="dxa"/>
          </w:tcPr>
          <w:p w:rsidR="00974390" w:rsidRPr="00637460" w:rsidRDefault="00974390" w:rsidP="006127F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прохождение промежуточной аттестации </w:t>
            </w:r>
          </w:p>
        </w:tc>
        <w:tc>
          <w:tcPr>
            <w:tcW w:w="720" w:type="dxa"/>
            <w:vAlign w:val="center"/>
          </w:tcPr>
          <w:p w:rsidR="00974390" w:rsidRPr="00637460" w:rsidRDefault="00974390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974390" w:rsidRPr="00637460" w:rsidRDefault="00974390" w:rsidP="00221ABB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  <w:tc>
          <w:tcPr>
            <w:tcW w:w="720" w:type="dxa"/>
            <w:vAlign w:val="center"/>
          </w:tcPr>
          <w:p w:rsidR="00974390" w:rsidRPr="00637460" w:rsidRDefault="00974390" w:rsidP="006127F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974390" w:rsidRPr="00637460" w:rsidRDefault="00974390" w:rsidP="006127F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  <w:tc>
          <w:tcPr>
            <w:tcW w:w="687" w:type="dxa"/>
          </w:tcPr>
          <w:p w:rsidR="00974390" w:rsidRPr="00637460" w:rsidRDefault="00974390" w:rsidP="006127F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974390" w:rsidRPr="00637460" w:rsidRDefault="00974390" w:rsidP="006127F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</w:tr>
      <w:tr w:rsidR="00974390" w:rsidRPr="00637460" w:rsidTr="00464D19">
        <w:tc>
          <w:tcPr>
            <w:tcW w:w="889" w:type="dxa"/>
          </w:tcPr>
          <w:p w:rsidR="00974390" w:rsidRPr="00637460" w:rsidRDefault="00974390" w:rsidP="006127F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  <w:tc>
          <w:tcPr>
            <w:tcW w:w="4537" w:type="dxa"/>
          </w:tcPr>
          <w:p w:rsidR="00974390" w:rsidRPr="00637460" w:rsidRDefault="00974390" w:rsidP="006127F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Самостоятельная работа (всего)</w:t>
            </w:r>
          </w:p>
        </w:tc>
        <w:tc>
          <w:tcPr>
            <w:tcW w:w="720" w:type="dxa"/>
            <w:vAlign w:val="center"/>
          </w:tcPr>
          <w:p w:rsidR="00974390" w:rsidRPr="00637460" w:rsidRDefault="00974390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110</w:t>
            </w:r>
          </w:p>
        </w:tc>
        <w:tc>
          <w:tcPr>
            <w:tcW w:w="900" w:type="dxa"/>
          </w:tcPr>
          <w:p w:rsidR="00974390" w:rsidRPr="00637460" w:rsidRDefault="00974390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974390" w:rsidRPr="00637460" w:rsidRDefault="00974390" w:rsidP="006127F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110</w:t>
            </w:r>
          </w:p>
        </w:tc>
        <w:tc>
          <w:tcPr>
            <w:tcW w:w="933" w:type="dxa"/>
          </w:tcPr>
          <w:p w:rsidR="00974390" w:rsidRPr="00637460" w:rsidRDefault="00974390" w:rsidP="006127F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974390" w:rsidRPr="00637460" w:rsidRDefault="00974390" w:rsidP="006127F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127</w:t>
            </w:r>
          </w:p>
        </w:tc>
        <w:tc>
          <w:tcPr>
            <w:tcW w:w="900" w:type="dxa"/>
          </w:tcPr>
          <w:p w:rsidR="00974390" w:rsidRPr="00637460" w:rsidRDefault="00974390" w:rsidP="006127F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974390" w:rsidRPr="00637460" w:rsidTr="004A57FA">
        <w:tc>
          <w:tcPr>
            <w:tcW w:w="889" w:type="dxa"/>
          </w:tcPr>
          <w:p w:rsidR="00974390" w:rsidRPr="00637460" w:rsidRDefault="00974390" w:rsidP="006127F1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2.1</w:t>
            </w:r>
          </w:p>
        </w:tc>
        <w:tc>
          <w:tcPr>
            <w:tcW w:w="4537" w:type="dxa"/>
          </w:tcPr>
          <w:p w:rsidR="00974390" w:rsidRPr="00637460" w:rsidRDefault="00974390" w:rsidP="006127F1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146C56">
              <w:rPr>
                <w:sz w:val="20"/>
              </w:rPr>
              <w:t>работа в электронной информационно-образовательной среде с образовательными ресурсами учебной библиотеки, компьютерными средствами обучения для подготовки к текущему контролю успеваемости  и промежуточной аттестации, к курсовому проектированию (выполнению курсовых работ)</w:t>
            </w:r>
          </w:p>
        </w:tc>
        <w:tc>
          <w:tcPr>
            <w:tcW w:w="720" w:type="dxa"/>
          </w:tcPr>
          <w:p w:rsidR="00974390" w:rsidRPr="00637460" w:rsidRDefault="00974390" w:rsidP="00221AB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110</w:t>
            </w:r>
          </w:p>
        </w:tc>
        <w:tc>
          <w:tcPr>
            <w:tcW w:w="900" w:type="dxa"/>
          </w:tcPr>
          <w:p w:rsidR="00974390" w:rsidRPr="00637460" w:rsidRDefault="00974390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974390" w:rsidRPr="00637460" w:rsidRDefault="00974390" w:rsidP="006127F1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110</w:t>
            </w:r>
          </w:p>
        </w:tc>
        <w:tc>
          <w:tcPr>
            <w:tcW w:w="933" w:type="dxa"/>
          </w:tcPr>
          <w:p w:rsidR="00974390" w:rsidRPr="00637460" w:rsidRDefault="00974390" w:rsidP="006127F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974390" w:rsidRPr="00637460" w:rsidRDefault="00974390" w:rsidP="006127F1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127</w:t>
            </w:r>
          </w:p>
        </w:tc>
        <w:tc>
          <w:tcPr>
            <w:tcW w:w="900" w:type="dxa"/>
          </w:tcPr>
          <w:p w:rsidR="00974390" w:rsidRPr="00637460" w:rsidRDefault="00974390" w:rsidP="006127F1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974390" w:rsidRPr="00637460" w:rsidTr="00464D19">
        <w:tc>
          <w:tcPr>
            <w:tcW w:w="889" w:type="dxa"/>
          </w:tcPr>
          <w:p w:rsidR="00974390" w:rsidRPr="00637460" w:rsidRDefault="00974390" w:rsidP="006127F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2.2</w:t>
            </w:r>
          </w:p>
        </w:tc>
        <w:tc>
          <w:tcPr>
            <w:tcW w:w="4537" w:type="dxa"/>
          </w:tcPr>
          <w:p w:rsidR="00974390" w:rsidRPr="00637460" w:rsidRDefault="00974390" w:rsidP="006127F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самостоятельная работа при подготовке к промежуточной аттестации</w:t>
            </w:r>
          </w:p>
        </w:tc>
        <w:tc>
          <w:tcPr>
            <w:tcW w:w="720" w:type="dxa"/>
            <w:vAlign w:val="center"/>
          </w:tcPr>
          <w:p w:rsidR="00974390" w:rsidRPr="00637460" w:rsidRDefault="00974390" w:rsidP="00221ABB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15,8</w:t>
            </w:r>
          </w:p>
          <w:p w:rsidR="00974390" w:rsidRPr="00637460" w:rsidRDefault="00974390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  <w:vAlign w:val="center"/>
          </w:tcPr>
          <w:p w:rsidR="00974390" w:rsidRPr="00637460" w:rsidRDefault="00974390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974390" w:rsidRPr="00637460" w:rsidRDefault="00974390" w:rsidP="006127F1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15,8</w:t>
            </w:r>
          </w:p>
          <w:p w:rsidR="00974390" w:rsidRPr="00637460" w:rsidRDefault="00974390" w:rsidP="006127F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  <w:vAlign w:val="center"/>
          </w:tcPr>
          <w:p w:rsidR="00974390" w:rsidRPr="00637460" w:rsidRDefault="00974390" w:rsidP="006127F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974390" w:rsidRPr="00637460" w:rsidRDefault="00974390" w:rsidP="006127F1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6,8</w:t>
            </w:r>
          </w:p>
        </w:tc>
        <w:tc>
          <w:tcPr>
            <w:tcW w:w="900" w:type="dxa"/>
          </w:tcPr>
          <w:p w:rsidR="00974390" w:rsidRPr="00637460" w:rsidRDefault="00974390" w:rsidP="006127F1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974390" w:rsidRPr="00637460" w:rsidTr="00464D19">
        <w:tc>
          <w:tcPr>
            <w:tcW w:w="889" w:type="dxa"/>
            <w:vMerge w:val="restart"/>
          </w:tcPr>
          <w:p w:rsidR="00974390" w:rsidRPr="00637460" w:rsidRDefault="00974390" w:rsidP="006127F1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3</w:t>
            </w:r>
          </w:p>
        </w:tc>
        <w:tc>
          <w:tcPr>
            <w:tcW w:w="4537" w:type="dxa"/>
            <w:vMerge w:val="restart"/>
          </w:tcPr>
          <w:p w:rsidR="00974390" w:rsidRPr="00637460" w:rsidRDefault="00974390" w:rsidP="006127F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Общая трудоемкость</w:t>
            </w:r>
            <w:r w:rsidRPr="00637460">
              <w:rPr>
                <w:color w:val="000000" w:themeColor="text1"/>
                <w:sz w:val="20"/>
              </w:rPr>
              <w:t xml:space="preserve">                                   часы</w:t>
            </w:r>
          </w:p>
          <w:p w:rsidR="00974390" w:rsidRPr="00637460" w:rsidRDefault="00974390" w:rsidP="006127F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дисциплины</w:t>
            </w:r>
            <w:r w:rsidRPr="00637460">
              <w:rPr>
                <w:color w:val="000000" w:themeColor="text1"/>
                <w:sz w:val="20"/>
              </w:rPr>
              <w:t xml:space="preserve">                           зачетные единицы</w:t>
            </w:r>
          </w:p>
          <w:p w:rsidR="00974390" w:rsidRPr="00637460" w:rsidRDefault="00974390" w:rsidP="006127F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форма промежуточной аттестации</w:t>
            </w:r>
          </w:p>
        </w:tc>
        <w:tc>
          <w:tcPr>
            <w:tcW w:w="720" w:type="dxa"/>
            <w:vAlign w:val="center"/>
          </w:tcPr>
          <w:p w:rsidR="00974390" w:rsidRPr="00637460" w:rsidRDefault="00974390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144</w:t>
            </w:r>
          </w:p>
        </w:tc>
        <w:tc>
          <w:tcPr>
            <w:tcW w:w="900" w:type="dxa"/>
            <w:vAlign w:val="center"/>
          </w:tcPr>
          <w:p w:rsidR="00974390" w:rsidRPr="00637460" w:rsidRDefault="00974390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974390" w:rsidRPr="00637460" w:rsidRDefault="00974390" w:rsidP="006127F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144</w:t>
            </w:r>
          </w:p>
        </w:tc>
        <w:tc>
          <w:tcPr>
            <w:tcW w:w="933" w:type="dxa"/>
            <w:vAlign w:val="center"/>
          </w:tcPr>
          <w:p w:rsidR="00974390" w:rsidRPr="00637460" w:rsidRDefault="00974390" w:rsidP="006127F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  <w:vAlign w:val="center"/>
          </w:tcPr>
          <w:p w:rsidR="00974390" w:rsidRPr="00637460" w:rsidRDefault="00974390" w:rsidP="006127F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144</w:t>
            </w:r>
          </w:p>
        </w:tc>
        <w:tc>
          <w:tcPr>
            <w:tcW w:w="900" w:type="dxa"/>
            <w:vAlign w:val="center"/>
          </w:tcPr>
          <w:p w:rsidR="00974390" w:rsidRPr="00637460" w:rsidRDefault="00974390" w:rsidP="006127F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974390" w:rsidRPr="00637460" w:rsidTr="00464D19">
        <w:tc>
          <w:tcPr>
            <w:tcW w:w="889" w:type="dxa"/>
            <w:vMerge/>
          </w:tcPr>
          <w:p w:rsidR="00974390" w:rsidRPr="00637460" w:rsidRDefault="00974390" w:rsidP="006127F1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974390" w:rsidRPr="00637460" w:rsidRDefault="00974390" w:rsidP="006127F1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974390" w:rsidRPr="00637460" w:rsidRDefault="00974390" w:rsidP="00221AB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00" w:type="dxa"/>
            <w:vAlign w:val="center"/>
          </w:tcPr>
          <w:p w:rsidR="00974390" w:rsidRPr="00637460" w:rsidRDefault="00974390" w:rsidP="00221AB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974390" w:rsidRPr="00637460" w:rsidRDefault="00974390" w:rsidP="006127F1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33" w:type="dxa"/>
            <w:vAlign w:val="center"/>
          </w:tcPr>
          <w:p w:rsidR="00974390" w:rsidRPr="00637460" w:rsidRDefault="00974390" w:rsidP="006127F1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7" w:type="dxa"/>
            <w:vAlign w:val="center"/>
          </w:tcPr>
          <w:p w:rsidR="00974390" w:rsidRPr="00637460" w:rsidRDefault="00974390" w:rsidP="006127F1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00" w:type="dxa"/>
            <w:vAlign w:val="center"/>
          </w:tcPr>
          <w:p w:rsidR="00974390" w:rsidRPr="00637460" w:rsidRDefault="00974390" w:rsidP="006127F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6127F1" w:rsidRPr="00637460" w:rsidTr="004A57FA">
        <w:tc>
          <w:tcPr>
            <w:tcW w:w="889" w:type="dxa"/>
            <w:vMerge/>
          </w:tcPr>
          <w:p w:rsidR="006127F1" w:rsidRPr="00637460" w:rsidRDefault="006127F1" w:rsidP="006127F1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6127F1" w:rsidRPr="00637460" w:rsidRDefault="006127F1" w:rsidP="006127F1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860" w:type="dxa"/>
            <w:gridSpan w:val="6"/>
            <w:vAlign w:val="center"/>
          </w:tcPr>
          <w:p w:rsidR="006127F1" w:rsidRPr="00637460" w:rsidRDefault="006127F1" w:rsidP="006127F1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экзамен</w:t>
            </w:r>
          </w:p>
        </w:tc>
      </w:tr>
    </w:tbl>
    <w:p w:rsidR="006127F1" w:rsidRPr="00637460" w:rsidRDefault="006127F1" w:rsidP="006127F1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*</w:t>
      </w:r>
    </w:p>
    <w:p w:rsidR="006127F1" w:rsidRPr="00637460" w:rsidRDefault="006127F1" w:rsidP="006127F1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Семинар – семинар-дискуссия</w:t>
      </w:r>
    </w:p>
    <w:p w:rsidR="006127F1" w:rsidRPr="00637460" w:rsidRDefault="006127F1" w:rsidP="006127F1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ГТ - практическое занятие - </w:t>
      </w:r>
      <w:proofErr w:type="spellStart"/>
      <w:r w:rsidRPr="00637460">
        <w:rPr>
          <w:color w:val="000000" w:themeColor="text1"/>
          <w:sz w:val="20"/>
        </w:rPr>
        <w:t>глоссарный</w:t>
      </w:r>
      <w:proofErr w:type="spellEnd"/>
      <w:r w:rsidRPr="00637460">
        <w:rPr>
          <w:color w:val="000000" w:themeColor="text1"/>
          <w:sz w:val="20"/>
        </w:rPr>
        <w:t xml:space="preserve"> тренинг</w:t>
      </w:r>
    </w:p>
    <w:p w:rsidR="006127F1" w:rsidRPr="00637460" w:rsidRDefault="006127F1" w:rsidP="006127F1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ТТ - практическое занятие - тест-тренинг </w:t>
      </w:r>
    </w:p>
    <w:p w:rsidR="006127F1" w:rsidRPr="00637460" w:rsidRDefault="006127F1" w:rsidP="006127F1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ПЗТ - практическое занятие - </w:t>
      </w:r>
      <w:proofErr w:type="spellStart"/>
      <w:r w:rsidRPr="00637460">
        <w:rPr>
          <w:color w:val="000000" w:themeColor="text1"/>
          <w:sz w:val="20"/>
        </w:rPr>
        <w:t>позетовое</w:t>
      </w:r>
      <w:proofErr w:type="spellEnd"/>
      <w:r w:rsidRPr="00637460">
        <w:rPr>
          <w:color w:val="000000" w:themeColor="text1"/>
          <w:sz w:val="20"/>
        </w:rPr>
        <w:t xml:space="preserve"> тестирование </w:t>
      </w:r>
    </w:p>
    <w:p w:rsidR="006127F1" w:rsidRPr="00637460" w:rsidRDefault="006127F1" w:rsidP="006127F1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ЛС - практическое занятие - логическая схема</w:t>
      </w:r>
    </w:p>
    <w:p w:rsidR="006127F1" w:rsidRPr="00637460" w:rsidRDefault="006127F1" w:rsidP="006127F1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УД - семинар-обсуждение устного доклада</w:t>
      </w:r>
    </w:p>
    <w:p w:rsidR="006127F1" w:rsidRPr="00637460" w:rsidRDefault="006127F1" w:rsidP="006127F1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РФ – семинар-обсуждение реферата </w:t>
      </w:r>
    </w:p>
    <w:p w:rsidR="006127F1" w:rsidRPr="00637460" w:rsidRDefault="006127F1" w:rsidP="006127F1">
      <w:pPr>
        <w:spacing w:before="0" w:after="0"/>
        <w:rPr>
          <w:color w:val="000000" w:themeColor="text1"/>
          <w:sz w:val="20"/>
        </w:rPr>
      </w:pP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 - семинар-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</w:t>
      </w:r>
    </w:p>
    <w:p w:rsidR="006127F1" w:rsidRPr="00637460" w:rsidRDefault="006127F1" w:rsidP="006127F1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ВБ - </w:t>
      </w:r>
      <w:proofErr w:type="spellStart"/>
      <w:r w:rsidRPr="00637460">
        <w:rPr>
          <w:color w:val="000000" w:themeColor="text1"/>
          <w:sz w:val="20"/>
        </w:rPr>
        <w:t>вебинар</w:t>
      </w:r>
      <w:proofErr w:type="spellEnd"/>
      <w:r w:rsidRPr="00637460">
        <w:rPr>
          <w:color w:val="000000" w:themeColor="text1"/>
          <w:sz w:val="20"/>
        </w:rPr>
        <w:t xml:space="preserve"> </w:t>
      </w:r>
    </w:p>
    <w:p w:rsidR="006127F1" w:rsidRPr="00637460" w:rsidRDefault="006127F1" w:rsidP="006127F1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УЭ - семинар-обсуждение устного эссе </w:t>
      </w:r>
    </w:p>
    <w:p w:rsidR="006127F1" w:rsidRPr="00637460" w:rsidRDefault="006127F1" w:rsidP="006127F1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АЛТ - практическое занятие - алгоритмический тренинг  </w:t>
      </w:r>
    </w:p>
    <w:p w:rsidR="006127F1" w:rsidRPr="00637460" w:rsidRDefault="006127F1" w:rsidP="006127F1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6127F1" w:rsidRPr="00637460" w:rsidRDefault="006127F1" w:rsidP="006127F1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5. Содержание дисциплины</w:t>
      </w:r>
    </w:p>
    <w:p w:rsidR="006127F1" w:rsidRPr="00637460" w:rsidRDefault="006127F1" w:rsidP="006127F1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5.1. Содержание разделов и тем</w:t>
      </w:r>
    </w:p>
    <w:p w:rsidR="006127F1" w:rsidRPr="00637460" w:rsidRDefault="006127F1" w:rsidP="006127F1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3293"/>
        <w:gridCol w:w="6041"/>
      </w:tblGrid>
      <w:tr w:rsidR="006127F1" w:rsidRPr="00637460" w:rsidTr="004A57FA">
        <w:trPr>
          <w:tblHeader/>
        </w:trPr>
        <w:tc>
          <w:tcPr>
            <w:tcW w:w="0" w:type="auto"/>
          </w:tcPr>
          <w:p w:rsidR="006127F1" w:rsidRPr="00637460" w:rsidRDefault="006127F1" w:rsidP="006127F1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№ п/п</w:t>
            </w:r>
          </w:p>
        </w:tc>
        <w:tc>
          <w:tcPr>
            <w:tcW w:w="0" w:type="auto"/>
          </w:tcPr>
          <w:p w:rsidR="006127F1" w:rsidRPr="00637460" w:rsidRDefault="006127F1" w:rsidP="006127F1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pacing w:val="-2"/>
                <w:sz w:val="20"/>
              </w:rPr>
            </w:pPr>
            <w:r w:rsidRPr="00637460">
              <w:rPr>
                <w:color w:val="000000" w:themeColor="text1"/>
                <w:spacing w:val="-2"/>
                <w:sz w:val="20"/>
              </w:rPr>
              <w:t>Наименование раздела дисциплины</w:t>
            </w:r>
          </w:p>
        </w:tc>
        <w:tc>
          <w:tcPr>
            <w:tcW w:w="0" w:type="auto"/>
          </w:tcPr>
          <w:p w:rsidR="006127F1" w:rsidRPr="00637460" w:rsidRDefault="006127F1" w:rsidP="006127F1">
            <w:pPr>
              <w:widowControl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Содержание раздела дисциплины</w:t>
            </w:r>
          </w:p>
        </w:tc>
      </w:tr>
      <w:tr w:rsidR="006127F1" w:rsidRPr="00637460" w:rsidTr="004A57FA">
        <w:trPr>
          <w:trHeight w:val="222"/>
        </w:trPr>
        <w:tc>
          <w:tcPr>
            <w:tcW w:w="0" w:type="auto"/>
          </w:tcPr>
          <w:p w:rsidR="006127F1" w:rsidRPr="00637460" w:rsidRDefault="006127F1" w:rsidP="006127F1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0" w:type="auto"/>
          </w:tcPr>
          <w:p w:rsidR="006127F1" w:rsidRPr="00637460" w:rsidRDefault="00B9772B" w:rsidP="006127F1">
            <w:pPr>
              <w:spacing w:before="0" w:after="0"/>
              <w:ind w:left="45"/>
              <w:jc w:val="both"/>
              <w:rPr>
                <w:color w:val="000000" w:themeColor="text1"/>
                <w:sz w:val="20"/>
              </w:rPr>
            </w:pPr>
            <w:hyperlink w:anchor="_bookmark1" w:history="1">
              <w:r w:rsidR="006127F1" w:rsidRPr="00637460">
                <w:rPr>
                  <w:color w:val="000000" w:themeColor="text1"/>
                  <w:sz w:val="20"/>
                </w:rPr>
                <w:t>Структурирование МСФО и концептуальные</w:t>
              </w:r>
            </w:hyperlink>
            <w:r w:rsidR="006127F1" w:rsidRPr="00637460">
              <w:rPr>
                <w:color w:val="000000" w:themeColor="text1"/>
                <w:sz w:val="20"/>
              </w:rPr>
              <w:t xml:space="preserve"> </w:t>
            </w:r>
            <w:hyperlink w:anchor="_bookmark1" w:history="1">
              <w:r w:rsidR="006127F1" w:rsidRPr="00637460">
                <w:rPr>
                  <w:color w:val="000000" w:themeColor="text1"/>
                  <w:sz w:val="20"/>
                </w:rPr>
                <w:t>основы их построения</w:t>
              </w:r>
            </w:hyperlink>
          </w:p>
        </w:tc>
        <w:tc>
          <w:tcPr>
            <w:tcW w:w="0" w:type="auto"/>
          </w:tcPr>
          <w:p w:rsidR="006127F1" w:rsidRPr="00637460" w:rsidRDefault="00B9772B" w:rsidP="006127F1">
            <w:pPr>
              <w:pStyle w:val="afffc"/>
              <w:tabs>
                <w:tab w:val="left" w:pos="752"/>
              </w:tabs>
              <w:spacing w:after="0" w:line="240" w:lineRule="auto"/>
              <w:ind w:left="45"/>
              <w:jc w:val="both"/>
              <w:rPr>
                <w:rFonts w:ascii="Times New Roman" w:hAnsi="Times New Roman"/>
                <w:color w:val="000000" w:themeColor="text1"/>
              </w:rPr>
            </w:pPr>
            <w:hyperlink w:anchor="_bookmark1" w:history="1">
              <w:r w:rsidR="006127F1" w:rsidRPr="00637460">
                <w:rPr>
                  <w:rFonts w:ascii="Times New Roman" w:hAnsi="Times New Roman"/>
                  <w:color w:val="000000" w:themeColor="text1"/>
                </w:rPr>
                <w:t>Основные модели бухучета различных стран</w:t>
              </w:r>
            </w:hyperlink>
            <w:r w:rsidR="006127F1" w:rsidRPr="00637460">
              <w:rPr>
                <w:rFonts w:ascii="Times New Roman" w:hAnsi="Times New Roman"/>
                <w:color w:val="000000" w:themeColor="text1"/>
              </w:rPr>
              <w:t xml:space="preserve"> </w:t>
            </w:r>
            <w:hyperlink w:anchor="_bookmark1" w:history="1">
              <w:r w:rsidR="006127F1" w:rsidRPr="00637460">
                <w:rPr>
                  <w:rFonts w:ascii="Times New Roman" w:hAnsi="Times New Roman"/>
                  <w:color w:val="000000" w:themeColor="text1"/>
                </w:rPr>
                <w:t>и развитие МСФО.</w:t>
              </w:r>
            </w:hyperlink>
            <w:r w:rsidR="006127F1" w:rsidRPr="00637460">
              <w:rPr>
                <w:color w:val="000000" w:themeColor="text1"/>
              </w:rPr>
              <w:t xml:space="preserve"> </w:t>
            </w:r>
            <w:hyperlink w:anchor="_bookmark2" w:history="1">
              <w:r w:rsidR="006127F1" w:rsidRPr="00637460">
                <w:rPr>
                  <w:rFonts w:ascii="Times New Roman" w:hAnsi="Times New Roman"/>
                  <w:color w:val="000000" w:themeColor="text1"/>
                </w:rPr>
                <w:t>Структура МСФО (IAS, IFRS).</w:t>
              </w:r>
            </w:hyperlink>
            <w:r w:rsidR="006127F1" w:rsidRPr="00637460">
              <w:rPr>
                <w:rFonts w:ascii="Times New Roman" w:hAnsi="Times New Roman"/>
                <w:color w:val="000000" w:themeColor="text1"/>
              </w:rPr>
              <w:t xml:space="preserve"> </w:t>
            </w:r>
            <w:hyperlink w:anchor="_bookmark3" w:history="1">
              <w:r w:rsidR="006127F1" w:rsidRPr="00637460">
                <w:rPr>
                  <w:rFonts w:ascii="Times New Roman" w:hAnsi="Times New Roman"/>
                  <w:color w:val="000000" w:themeColor="text1"/>
                </w:rPr>
                <w:t>Принципы МСФО</w:t>
              </w:r>
            </w:hyperlink>
            <w:r w:rsidR="006127F1" w:rsidRPr="00637460">
              <w:rPr>
                <w:rFonts w:ascii="Times New Roman" w:hAnsi="Times New Roman"/>
                <w:color w:val="000000" w:themeColor="text1"/>
              </w:rPr>
              <w:t xml:space="preserve">. </w:t>
            </w:r>
            <w:hyperlink w:anchor="_bookmark4" w:history="1">
              <w:r w:rsidR="006127F1" w:rsidRPr="00637460">
                <w:rPr>
                  <w:rFonts w:ascii="Times New Roman" w:hAnsi="Times New Roman"/>
                  <w:color w:val="000000" w:themeColor="text1"/>
                </w:rPr>
                <w:t>Элементы МСФО и виды их оценки.</w:t>
              </w:r>
            </w:hyperlink>
            <w:r w:rsidR="006127F1" w:rsidRPr="00637460">
              <w:rPr>
                <w:rFonts w:ascii="Times New Roman" w:hAnsi="Times New Roman"/>
                <w:color w:val="000000" w:themeColor="text1"/>
              </w:rPr>
              <w:t xml:space="preserve"> </w:t>
            </w:r>
            <w:hyperlink w:anchor="_bookmark5" w:history="1">
              <w:r w:rsidR="006127F1" w:rsidRPr="00637460">
                <w:rPr>
                  <w:rFonts w:ascii="Times New Roman" w:hAnsi="Times New Roman"/>
                  <w:color w:val="000000" w:themeColor="text1"/>
                </w:rPr>
                <w:t>Концепции капитала</w:t>
              </w:r>
            </w:hyperlink>
            <w:r w:rsidR="006127F1" w:rsidRPr="00637460">
              <w:rPr>
                <w:rFonts w:ascii="Times New Roman" w:hAnsi="Times New Roman"/>
                <w:color w:val="000000" w:themeColor="text1"/>
              </w:rPr>
              <w:t xml:space="preserve">. </w:t>
            </w:r>
            <w:hyperlink w:anchor="_bookmark6" w:history="1">
              <w:r w:rsidR="006127F1" w:rsidRPr="00637460">
                <w:rPr>
                  <w:rFonts w:ascii="Times New Roman" w:hAnsi="Times New Roman"/>
                  <w:color w:val="000000" w:themeColor="text1"/>
                </w:rPr>
                <w:t>Особенности построения плана счетов</w:t>
              </w:r>
            </w:hyperlink>
            <w:r w:rsidR="006127F1" w:rsidRPr="00637460">
              <w:rPr>
                <w:rFonts w:ascii="Times New Roman" w:hAnsi="Times New Roman"/>
                <w:color w:val="000000" w:themeColor="text1"/>
              </w:rPr>
              <w:t xml:space="preserve"> </w:t>
            </w:r>
            <w:hyperlink w:anchor="_bookmark6" w:history="1">
              <w:r w:rsidR="006127F1" w:rsidRPr="00637460">
                <w:rPr>
                  <w:rFonts w:ascii="Times New Roman" w:hAnsi="Times New Roman"/>
                  <w:color w:val="000000" w:themeColor="text1"/>
                </w:rPr>
                <w:t>в условиях применения МСФО</w:t>
              </w:r>
            </w:hyperlink>
          </w:p>
        </w:tc>
      </w:tr>
      <w:tr w:rsidR="006127F1" w:rsidRPr="00637460" w:rsidTr="004A57FA">
        <w:tc>
          <w:tcPr>
            <w:tcW w:w="0" w:type="auto"/>
          </w:tcPr>
          <w:p w:rsidR="006127F1" w:rsidRPr="00637460" w:rsidRDefault="006127F1" w:rsidP="006127F1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0" w:type="auto"/>
          </w:tcPr>
          <w:p w:rsidR="006127F1" w:rsidRPr="00637460" w:rsidRDefault="006127F1" w:rsidP="006127F1">
            <w:pPr>
              <w:snapToGrid/>
              <w:spacing w:before="0" w:after="0"/>
              <w:ind w:left="45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Обзор основных МСФО.</w:t>
            </w:r>
          </w:p>
        </w:tc>
        <w:tc>
          <w:tcPr>
            <w:tcW w:w="0" w:type="auto"/>
          </w:tcPr>
          <w:p w:rsidR="006127F1" w:rsidRPr="00637460" w:rsidRDefault="006127F1" w:rsidP="006127F1">
            <w:pPr>
              <w:spacing w:before="0" w:after="0"/>
              <w:ind w:left="45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Стандарты, устанавливающие структуру отчетов. </w:t>
            </w:r>
            <w:hyperlink w:anchor="_bookmark13" w:history="1">
              <w:r w:rsidRPr="00637460">
                <w:rPr>
                  <w:color w:val="000000" w:themeColor="text1"/>
                  <w:sz w:val="20"/>
                </w:rPr>
                <w:t>Стандарты, устанавливающие порядок учета</w:t>
              </w:r>
            </w:hyperlink>
            <w:r w:rsidRPr="00637460">
              <w:rPr>
                <w:color w:val="000000" w:themeColor="text1"/>
                <w:sz w:val="20"/>
              </w:rPr>
              <w:t xml:space="preserve"> </w:t>
            </w:r>
            <w:hyperlink w:anchor="_bookmark13" w:history="1">
              <w:r w:rsidRPr="00637460">
                <w:rPr>
                  <w:color w:val="000000" w:themeColor="text1"/>
                  <w:sz w:val="20"/>
                </w:rPr>
                <w:t>активов и их обесценение.</w:t>
              </w:r>
            </w:hyperlink>
            <w:r w:rsidRPr="00637460">
              <w:rPr>
                <w:color w:val="000000" w:themeColor="text1"/>
                <w:sz w:val="20"/>
              </w:rPr>
              <w:t xml:space="preserve"> </w:t>
            </w:r>
            <w:hyperlink w:anchor="_bookmark20" w:history="1">
              <w:r w:rsidRPr="00637460">
                <w:rPr>
                  <w:color w:val="000000" w:themeColor="text1"/>
                  <w:sz w:val="20"/>
                </w:rPr>
                <w:t>Стандарты, связанные с финансовыми</w:t>
              </w:r>
            </w:hyperlink>
            <w:r w:rsidRPr="00637460">
              <w:rPr>
                <w:color w:val="000000" w:themeColor="text1"/>
                <w:sz w:val="20"/>
              </w:rPr>
              <w:t xml:space="preserve"> </w:t>
            </w:r>
            <w:hyperlink w:anchor="_bookmark20" w:history="1">
              <w:r w:rsidRPr="00637460">
                <w:rPr>
                  <w:color w:val="000000" w:themeColor="text1"/>
                  <w:sz w:val="20"/>
                </w:rPr>
                <w:t>результатами компании. Налоги на прибыль</w:t>
              </w:r>
            </w:hyperlink>
            <w:r w:rsidRPr="00637460">
              <w:rPr>
                <w:color w:val="000000" w:themeColor="text1"/>
                <w:sz w:val="20"/>
              </w:rPr>
              <w:t xml:space="preserve">. </w:t>
            </w:r>
            <w:hyperlink w:anchor="_bookmark26" w:history="1">
              <w:r w:rsidRPr="00637460">
                <w:rPr>
                  <w:color w:val="000000" w:themeColor="text1"/>
                  <w:sz w:val="20"/>
                </w:rPr>
                <w:t>Стандарты, связанные с объединением бизнеса</w:t>
              </w:r>
            </w:hyperlink>
            <w:r w:rsidRPr="00637460">
              <w:rPr>
                <w:color w:val="000000" w:themeColor="text1"/>
                <w:sz w:val="20"/>
              </w:rPr>
              <w:t xml:space="preserve"> </w:t>
            </w:r>
            <w:hyperlink w:anchor="_bookmark26" w:history="1">
              <w:r w:rsidRPr="00637460">
                <w:rPr>
                  <w:color w:val="000000" w:themeColor="text1"/>
                  <w:sz w:val="20"/>
                </w:rPr>
                <w:t>и участием в совместной деятельности</w:t>
              </w:r>
            </w:hyperlink>
          </w:p>
        </w:tc>
      </w:tr>
      <w:tr w:rsidR="006127F1" w:rsidRPr="00637460" w:rsidTr="004A57FA">
        <w:trPr>
          <w:trHeight w:val="422"/>
        </w:trPr>
        <w:tc>
          <w:tcPr>
            <w:tcW w:w="0" w:type="auto"/>
          </w:tcPr>
          <w:p w:rsidR="006127F1" w:rsidRPr="00637460" w:rsidRDefault="006127F1" w:rsidP="006127F1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0" w:type="auto"/>
          </w:tcPr>
          <w:p w:rsidR="006127F1" w:rsidRPr="00637460" w:rsidRDefault="00B9772B" w:rsidP="006127F1">
            <w:pPr>
              <w:spacing w:before="0" w:after="0"/>
              <w:ind w:left="45"/>
              <w:jc w:val="both"/>
              <w:rPr>
                <w:color w:val="000000" w:themeColor="text1"/>
                <w:sz w:val="20"/>
              </w:rPr>
            </w:pPr>
            <w:hyperlink w:anchor="_bookmark31" w:history="1">
              <w:r w:rsidR="006127F1" w:rsidRPr="00637460">
                <w:rPr>
                  <w:color w:val="000000" w:themeColor="text1"/>
                  <w:sz w:val="20"/>
                </w:rPr>
                <w:t>Прочие стандарты и понятие трансформации</w:t>
              </w:r>
            </w:hyperlink>
            <w:r w:rsidR="006127F1" w:rsidRPr="00637460">
              <w:rPr>
                <w:color w:val="000000" w:themeColor="text1"/>
                <w:sz w:val="20"/>
              </w:rPr>
              <w:t xml:space="preserve"> </w:t>
            </w:r>
            <w:hyperlink w:anchor="_bookmark31" w:history="1">
              <w:r w:rsidR="006127F1" w:rsidRPr="00637460">
                <w:rPr>
                  <w:color w:val="000000" w:themeColor="text1"/>
                  <w:sz w:val="20"/>
                </w:rPr>
                <w:t>российской отчетности в отчетность, составленную</w:t>
              </w:r>
            </w:hyperlink>
            <w:r w:rsidR="006127F1" w:rsidRPr="00637460">
              <w:rPr>
                <w:color w:val="000000" w:themeColor="text1"/>
                <w:sz w:val="20"/>
              </w:rPr>
              <w:t xml:space="preserve"> </w:t>
            </w:r>
            <w:hyperlink w:anchor="_bookmark31" w:history="1">
              <w:r w:rsidR="006127F1" w:rsidRPr="00637460">
                <w:rPr>
                  <w:color w:val="000000" w:themeColor="text1"/>
                  <w:sz w:val="20"/>
                </w:rPr>
                <w:t>в соответствии с требованиями МСФО</w:t>
              </w:r>
            </w:hyperlink>
          </w:p>
        </w:tc>
        <w:tc>
          <w:tcPr>
            <w:tcW w:w="0" w:type="auto"/>
          </w:tcPr>
          <w:p w:rsidR="006127F1" w:rsidRPr="00637460" w:rsidRDefault="006127F1" w:rsidP="006127F1">
            <w:pPr>
              <w:widowControl/>
              <w:suppressAutoHyphens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Cs/>
                <w:color w:val="000000" w:themeColor="text1"/>
                <w:sz w:val="20"/>
              </w:rPr>
              <w:t xml:space="preserve">Параллельное ведение учета.  </w:t>
            </w:r>
            <w:hyperlink w:anchor="_bookmark31" w:history="1">
              <w:r w:rsidRPr="00637460">
                <w:rPr>
                  <w:color w:val="000000" w:themeColor="text1"/>
                  <w:sz w:val="20"/>
                </w:rPr>
                <w:t>МСФО (IAS) 29 «Финансовая отчетность</w:t>
              </w:r>
            </w:hyperlink>
            <w:r w:rsidRPr="00637460">
              <w:rPr>
                <w:color w:val="000000" w:themeColor="text1"/>
                <w:sz w:val="20"/>
              </w:rPr>
              <w:t xml:space="preserve"> </w:t>
            </w:r>
            <w:hyperlink w:anchor="_bookmark31" w:history="1">
              <w:r w:rsidRPr="00637460">
                <w:rPr>
                  <w:color w:val="000000" w:themeColor="text1"/>
                  <w:sz w:val="20"/>
                </w:rPr>
                <w:t>в условиях  гиперинфляции»</w:t>
              </w:r>
            </w:hyperlink>
            <w:r w:rsidRPr="00637460">
              <w:rPr>
                <w:color w:val="000000" w:themeColor="text1"/>
                <w:sz w:val="20"/>
              </w:rPr>
              <w:t xml:space="preserve">. </w:t>
            </w:r>
            <w:hyperlink w:anchor="_bookmark32" w:history="1">
              <w:r w:rsidRPr="00637460">
                <w:rPr>
                  <w:color w:val="000000" w:themeColor="text1"/>
                  <w:sz w:val="20"/>
                </w:rPr>
                <w:t>МСФО (IFRS) 1 «Первое применение МСФО»</w:t>
              </w:r>
            </w:hyperlink>
            <w:r w:rsidRPr="00637460">
              <w:rPr>
                <w:color w:val="000000" w:themeColor="text1"/>
                <w:sz w:val="20"/>
              </w:rPr>
              <w:t xml:space="preserve">. </w:t>
            </w:r>
            <w:hyperlink w:anchor="_bookmark33" w:history="1">
              <w:r w:rsidRPr="00637460">
                <w:rPr>
                  <w:color w:val="000000" w:themeColor="text1"/>
                  <w:sz w:val="20"/>
                </w:rPr>
                <w:t>Трансформация российской отчетности</w:t>
              </w:r>
            </w:hyperlink>
            <w:r w:rsidRPr="00637460">
              <w:rPr>
                <w:color w:val="000000" w:themeColor="text1"/>
                <w:sz w:val="20"/>
              </w:rPr>
              <w:t xml:space="preserve"> </w:t>
            </w:r>
            <w:hyperlink w:anchor="_bookmark33" w:history="1">
              <w:r w:rsidRPr="00637460">
                <w:rPr>
                  <w:color w:val="000000" w:themeColor="text1"/>
                  <w:sz w:val="20"/>
                </w:rPr>
                <w:t>в отчетность, составленную в соответствии</w:t>
              </w:r>
            </w:hyperlink>
            <w:r w:rsidRPr="00637460">
              <w:rPr>
                <w:color w:val="000000" w:themeColor="text1"/>
                <w:sz w:val="20"/>
              </w:rPr>
              <w:t xml:space="preserve"> </w:t>
            </w:r>
            <w:hyperlink w:anchor="_bookmark33" w:history="1">
              <w:r w:rsidRPr="00637460">
                <w:rPr>
                  <w:color w:val="000000" w:themeColor="text1"/>
                  <w:sz w:val="20"/>
                </w:rPr>
                <w:t>с требованиями МСФО</w:t>
              </w:r>
            </w:hyperlink>
            <w:r w:rsidRPr="00637460">
              <w:rPr>
                <w:color w:val="000000" w:themeColor="text1"/>
                <w:sz w:val="20"/>
              </w:rPr>
              <w:t xml:space="preserve">. </w:t>
            </w:r>
            <w:hyperlink w:anchor="_bookmark34" w:history="1">
              <w:r w:rsidRPr="00637460">
                <w:rPr>
                  <w:color w:val="000000" w:themeColor="text1"/>
                  <w:sz w:val="20"/>
                </w:rPr>
                <w:t>МСФО  (IFRS) «Оценка  по  справедливой</w:t>
              </w:r>
            </w:hyperlink>
            <w:hyperlink w:anchor="_bookmark34" w:history="1">
              <w:r w:rsidRPr="00637460">
                <w:rPr>
                  <w:color w:val="000000" w:themeColor="text1"/>
                  <w:sz w:val="20"/>
                </w:rPr>
                <w:t xml:space="preserve"> стоимости»</w:t>
              </w:r>
            </w:hyperlink>
            <w:r w:rsidRPr="00637460">
              <w:rPr>
                <w:color w:val="000000" w:themeColor="text1"/>
                <w:sz w:val="20"/>
              </w:rPr>
              <w:t xml:space="preserve">. </w:t>
            </w:r>
            <w:hyperlink w:anchor="_bookmark35" w:history="1">
              <w:r w:rsidRPr="00637460">
                <w:rPr>
                  <w:color w:val="000000" w:themeColor="text1"/>
                  <w:sz w:val="20"/>
                </w:rPr>
                <w:t>Краткий обзор прочих стандартов, их цели,</w:t>
              </w:r>
            </w:hyperlink>
            <w:hyperlink w:anchor="_bookmark35" w:history="1">
              <w:r w:rsidRPr="00637460">
                <w:rPr>
                  <w:color w:val="000000" w:themeColor="text1"/>
                  <w:sz w:val="20"/>
                </w:rPr>
                <w:t xml:space="preserve"> основное назначение и аналоги в российском</w:t>
              </w:r>
            </w:hyperlink>
            <w:r w:rsidRPr="00637460">
              <w:rPr>
                <w:color w:val="000000" w:themeColor="text1"/>
                <w:sz w:val="20"/>
              </w:rPr>
              <w:t xml:space="preserve"> </w:t>
            </w:r>
            <w:hyperlink w:anchor="_bookmark35" w:history="1">
              <w:r w:rsidRPr="00637460">
                <w:rPr>
                  <w:color w:val="000000" w:themeColor="text1"/>
                  <w:sz w:val="20"/>
                </w:rPr>
                <w:t>законодательстве</w:t>
              </w:r>
            </w:hyperlink>
          </w:p>
        </w:tc>
      </w:tr>
      <w:tr w:rsidR="006127F1" w:rsidRPr="00637460" w:rsidTr="004A57FA">
        <w:trPr>
          <w:trHeight w:val="422"/>
        </w:trPr>
        <w:tc>
          <w:tcPr>
            <w:tcW w:w="0" w:type="auto"/>
          </w:tcPr>
          <w:p w:rsidR="006127F1" w:rsidRPr="00637460" w:rsidRDefault="006127F1" w:rsidP="006127F1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0" w:type="auto"/>
          </w:tcPr>
          <w:p w:rsidR="006127F1" w:rsidRPr="00637460" w:rsidRDefault="00B9772B" w:rsidP="006127F1">
            <w:pPr>
              <w:spacing w:before="0" w:after="0"/>
              <w:ind w:left="45"/>
              <w:jc w:val="both"/>
              <w:rPr>
                <w:color w:val="000000" w:themeColor="text1"/>
                <w:sz w:val="20"/>
              </w:rPr>
            </w:pPr>
            <w:hyperlink w:anchor="_bookmark37" w:history="1">
              <w:r w:rsidR="006127F1" w:rsidRPr="00637460">
                <w:rPr>
                  <w:color w:val="000000" w:themeColor="text1"/>
                  <w:sz w:val="20"/>
                </w:rPr>
                <w:t>Система стандартов GAAP и перспективы</w:t>
              </w:r>
            </w:hyperlink>
            <w:r w:rsidR="006127F1" w:rsidRPr="00637460">
              <w:rPr>
                <w:color w:val="000000" w:themeColor="text1"/>
                <w:sz w:val="20"/>
              </w:rPr>
              <w:t xml:space="preserve"> </w:t>
            </w:r>
            <w:hyperlink w:anchor="_bookmark37" w:history="1">
              <w:r w:rsidR="006127F1" w:rsidRPr="00637460">
                <w:rPr>
                  <w:color w:val="000000" w:themeColor="text1"/>
                  <w:sz w:val="20"/>
                </w:rPr>
                <w:t>унификации МСФО и GAAP</w:t>
              </w:r>
            </w:hyperlink>
          </w:p>
        </w:tc>
        <w:tc>
          <w:tcPr>
            <w:tcW w:w="0" w:type="auto"/>
          </w:tcPr>
          <w:p w:rsidR="006127F1" w:rsidRPr="00637460" w:rsidRDefault="00B9772B" w:rsidP="006127F1">
            <w:pPr>
              <w:pStyle w:val="afffc"/>
              <w:tabs>
                <w:tab w:val="left" w:pos="922"/>
              </w:tabs>
              <w:spacing w:after="0" w:line="240" w:lineRule="auto"/>
              <w:ind w:left="45"/>
              <w:jc w:val="both"/>
              <w:rPr>
                <w:rFonts w:ascii="Times New Roman" w:hAnsi="Times New Roman"/>
                <w:color w:val="000000" w:themeColor="text1"/>
              </w:rPr>
            </w:pPr>
            <w:hyperlink w:anchor="_bookmark37" w:history="1">
              <w:r w:rsidR="006127F1" w:rsidRPr="00637460">
                <w:rPr>
                  <w:rFonts w:ascii="Times New Roman" w:hAnsi="Times New Roman"/>
                  <w:color w:val="000000" w:themeColor="text1"/>
                </w:rPr>
                <w:t>Организация финансового учета США</w:t>
              </w:r>
            </w:hyperlink>
            <w:r w:rsidR="006127F1" w:rsidRPr="00637460">
              <w:rPr>
                <w:rFonts w:ascii="Times New Roman" w:hAnsi="Times New Roman"/>
                <w:color w:val="000000" w:themeColor="text1"/>
              </w:rPr>
              <w:t xml:space="preserve"> </w:t>
            </w:r>
            <w:hyperlink w:anchor="_bookmark37" w:history="1">
              <w:r w:rsidR="006127F1" w:rsidRPr="00637460">
                <w:rPr>
                  <w:rFonts w:ascii="Times New Roman" w:hAnsi="Times New Roman"/>
                  <w:color w:val="000000" w:themeColor="text1"/>
                </w:rPr>
                <w:t>и конвергенция МСФО с US GAAP</w:t>
              </w:r>
            </w:hyperlink>
            <w:r w:rsidR="006127F1" w:rsidRPr="00637460">
              <w:rPr>
                <w:rFonts w:ascii="Times New Roman" w:hAnsi="Times New Roman"/>
                <w:color w:val="000000" w:themeColor="text1"/>
              </w:rPr>
              <w:t xml:space="preserve">. </w:t>
            </w:r>
            <w:hyperlink w:anchor="_bookmark38" w:history="1">
              <w:r w:rsidR="006127F1" w:rsidRPr="00637460">
                <w:rPr>
                  <w:rFonts w:ascii="Times New Roman" w:hAnsi="Times New Roman"/>
                  <w:color w:val="000000" w:themeColor="text1"/>
                </w:rPr>
                <w:t>Основные различия в принципах учета</w:t>
              </w:r>
            </w:hyperlink>
            <w:r w:rsidR="006127F1" w:rsidRPr="00637460">
              <w:rPr>
                <w:color w:val="000000" w:themeColor="text1"/>
              </w:rPr>
              <w:t xml:space="preserve"> </w:t>
            </w:r>
            <w:hyperlink w:anchor="_bookmark38" w:history="1">
              <w:r w:rsidR="006127F1" w:rsidRPr="00637460">
                <w:rPr>
                  <w:rFonts w:ascii="Times New Roman" w:hAnsi="Times New Roman"/>
                  <w:color w:val="000000" w:themeColor="text1"/>
                </w:rPr>
                <w:t>между МСФО и GAAP</w:t>
              </w:r>
            </w:hyperlink>
          </w:p>
        </w:tc>
      </w:tr>
    </w:tbl>
    <w:p w:rsidR="006127F1" w:rsidRPr="00637460" w:rsidRDefault="006127F1" w:rsidP="006127F1">
      <w:pPr>
        <w:widowControl/>
        <w:snapToGrid/>
        <w:spacing w:before="0" w:after="0"/>
        <w:contextualSpacing/>
        <w:rPr>
          <w:b/>
          <w:color w:val="000000" w:themeColor="text1"/>
          <w:sz w:val="20"/>
        </w:rPr>
      </w:pPr>
    </w:p>
    <w:p w:rsidR="006127F1" w:rsidRPr="00637460" w:rsidRDefault="006127F1" w:rsidP="006127F1">
      <w:pPr>
        <w:widowControl/>
        <w:tabs>
          <w:tab w:val="left" w:pos="1134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 Занятия лекционного и семинарского типа</w:t>
      </w:r>
    </w:p>
    <w:p w:rsidR="006127F1" w:rsidRPr="00637460" w:rsidRDefault="006127F1" w:rsidP="006127F1">
      <w:pPr>
        <w:widowControl/>
        <w:tabs>
          <w:tab w:val="left" w:pos="1134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5.2.1 Темы лекций</w:t>
      </w:r>
    </w:p>
    <w:p w:rsidR="006127F1" w:rsidRPr="00637460" w:rsidRDefault="006127F1" w:rsidP="006127F1">
      <w:pPr>
        <w:widowControl/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Раздел 1. </w:t>
      </w:r>
      <w:hyperlink w:anchor="_bookmark1" w:history="1">
        <w:r w:rsidRPr="00637460">
          <w:rPr>
            <w:b/>
            <w:color w:val="000000" w:themeColor="text1"/>
            <w:sz w:val="20"/>
          </w:rPr>
          <w:t>Структурирование МСФО и концептуальные</w:t>
        </w:r>
      </w:hyperlink>
      <w:r w:rsidRPr="00637460">
        <w:rPr>
          <w:b/>
          <w:color w:val="000000" w:themeColor="text1"/>
          <w:sz w:val="20"/>
        </w:rPr>
        <w:t xml:space="preserve"> </w:t>
      </w:r>
      <w:hyperlink w:anchor="_bookmark1" w:history="1">
        <w:r w:rsidRPr="00637460">
          <w:rPr>
            <w:b/>
            <w:color w:val="000000" w:themeColor="text1"/>
            <w:sz w:val="20"/>
          </w:rPr>
          <w:t>основы их построения</w:t>
        </w:r>
      </w:hyperlink>
      <w:r w:rsidRPr="00637460">
        <w:rPr>
          <w:b/>
          <w:color w:val="000000" w:themeColor="text1"/>
          <w:sz w:val="20"/>
        </w:rPr>
        <w:t>.</w:t>
      </w:r>
    </w:p>
    <w:p w:rsidR="006127F1" w:rsidRPr="00637460" w:rsidRDefault="006127F1" w:rsidP="006127F1">
      <w:pPr>
        <w:widowControl/>
        <w:suppressAutoHyphens/>
        <w:snapToGrid/>
        <w:spacing w:before="0" w:after="0"/>
        <w:ind w:left="720"/>
        <w:jc w:val="both"/>
        <w:rPr>
          <w:b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1 </w:t>
      </w:r>
      <w:hyperlink w:anchor="_bookmark1" w:history="1">
        <w:r w:rsidRPr="00637460">
          <w:rPr>
            <w:color w:val="000000" w:themeColor="text1"/>
            <w:sz w:val="20"/>
          </w:rPr>
          <w:t>Основные модели бухучета различных стран</w:t>
        </w:r>
      </w:hyperlink>
      <w:r w:rsidRPr="00637460">
        <w:rPr>
          <w:color w:val="000000" w:themeColor="text1"/>
          <w:sz w:val="20"/>
        </w:rPr>
        <w:t xml:space="preserve"> </w:t>
      </w:r>
      <w:hyperlink w:anchor="_bookmark1" w:history="1">
        <w:r w:rsidRPr="00637460">
          <w:rPr>
            <w:color w:val="000000" w:themeColor="text1"/>
            <w:sz w:val="20"/>
          </w:rPr>
          <w:t>и развитие МСФО.</w:t>
        </w:r>
      </w:hyperlink>
      <w:r w:rsidRPr="00637460">
        <w:rPr>
          <w:bCs/>
          <w:color w:val="000000" w:themeColor="text1"/>
          <w:sz w:val="20"/>
        </w:rPr>
        <w:t xml:space="preserve"> </w:t>
      </w:r>
    </w:p>
    <w:p w:rsidR="006127F1" w:rsidRPr="00637460" w:rsidRDefault="006127F1" w:rsidP="006127F1">
      <w:pPr>
        <w:widowControl/>
        <w:suppressAutoHyphens/>
        <w:snapToGrid/>
        <w:spacing w:before="0" w:after="0"/>
        <w:jc w:val="both"/>
        <w:rPr>
          <w:b/>
          <w:color w:val="000000" w:themeColor="text1"/>
          <w:sz w:val="20"/>
        </w:rPr>
      </w:pPr>
    </w:p>
    <w:p w:rsidR="006127F1" w:rsidRPr="00637460" w:rsidRDefault="006127F1" w:rsidP="006127F1">
      <w:pPr>
        <w:widowControl/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Раздел 2. Обзор основных МСФО </w:t>
      </w:r>
    </w:p>
    <w:p w:rsidR="006127F1" w:rsidRPr="00637460" w:rsidRDefault="006127F1" w:rsidP="006127F1">
      <w:pPr>
        <w:widowControl/>
        <w:suppressAutoHyphens/>
        <w:snapToGrid/>
        <w:spacing w:before="0" w:after="0"/>
        <w:ind w:left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1. Стандарты, устанавливающие структуру отчетов. </w:t>
      </w:r>
    </w:p>
    <w:p w:rsidR="006127F1" w:rsidRPr="00637460" w:rsidRDefault="006127F1" w:rsidP="006127F1">
      <w:pPr>
        <w:widowControl/>
        <w:suppressAutoHyphens/>
        <w:snapToGrid/>
        <w:spacing w:before="0" w:after="0"/>
        <w:ind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2. </w:t>
      </w:r>
      <w:hyperlink w:anchor="_bookmark20" w:history="1">
        <w:r w:rsidRPr="00637460">
          <w:rPr>
            <w:color w:val="000000" w:themeColor="text1"/>
            <w:sz w:val="20"/>
          </w:rPr>
          <w:t>Стандарты, связанные с финансовыми</w:t>
        </w:r>
      </w:hyperlink>
      <w:r w:rsidRPr="00637460">
        <w:rPr>
          <w:color w:val="000000" w:themeColor="text1"/>
          <w:sz w:val="20"/>
        </w:rPr>
        <w:t xml:space="preserve"> </w:t>
      </w:r>
      <w:hyperlink w:anchor="_bookmark20" w:history="1">
        <w:r w:rsidRPr="00637460">
          <w:rPr>
            <w:color w:val="000000" w:themeColor="text1"/>
            <w:sz w:val="20"/>
          </w:rPr>
          <w:t xml:space="preserve">результатами компании. </w:t>
        </w:r>
      </w:hyperlink>
    </w:p>
    <w:p w:rsidR="006127F1" w:rsidRPr="00637460" w:rsidRDefault="006127F1" w:rsidP="006127F1">
      <w:pPr>
        <w:widowControl/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lastRenderedPageBreak/>
        <w:t xml:space="preserve">Раздел 3. </w:t>
      </w:r>
      <w:hyperlink w:anchor="_bookmark31" w:history="1">
        <w:r w:rsidRPr="00637460">
          <w:rPr>
            <w:b/>
            <w:color w:val="000000" w:themeColor="text1"/>
            <w:sz w:val="20"/>
          </w:rPr>
          <w:t>Прочие стандарты и трансформаци</w:t>
        </w:r>
      </w:hyperlink>
      <w:r w:rsidRPr="00637460">
        <w:rPr>
          <w:b/>
          <w:color w:val="000000" w:themeColor="text1"/>
          <w:sz w:val="20"/>
        </w:rPr>
        <w:t xml:space="preserve">я </w:t>
      </w:r>
      <w:hyperlink w:anchor="_bookmark31" w:history="1">
        <w:r w:rsidRPr="00637460">
          <w:rPr>
            <w:b/>
            <w:color w:val="000000" w:themeColor="text1"/>
            <w:sz w:val="20"/>
          </w:rPr>
          <w:t>российской отчетности в отчетность, составленную</w:t>
        </w:r>
      </w:hyperlink>
      <w:r w:rsidRPr="00637460">
        <w:rPr>
          <w:b/>
          <w:color w:val="000000" w:themeColor="text1"/>
          <w:sz w:val="20"/>
        </w:rPr>
        <w:t xml:space="preserve"> </w:t>
      </w:r>
      <w:hyperlink w:anchor="_bookmark31" w:history="1">
        <w:r w:rsidRPr="00637460">
          <w:rPr>
            <w:b/>
            <w:color w:val="000000" w:themeColor="text1"/>
            <w:sz w:val="20"/>
          </w:rPr>
          <w:t>в соответствии с требованиями МСФО</w:t>
        </w:r>
      </w:hyperlink>
      <w:r w:rsidRPr="00637460">
        <w:rPr>
          <w:b/>
          <w:color w:val="000000" w:themeColor="text1"/>
          <w:sz w:val="20"/>
        </w:rPr>
        <w:t>.</w:t>
      </w:r>
      <w:r w:rsidRPr="00637460">
        <w:rPr>
          <w:b/>
          <w:color w:val="000000" w:themeColor="text1"/>
          <w:sz w:val="20"/>
        </w:rPr>
        <w:tab/>
      </w:r>
    </w:p>
    <w:p w:rsidR="006127F1" w:rsidRPr="00637460" w:rsidRDefault="006127F1" w:rsidP="006127F1">
      <w:pPr>
        <w:widowControl/>
        <w:suppressAutoHyphens/>
        <w:snapToGrid/>
        <w:spacing w:before="0" w:after="0"/>
        <w:ind w:firstLine="720"/>
        <w:jc w:val="both"/>
        <w:rPr>
          <w:b/>
          <w:bCs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1. </w:t>
      </w:r>
      <w:r w:rsidRPr="00637460">
        <w:rPr>
          <w:bCs/>
          <w:color w:val="000000" w:themeColor="text1"/>
          <w:sz w:val="20"/>
        </w:rPr>
        <w:t xml:space="preserve">Параллельное ведение учета. </w:t>
      </w:r>
      <w:hyperlink w:anchor="_bookmark33" w:history="1">
        <w:r w:rsidRPr="00637460">
          <w:rPr>
            <w:color w:val="000000" w:themeColor="text1"/>
            <w:sz w:val="20"/>
          </w:rPr>
          <w:t>Трансформация российской отчетности</w:t>
        </w:r>
      </w:hyperlink>
      <w:r w:rsidRPr="00637460">
        <w:rPr>
          <w:color w:val="000000" w:themeColor="text1"/>
          <w:sz w:val="20"/>
        </w:rPr>
        <w:t xml:space="preserve"> </w:t>
      </w:r>
      <w:hyperlink w:anchor="_bookmark33" w:history="1">
        <w:r w:rsidRPr="00637460">
          <w:rPr>
            <w:color w:val="000000" w:themeColor="text1"/>
            <w:sz w:val="20"/>
          </w:rPr>
          <w:t>в отчетность, составленную в соответствии</w:t>
        </w:r>
      </w:hyperlink>
      <w:r w:rsidRPr="00637460">
        <w:rPr>
          <w:color w:val="000000" w:themeColor="text1"/>
          <w:sz w:val="20"/>
        </w:rPr>
        <w:t xml:space="preserve"> </w:t>
      </w:r>
      <w:hyperlink w:anchor="_bookmark33" w:history="1">
        <w:r w:rsidRPr="00637460">
          <w:rPr>
            <w:color w:val="000000" w:themeColor="text1"/>
            <w:sz w:val="20"/>
          </w:rPr>
          <w:t>с требованиями МСФО</w:t>
        </w:r>
      </w:hyperlink>
      <w:r w:rsidRPr="00637460">
        <w:rPr>
          <w:color w:val="000000" w:themeColor="text1"/>
          <w:sz w:val="20"/>
        </w:rPr>
        <w:t>.</w:t>
      </w:r>
    </w:p>
    <w:p w:rsidR="006127F1" w:rsidRPr="00637460" w:rsidRDefault="006127F1" w:rsidP="006127F1">
      <w:pPr>
        <w:tabs>
          <w:tab w:val="left" w:pos="851"/>
          <w:tab w:val="left" w:pos="993"/>
        </w:tabs>
        <w:spacing w:before="0" w:after="0"/>
        <w:ind w:firstLine="720"/>
        <w:jc w:val="both"/>
        <w:rPr>
          <w:b/>
          <w:bCs/>
          <w:color w:val="000000" w:themeColor="text1"/>
          <w:sz w:val="20"/>
        </w:rPr>
      </w:pPr>
    </w:p>
    <w:p w:rsidR="006127F1" w:rsidRPr="00637460" w:rsidRDefault="006127F1" w:rsidP="006127F1">
      <w:pPr>
        <w:tabs>
          <w:tab w:val="left" w:pos="851"/>
          <w:tab w:val="left" w:pos="993"/>
        </w:tabs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bCs/>
          <w:color w:val="000000" w:themeColor="text1"/>
          <w:sz w:val="20"/>
        </w:rPr>
        <w:t xml:space="preserve">Раздел 4. </w:t>
      </w:r>
      <w:hyperlink w:anchor="_bookmark37" w:history="1">
        <w:r w:rsidRPr="00637460">
          <w:rPr>
            <w:b/>
            <w:color w:val="000000" w:themeColor="text1"/>
            <w:sz w:val="20"/>
          </w:rPr>
          <w:t>Система стандартов GAAP и перспективы</w:t>
        </w:r>
      </w:hyperlink>
      <w:r w:rsidRPr="00637460">
        <w:rPr>
          <w:b/>
          <w:color w:val="000000" w:themeColor="text1"/>
          <w:sz w:val="20"/>
        </w:rPr>
        <w:t xml:space="preserve"> </w:t>
      </w:r>
      <w:hyperlink w:anchor="_bookmark37" w:history="1">
        <w:r w:rsidRPr="00637460">
          <w:rPr>
            <w:b/>
            <w:color w:val="000000" w:themeColor="text1"/>
            <w:sz w:val="20"/>
          </w:rPr>
          <w:t>унификации МСФО и GAAP</w:t>
        </w:r>
      </w:hyperlink>
      <w:r w:rsidRPr="00637460">
        <w:rPr>
          <w:b/>
          <w:color w:val="000000" w:themeColor="text1"/>
          <w:sz w:val="20"/>
        </w:rPr>
        <w:t>.</w:t>
      </w:r>
    </w:p>
    <w:p w:rsidR="006127F1" w:rsidRPr="00637460" w:rsidRDefault="006127F1" w:rsidP="006127F1">
      <w:pPr>
        <w:tabs>
          <w:tab w:val="left" w:pos="851"/>
          <w:tab w:val="left" w:pos="993"/>
        </w:tabs>
        <w:spacing w:before="0" w:after="0"/>
        <w:ind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 1. </w:t>
      </w:r>
      <w:hyperlink w:anchor="_bookmark37" w:history="1">
        <w:r w:rsidRPr="00637460">
          <w:rPr>
            <w:color w:val="000000" w:themeColor="text1"/>
            <w:sz w:val="20"/>
          </w:rPr>
          <w:t>Организация финансового учета США</w:t>
        </w:r>
      </w:hyperlink>
      <w:r w:rsidRPr="00637460">
        <w:rPr>
          <w:color w:val="000000" w:themeColor="text1"/>
          <w:sz w:val="20"/>
        </w:rPr>
        <w:t xml:space="preserve"> </w:t>
      </w:r>
      <w:hyperlink w:anchor="_bookmark37" w:history="1">
        <w:r w:rsidRPr="00637460">
          <w:rPr>
            <w:color w:val="000000" w:themeColor="text1"/>
            <w:sz w:val="20"/>
          </w:rPr>
          <w:t>и конвергенция МСФО с US GAAP</w:t>
        </w:r>
      </w:hyperlink>
      <w:r w:rsidRPr="00637460">
        <w:rPr>
          <w:color w:val="000000" w:themeColor="text1"/>
          <w:sz w:val="20"/>
        </w:rPr>
        <w:t>.</w:t>
      </w:r>
    </w:p>
    <w:p w:rsidR="006127F1" w:rsidRPr="00637460" w:rsidRDefault="006127F1" w:rsidP="006127F1">
      <w:pPr>
        <w:tabs>
          <w:tab w:val="left" w:pos="851"/>
          <w:tab w:val="left" w:pos="993"/>
        </w:tabs>
        <w:spacing w:before="0" w:after="0"/>
        <w:ind w:firstLine="720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 2.</w:t>
      </w:r>
      <w:hyperlink w:anchor="_bookmark38" w:history="1">
        <w:r w:rsidRPr="00637460">
          <w:rPr>
            <w:color w:val="000000" w:themeColor="text1"/>
            <w:sz w:val="20"/>
          </w:rPr>
          <w:t>Основные различия в принципах учета</w:t>
        </w:r>
      </w:hyperlink>
      <w:r w:rsidRPr="00637460">
        <w:rPr>
          <w:color w:val="000000" w:themeColor="text1"/>
          <w:sz w:val="20"/>
        </w:rPr>
        <w:t xml:space="preserve"> </w:t>
      </w:r>
      <w:hyperlink w:anchor="_bookmark38" w:history="1">
        <w:r w:rsidRPr="00637460">
          <w:rPr>
            <w:color w:val="000000" w:themeColor="text1"/>
            <w:sz w:val="20"/>
          </w:rPr>
          <w:t>между МСФО и GAAP</w:t>
        </w:r>
      </w:hyperlink>
    </w:p>
    <w:p w:rsidR="006127F1" w:rsidRPr="00637460" w:rsidRDefault="006127F1" w:rsidP="006127F1">
      <w:pPr>
        <w:widowControl/>
        <w:suppressAutoHyphens/>
        <w:snapToGrid/>
        <w:spacing w:before="0" w:after="0"/>
        <w:jc w:val="both"/>
        <w:rPr>
          <w:b/>
          <w:color w:val="000000" w:themeColor="text1"/>
          <w:sz w:val="20"/>
        </w:rPr>
      </w:pPr>
    </w:p>
    <w:p w:rsidR="006127F1" w:rsidRPr="00637460" w:rsidRDefault="006127F1" w:rsidP="006127F1">
      <w:pPr>
        <w:widowControl/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5.2.2 Вопросы для обсуждения на семинарах и практических занятиях Все новое</w:t>
      </w:r>
    </w:p>
    <w:p w:rsidR="006127F1" w:rsidRPr="00637460" w:rsidRDefault="006127F1" w:rsidP="006127F1">
      <w:pPr>
        <w:widowControl/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Раздел 1. </w:t>
      </w:r>
      <w:hyperlink w:anchor="_bookmark1" w:history="1">
        <w:r w:rsidRPr="00637460">
          <w:rPr>
            <w:b/>
            <w:color w:val="000000" w:themeColor="text1"/>
            <w:sz w:val="20"/>
          </w:rPr>
          <w:t>Структурирование МСФО и концептуальные</w:t>
        </w:r>
      </w:hyperlink>
      <w:r w:rsidRPr="00637460">
        <w:rPr>
          <w:b/>
          <w:color w:val="000000" w:themeColor="text1"/>
          <w:sz w:val="20"/>
        </w:rPr>
        <w:t xml:space="preserve"> </w:t>
      </w:r>
      <w:hyperlink w:anchor="_bookmark1" w:history="1">
        <w:r w:rsidRPr="00637460">
          <w:rPr>
            <w:b/>
            <w:color w:val="000000" w:themeColor="text1"/>
            <w:sz w:val="20"/>
          </w:rPr>
          <w:t>основы их построения</w:t>
        </w:r>
      </w:hyperlink>
      <w:r w:rsidRPr="00637460">
        <w:rPr>
          <w:b/>
          <w:color w:val="000000" w:themeColor="text1"/>
          <w:sz w:val="20"/>
        </w:rPr>
        <w:t>.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5"/>
        </w:numPr>
        <w:tabs>
          <w:tab w:val="left" w:pos="592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Охарактеризуйте основные модели бухгалтерского учета.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5"/>
        </w:numPr>
        <w:tabs>
          <w:tab w:val="left" w:pos="592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Расскажите о работе СМСФО.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5"/>
        </w:numPr>
        <w:tabs>
          <w:tab w:val="left" w:pos="608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Какова классификация принципов подготовки финансовой отчетности?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5"/>
        </w:numPr>
        <w:tabs>
          <w:tab w:val="left" w:pos="579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В чем заключается сущность базовых принципов финансовой отчетности?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5"/>
        </w:numPr>
        <w:tabs>
          <w:tab w:val="left" w:pos="579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Какие принципы относятся к качественным характеристикам информации?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5"/>
        </w:numPr>
        <w:tabs>
          <w:tab w:val="left" w:pos="592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Перечислите элементы финансовой отчетности.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5"/>
        </w:numPr>
        <w:tabs>
          <w:tab w:val="left" w:pos="592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На каких концепциях капитала основываются МСФО?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5"/>
        </w:numPr>
        <w:tabs>
          <w:tab w:val="left" w:pos="592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Какие виды оценки элементов вы знаете?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5"/>
        </w:numPr>
        <w:tabs>
          <w:tab w:val="left" w:pos="592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Какова структура МСФО?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5"/>
        </w:numPr>
        <w:tabs>
          <w:tab w:val="left" w:pos="71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В чем заключаются особенности построения плана счетов в МСФО?</w:t>
      </w:r>
    </w:p>
    <w:p w:rsidR="006127F1" w:rsidRPr="00637460" w:rsidRDefault="006127F1" w:rsidP="006127F1">
      <w:pPr>
        <w:widowControl/>
        <w:tabs>
          <w:tab w:val="left" w:pos="993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6127F1" w:rsidRPr="00637460" w:rsidRDefault="006127F1" w:rsidP="006127F1">
      <w:pPr>
        <w:widowControl/>
        <w:tabs>
          <w:tab w:val="left" w:pos="993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Раздел 2. Обзор основных МСФО 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6"/>
        </w:numPr>
        <w:tabs>
          <w:tab w:val="left" w:pos="753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Какие принципы в отношении учетной политики имеют наиболее важное значение?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6"/>
        </w:numPr>
        <w:tabs>
          <w:tab w:val="left" w:pos="766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Назовите модели бухгалтерского баланса и формулы основного балансового уравнения.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6"/>
        </w:numPr>
        <w:tabs>
          <w:tab w:val="left" w:pos="763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Назовите основные различия прямого и косвенного методов составления отчета о движении денежных средств.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6"/>
        </w:numPr>
        <w:tabs>
          <w:tab w:val="left" w:pos="762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Назовите основное правило </w:t>
      </w:r>
      <w:r w:rsidRPr="00637460">
        <w:rPr>
          <w:rFonts w:ascii="Times New Roman" w:hAnsi="Times New Roman"/>
          <w:i/>
          <w:color w:val="000000" w:themeColor="text1"/>
        </w:rPr>
        <w:t xml:space="preserve">IAS </w:t>
      </w:r>
      <w:r w:rsidRPr="00637460">
        <w:rPr>
          <w:rFonts w:ascii="Times New Roman" w:hAnsi="Times New Roman"/>
          <w:color w:val="000000" w:themeColor="text1"/>
        </w:rPr>
        <w:t>36.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6"/>
        </w:numPr>
        <w:tabs>
          <w:tab w:val="left" w:pos="592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Назовите, какие активы должны обязательно проходить тест на обесценение. На какие активы не производится обесценение?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6"/>
        </w:numPr>
        <w:tabs>
          <w:tab w:val="left" w:pos="601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Каким образом производится распределение убытка от обесценения на активы с применением ЕГДС?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6"/>
        </w:numPr>
        <w:tabs>
          <w:tab w:val="left" w:pos="586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Каким образом отражаются убытки от обесценения в финансовой отчетности?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6"/>
        </w:numPr>
        <w:tabs>
          <w:tab w:val="left" w:pos="692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В чем заключается основная цель МСФО 16?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6"/>
        </w:numPr>
        <w:tabs>
          <w:tab w:val="left" w:pos="715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Назовите критерии признания основных средств и НМА. В чем их схожесть?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6"/>
        </w:numPr>
        <w:tabs>
          <w:tab w:val="left" w:pos="749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Что относится к основным средствам в соответствии с МСФО 16?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6"/>
        </w:numPr>
        <w:tabs>
          <w:tab w:val="left" w:pos="692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Как осуществляется оценка основных средств?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6"/>
        </w:numPr>
        <w:tabs>
          <w:tab w:val="left" w:pos="692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В чем заключается основная цель МСФО 38?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6"/>
        </w:numPr>
        <w:tabs>
          <w:tab w:val="left" w:pos="692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Как осуществляется оценка НМА?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6"/>
        </w:numPr>
        <w:tabs>
          <w:tab w:val="left" w:pos="692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Что относится к запасам в соответствии с МСФО 2? 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6"/>
        </w:numPr>
        <w:tabs>
          <w:tab w:val="left" w:pos="692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Охарактеризуйте методы определения себестоимости запасов.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6"/>
        </w:numPr>
        <w:tabs>
          <w:tab w:val="left" w:pos="692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Какие виды аренды в соответствии с МСФО 17 Вы знаете?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6"/>
        </w:numPr>
        <w:tabs>
          <w:tab w:val="left" w:pos="682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Каковы основные отличия учета аренды в российском учете от учета в соответствии с МСФО 17?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6"/>
        </w:numPr>
        <w:tabs>
          <w:tab w:val="left" w:pos="762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В чем заключается основная цель </w:t>
      </w:r>
      <w:r w:rsidRPr="00637460">
        <w:rPr>
          <w:rFonts w:ascii="Times New Roman" w:hAnsi="Times New Roman"/>
          <w:i/>
          <w:color w:val="000000" w:themeColor="text1"/>
        </w:rPr>
        <w:t xml:space="preserve">IAS </w:t>
      </w:r>
      <w:r w:rsidRPr="00637460">
        <w:rPr>
          <w:rFonts w:ascii="Times New Roman" w:hAnsi="Times New Roman"/>
          <w:color w:val="000000" w:themeColor="text1"/>
        </w:rPr>
        <w:t>18?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6"/>
        </w:numPr>
        <w:tabs>
          <w:tab w:val="left" w:pos="762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Назовите виды выручки в соответствии с </w:t>
      </w:r>
      <w:r w:rsidRPr="00637460">
        <w:rPr>
          <w:rFonts w:ascii="Times New Roman" w:hAnsi="Times New Roman"/>
          <w:i/>
          <w:color w:val="000000" w:themeColor="text1"/>
        </w:rPr>
        <w:t xml:space="preserve">IAS 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6"/>
        </w:numPr>
        <w:tabs>
          <w:tab w:val="left" w:pos="762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Какова цель </w:t>
      </w:r>
      <w:r w:rsidRPr="00637460">
        <w:rPr>
          <w:rFonts w:ascii="Times New Roman" w:hAnsi="Times New Roman"/>
          <w:i/>
          <w:color w:val="000000" w:themeColor="text1"/>
        </w:rPr>
        <w:t xml:space="preserve">IAS </w:t>
      </w:r>
      <w:r w:rsidRPr="00637460">
        <w:rPr>
          <w:rFonts w:ascii="Times New Roman" w:hAnsi="Times New Roman"/>
          <w:color w:val="000000" w:themeColor="text1"/>
        </w:rPr>
        <w:t>11?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6"/>
        </w:numPr>
        <w:tabs>
          <w:tab w:val="left" w:pos="862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Назовите основные стадии договоров подряда.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6"/>
        </w:numPr>
        <w:tabs>
          <w:tab w:val="left" w:pos="862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Как осуществляется расчет степени завершенности работ?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6"/>
        </w:numPr>
        <w:tabs>
          <w:tab w:val="left" w:pos="862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В чем заключается основная цель </w:t>
      </w:r>
      <w:r w:rsidRPr="00637460">
        <w:rPr>
          <w:rFonts w:ascii="Times New Roman" w:hAnsi="Times New Roman"/>
          <w:i/>
          <w:color w:val="000000" w:themeColor="text1"/>
        </w:rPr>
        <w:t xml:space="preserve">IAS </w:t>
      </w:r>
      <w:r w:rsidRPr="00637460">
        <w:rPr>
          <w:rFonts w:ascii="Times New Roman" w:hAnsi="Times New Roman"/>
          <w:color w:val="000000" w:themeColor="text1"/>
        </w:rPr>
        <w:t>12?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6"/>
        </w:numPr>
        <w:tabs>
          <w:tab w:val="left" w:pos="855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В чем заключается различие между временными разницами в соответствии с </w:t>
      </w:r>
      <w:r w:rsidRPr="00637460">
        <w:rPr>
          <w:rFonts w:ascii="Times New Roman" w:hAnsi="Times New Roman"/>
          <w:i/>
          <w:color w:val="000000" w:themeColor="text1"/>
        </w:rPr>
        <w:t xml:space="preserve">IAS </w:t>
      </w:r>
      <w:r w:rsidRPr="00637460">
        <w:rPr>
          <w:rFonts w:ascii="Times New Roman" w:hAnsi="Times New Roman"/>
          <w:color w:val="000000" w:themeColor="text1"/>
        </w:rPr>
        <w:t>12 и ПБУ 18/02?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6"/>
        </w:numPr>
        <w:tabs>
          <w:tab w:val="left" w:pos="905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Приведите примеры временных разниц в соответствии с </w:t>
      </w:r>
      <w:r w:rsidRPr="00637460">
        <w:rPr>
          <w:rFonts w:ascii="Times New Roman" w:hAnsi="Times New Roman"/>
          <w:i/>
          <w:color w:val="000000" w:themeColor="text1"/>
        </w:rPr>
        <w:t xml:space="preserve">IAS </w:t>
      </w:r>
      <w:r w:rsidRPr="00637460">
        <w:rPr>
          <w:rFonts w:ascii="Times New Roman" w:hAnsi="Times New Roman"/>
          <w:color w:val="000000" w:themeColor="text1"/>
        </w:rPr>
        <w:t>12.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6"/>
        </w:numPr>
        <w:tabs>
          <w:tab w:val="left" w:pos="862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В чем заключается основная цель </w:t>
      </w:r>
      <w:r w:rsidRPr="00637460">
        <w:rPr>
          <w:rFonts w:ascii="Times New Roman" w:hAnsi="Times New Roman"/>
          <w:i/>
          <w:color w:val="000000" w:themeColor="text1"/>
        </w:rPr>
        <w:t xml:space="preserve">IAS </w:t>
      </w:r>
      <w:r w:rsidRPr="00637460">
        <w:rPr>
          <w:rFonts w:ascii="Times New Roman" w:hAnsi="Times New Roman"/>
          <w:color w:val="000000" w:themeColor="text1"/>
        </w:rPr>
        <w:t>33?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6"/>
        </w:numPr>
        <w:tabs>
          <w:tab w:val="left" w:pos="862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Как рассчитывается прибыль на акцию?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6"/>
        </w:numPr>
        <w:tabs>
          <w:tab w:val="left" w:pos="89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Назовите методы расчета средневзвешенного количества акций за отчетный период.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6"/>
        </w:numPr>
        <w:tabs>
          <w:tab w:val="left" w:pos="762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В чем состоит основная цель </w:t>
      </w:r>
      <w:r w:rsidRPr="00637460">
        <w:rPr>
          <w:rFonts w:ascii="Times New Roman" w:hAnsi="Times New Roman"/>
          <w:i/>
          <w:color w:val="000000" w:themeColor="text1"/>
        </w:rPr>
        <w:t xml:space="preserve">IFRS </w:t>
      </w:r>
      <w:r w:rsidRPr="00637460">
        <w:rPr>
          <w:rFonts w:ascii="Times New Roman" w:hAnsi="Times New Roman"/>
          <w:color w:val="000000" w:themeColor="text1"/>
        </w:rPr>
        <w:t>3?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6"/>
        </w:numPr>
        <w:tabs>
          <w:tab w:val="left" w:pos="782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Перечислите виды объединений с образованием и без образования юридического лица.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6"/>
        </w:numPr>
        <w:tabs>
          <w:tab w:val="left" w:pos="862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В чем заключается основная цель </w:t>
      </w:r>
      <w:r w:rsidRPr="00637460">
        <w:rPr>
          <w:rFonts w:ascii="Times New Roman" w:hAnsi="Times New Roman"/>
          <w:i/>
          <w:color w:val="000000" w:themeColor="text1"/>
        </w:rPr>
        <w:t xml:space="preserve">IАS </w:t>
      </w:r>
      <w:r w:rsidRPr="00637460">
        <w:rPr>
          <w:rFonts w:ascii="Times New Roman" w:hAnsi="Times New Roman"/>
          <w:color w:val="000000" w:themeColor="text1"/>
        </w:rPr>
        <w:t>27?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6"/>
        </w:numPr>
        <w:tabs>
          <w:tab w:val="left" w:pos="862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Каковы основные правила консолидации отчетов группы?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6"/>
        </w:numPr>
        <w:tabs>
          <w:tab w:val="left" w:pos="849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Раскройте понятие гудвилла и правила отражения его в консолидированном отчете.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6"/>
        </w:numPr>
        <w:tabs>
          <w:tab w:val="left" w:pos="862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В чем заключается основная цель </w:t>
      </w:r>
      <w:r w:rsidRPr="00637460">
        <w:rPr>
          <w:rFonts w:ascii="Times New Roman" w:hAnsi="Times New Roman"/>
          <w:i/>
          <w:color w:val="000000" w:themeColor="text1"/>
        </w:rPr>
        <w:t xml:space="preserve">IFRS </w:t>
      </w:r>
      <w:r w:rsidRPr="00637460">
        <w:rPr>
          <w:rFonts w:ascii="Times New Roman" w:hAnsi="Times New Roman"/>
          <w:color w:val="000000" w:themeColor="text1"/>
        </w:rPr>
        <w:t>8?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6"/>
        </w:numPr>
        <w:tabs>
          <w:tab w:val="left" w:pos="877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Перечислите виды компаний, которые должны применять стандарт </w:t>
      </w:r>
      <w:r w:rsidRPr="00637460">
        <w:rPr>
          <w:rFonts w:ascii="Times New Roman" w:hAnsi="Times New Roman"/>
          <w:i/>
          <w:color w:val="000000" w:themeColor="text1"/>
        </w:rPr>
        <w:t xml:space="preserve">IFRS </w:t>
      </w:r>
      <w:r w:rsidRPr="00637460">
        <w:rPr>
          <w:rFonts w:ascii="Times New Roman" w:hAnsi="Times New Roman"/>
          <w:color w:val="000000" w:themeColor="text1"/>
        </w:rPr>
        <w:t>8.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6"/>
        </w:numPr>
        <w:tabs>
          <w:tab w:val="left" w:pos="862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Каковы критерии определения операционного сегмента?</w:t>
      </w:r>
    </w:p>
    <w:p w:rsidR="006127F1" w:rsidRPr="00637460" w:rsidRDefault="006127F1" w:rsidP="006127F1">
      <w:pPr>
        <w:widowControl/>
        <w:tabs>
          <w:tab w:val="left" w:pos="993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6127F1" w:rsidRPr="00637460" w:rsidRDefault="006127F1" w:rsidP="006127F1">
      <w:pPr>
        <w:widowControl/>
        <w:tabs>
          <w:tab w:val="left" w:pos="993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lastRenderedPageBreak/>
        <w:t xml:space="preserve">Раздел 3. </w:t>
      </w:r>
      <w:hyperlink w:anchor="_bookmark31" w:history="1">
        <w:r w:rsidRPr="00637460">
          <w:rPr>
            <w:b/>
            <w:color w:val="000000" w:themeColor="text1"/>
            <w:sz w:val="20"/>
          </w:rPr>
          <w:t>Прочие стандарты и трансформаци</w:t>
        </w:r>
      </w:hyperlink>
      <w:r w:rsidRPr="00637460">
        <w:rPr>
          <w:b/>
          <w:color w:val="000000" w:themeColor="text1"/>
          <w:sz w:val="20"/>
        </w:rPr>
        <w:t xml:space="preserve">я </w:t>
      </w:r>
      <w:hyperlink w:anchor="_bookmark31" w:history="1">
        <w:r w:rsidRPr="00637460">
          <w:rPr>
            <w:b/>
            <w:color w:val="000000" w:themeColor="text1"/>
            <w:sz w:val="20"/>
          </w:rPr>
          <w:t>российской отчетности в отчетность, составленную</w:t>
        </w:r>
      </w:hyperlink>
      <w:r w:rsidRPr="00637460">
        <w:rPr>
          <w:b/>
          <w:color w:val="000000" w:themeColor="text1"/>
          <w:sz w:val="20"/>
        </w:rPr>
        <w:t xml:space="preserve"> </w:t>
      </w:r>
      <w:hyperlink w:anchor="_bookmark31" w:history="1">
        <w:r w:rsidRPr="00637460">
          <w:rPr>
            <w:b/>
            <w:color w:val="000000" w:themeColor="text1"/>
            <w:sz w:val="20"/>
          </w:rPr>
          <w:t>в соответствии с требованиями МСФО</w:t>
        </w:r>
      </w:hyperlink>
      <w:r w:rsidRPr="00637460">
        <w:rPr>
          <w:b/>
          <w:color w:val="000000" w:themeColor="text1"/>
          <w:sz w:val="20"/>
        </w:rPr>
        <w:t>.</w:t>
      </w:r>
      <w:r w:rsidRPr="00637460">
        <w:rPr>
          <w:b/>
          <w:color w:val="000000" w:themeColor="text1"/>
          <w:sz w:val="20"/>
        </w:rPr>
        <w:tab/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7"/>
        </w:numPr>
        <w:tabs>
          <w:tab w:val="left" w:pos="762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В чем заключается цель стандарта </w:t>
      </w:r>
      <w:r w:rsidRPr="00637460">
        <w:rPr>
          <w:rFonts w:ascii="Times New Roman" w:hAnsi="Times New Roman"/>
          <w:i/>
          <w:color w:val="000000" w:themeColor="text1"/>
        </w:rPr>
        <w:t xml:space="preserve">IAS </w:t>
      </w:r>
      <w:r w:rsidRPr="00637460">
        <w:rPr>
          <w:rFonts w:ascii="Times New Roman" w:hAnsi="Times New Roman"/>
          <w:color w:val="000000" w:themeColor="text1"/>
        </w:rPr>
        <w:t>29?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7"/>
        </w:numPr>
        <w:tabs>
          <w:tab w:val="left" w:pos="762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Назовите признаки </w:t>
      </w:r>
      <w:proofErr w:type="spellStart"/>
      <w:r w:rsidRPr="00637460">
        <w:rPr>
          <w:rFonts w:ascii="Times New Roman" w:hAnsi="Times New Roman"/>
          <w:color w:val="000000" w:themeColor="text1"/>
        </w:rPr>
        <w:t>гиперинфляционной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экономики.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7"/>
        </w:numPr>
        <w:tabs>
          <w:tab w:val="left" w:pos="762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Опишите технику применения стандарта </w:t>
      </w:r>
      <w:r w:rsidRPr="00637460">
        <w:rPr>
          <w:rFonts w:ascii="Times New Roman" w:hAnsi="Times New Roman"/>
          <w:i/>
          <w:color w:val="000000" w:themeColor="text1"/>
        </w:rPr>
        <w:t xml:space="preserve">IAS </w:t>
      </w:r>
      <w:r w:rsidRPr="00637460">
        <w:rPr>
          <w:rFonts w:ascii="Times New Roman" w:hAnsi="Times New Roman"/>
          <w:color w:val="000000" w:themeColor="text1"/>
        </w:rPr>
        <w:t>29.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7"/>
        </w:numPr>
        <w:tabs>
          <w:tab w:val="left" w:pos="762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В чем заключается цель стандарта </w:t>
      </w:r>
      <w:r w:rsidRPr="00637460">
        <w:rPr>
          <w:rFonts w:ascii="Times New Roman" w:hAnsi="Times New Roman"/>
          <w:i/>
          <w:color w:val="000000" w:themeColor="text1"/>
        </w:rPr>
        <w:t xml:space="preserve">IFRS </w:t>
      </w:r>
      <w:r w:rsidRPr="00637460">
        <w:rPr>
          <w:rFonts w:ascii="Times New Roman" w:hAnsi="Times New Roman"/>
          <w:color w:val="000000" w:themeColor="text1"/>
        </w:rPr>
        <w:t>1?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7"/>
        </w:numPr>
        <w:tabs>
          <w:tab w:val="left" w:pos="762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Перечислите основные требования </w:t>
      </w:r>
      <w:r w:rsidRPr="00637460">
        <w:rPr>
          <w:rFonts w:ascii="Times New Roman" w:hAnsi="Times New Roman"/>
          <w:i/>
          <w:color w:val="000000" w:themeColor="text1"/>
        </w:rPr>
        <w:t xml:space="preserve">IFRS </w:t>
      </w:r>
      <w:r w:rsidRPr="00637460">
        <w:rPr>
          <w:rFonts w:ascii="Times New Roman" w:hAnsi="Times New Roman"/>
          <w:color w:val="000000" w:themeColor="text1"/>
        </w:rPr>
        <w:t>1.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7"/>
        </w:numPr>
        <w:tabs>
          <w:tab w:val="left" w:pos="749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Какие способы перевода российской отчетности в отчетность, составленную в соответствии с МСФО, вы знаете?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7"/>
        </w:numPr>
        <w:tabs>
          <w:tab w:val="left" w:pos="772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В чем состоит различие между полной и поэтапной конверсиями?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7"/>
        </w:numPr>
        <w:tabs>
          <w:tab w:val="left" w:pos="777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Какие программные продукты применяются для трансформации отчетности?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7"/>
        </w:numPr>
        <w:tabs>
          <w:tab w:val="left" w:pos="75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Какие основные этапы трансформации отчетности вы знаете?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7"/>
        </w:numPr>
        <w:tabs>
          <w:tab w:val="left" w:pos="892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Назовите все международные стандарты, раскрывающие сущность финансовых инструментов.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7"/>
        </w:numPr>
        <w:tabs>
          <w:tab w:val="left" w:pos="862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Что такое хеджирование финансовых инструментов?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7"/>
        </w:numPr>
        <w:tabs>
          <w:tab w:val="left" w:pos="866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Имеется ли российский аналог стандарта </w:t>
      </w:r>
      <w:r w:rsidRPr="00637460">
        <w:rPr>
          <w:rFonts w:ascii="Times New Roman" w:hAnsi="Times New Roman"/>
          <w:i/>
          <w:color w:val="000000" w:themeColor="text1"/>
        </w:rPr>
        <w:t xml:space="preserve">IAS </w:t>
      </w:r>
      <w:r w:rsidRPr="00637460">
        <w:rPr>
          <w:rFonts w:ascii="Times New Roman" w:hAnsi="Times New Roman"/>
          <w:color w:val="000000" w:themeColor="text1"/>
        </w:rPr>
        <w:t>10 «События после отчетной даты»?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7"/>
        </w:numPr>
        <w:tabs>
          <w:tab w:val="left" w:pos="862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Каково основное назначение стандарта </w:t>
      </w:r>
      <w:r w:rsidRPr="00637460">
        <w:rPr>
          <w:rFonts w:ascii="Times New Roman" w:hAnsi="Times New Roman"/>
          <w:i/>
          <w:color w:val="000000" w:themeColor="text1"/>
        </w:rPr>
        <w:t xml:space="preserve">IAS </w:t>
      </w:r>
      <w:r w:rsidRPr="00637460">
        <w:rPr>
          <w:rFonts w:ascii="Times New Roman" w:hAnsi="Times New Roman"/>
          <w:color w:val="000000" w:themeColor="text1"/>
        </w:rPr>
        <w:t>19?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7"/>
        </w:numPr>
        <w:tabs>
          <w:tab w:val="left" w:pos="863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Назовите основные различия </w:t>
      </w:r>
      <w:r w:rsidRPr="00637460">
        <w:rPr>
          <w:rFonts w:ascii="Times New Roman" w:hAnsi="Times New Roman"/>
          <w:i/>
          <w:color w:val="000000" w:themeColor="text1"/>
        </w:rPr>
        <w:t xml:space="preserve">IAS </w:t>
      </w:r>
      <w:r w:rsidRPr="00637460">
        <w:rPr>
          <w:rFonts w:ascii="Times New Roman" w:hAnsi="Times New Roman"/>
          <w:color w:val="000000" w:themeColor="text1"/>
        </w:rPr>
        <w:t xml:space="preserve">21 и его российского </w:t>
      </w:r>
      <w:proofErr w:type="spellStart"/>
      <w:r w:rsidRPr="00637460">
        <w:rPr>
          <w:rFonts w:ascii="Times New Roman" w:hAnsi="Times New Roman"/>
          <w:color w:val="000000" w:themeColor="text1"/>
        </w:rPr>
        <w:t>ана</w:t>
      </w:r>
      <w:proofErr w:type="spellEnd"/>
      <w:r w:rsidRPr="00637460">
        <w:rPr>
          <w:rFonts w:ascii="Times New Roman" w:hAnsi="Times New Roman"/>
          <w:color w:val="000000" w:themeColor="text1"/>
        </w:rPr>
        <w:t>- лога ПБУ 3/2006.</w:t>
      </w:r>
    </w:p>
    <w:p w:rsidR="006127F1" w:rsidRPr="00637460" w:rsidRDefault="006127F1" w:rsidP="006127F1">
      <w:pPr>
        <w:tabs>
          <w:tab w:val="left" w:pos="851"/>
          <w:tab w:val="left" w:pos="993"/>
        </w:tabs>
        <w:spacing w:before="0" w:after="0"/>
        <w:ind w:firstLine="709"/>
        <w:jc w:val="both"/>
        <w:rPr>
          <w:b/>
          <w:bCs/>
          <w:color w:val="000000" w:themeColor="text1"/>
          <w:sz w:val="20"/>
        </w:rPr>
      </w:pPr>
    </w:p>
    <w:p w:rsidR="006127F1" w:rsidRPr="00637460" w:rsidRDefault="006127F1" w:rsidP="006127F1">
      <w:pPr>
        <w:tabs>
          <w:tab w:val="left" w:pos="851"/>
          <w:tab w:val="left" w:pos="993"/>
        </w:tabs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bCs/>
          <w:color w:val="000000" w:themeColor="text1"/>
          <w:sz w:val="20"/>
        </w:rPr>
        <w:t xml:space="preserve">Раздел 4. </w:t>
      </w:r>
      <w:hyperlink w:anchor="_bookmark37" w:history="1">
        <w:r w:rsidRPr="00637460">
          <w:rPr>
            <w:b/>
            <w:color w:val="000000" w:themeColor="text1"/>
            <w:sz w:val="20"/>
          </w:rPr>
          <w:t>Система стандартов GAAP и перспективы</w:t>
        </w:r>
      </w:hyperlink>
      <w:r w:rsidRPr="00637460">
        <w:rPr>
          <w:b/>
          <w:color w:val="000000" w:themeColor="text1"/>
          <w:sz w:val="20"/>
        </w:rPr>
        <w:t xml:space="preserve"> </w:t>
      </w:r>
      <w:hyperlink w:anchor="_bookmark37" w:history="1">
        <w:r w:rsidRPr="00637460">
          <w:rPr>
            <w:b/>
            <w:color w:val="000000" w:themeColor="text1"/>
            <w:sz w:val="20"/>
          </w:rPr>
          <w:t>унификации МСФО и GAAP</w:t>
        </w:r>
      </w:hyperlink>
      <w:r w:rsidRPr="00637460">
        <w:rPr>
          <w:b/>
          <w:color w:val="000000" w:themeColor="text1"/>
          <w:sz w:val="20"/>
        </w:rPr>
        <w:t>.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8"/>
        </w:numPr>
        <w:tabs>
          <w:tab w:val="left" w:pos="776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В чем состоит особенность организации финансового учета в США?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8"/>
        </w:numPr>
        <w:tabs>
          <w:tab w:val="left" w:pos="762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Назовите основную цель конвергенции МСФО с </w:t>
      </w:r>
      <w:r w:rsidRPr="00637460">
        <w:rPr>
          <w:rFonts w:ascii="Times New Roman" w:hAnsi="Times New Roman"/>
          <w:i/>
          <w:color w:val="000000" w:themeColor="text1"/>
        </w:rPr>
        <w:t>US GAAP</w:t>
      </w:r>
      <w:r w:rsidRPr="00637460">
        <w:rPr>
          <w:rFonts w:ascii="Times New Roman" w:hAnsi="Times New Roman"/>
          <w:color w:val="000000" w:themeColor="text1"/>
        </w:rPr>
        <w:t>.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8"/>
        </w:numPr>
        <w:tabs>
          <w:tab w:val="left" w:pos="762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В чем заключается сущность закона </w:t>
      </w:r>
      <w:proofErr w:type="spellStart"/>
      <w:r w:rsidRPr="00637460">
        <w:rPr>
          <w:rFonts w:ascii="Times New Roman" w:hAnsi="Times New Roman"/>
          <w:color w:val="000000" w:themeColor="text1"/>
        </w:rPr>
        <w:t>Сарбейнса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— </w:t>
      </w:r>
      <w:proofErr w:type="spellStart"/>
      <w:r w:rsidRPr="00637460">
        <w:rPr>
          <w:rFonts w:ascii="Times New Roman" w:hAnsi="Times New Roman"/>
          <w:color w:val="000000" w:themeColor="text1"/>
        </w:rPr>
        <w:t>Оксли</w:t>
      </w:r>
      <w:proofErr w:type="spellEnd"/>
      <w:r w:rsidRPr="00637460">
        <w:rPr>
          <w:rFonts w:ascii="Times New Roman" w:hAnsi="Times New Roman"/>
          <w:color w:val="000000" w:themeColor="text1"/>
        </w:rPr>
        <w:t>?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8"/>
        </w:numPr>
        <w:tabs>
          <w:tab w:val="left" w:pos="756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Назовите основное назначение Совета по стандартам финансового учета США.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8"/>
        </w:numPr>
        <w:tabs>
          <w:tab w:val="left" w:pos="768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Расскажите о деятельности американской комиссии по ценным бумагам и биржам (</w:t>
      </w:r>
      <w:r w:rsidRPr="00637460">
        <w:rPr>
          <w:rFonts w:ascii="Times New Roman" w:hAnsi="Times New Roman"/>
          <w:i/>
          <w:color w:val="000000" w:themeColor="text1"/>
        </w:rPr>
        <w:t>SEC</w:t>
      </w:r>
      <w:r w:rsidRPr="00637460">
        <w:rPr>
          <w:rFonts w:ascii="Times New Roman" w:hAnsi="Times New Roman"/>
          <w:color w:val="000000" w:themeColor="text1"/>
        </w:rPr>
        <w:t>).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8"/>
        </w:numPr>
        <w:tabs>
          <w:tab w:val="left" w:pos="762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Назовите семь ключевых индикаторов </w:t>
      </w:r>
      <w:proofErr w:type="spellStart"/>
      <w:r w:rsidRPr="00637460">
        <w:rPr>
          <w:rFonts w:ascii="Times New Roman" w:hAnsi="Times New Roman"/>
          <w:color w:val="000000" w:themeColor="text1"/>
        </w:rPr>
        <w:t>Мессода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37460">
        <w:rPr>
          <w:rFonts w:ascii="Times New Roman" w:hAnsi="Times New Roman"/>
          <w:color w:val="000000" w:themeColor="text1"/>
        </w:rPr>
        <w:t>Бениша</w:t>
      </w:r>
      <w:proofErr w:type="spellEnd"/>
      <w:r w:rsidRPr="00637460">
        <w:rPr>
          <w:rFonts w:ascii="Times New Roman" w:hAnsi="Times New Roman"/>
          <w:color w:val="000000" w:themeColor="text1"/>
        </w:rPr>
        <w:t>.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8"/>
        </w:numPr>
        <w:tabs>
          <w:tab w:val="left" w:pos="762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Каковы в США методы в борьбе с мошенничеством?</w:t>
      </w:r>
    </w:p>
    <w:p w:rsidR="006127F1" w:rsidRPr="00637460" w:rsidRDefault="006127F1" w:rsidP="006127F1">
      <w:pPr>
        <w:pStyle w:val="afffc"/>
        <w:widowControl w:val="0"/>
        <w:numPr>
          <w:ilvl w:val="0"/>
          <w:numId w:val="18"/>
        </w:numPr>
        <w:tabs>
          <w:tab w:val="left" w:pos="762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Сравните структуру стандартов </w:t>
      </w:r>
      <w:r w:rsidRPr="00637460">
        <w:rPr>
          <w:rFonts w:ascii="Times New Roman" w:hAnsi="Times New Roman"/>
          <w:i/>
          <w:color w:val="000000" w:themeColor="text1"/>
        </w:rPr>
        <w:t xml:space="preserve">US GAAP </w:t>
      </w:r>
      <w:r w:rsidRPr="00637460">
        <w:rPr>
          <w:rFonts w:ascii="Times New Roman" w:hAnsi="Times New Roman"/>
          <w:color w:val="000000" w:themeColor="text1"/>
        </w:rPr>
        <w:t>и МСФО.</w:t>
      </w:r>
    </w:p>
    <w:p w:rsidR="006127F1" w:rsidRPr="00637460" w:rsidRDefault="006127F1" w:rsidP="006127F1">
      <w:pPr>
        <w:spacing w:before="0" w:after="0"/>
        <w:ind w:firstLine="708"/>
        <w:contextualSpacing/>
        <w:rPr>
          <w:b/>
          <w:color w:val="000000" w:themeColor="text1"/>
          <w:sz w:val="20"/>
        </w:rPr>
      </w:pPr>
    </w:p>
    <w:p w:rsidR="006127F1" w:rsidRPr="00637460" w:rsidRDefault="006127F1" w:rsidP="006127F1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5.3 Определение соотношения объема занятий, проведенное путем непосредственного взаимодействия педагогического работника с обучающимися по </w:t>
      </w:r>
      <w:r w:rsidR="00974390">
        <w:rPr>
          <w:b/>
          <w:color w:val="000000" w:themeColor="text1"/>
          <w:sz w:val="20"/>
        </w:rPr>
        <w:t xml:space="preserve">очной, </w:t>
      </w:r>
      <w:r w:rsidRPr="00637460">
        <w:rPr>
          <w:b/>
          <w:color w:val="000000" w:themeColor="text1"/>
          <w:sz w:val="20"/>
        </w:rPr>
        <w:t>очно-заочной форме</w:t>
      </w:r>
    </w:p>
    <w:p w:rsidR="006127F1" w:rsidRPr="00637460" w:rsidRDefault="006127F1" w:rsidP="006127F1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2816"/>
        <w:gridCol w:w="2558"/>
        <w:gridCol w:w="1015"/>
        <w:gridCol w:w="1525"/>
      </w:tblGrid>
      <w:tr w:rsidR="006127F1" w:rsidRPr="00637460" w:rsidTr="004A57FA">
        <w:trPr>
          <w:trHeight w:val="19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6127F1" w:rsidRPr="00637460" w:rsidRDefault="006127F1" w:rsidP="006127F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F1" w:rsidRPr="00637460" w:rsidRDefault="006127F1" w:rsidP="006127F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6127F1" w:rsidRPr="00637460" w:rsidRDefault="006127F1" w:rsidP="006127F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6127F1" w:rsidRPr="00637460" w:rsidTr="004A57FA">
        <w:trPr>
          <w:trHeight w:val="57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F1" w:rsidRPr="00637460" w:rsidRDefault="006127F1" w:rsidP="006127F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F1" w:rsidRPr="00637460" w:rsidRDefault="006127F1" w:rsidP="006127F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(всего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 в форме практической подготовки</w:t>
            </w:r>
          </w:p>
          <w:p w:rsidR="006127F1" w:rsidRPr="00637460" w:rsidRDefault="006127F1" w:rsidP="006127F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</w:tr>
      <w:tr w:rsidR="006127F1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F1" w:rsidRPr="00637460" w:rsidRDefault="006127F1" w:rsidP="006127F1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Лекционного типа (лекции)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6127F1" w:rsidRPr="00637460" w:rsidTr="004A57FA">
        <w:trPr>
          <w:trHeight w:val="3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F1" w:rsidRPr="00637460" w:rsidRDefault="006127F1" w:rsidP="006127F1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6127F1" w:rsidRPr="00637460" w:rsidRDefault="006127F1" w:rsidP="006127F1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6127F1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F1" w:rsidRPr="00637460" w:rsidRDefault="006127F1" w:rsidP="006127F1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6127F1" w:rsidRPr="00637460" w:rsidRDefault="006127F1" w:rsidP="006127F1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(практические занятия)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6127F1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F1" w:rsidRPr="00637460" w:rsidRDefault="006127F1" w:rsidP="006127F1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</w:tr>
      <w:tr w:rsidR="006127F1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F1" w:rsidRPr="00637460" w:rsidRDefault="006127F1" w:rsidP="006127F1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6127F1" w:rsidRPr="00637460" w:rsidRDefault="006127F1" w:rsidP="006127F1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6127F1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F1" w:rsidRPr="00637460" w:rsidRDefault="006127F1" w:rsidP="006127F1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6127F1" w:rsidRPr="00637460" w:rsidRDefault="006127F1" w:rsidP="006127F1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(лабораторные работы)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6127F1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F1" w:rsidRPr="00637460" w:rsidRDefault="006127F1" w:rsidP="006127F1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</w:t>
            </w:r>
            <w:r w:rsidRPr="00637460">
              <w:rPr>
                <w:i/>
                <w:color w:val="000000" w:themeColor="text1"/>
                <w:sz w:val="20"/>
              </w:rPr>
              <w:lastRenderedPageBreak/>
              <w:t xml:space="preserve">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lastRenderedPageBreak/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6127F1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F1" w:rsidRPr="00637460" w:rsidRDefault="006127F1" w:rsidP="006127F1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lastRenderedPageBreak/>
              <w:t>Промежуточная аттестация (экзамен)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6127F1" w:rsidRPr="00637460" w:rsidTr="004A57FA">
        <w:trPr>
          <w:trHeight w:val="1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18,2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4</w:t>
            </w:r>
          </w:p>
        </w:tc>
      </w:tr>
    </w:tbl>
    <w:p w:rsidR="006127F1" w:rsidRPr="00637460" w:rsidRDefault="006127F1" w:rsidP="006127F1">
      <w:pPr>
        <w:spacing w:before="0" w:after="0"/>
        <w:ind w:firstLine="680"/>
        <w:rPr>
          <w:i/>
          <w:color w:val="000000" w:themeColor="text1"/>
          <w:sz w:val="20"/>
        </w:rPr>
      </w:pPr>
    </w:p>
    <w:p w:rsidR="006127F1" w:rsidRPr="00637460" w:rsidRDefault="006127F1" w:rsidP="006127F1">
      <w:pPr>
        <w:spacing w:before="0" w:after="0"/>
        <w:ind w:firstLine="680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 xml:space="preserve">Соотношение объема занятий, проводимых  путем непосредственного взаимодействия педагогического работника с обучающимися по </w:t>
      </w:r>
      <w:r w:rsidR="00974390">
        <w:rPr>
          <w:i/>
          <w:color w:val="000000" w:themeColor="text1"/>
          <w:sz w:val="20"/>
        </w:rPr>
        <w:t xml:space="preserve">очной, </w:t>
      </w:r>
      <w:r w:rsidRPr="00637460">
        <w:rPr>
          <w:i/>
          <w:color w:val="000000" w:themeColor="text1"/>
          <w:sz w:val="20"/>
        </w:rPr>
        <w:t>очно-заочной форме – 34%</w:t>
      </w:r>
    </w:p>
    <w:p w:rsidR="006127F1" w:rsidRPr="00637460" w:rsidRDefault="006127F1" w:rsidP="006127F1">
      <w:pPr>
        <w:spacing w:before="0" w:after="0"/>
        <w:ind w:firstLine="680"/>
        <w:rPr>
          <w:b/>
          <w:color w:val="000000" w:themeColor="text1"/>
          <w:sz w:val="20"/>
        </w:rPr>
      </w:pPr>
    </w:p>
    <w:p w:rsidR="006127F1" w:rsidRPr="00637460" w:rsidRDefault="006127F1" w:rsidP="006127F1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5.4 Определение соотношения объема занятий, проведенное путем непосредственного взаимодействия педагогического работника с обучающимися по заочной форме</w:t>
      </w:r>
    </w:p>
    <w:p w:rsidR="006127F1" w:rsidRPr="00637460" w:rsidRDefault="006127F1" w:rsidP="006127F1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2816"/>
        <w:gridCol w:w="2558"/>
        <w:gridCol w:w="1015"/>
        <w:gridCol w:w="1525"/>
      </w:tblGrid>
      <w:tr w:rsidR="006127F1" w:rsidRPr="00637460" w:rsidTr="004A57FA">
        <w:trPr>
          <w:trHeight w:val="19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6127F1" w:rsidRPr="00637460" w:rsidRDefault="006127F1" w:rsidP="006127F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F1" w:rsidRPr="00637460" w:rsidRDefault="006127F1" w:rsidP="006127F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6127F1" w:rsidRPr="00637460" w:rsidRDefault="006127F1" w:rsidP="006127F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6127F1" w:rsidRPr="00637460" w:rsidTr="004A57FA">
        <w:trPr>
          <w:trHeight w:val="57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F1" w:rsidRPr="00637460" w:rsidRDefault="006127F1" w:rsidP="006127F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F1" w:rsidRPr="00637460" w:rsidRDefault="006127F1" w:rsidP="006127F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(всего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 в форме практической подготовки</w:t>
            </w:r>
          </w:p>
          <w:p w:rsidR="006127F1" w:rsidRPr="00637460" w:rsidRDefault="006127F1" w:rsidP="006127F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</w:tr>
      <w:tr w:rsidR="006127F1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F1" w:rsidRPr="00637460" w:rsidRDefault="006127F1" w:rsidP="006127F1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Лекционного типа (лекции)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6127F1" w:rsidRPr="00637460" w:rsidTr="004A57FA">
        <w:trPr>
          <w:trHeight w:val="3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F1" w:rsidRPr="00637460" w:rsidRDefault="006127F1" w:rsidP="006127F1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6127F1" w:rsidRPr="00637460" w:rsidRDefault="006127F1" w:rsidP="006127F1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6127F1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F1" w:rsidRPr="00637460" w:rsidRDefault="006127F1" w:rsidP="006127F1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6127F1" w:rsidRPr="00637460" w:rsidRDefault="006127F1" w:rsidP="006127F1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(практические занятия)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6127F1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F1" w:rsidRPr="00637460" w:rsidRDefault="006127F1" w:rsidP="006127F1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</w:tr>
      <w:tr w:rsidR="006127F1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F1" w:rsidRPr="00637460" w:rsidRDefault="006127F1" w:rsidP="006127F1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6127F1" w:rsidRPr="00637460" w:rsidRDefault="006127F1" w:rsidP="006127F1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6127F1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F1" w:rsidRPr="00637460" w:rsidRDefault="006127F1" w:rsidP="006127F1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6127F1" w:rsidRPr="00637460" w:rsidRDefault="006127F1" w:rsidP="006127F1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(лабораторные работы)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6127F1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F1" w:rsidRPr="00637460" w:rsidRDefault="006127F1" w:rsidP="006127F1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6127F1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F1" w:rsidRPr="00637460" w:rsidRDefault="006127F1" w:rsidP="006127F1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Промежуточная аттестация (экзамен)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6127F1" w:rsidRPr="00637460" w:rsidTr="004A57FA">
        <w:trPr>
          <w:trHeight w:val="1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10,2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F1" w:rsidRPr="00637460" w:rsidRDefault="006127F1" w:rsidP="006127F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</w:tr>
    </w:tbl>
    <w:p w:rsidR="006127F1" w:rsidRPr="00637460" w:rsidRDefault="006127F1" w:rsidP="006127F1">
      <w:pPr>
        <w:suppressAutoHyphens/>
        <w:spacing w:before="0" w:after="0"/>
        <w:ind w:firstLine="720"/>
        <w:jc w:val="both"/>
        <w:rPr>
          <w:i/>
          <w:color w:val="000000" w:themeColor="text1"/>
          <w:sz w:val="20"/>
        </w:rPr>
      </w:pPr>
    </w:p>
    <w:p w:rsidR="006127F1" w:rsidRDefault="006127F1" w:rsidP="006127F1">
      <w:pPr>
        <w:suppressAutoHyphens/>
        <w:spacing w:before="0" w:after="0"/>
        <w:ind w:firstLine="720"/>
        <w:jc w:val="both"/>
        <w:rPr>
          <w:i/>
          <w:color w:val="000000" w:themeColor="text1"/>
          <w:sz w:val="20"/>
        </w:rPr>
      </w:pPr>
    </w:p>
    <w:p w:rsidR="006127F1" w:rsidRPr="00637460" w:rsidRDefault="006127F1" w:rsidP="006127F1">
      <w:pPr>
        <w:suppressAutoHyphens/>
        <w:spacing w:before="0" w:after="0"/>
        <w:ind w:firstLine="720"/>
        <w:jc w:val="both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lastRenderedPageBreak/>
        <w:t>Соотношение объема занятий, проводимых путем непосредственного взаимодействия педагогического работника с обучающимися по заочной форме - 41%</w:t>
      </w:r>
    </w:p>
    <w:p w:rsidR="006127F1" w:rsidRPr="00637460" w:rsidRDefault="006127F1" w:rsidP="006127F1">
      <w:pPr>
        <w:widowControl/>
        <w:snapToGrid/>
        <w:spacing w:before="0" w:after="0"/>
        <w:ind w:firstLine="708"/>
        <w:rPr>
          <w:b/>
          <w:color w:val="000000" w:themeColor="text1"/>
          <w:sz w:val="20"/>
        </w:rPr>
      </w:pPr>
    </w:p>
    <w:p w:rsidR="006127F1" w:rsidRPr="00637460" w:rsidRDefault="006127F1" w:rsidP="006127F1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6. Методические указания по освоению дисциплины </w:t>
      </w:r>
    </w:p>
    <w:p w:rsidR="006127F1" w:rsidRPr="00637460" w:rsidRDefault="006127F1" w:rsidP="006127F1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6.1  Учебно-методическое обеспечение дисциплины</w:t>
      </w:r>
    </w:p>
    <w:p w:rsidR="006127F1" w:rsidRPr="00637460" w:rsidRDefault="006127F1" w:rsidP="006127F1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Методические указания для преподавателя</w:t>
      </w:r>
    </w:p>
    <w:p w:rsidR="006127F1" w:rsidRPr="00637460" w:rsidRDefault="006127F1" w:rsidP="006127F1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Изучение дисциплины проводится в форме лекций, практических занятий, организации самостоятельной работы студентов, консультаций. Главное назначение лекции - обеспечить теоретическую основу обучения, развить интерес студентов к учебной деятельности и к изучению конкретной учебной </w:t>
      </w:r>
      <w:r w:rsidRPr="00637460">
        <w:rPr>
          <w:color w:val="000000" w:themeColor="text1"/>
          <w:spacing w:val="-1"/>
          <w:sz w:val="20"/>
        </w:rPr>
        <w:t xml:space="preserve">дисциплины, сформировать у обучающихся ориентиры для самостоятельной работы над </w:t>
      </w:r>
      <w:r w:rsidRPr="00637460">
        <w:rPr>
          <w:color w:val="000000" w:themeColor="text1"/>
          <w:sz w:val="20"/>
        </w:rPr>
        <w:t>дисциплин</w:t>
      </w:r>
      <w:r w:rsidRPr="00637460">
        <w:rPr>
          <w:color w:val="000000" w:themeColor="text1"/>
          <w:spacing w:val="-1"/>
          <w:sz w:val="20"/>
        </w:rPr>
        <w:t>ой.</w:t>
      </w:r>
    </w:p>
    <w:p w:rsidR="006127F1" w:rsidRPr="00637460" w:rsidRDefault="006127F1" w:rsidP="006127F1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Основной целью практических занятий является обсуждение наиболее сложных теоретических вопросов дисциплин</w:t>
      </w:r>
      <w:r w:rsidRPr="00637460">
        <w:rPr>
          <w:color w:val="000000" w:themeColor="text1"/>
          <w:spacing w:val="-1"/>
          <w:sz w:val="20"/>
        </w:rPr>
        <w:t>ы</w:t>
      </w:r>
      <w:r w:rsidRPr="00637460">
        <w:rPr>
          <w:color w:val="000000" w:themeColor="text1"/>
          <w:sz w:val="20"/>
        </w:rPr>
        <w:t>, их методологическая и методическая проработка. Они проводятся в форме опроса, диспута, тестирования, обсуждения докладов и пр.</w:t>
      </w:r>
    </w:p>
    <w:p w:rsidR="006127F1" w:rsidRPr="00637460" w:rsidRDefault="006127F1" w:rsidP="006127F1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Самостоятельная работа с научной и учебной литературой дополняется работой с тестирующими системами, </w:t>
      </w:r>
      <w:proofErr w:type="spellStart"/>
      <w:r w:rsidRPr="00637460">
        <w:rPr>
          <w:color w:val="000000" w:themeColor="text1"/>
          <w:sz w:val="20"/>
        </w:rPr>
        <w:t>тренинговыми</w:t>
      </w:r>
      <w:proofErr w:type="spellEnd"/>
      <w:r w:rsidRPr="00637460">
        <w:rPr>
          <w:color w:val="000000" w:themeColor="text1"/>
          <w:sz w:val="20"/>
        </w:rPr>
        <w:t xml:space="preserve"> программами, информационными базами, образовательным ресурсов электронной информационно-образовательной среды и сети Интернет.</w:t>
      </w:r>
    </w:p>
    <w:p w:rsidR="006127F1" w:rsidRPr="00637460" w:rsidRDefault="006127F1" w:rsidP="006127F1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6127F1" w:rsidRPr="00637460" w:rsidRDefault="006127F1" w:rsidP="006127F1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6.2 Методические материалы обучающимся по дисциплине, определяющие процедуры оценивания знаний, умений, навыков и (или) опыта деятельности</w:t>
      </w:r>
    </w:p>
    <w:p w:rsidR="006127F1" w:rsidRPr="00637460" w:rsidRDefault="006127F1" w:rsidP="006127F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материалы доступны на сайте «Личная студия» в разделе «Методические указания и пособия».</w:t>
      </w:r>
    </w:p>
    <w:p w:rsidR="006127F1" w:rsidRPr="00637460" w:rsidRDefault="006127F1" w:rsidP="006127F1">
      <w:pPr>
        <w:widowControl/>
        <w:numPr>
          <w:ilvl w:val="0"/>
          <w:numId w:val="19"/>
        </w:numPr>
        <w:tabs>
          <w:tab w:val="left" w:pos="900"/>
          <w:tab w:val="left" w:pos="1080"/>
        </w:tabs>
        <w:snapToGrid/>
        <w:spacing w:before="0" w:after="0"/>
        <w:ind w:hanging="54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«Введение в технологию обучения».</w:t>
      </w:r>
    </w:p>
    <w:p w:rsidR="006127F1" w:rsidRPr="00637460" w:rsidRDefault="006127F1" w:rsidP="006127F1">
      <w:pPr>
        <w:widowControl/>
        <w:numPr>
          <w:ilvl w:val="0"/>
          <w:numId w:val="19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по проведению учебного занятия «</w:t>
      </w:r>
      <w:proofErr w:type="spellStart"/>
      <w:r w:rsidRPr="00637460">
        <w:rPr>
          <w:color w:val="000000" w:themeColor="text1"/>
          <w:sz w:val="20"/>
        </w:rPr>
        <w:t>Вебинар</w:t>
      </w:r>
      <w:proofErr w:type="spellEnd"/>
      <w:r w:rsidRPr="00637460">
        <w:rPr>
          <w:color w:val="000000" w:themeColor="text1"/>
          <w:sz w:val="20"/>
        </w:rPr>
        <w:t>».</w:t>
      </w:r>
    </w:p>
    <w:p w:rsidR="006127F1" w:rsidRPr="00637460" w:rsidRDefault="006127F1" w:rsidP="006127F1">
      <w:pPr>
        <w:widowControl/>
        <w:numPr>
          <w:ilvl w:val="0"/>
          <w:numId w:val="19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«Семинар-обсуждение устного эссе», «Семинар-обсуждение устного доклада».</w:t>
      </w:r>
    </w:p>
    <w:p w:rsidR="006127F1" w:rsidRPr="00637460" w:rsidRDefault="006127F1" w:rsidP="006127F1">
      <w:pPr>
        <w:widowControl/>
        <w:numPr>
          <w:ilvl w:val="0"/>
          <w:numId w:val="19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семинар-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реферата».</w:t>
      </w:r>
    </w:p>
    <w:p w:rsidR="006127F1" w:rsidRPr="00637460" w:rsidRDefault="006127F1" w:rsidP="006127F1">
      <w:pPr>
        <w:widowControl/>
        <w:numPr>
          <w:ilvl w:val="0"/>
          <w:numId w:val="19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занятия «Семинар – 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дневника по физкультуре и спорту».</w:t>
      </w:r>
    </w:p>
    <w:p w:rsidR="006127F1" w:rsidRPr="00637460" w:rsidRDefault="006127F1" w:rsidP="006127F1">
      <w:pPr>
        <w:widowControl/>
        <w:numPr>
          <w:ilvl w:val="0"/>
          <w:numId w:val="19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обсуждение реферата».</w:t>
      </w:r>
    </w:p>
    <w:p w:rsidR="006127F1" w:rsidRPr="00637460" w:rsidRDefault="006127F1" w:rsidP="006127F1">
      <w:pPr>
        <w:widowControl/>
        <w:numPr>
          <w:ilvl w:val="0"/>
          <w:numId w:val="19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учебного занятия с компьютерным средством обучения «Практическое занятие - тест-тренинг».</w:t>
      </w:r>
    </w:p>
    <w:p w:rsidR="006127F1" w:rsidRPr="00637460" w:rsidRDefault="006127F1" w:rsidP="006127F1">
      <w:pPr>
        <w:widowControl/>
        <w:numPr>
          <w:ilvl w:val="0"/>
          <w:numId w:val="19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учебного занятия с компьютерным средством обучения «Практическое занятие - </w:t>
      </w:r>
      <w:proofErr w:type="spellStart"/>
      <w:r w:rsidRPr="00637460">
        <w:rPr>
          <w:color w:val="000000" w:themeColor="text1"/>
          <w:sz w:val="20"/>
        </w:rPr>
        <w:t>глоссарный</w:t>
      </w:r>
      <w:proofErr w:type="spellEnd"/>
      <w:r w:rsidRPr="00637460">
        <w:rPr>
          <w:color w:val="000000" w:themeColor="text1"/>
          <w:sz w:val="20"/>
        </w:rPr>
        <w:t xml:space="preserve"> тренинг».</w:t>
      </w:r>
    </w:p>
    <w:p w:rsidR="006127F1" w:rsidRPr="00637460" w:rsidRDefault="006127F1" w:rsidP="006127F1">
      <w:pPr>
        <w:widowControl/>
        <w:numPr>
          <w:ilvl w:val="0"/>
          <w:numId w:val="19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занятия «Практическое занятие - </w:t>
      </w:r>
      <w:proofErr w:type="spellStart"/>
      <w:r w:rsidRPr="00637460">
        <w:rPr>
          <w:color w:val="000000" w:themeColor="text1"/>
          <w:sz w:val="20"/>
        </w:rPr>
        <w:t>позетовое</w:t>
      </w:r>
      <w:proofErr w:type="spellEnd"/>
      <w:r w:rsidRPr="00637460">
        <w:rPr>
          <w:color w:val="000000" w:themeColor="text1"/>
          <w:sz w:val="20"/>
        </w:rPr>
        <w:t xml:space="preserve"> тестирование».</w:t>
      </w:r>
    </w:p>
    <w:p w:rsidR="006127F1" w:rsidRPr="00637460" w:rsidRDefault="006127F1" w:rsidP="006127F1">
      <w:pPr>
        <w:widowControl/>
        <w:numPr>
          <w:ilvl w:val="0"/>
          <w:numId w:val="19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Положение о реализации электронного обучения,  дистанционных образовательных технологий.</w:t>
      </w:r>
    </w:p>
    <w:p w:rsidR="006127F1" w:rsidRPr="00637460" w:rsidRDefault="006127F1" w:rsidP="006127F1">
      <w:pPr>
        <w:widowControl/>
        <w:numPr>
          <w:ilvl w:val="0"/>
          <w:numId w:val="19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«Практическое занятие - алгоритмический тренинг».</w:t>
      </w:r>
    </w:p>
    <w:p w:rsidR="006127F1" w:rsidRPr="00637460" w:rsidRDefault="006127F1" w:rsidP="006127F1">
      <w:pPr>
        <w:widowControl/>
        <w:tabs>
          <w:tab w:val="left" w:pos="900"/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Указанные методические материалы для обучающихся доступны в Личной студии обучающегося, в разделе ресурсы.</w:t>
      </w:r>
    </w:p>
    <w:p w:rsidR="006127F1" w:rsidRPr="00637460" w:rsidRDefault="006127F1" w:rsidP="006127F1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AC6E69" w:rsidRDefault="00AC6E69" w:rsidP="00AC6E69">
      <w:pPr>
        <w:spacing w:before="0" w:after="0"/>
        <w:ind w:firstLine="680"/>
        <w:jc w:val="both"/>
        <w:rPr>
          <w:b/>
          <w:sz w:val="20"/>
        </w:rPr>
      </w:pPr>
      <w:r>
        <w:rPr>
          <w:b/>
          <w:sz w:val="20"/>
        </w:rPr>
        <w:t>6.3 Особенности реализации дисциплины в отношении лиц из числа инвалидов и лиц с ограниченными возможностями здоровья</w:t>
      </w:r>
    </w:p>
    <w:p w:rsidR="00AC6E69" w:rsidRDefault="00AC6E69" w:rsidP="00AC6E69">
      <w:pPr>
        <w:shd w:val="clear" w:color="auto" w:fill="FFFFFF"/>
        <w:spacing w:before="0" w:after="0"/>
        <w:ind w:firstLine="709"/>
        <w:jc w:val="both"/>
        <w:rPr>
          <w:sz w:val="20"/>
        </w:rPr>
      </w:pPr>
      <w:r>
        <w:rPr>
          <w:sz w:val="20"/>
        </w:rPr>
        <w:t>Студенты с ограниченными возможностями здоровья, в отличие от остальных студентов, имеют свои специфические особенности восприятия и переработки учебного материала.</w:t>
      </w:r>
    </w:p>
    <w:p w:rsidR="00AC6E69" w:rsidRDefault="00AC6E69" w:rsidP="00AC6E6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Подбор и разработка учебных материалов должны производится с учетом того, чтобы предоставлять этот материал в различных формах так, чтобы инвалиды с нарушениями слуха получали информацию визуально, с нарушениями зрения - аудиально (например, с использованием программ-синтезаторов речи) или с помощью </w:t>
      </w:r>
      <w:proofErr w:type="spellStart"/>
      <w:r>
        <w:rPr>
          <w:sz w:val="20"/>
        </w:rPr>
        <w:t>тифлоинформационных</w:t>
      </w:r>
      <w:proofErr w:type="spellEnd"/>
      <w:r>
        <w:rPr>
          <w:sz w:val="20"/>
        </w:rPr>
        <w:t xml:space="preserve"> устройств.</w:t>
      </w:r>
    </w:p>
    <w:p w:rsidR="00AC6E69" w:rsidRDefault="00AC6E69" w:rsidP="00AC6E69">
      <w:pPr>
        <w:shd w:val="clear" w:color="auto" w:fill="FFFFFF"/>
        <w:tabs>
          <w:tab w:val="left" w:pos="993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Выбор средств и методов обучения осуществляется самим преподавателям. При этом в образовательном процессе рекомендуется использование социально-активных и рефлексивных методов обучения,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студентами, создания комфортного психологического климата в студенческой группе.</w:t>
      </w:r>
    </w:p>
    <w:p w:rsidR="00AC6E69" w:rsidRDefault="00AC6E69" w:rsidP="00AC6E6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организации.</w:t>
      </w:r>
    </w:p>
    <w:p w:rsidR="00AC6E69" w:rsidRDefault="00AC6E69" w:rsidP="00AC6E6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ассистентом, оказывающим обучающемуся необходимую помощь; инвалиды и лица с ограниченными возможностями здоровья по слуху имеют право на использование звукоусиливающей аппаратуры.</w:t>
      </w:r>
    </w:p>
    <w:p w:rsidR="00AC6E69" w:rsidRDefault="00AC6E69" w:rsidP="00AC6E6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При проведении промежуточной аттестации по дисциплине обеспечивается соблюдение следующих общих требований:</w:t>
      </w:r>
    </w:p>
    <w:p w:rsidR="00AC6E69" w:rsidRDefault="00AC6E69" w:rsidP="00AC6E69">
      <w:pPr>
        <w:shd w:val="clear" w:color="auto" w:fill="FFFFFF"/>
        <w:tabs>
          <w:tab w:val="left" w:pos="888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 xml:space="preserve">проведение аттестации для инвалидов в одной аудитории совместно с обучающимися, не являющимися инвалидами, если это не создает трудностей для инвалидов и иных обучающихся при </w:t>
      </w:r>
      <w:r>
        <w:rPr>
          <w:sz w:val="20"/>
        </w:rPr>
        <w:lastRenderedPageBreak/>
        <w:t>прохождении государственной итоговой аттестации;</w:t>
      </w:r>
    </w:p>
    <w:p w:rsidR="00AC6E69" w:rsidRDefault="00AC6E69" w:rsidP="00AC6E6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присутствие в аудитории ассистента (ассистентов), оказывающего обучающимся инвалидам необходимую техническую помощь с учетом их индивидуальных особенностей(занять рабочее место, передвигаться, прочитать и оформить задание, общаться с экзаменатором);</w:t>
      </w:r>
    </w:p>
    <w:p w:rsidR="00AC6E69" w:rsidRDefault="00AC6E69" w:rsidP="00AC6E6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пользование необходимыми обучающимся инвалидам техническими средствами при прохождении аттестации с учетом их индивидуальных особенностей;</w:t>
      </w:r>
    </w:p>
    <w:p w:rsidR="00AC6E69" w:rsidRDefault="00AC6E69" w:rsidP="00AC6E6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обеспечение возможности беспрепятственного доступа обучающихся инвалидов в аудитории, туалетные и другие помещения, а также их пребывания в указанных помещениях.</w:t>
      </w:r>
    </w:p>
    <w:p w:rsidR="00AC6E69" w:rsidRDefault="00AC6E69" w:rsidP="00AC6E6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сдачи:</w:t>
      </w:r>
    </w:p>
    <w:p w:rsidR="00AC6E69" w:rsidRDefault="00AC6E69" w:rsidP="00AC6E6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сдачи экзамена, проводимого в письменной форме, - не более чем на 90 минут;</w:t>
      </w:r>
    </w:p>
    <w:p w:rsidR="00AC6E69" w:rsidRDefault="00AC6E69" w:rsidP="00AC6E6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подготовки обучающегося к ответу на экзамене, проводимом в устной форме, - не более чем на 20 минут.</w:t>
      </w:r>
    </w:p>
    <w:p w:rsidR="00AC6E69" w:rsidRDefault="00AC6E69" w:rsidP="00AC6E6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аттестации:</w:t>
      </w:r>
    </w:p>
    <w:p w:rsidR="00AC6E69" w:rsidRDefault="00AC6E69" w:rsidP="00AC6E6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а) для слепых:</w:t>
      </w:r>
    </w:p>
    <w:p w:rsidR="00AC6E69" w:rsidRDefault="00AC6E69" w:rsidP="00AC6E69">
      <w:pPr>
        <w:shd w:val="clear" w:color="auto" w:fill="FFFFFF"/>
        <w:tabs>
          <w:tab w:val="left" w:pos="955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задания и иные материалы для сдачи экзамена оформляются в виде электронного документа, доступного с помощью компьютера со специализированным программным обеспечением для слепых, либо зачитываются ассистентом;</w:t>
      </w:r>
    </w:p>
    <w:p w:rsidR="00AC6E69" w:rsidRDefault="00AC6E69" w:rsidP="00AC6E6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письменные задания выполняются обучающимися с использованием клавиатуры с азбукой Брайля, либо </w:t>
      </w:r>
      <w:proofErr w:type="spellStart"/>
      <w:r>
        <w:rPr>
          <w:sz w:val="20"/>
        </w:rPr>
        <w:t>надиктовываются</w:t>
      </w:r>
      <w:proofErr w:type="spellEnd"/>
      <w:r>
        <w:rPr>
          <w:sz w:val="20"/>
        </w:rPr>
        <w:t xml:space="preserve"> ассистенту;</w:t>
      </w:r>
    </w:p>
    <w:p w:rsidR="00AC6E69" w:rsidRDefault="00AC6E69" w:rsidP="00AC6E6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б) для слабовидящих:</w:t>
      </w:r>
    </w:p>
    <w:p w:rsidR="00AC6E69" w:rsidRDefault="00AC6E69" w:rsidP="00AC6E6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задания и иные материалы для сдачи экзамена оформляются увеличенным шрифтом и\или использованием специализированным программным обеспечением </w:t>
      </w:r>
      <w:proofErr w:type="spellStart"/>
      <w:r>
        <w:rPr>
          <w:sz w:val="20"/>
        </w:rPr>
        <w:t>Jaws</w:t>
      </w:r>
      <w:proofErr w:type="spellEnd"/>
      <w:r>
        <w:rPr>
          <w:sz w:val="20"/>
        </w:rPr>
        <w:t>;</w:t>
      </w:r>
    </w:p>
    <w:p w:rsidR="00AC6E69" w:rsidRDefault="00AC6E69" w:rsidP="00AC6E6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обеспечивается индивидуальное равномерное освещение не менее 300 люкс;</w:t>
      </w:r>
    </w:p>
    <w:p w:rsidR="00AC6E69" w:rsidRDefault="00AC6E69" w:rsidP="00AC6E6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при необходимости обучающимся предоставляется увеличивающее </w:t>
      </w:r>
      <w:proofErr w:type="spellStart"/>
      <w:r>
        <w:rPr>
          <w:sz w:val="20"/>
        </w:rPr>
        <w:t>устройство,допускается</w:t>
      </w:r>
      <w:proofErr w:type="spellEnd"/>
      <w:r>
        <w:rPr>
          <w:sz w:val="20"/>
        </w:rPr>
        <w:t xml:space="preserve"> использование увеличивающих устройств, имеющихся у обучающихся;</w:t>
      </w:r>
    </w:p>
    <w:p w:rsidR="00AC6E69" w:rsidRDefault="00AC6E69" w:rsidP="00AC6E6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в) для глухих и слабослышащих, с тяжелыми нарушениями речи:</w:t>
      </w:r>
    </w:p>
    <w:p w:rsidR="00AC6E69" w:rsidRDefault="00AC6E69" w:rsidP="00AC6E6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имеется в наличии информационная система "Исток" для слабослышащих коллективного пользования;</w:t>
      </w:r>
    </w:p>
    <w:p w:rsidR="00AC6E69" w:rsidRDefault="00AC6E69" w:rsidP="00AC6E6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электронной или письменной форме;</w:t>
      </w:r>
    </w:p>
    <w:p w:rsidR="00AC6E69" w:rsidRDefault="00AC6E69" w:rsidP="00AC6E6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г) для лиц с нарушениями опорно-двигательного аппарата:</w:t>
      </w:r>
    </w:p>
    <w:p w:rsidR="00AC6E69" w:rsidRDefault="00AC6E69" w:rsidP="00AC6E6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тестовые и </w:t>
      </w:r>
      <w:proofErr w:type="spellStart"/>
      <w:r>
        <w:rPr>
          <w:sz w:val="20"/>
        </w:rPr>
        <w:t>тренинговые</w:t>
      </w:r>
      <w:proofErr w:type="spellEnd"/>
      <w:r>
        <w:rPr>
          <w:sz w:val="20"/>
        </w:rPr>
        <w:t xml:space="preserve"> задания по текущей и промежуточной аттестации выполняются обучающимися на компьютере через сайт «Личная студия" с использованием электронного обучения, дистанционных технологий;</w:t>
      </w:r>
    </w:p>
    <w:p w:rsidR="00AC6E69" w:rsidRDefault="00AC6E69" w:rsidP="00AC6E6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для обучения лиц с нарушениями опорно-двигательного аппарата используется электронный образовательный ресурс, электронная информационно-образовательная среда;</w:t>
      </w:r>
    </w:p>
    <w:p w:rsidR="00AC6E69" w:rsidRDefault="00AC6E69" w:rsidP="00AC6E6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устной форме.</w:t>
      </w:r>
    </w:p>
    <w:p w:rsidR="006127F1" w:rsidRPr="00637460" w:rsidRDefault="00AC6E69" w:rsidP="00AC6E69">
      <w:pPr>
        <w:widowControl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>
        <w:rPr>
          <w:sz w:val="20"/>
        </w:rPr>
        <w:t>О необходимости обеспечения специальных условий для проведения аттестации обучающийся должен сообщить письменно не позднее, чем за 10 дней до начала аттестации. К заявлению прилагаются документы, подтверждающие наличие у обучающегося индивидуальных особенностей (при отсутствии указанных документов в организации).</w:t>
      </w:r>
    </w:p>
    <w:p w:rsidR="006127F1" w:rsidRPr="00637460" w:rsidRDefault="006127F1" w:rsidP="006127F1">
      <w:pPr>
        <w:widowControl/>
        <w:snapToGrid/>
        <w:spacing w:before="0" w:after="0"/>
        <w:ind w:firstLine="709"/>
        <w:rPr>
          <w:b/>
          <w:color w:val="000000" w:themeColor="text1"/>
          <w:sz w:val="20"/>
        </w:rPr>
      </w:pPr>
    </w:p>
    <w:p w:rsidR="006127F1" w:rsidRPr="00637460" w:rsidRDefault="006127F1" w:rsidP="006127F1">
      <w:pPr>
        <w:widowControl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6.4 Методические рекомендации по самостоятельной работе студентов </w:t>
      </w:r>
    </w:p>
    <w:p w:rsidR="006127F1" w:rsidRPr="00637460" w:rsidRDefault="006127F1" w:rsidP="006127F1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Цель самостоятельной работы - подготовка современного компетентного специалиста, формирование у него способностей и навыков к непрерывному самообразованию и профессиональному совершенствованию.</w:t>
      </w:r>
    </w:p>
    <w:p w:rsidR="006127F1" w:rsidRPr="00637460" w:rsidRDefault="006127F1" w:rsidP="006127F1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Реализация поставленной цели предполагает решение следующих задач:</w:t>
      </w:r>
    </w:p>
    <w:p w:rsidR="006127F1" w:rsidRPr="00637460" w:rsidRDefault="006127F1" w:rsidP="006127F1">
      <w:pPr>
        <w:widowControl/>
        <w:shd w:val="clear" w:color="auto" w:fill="FFFFFF"/>
        <w:tabs>
          <w:tab w:val="left" w:pos="893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 xml:space="preserve">качественное освоение теоретического материала по изучаемой дисциплине, углубление и расширение теоретических знаний с целью их применения на уровне </w:t>
      </w:r>
      <w:proofErr w:type="spellStart"/>
      <w:r w:rsidRPr="00637460">
        <w:rPr>
          <w:color w:val="000000" w:themeColor="text1"/>
          <w:sz w:val="20"/>
        </w:rPr>
        <w:t>межпредметных</w:t>
      </w:r>
      <w:proofErr w:type="spellEnd"/>
      <w:r w:rsidRPr="00637460">
        <w:rPr>
          <w:color w:val="000000" w:themeColor="text1"/>
          <w:sz w:val="20"/>
        </w:rPr>
        <w:t xml:space="preserve"> связей;</w:t>
      </w:r>
    </w:p>
    <w:p w:rsidR="006127F1" w:rsidRPr="00637460" w:rsidRDefault="006127F1" w:rsidP="006127F1">
      <w:pPr>
        <w:widowControl/>
        <w:shd w:val="clear" w:color="auto" w:fill="FFFFFF"/>
        <w:tabs>
          <w:tab w:val="left" w:pos="98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систематизация и закрепление полученных теоретических знаний и практических навыков;</w:t>
      </w:r>
    </w:p>
    <w:p w:rsidR="006127F1" w:rsidRPr="00637460" w:rsidRDefault="006127F1" w:rsidP="006127F1">
      <w:pPr>
        <w:widowControl/>
        <w:shd w:val="clear" w:color="auto" w:fill="FFFFFF"/>
        <w:tabs>
          <w:tab w:val="left" w:pos="90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умений по поиску и использованию нормативной, правовой, справочной и специальной литературы, а также других источников информации;</w:t>
      </w:r>
    </w:p>
    <w:p w:rsidR="006127F1" w:rsidRPr="00637460" w:rsidRDefault="006127F1" w:rsidP="006127F1">
      <w:pPr>
        <w:widowControl/>
        <w:shd w:val="clear" w:color="auto" w:fill="FFFFFF"/>
        <w:tabs>
          <w:tab w:val="left" w:pos="103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развитие познавательных способностей и активности, творческой инициативы, самостоятельности, ответственности и организованности;</w:t>
      </w:r>
    </w:p>
    <w:p w:rsidR="006127F1" w:rsidRPr="00637460" w:rsidRDefault="006127F1" w:rsidP="006127F1">
      <w:pPr>
        <w:widowControl/>
        <w:shd w:val="clear" w:color="auto" w:fill="FFFFFF"/>
        <w:tabs>
          <w:tab w:val="left" w:pos="109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самостоятельности мышления, способностей к саморазвитию, самообразованию, самосовершенствованию и самореализации;</w:t>
      </w:r>
    </w:p>
    <w:p w:rsidR="006127F1" w:rsidRPr="00637460" w:rsidRDefault="006127F1" w:rsidP="006127F1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развитие научно-исследовательских навыков;</w:t>
      </w:r>
    </w:p>
    <w:p w:rsidR="006127F1" w:rsidRPr="00637460" w:rsidRDefault="006127F1" w:rsidP="006127F1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формирование умения решать практические задачи профессиональной деятельности, используя приобретенные знания, способности и навыки.</w:t>
      </w:r>
    </w:p>
    <w:p w:rsidR="006127F1" w:rsidRPr="00637460" w:rsidRDefault="006127F1" w:rsidP="006127F1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является неотъемлемой частью образовательного процесса.</w:t>
      </w:r>
    </w:p>
    <w:p w:rsidR="006127F1" w:rsidRPr="00637460" w:rsidRDefault="006127F1" w:rsidP="006127F1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Самостоятельная работа предполагает инициативу самого обучающегося в процессе сбора и усвоения информации, приобретения новых знаний, умений и навыков и его ответственность за планирование, </w:t>
      </w:r>
      <w:r w:rsidRPr="00637460">
        <w:rPr>
          <w:color w:val="000000" w:themeColor="text1"/>
          <w:sz w:val="20"/>
        </w:rPr>
        <w:lastRenderedPageBreak/>
        <w:t>реализацию и оценку результатов учебной деятельности. Процесс освоения знаний при самостоятельной работе не обособлен от других форм обучения.</w:t>
      </w:r>
    </w:p>
    <w:p w:rsidR="006127F1" w:rsidRPr="00637460" w:rsidRDefault="006127F1" w:rsidP="006127F1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должна:</w:t>
      </w:r>
    </w:p>
    <w:p w:rsidR="006127F1" w:rsidRPr="00637460" w:rsidRDefault="006127F1" w:rsidP="006127F1">
      <w:pPr>
        <w:widowControl/>
        <w:shd w:val="clear" w:color="auto" w:fill="FFFFFF"/>
        <w:tabs>
          <w:tab w:val="left" w:pos="90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быть выполнена индивидуально (или являться частью коллективной работы). В случае, когда самостоятельная работа подготовлена в порядке выполнения группового задания, в работе делается соответствующая оговорка;</w:t>
      </w:r>
    </w:p>
    <w:p w:rsidR="006127F1" w:rsidRPr="00637460" w:rsidRDefault="006127F1" w:rsidP="006127F1">
      <w:pPr>
        <w:widowControl/>
        <w:shd w:val="clear" w:color="auto" w:fill="FFFFFF"/>
        <w:tabs>
          <w:tab w:val="left" w:pos="1085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представлять собой законченную разработку (этап разработки), в которой анализируются актуальные проблемы по определенной теме и ее отдельных аспектов;</w:t>
      </w:r>
    </w:p>
    <w:p w:rsidR="006127F1" w:rsidRPr="00637460" w:rsidRDefault="006127F1" w:rsidP="006127F1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отражать необходимую и достаточную компетентность автора;</w:t>
      </w:r>
    </w:p>
    <w:p w:rsidR="006127F1" w:rsidRPr="00637460" w:rsidRDefault="006127F1" w:rsidP="006127F1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иметь учебную, научную и/или практическую направленность;</w:t>
      </w:r>
    </w:p>
    <w:p w:rsidR="006127F1" w:rsidRPr="00637460" w:rsidRDefault="006127F1" w:rsidP="006127F1">
      <w:pPr>
        <w:widowControl/>
        <w:shd w:val="clear" w:color="auto" w:fill="FFFFFF"/>
        <w:tabs>
          <w:tab w:val="left" w:pos="97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быть оформлена структурно и в логической последовательности: титульный лист, оглавление, основная часть, заключение, выводы, список литературы, приложения,</w:t>
      </w:r>
    </w:p>
    <w:p w:rsidR="006127F1" w:rsidRPr="00637460" w:rsidRDefault="006127F1" w:rsidP="006127F1">
      <w:pPr>
        <w:widowControl/>
        <w:shd w:val="clear" w:color="auto" w:fill="FFFFFF"/>
        <w:tabs>
          <w:tab w:val="left" w:pos="1109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содержать краткие и четкие формулировки, убедительную аргументацию, доказательность и обоснованность выводов;</w:t>
      </w:r>
    </w:p>
    <w:p w:rsidR="006127F1" w:rsidRPr="00637460" w:rsidRDefault="006127F1" w:rsidP="006127F1">
      <w:pPr>
        <w:widowControl/>
        <w:shd w:val="clear" w:color="auto" w:fill="FFFFFF"/>
        <w:tabs>
          <w:tab w:val="left" w:pos="984"/>
          <w:tab w:val="left" w:pos="577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соответствовать этическим нормам (правила цитирования и парафраз; ссылки на использованные библиографические источники; исключение плагиата, дублирования собственного текста и использования чужих работ).</w:t>
      </w:r>
    </w:p>
    <w:p w:rsidR="006127F1" w:rsidRPr="00637460" w:rsidRDefault="006127F1" w:rsidP="006127F1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6127F1" w:rsidRPr="00637460" w:rsidRDefault="006127F1" w:rsidP="006127F1">
      <w:pPr>
        <w:pStyle w:val="10"/>
        <w:tabs>
          <w:tab w:val="clear" w:pos="1106"/>
          <w:tab w:val="left" w:pos="993"/>
          <w:tab w:val="right" w:leader="dot" w:pos="9600"/>
        </w:tabs>
        <w:ind w:firstLine="709"/>
        <w:contextualSpacing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 xml:space="preserve">6.4.1 Формы самостоятельной работы обучающихся по разделам дисциплины </w:t>
      </w:r>
    </w:p>
    <w:p w:rsidR="006127F1" w:rsidRPr="00637460" w:rsidRDefault="006127F1" w:rsidP="006127F1">
      <w:pPr>
        <w:widowControl/>
        <w:tabs>
          <w:tab w:val="left" w:pos="993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Раздел 4. </w:t>
      </w:r>
      <w:hyperlink w:anchor="_bookmark37" w:history="1">
        <w:r w:rsidRPr="00637460">
          <w:rPr>
            <w:b/>
            <w:color w:val="000000" w:themeColor="text1"/>
            <w:sz w:val="20"/>
          </w:rPr>
          <w:t>Система стандартов GAAP и перспективы</w:t>
        </w:r>
      </w:hyperlink>
      <w:r w:rsidRPr="00637460">
        <w:rPr>
          <w:b/>
          <w:color w:val="000000" w:themeColor="text1"/>
          <w:sz w:val="20"/>
        </w:rPr>
        <w:t xml:space="preserve"> </w:t>
      </w:r>
      <w:hyperlink w:anchor="_bookmark37" w:history="1">
        <w:r w:rsidRPr="00637460">
          <w:rPr>
            <w:b/>
            <w:color w:val="000000" w:themeColor="text1"/>
            <w:sz w:val="20"/>
          </w:rPr>
          <w:t>унификации МСФО и GAAP</w:t>
        </w:r>
      </w:hyperlink>
      <w:r w:rsidRPr="00637460">
        <w:rPr>
          <w:b/>
          <w:color w:val="000000" w:themeColor="text1"/>
          <w:sz w:val="20"/>
        </w:rPr>
        <w:t>.</w:t>
      </w:r>
    </w:p>
    <w:p w:rsidR="006127F1" w:rsidRPr="00637460" w:rsidRDefault="006127F1" w:rsidP="006127F1">
      <w:pPr>
        <w:widowControl/>
        <w:tabs>
          <w:tab w:val="left" w:pos="851"/>
          <w:tab w:val="left" w:pos="993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рефератов:</w:t>
      </w:r>
    </w:p>
    <w:p w:rsidR="006127F1" w:rsidRPr="00637460" w:rsidRDefault="006127F1" w:rsidP="006127F1">
      <w:pPr>
        <w:widowControl/>
        <w:numPr>
          <w:ilvl w:val="0"/>
          <w:numId w:val="20"/>
        </w:numPr>
        <w:tabs>
          <w:tab w:val="left" w:pos="851"/>
          <w:tab w:val="left" w:pos="993"/>
        </w:tabs>
        <w:suppressAutoHyphens/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Морозов Серафим Андреевич РАСКРЫТИЕ ИНФОРМАЦИИ О ФИНАНСОВЫХ АКТИВАХ В ОТЧЕТНОСТИ ОРГАНИЗАЦИИ В СООТВЕТСТВИИ С ТРЕБОВАНИЯМИ РСБУ И МСФО // Вестник науки и образования. </w:t>
      </w:r>
      <w:r w:rsidRPr="00637460">
        <w:rPr>
          <w:bCs/>
          <w:color w:val="000000" w:themeColor="text1"/>
          <w:sz w:val="20"/>
          <w:lang w:val="en-US"/>
        </w:rPr>
        <w:t xml:space="preserve">2020. №6-1 (84). URL: </w:t>
      </w:r>
      <w:hyperlink r:id="rId6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https://cyberleninka.ru/article/n/raskrytie-informatsii-o-finansovyh-aktivah-v-otchetnosti-organizatsii-v-sootvetstvii-s-trebovaniyami-rsbu-i-msfo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127F1" w:rsidRPr="00637460" w:rsidRDefault="006127F1" w:rsidP="006127F1">
      <w:pPr>
        <w:widowControl/>
        <w:numPr>
          <w:ilvl w:val="0"/>
          <w:numId w:val="20"/>
        </w:numPr>
        <w:tabs>
          <w:tab w:val="left" w:pos="851"/>
          <w:tab w:val="left" w:pos="993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Е. А. </w:t>
      </w:r>
      <w:proofErr w:type="spellStart"/>
      <w:r w:rsidRPr="00637460">
        <w:rPr>
          <w:bCs/>
          <w:color w:val="000000" w:themeColor="text1"/>
          <w:sz w:val="20"/>
        </w:rPr>
        <w:t>Левандовская</w:t>
      </w:r>
      <w:proofErr w:type="spellEnd"/>
      <w:r w:rsidRPr="00637460">
        <w:rPr>
          <w:bCs/>
          <w:color w:val="000000" w:themeColor="text1"/>
          <w:sz w:val="20"/>
        </w:rPr>
        <w:t xml:space="preserve"> ВЛИЯНИЕ ПЕРВОГО ПРИМЕНЕНИЯ МСФО 16 НА ФИНАНСОВУЮ ОТЧЕТНОСТЬ КОМПАНИЙ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2020. №3-2. URL: </w:t>
      </w:r>
      <w:hyperlink r:id="rId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https://cyberleninka.ru/article/n/vliyanie-pervogo-primeneniya-msfo-16-na-finansovuyu-otchetnost-kompaniy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127F1" w:rsidRPr="00637460" w:rsidRDefault="006127F1" w:rsidP="006127F1">
      <w:pPr>
        <w:widowControl/>
        <w:numPr>
          <w:ilvl w:val="0"/>
          <w:numId w:val="20"/>
        </w:numPr>
        <w:tabs>
          <w:tab w:val="left" w:pos="851"/>
          <w:tab w:val="left" w:pos="993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А. А. Чередникова СРАВНИТЕЛЬНЫЙ АНАЛИЗ ПОДХОДОВ К СОСТАВЛЕНИЮ ОТЧЕТА О ФИНАНСОВЫХ РЕЗУЛЬТАТАХ И ОТЧЕТА О СОВОКУПНОМ ДОХОДЕ ПО РСБУ И МСФО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2020. №3-2. URL: </w:t>
      </w:r>
      <w:hyperlink r:id="rId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https://cyberleninka.ru/article/n/sravnitelnyy-analiz-podhodov-k-sostavleniyu-otcheta-o-finansovyh-rezultatah-i-otcheta-o-sovokupnom-dohode-po-rsbu-i-msfo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127F1" w:rsidRPr="00637460" w:rsidRDefault="006127F1" w:rsidP="006127F1">
      <w:pPr>
        <w:widowControl/>
        <w:numPr>
          <w:ilvl w:val="0"/>
          <w:numId w:val="20"/>
        </w:numPr>
        <w:tabs>
          <w:tab w:val="left" w:pos="851"/>
          <w:tab w:val="left" w:pos="993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А. А. Черник, В. В. Горохова СРАВНИТЕЛЬНЫЙ АНАЛИЗ МЕТОДИЧЕСКИХ АСПЕКТОВ ФОРМИРОВАНИЯ УЧЕТНОЙ ПОЛИТИКИ В СООТВЕТСТВИИ С РСБУ И МСФО // ЕГИ. 2020. </w:t>
      </w:r>
      <w:r w:rsidRPr="00637460">
        <w:rPr>
          <w:bCs/>
          <w:color w:val="000000" w:themeColor="text1"/>
          <w:sz w:val="20"/>
          <w:lang w:val="en-US"/>
        </w:rPr>
        <w:t xml:space="preserve">№3 (29). URL: </w:t>
      </w:r>
      <w:hyperlink r:id="rId9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https://cyberleninka.ru/article/n/sravnitelnyy-analiz-metodicheskih-aspektov-formirovaniya-uchetnoy-politiki-v-sootvetstvii-s-rsbu-i-msfo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127F1" w:rsidRPr="00637460" w:rsidRDefault="006127F1" w:rsidP="006127F1">
      <w:pPr>
        <w:widowControl/>
        <w:numPr>
          <w:ilvl w:val="0"/>
          <w:numId w:val="20"/>
        </w:numPr>
        <w:tabs>
          <w:tab w:val="left" w:pos="851"/>
          <w:tab w:val="left" w:pos="993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Овечкина Юлия Сергеевна ПОДХОДЫ К СОСТАВЛЕНИЮ ОТЧЕТА О ФИНАНСОВЫХ РЕЗУЛЬТАТАХ В РОССИЙСКОЙ И МЕЖДУНАРОДНОЙ ПРАКТИКЕ // Скиф. 2020. </w:t>
      </w:r>
      <w:r w:rsidRPr="00637460">
        <w:rPr>
          <w:bCs/>
          <w:color w:val="000000" w:themeColor="text1"/>
          <w:sz w:val="20"/>
          <w:lang w:val="en-US"/>
        </w:rPr>
        <w:t xml:space="preserve">№3 (43). URL: </w:t>
      </w:r>
      <w:hyperlink r:id="rId1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https://cyberleninka.ru/article/n/podhody-k-sostavleniyu-otcheta-o-finansovyh-rezultatah-v-rossiyskoy-i-mezhdunarodnoy-praktike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127F1" w:rsidRPr="00637460" w:rsidRDefault="006127F1" w:rsidP="006127F1">
      <w:pPr>
        <w:widowControl/>
        <w:numPr>
          <w:ilvl w:val="0"/>
          <w:numId w:val="20"/>
        </w:numPr>
        <w:tabs>
          <w:tab w:val="left" w:pos="851"/>
          <w:tab w:val="left" w:pos="993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А. Е. Антонова, Е. И. Макеева ОСОБЕННОСТИ УЧЕТА ИМУЩЕСТВА КОММЕРЧЕСКОЙ ОРГАНИЗАЦИИ СОГЛАСНО МЕЖДУНАРОДНЫМ СТАНДАРТАМ ФИНАНСОВОЙ ОТЧЕТНОСТИ // Международный журнал гуманитарных и естественных наук. </w:t>
      </w:r>
      <w:r w:rsidRPr="00637460">
        <w:rPr>
          <w:bCs/>
          <w:color w:val="000000" w:themeColor="text1"/>
          <w:sz w:val="20"/>
          <w:lang w:val="en-US"/>
        </w:rPr>
        <w:t xml:space="preserve">2020. №2-1. URL: </w:t>
      </w:r>
      <w:hyperlink r:id="rId1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https://cyberleninka.ru/article/n/osobennosti-ucheta-imuschestva-kommercheskoy-organizatsii-soglasno-mezhdunarodnym-standartam-finansovoy-otchetnosti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127F1" w:rsidRPr="00637460" w:rsidRDefault="006127F1" w:rsidP="006127F1">
      <w:pPr>
        <w:widowControl/>
        <w:numPr>
          <w:ilvl w:val="0"/>
          <w:numId w:val="20"/>
        </w:numPr>
        <w:tabs>
          <w:tab w:val="left" w:pos="851"/>
          <w:tab w:val="left" w:pos="993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Сагдиева </w:t>
      </w:r>
      <w:proofErr w:type="spellStart"/>
      <w:r w:rsidRPr="00637460">
        <w:rPr>
          <w:bCs/>
          <w:color w:val="000000" w:themeColor="text1"/>
          <w:sz w:val="20"/>
        </w:rPr>
        <w:t>Айгуль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Шавкатовна</w:t>
      </w:r>
      <w:proofErr w:type="spellEnd"/>
      <w:r w:rsidRPr="00637460">
        <w:rPr>
          <w:bCs/>
          <w:color w:val="000000" w:themeColor="text1"/>
          <w:sz w:val="20"/>
        </w:rPr>
        <w:t xml:space="preserve"> СРАВНЕНИЕ РОССИЙСКИХ И МЕЖДУНАРОДНЫХ СТАНДАРТОВ УЧЕТА ФИНАНСОВЫХ ИНСТРУМЕНТОВ // E-</w:t>
      </w:r>
      <w:proofErr w:type="spellStart"/>
      <w:r w:rsidRPr="00637460">
        <w:rPr>
          <w:bCs/>
          <w:color w:val="000000" w:themeColor="text1"/>
          <w:sz w:val="20"/>
        </w:rPr>
        <w:t>Scio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2019. №9 (36). URL: </w:t>
      </w:r>
      <w:hyperlink r:id="rId1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https://cyberleninka.ru/article/n/sravnenie-rossiyskih-i-mezhdunarodnyh-standartov-ucheta-finansovyh-instrumentov-1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127F1" w:rsidRPr="00637460" w:rsidRDefault="006127F1" w:rsidP="006127F1">
      <w:pPr>
        <w:widowControl/>
        <w:numPr>
          <w:ilvl w:val="0"/>
          <w:numId w:val="20"/>
        </w:numPr>
        <w:tabs>
          <w:tab w:val="left" w:pos="851"/>
          <w:tab w:val="left" w:pos="993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Адаменко А.А., Подобная Е.А., Резниченко Д.А. ОСНОВНЫЕ СРЕДСТВА В МСФО И В РОССИЙСКОМ УЧЕТЕ // Вестник Академии знаний. </w:t>
      </w:r>
      <w:r w:rsidRPr="00637460">
        <w:rPr>
          <w:bCs/>
          <w:color w:val="000000" w:themeColor="text1"/>
          <w:sz w:val="20"/>
          <w:lang w:val="en-US"/>
        </w:rPr>
        <w:t xml:space="preserve">2019. №3 (32). URL: </w:t>
      </w:r>
      <w:hyperlink r:id="rId1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https://cyberleninka.ru/article/n/osnovnye-sredstva-v-msfo-i-v-rossiyskom-uchete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127F1" w:rsidRPr="00637460" w:rsidRDefault="006127F1" w:rsidP="006127F1">
      <w:pPr>
        <w:widowControl/>
        <w:numPr>
          <w:ilvl w:val="0"/>
          <w:numId w:val="20"/>
        </w:numPr>
        <w:tabs>
          <w:tab w:val="left" w:pos="851"/>
          <w:tab w:val="left" w:pos="993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lastRenderedPageBreak/>
        <w:t xml:space="preserve">Напишите реферат-рецензию на статью: Гончар Евгения Анатольевна, Данилова Екатерина Николаевна Сближение МСФО, РСБУ и налогового учета резервов по сомнительным долгам // Вестник </w:t>
      </w:r>
      <w:proofErr w:type="spellStart"/>
      <w:r w:rsidRPr="00637460">
        <w:rPr>
          <w:bCs/>
          <w:color w:val="000000" w:themeColor="text1"/>
          <w:sz w:val="20"/>
        </w:rPr>
        <w:t>ЮУрГУ</w:t>
      </w:r>
      <w:proofErr w:type="spellEnd"/>
      <w:r w:rsidRPr="00637460">
        <w:rPr>
          <w:bCs/>
          <w:color w:val="000000" w:themeColor="text1"/>
          <w:sz w:val="20"/>
        </w:rPr>
        <w:t xml:space="preserve">. Серия: Экономика и менеджмент. 2019. </w:t>
      </w:r>
      <w:r w:rsidRPr="00B9772B">
        <w:rPr>
          <w:bCs/>
          <w:color w:val="000000" w:themeColor="text1"/>
          <w:sz w:val="20"/>
        </w:rPr>
        <w:t xml:space="preserve">№2.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B9772B">
        <w:rPr>
          <w:bCs/>
          <w:color w:val="000000" w:themeColor="text1"/>
          <w:sz w:val="20"/>
        </w:rPr>
        <w:t xml:space="preserve">: </w:t>
      </w:r>
      <w:hyperlink r:id="rId1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B9772B">
          <w:rPr>
            <w:rStyle w:val="ab"/>
            <w:bCs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proofErr w:type="spellEnd"/>
        <w:r w:rsidRPr="00B9772B">
          <w:rPr>
            <w:rStyle w:val="ab"/>
            <w:bCs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proofErr w:type="spellEnd"/>
        <w:r w:rsidRPr="00B9772B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B9772B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B9772B">
          <w:rPr>
            <w:rStyle w:val="ab"/>
            <w:bCs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sblizhenie</w:t>
        </w:r>
        <w:proofErr w:type="spellEnd"/>
        <w:r w:rsidRPr="00B9772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msfo</w:t>
        </w:r>
        <w:proofErr w:type="spellEnd"/>
        <w:r w:rsidRPr="00B9772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rsbu</w:t>
        </w:r>
        <w:proofErr w:type="spellEnd"/>
        <w:r w:rsidRPr="00B9772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i</w:t>
        </w:r>
        <w:proofErr w:type="spellEnd"/>
        <w:r w:rsidRPr="00B9772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nalogovogo</w:t>
        </w:r>
        <w:proofErr w:type="spellEnd"/>
        <w:r w:rsidRPr="00B9772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ucheta</w:t>
        </w:r>
        <w:proofErr w:type="spellEnd"/>
        <w:r w:rsidRPr="00B9772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rezervov</w:t>
        </w:r>
        <w:proofErr w:type="spellEnd"/>
        <w:r w:rsidRPr="00B9772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po</w:t>
        </w:r>
        <w:proofErr w:type="spellEnd"/>
        <w:r w:rsidRPr="00B9772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somnitelnym</w:t>
        </w:r>
        <w:proofErr w:type="spellEnd"/>
        <w:r w:rsidRPr="00B9772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dolgam</w:t>
        </w:r>
        <w:proofErr w:type="spellEnd"/>
      </w:hyperlink>
      <w:r w:rsidRPr="00B9772B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127F1" w:rsidRPr="00637460" w:rsidRDefault="006127F1" w:rsidP="006127F1">
      <w:pPr>
        <w:widowControl/>
        <w:numPr>
          <w:ilvl w:val="0"/>
          <w:numId w:val="20"/>
        </w:numPr>
        <w:tabs>
          <w:tab w:val="left" w:pos="851"/>
          <w:tab w:val="left" w:pos="993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А. Ю. </w:t>
      </w:r>
      <w:proofErr w:type="spellStart"/>
      <w:r w:rsidRPr="00637460">
        <w:rPr>
          <w:bCs/>
          <w:color w:val="000000" w:themeColor="text1"/>
          <w:sz w:val="20"/>
        </w:rPr>
        <w:t>Ашаганов</w:t>
      </w:r>
      <w:proofErr w:type="spellEnd"/>
      <w:r w:rsidRPr="00637460">
        <w:rPr>
          <w:bCs/>
          <w:color w:val="000000" w:themeColor="text1"/>
          <w:sz w:val="20"/>
        </w:rPr>
        <w:t xml:space="preserve">, А. С. </w:t>
      </w:r>
      <w:proofErr w:type="spellStart"/>
      <w:r w:rsidRPr="00637460">
        <w:rPr>
          <w:bCs/>
          <w:color w:val="000000" w:themeColor="text1"/>
          <w:sz w:val="20"/>
        </w:rPr>
        <w:t>Хасиева</w:t>
      </w:r>
      <w:proofErr w:type="spellEnd"/>
      <w:r w:rsidRPr="00637460">
        <w:rPr>
          <w:bCs/>
          <w:color w:val="000000" w:themeColor="text1"/>
          <w:sz w:val="20"/>
        </w:rPr>
        <w:t xml:space="preserve"> Формирование отчета о движении денежных средств по </w:t>
      </w:r>
      <w:proofErr w:type="spellStart"/>
      <w:r w:rsidRPr="00637460">
        <w:rPr>
          <w:bCs/>
          <w:color w:val="000000" w:themeColor="text1"/>
          <w:sz w:val="20"/>
        </w:rPr>
        <w:t>мсфо</w:t>
      </w:r>
      <w:proofErr w:type="spellEnd"/>
      <w:r w:rsidRPr="00637460">
        <w:rPr>
          <w:bCs/>
          <w:color w:val="000000" w:themeColor="text1"/>
          <w:sz w:val="20"/>
        </w:rPr>
        <w:t xml:space="preserve"> в сравнении с РСБУ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2019. №10-1. URL: </w:t>
      </w:r>
      <w:hyperlink r:id="rId1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https://cyberleninka.ru/article/n/formirovanie-otcheta-o-dvizhenii-denezhnyh-sredstv-po-msfo-v-sravnenii-s-rsbu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127F1" w:rsidRPr="00637460" w:rsidRDefault="006127F1" w:rsidP="006127F1">
      <w:pPr>
        <w:widowControl/>
        <w:numPr>
          <w:ilvl w:val="0"/>
          <w:numId w:val="20"/>
        </w:numPr>
        <w:tabs>
          <w:tab w:val="left" w:pos="851"/>
          <w:tab w:val="left" w:pos="993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Хлесткина</w:t>
      </w:r>
      <w:proofErr w:type="spellEnd"/>
      <w:r w:rsidRPr="00637460">
        <w:rPr>
          <w:bCs/>
          <w:color w:val="000000" w:themeColor="text1"/>
          <w:sz w:val="20"/>
        </w:rPr>
        <w:t xml:space="preserve"> Е.В., </w:t>
      </w:r>
      <w:proofErr w:type="spellStart"/>
      <w:r w:rsidRPr="00637460">
        <w:rPr>
          <w:bCs/>
          <w:color w:val="000000" w:themeColor="text1"/>
          <w:sz w:val="20"/>
        </w:rPr>
        <w:t>Мурзагалина</w:t>
      </w:r>
      <w:proofErr w:type="spellEnd"/>
      <w:r w:rsidRPr="00637460">
        <w:rPr>
          <w:bCs/>
          <w:color w:val="000000" w:themeColor="text1"/>
          <w:sz w:val="20"/>
        </w:rPr>
        <w:t xml:space="preserve"> Г.М. Сравнение учета доходов и расходов по ГААП США, МСФО и РСБУ // Символ науки. </w:t>
      </w:r>
      <w:r w:rsidRPr="00637460">
        <w:rPr>
          <w:bCs/>
          <w:color w:val="000000" w:themeColor="text1"/>
          <w:sz w:val="20"/>
          <w:lang w:val="en-US"/>
        </w:rPr>
        <w:t xml:space="preserve">2018. №10. URL: </w:t>
      </w:r>
      <w:hyperlink r:id="rId16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https://cyberleninka.ru/article/n/sravnenie-ucheta-dohodov-i-rashodov-po-gaap-ssha-msfo-i-rsbu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127F1" w:rsidRPr="00637460" w:rsidRDefault="006127F1" w:rsidP="006127F1">
      <w:pPr>
        <w:widowControl/>
        <w:numPr>
          <w:ilvl w:val="0"/>
          <w:numId w:val="20"/>
        </w:numPr>
        <w:tabs>
          <w:tab w:val="left" w:pos="851"/>
          <w:tab w:val="left" w:pos="993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Аджиева</w:t>
      </w:r>
      <w:proofErr w:type="spellEnd"/>
      <w:r w:rsidRPr="00637460">
        <w:rPr>
          <w:bCs/>
          <w:color w:val="000000" w:themeColor="text1"/>
          <w:sz w:val="20"/>
        </w:rPr>
        <w:t xml:space="preserve"> А.И., </w:t>
      </w:r>
      <w:proofErr w:type="spellStart"/>
      <w:r w:rsidRPr="00637460">
        <w:rPr>
          <w:bCs/>
          <w:color w:val="000000" w:themeColor="text1"/>
          <w:sz w:val="20"/>
        </w:rPr>
        <w:t>Байрамукова</w:t>
      </w:r>
      <w:proofErr w:type="spellEnd"/>
      <w:r w:rsidRPr="00637460">
        <w:rPr>
          <w:bCs/>
          <w:color w:val="000000" w:themeColor="text1"/>
          <w:sz w:val="20"/>
        </w:rPr>
        <w:t xml:space="preserve"> Ф.У-А. МЕЖДУНАРОДНАЯ ПРАКТИКА СОСТАВЛЕНИЯ ОТЧЕТА О ДВИЖЕНИИ ДЕНЕЖНЫХ СРЕДСТВ // Вестник Академии знаний. </w:t>
      </w:r>
      <w:r w:rsidRPr="00637460">
        <w:rPr>
          <w:bCs/>
          <w:color w:val="000000" w:themeColor="text1"/>
          <w:sz w:val="20"/>
          <w:lang w:val="en-US"/>
        </w:rPr>
        <w:t xml:space="preserve">2019. №6 (35). URL: </w:t>
      </w:r>
      <w:hyperlink r:id="rId1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https://cyberleninka.ru/article/n/mezhdunarodnaya-praktika-sostavleniya-otcheta-o-dvizhenii-denezhnyh-sredstv-2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127F1" w:rsidRPr="00637460" w:rsidRDefault="006127F1" w:rsidP="006127F1">
      <w:pPr>
        <w:widowControl/>
        <w:numPr>
          <w:ilvl w:val="0"/>
          <w:numId w:val="20"/>
        </w:numPr>
        <w:tabs>
          <w:tab w:val="left" w:pos="851"/>
          <w:tab w:val="left" w:pos="993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Железнякова</w:t>
      </w:r>
      <w:proofErr w:type="spellEnd"/>
      <w:r w:rsidRPr="00637460">
        <w:rPr>
          <w:bCs/>
          <w:color w:val="000000" w:themeColor="text1"/>
          <w:sz w:val="20"/>
        </w:rPr>
        <w:t xml:space="preserve"> Е.А. СБЛИЖЕННЫЙ БУХГАЛТЕРСКИЙ УЧЕТ ОБЪЕКТОВ АРЕНДЫ В МСФО (IFRS 16 «АРЕНДА») И РСБУ (ФСБУ 25/2018 «БУХГАЛТЕРСКИЙ УЧЕТ АРЕНДЫ») // Вестник Московской международной академии. </w:t>
      </w:r>
      <w:r w:rsidRPr="00637460">
        <w:rPr>
          <w:bCs/>
          <w:color w:val="000000" w:themeColor="text1"/>
          <w:sz w:val="20"/>
          <w:lang w:val="en-US"/>
        </w:rPr>
        <w:t xml:space="preserve">2019. №2. URL: </w:t>
      </w:r>
      <w:hyperlink r:id="rId1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https://cyberleninka.ru/article/n/sblizhennyy-buhgalterskiy-uchet-obektov-arendy-v-msfo-ifrs-16-arenda-i-rsbu-fsbu-25-2018-buhgalterskiy-uchet-arendy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127F1" w:rsidRPr="00637460" w:rsidRDefault="006127F1" w:rsidP="006127F1">
      <w:pPr>
        <w:widowControl/>
        <w:numPr>
          <w:ilvl w:val="0"/>
          <w:numId w:val="20"/>
        </w:numPr>
        <w:tabs>
          <w:tab w:val="left" w:pos="851"/>
          <w:tab w:val="left" w:pos="993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Е. П. Шипунова ОСОБЕННОСТИ УЧЕТА В МАЛЫХ ОРГАНИЗАЦИЯХ ПРИ ПЕРЕХОДЕ НА МСФО // Международный журнал гуманитарных и естественных наук. </w:t>
      </w:r>
      <w:r w:rsidRPr="00637460">
        <w:rPr>
          <w:bCs/>
          <w:color w:val="000000" w:themeColor="text1"/>
          <w:sz w:val="20"/>
          <w:lang w:val="en-US"/>
        </w:rPr>
        <w:t xml:space="preserve">2020. №2-2. URL: </w:t>
      </w:r>
      <w:hyperlink r:id="rId19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https://cyberleninka.ru/article/n/osobennosti-ucheta-v-malyh-organizatsiyah-pri-perehode-na-msfo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127F1" w:rsidRPr="00637460" w:rsidRDefault="006127F1" w:rsidP="006127F1">
      <w:pPr>
        <w:widowControl/>
        <w:numPr>
          <w:ilvl w:val="0"/>
          <w:numId w:val="20"/>
        </w:numPr>
        <w:tabs>
          <w:tab w:val="left" w:pos="851"/>
          <w:tab w:val="left" w:pos="993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Андрианова Ю.В. ОСОБЕННОСТИ ИДЕНТИФИКАЦИИ И ОЦЕНКИ СТОИМОСТИ НЕМАТЕРИАЛЬНЫХ АКТИВОВ ДЛЯ ОТРАЖЕНИЯ В ОТЧЕТНОСТИ КОМПАНИИ В СООТВЕТСТВИИ С МСФО // Инновации и инвестиции. </w:t>
      </w:r>
      <w:r w:rsidRPr="00637460">
        <w:rPr>
          <w:bCs/>
          <w:color w:val="000000" w:themeColor="text1"/>
          <w:sz w:val="20"/>
          <w:lang w:val="en-US"/>
        </w:rPr>
        <w:t xml:space="preserve">2018. №3. URL: </w:t>
      </w:r>
      <w:hyperlink r:id="rId2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https://cyberleninka.ru/article/n/osobennosti-identifikatsii-i-otsenki-stoimosti-nematerialnyh-aktivov-dlya-otrazheniya-v-otchetnosti-kompanii-v-sootvetstvii-s-msfo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127F1" w:rsidRPr="00637460" w:rsidRDefault="006127F1" w:rsidP="006127F1">
      <w:pPr>
        <w:widowControl/>
        <w:numPr>
          <w:ilvl w:val="0"/>
          <w:numId w:val="20"/>
        </w:numPr>
        <w:tabs>
          <w:tab w:val="left" w:pos="851"/>
          <w:tab w:val="left" w:pos="993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Ширшикова</w:t>
      </w:r>
      <w:proofErr w:type="spellEnd"/>
      <w:r w:rsidRPr="00637460">
        <w:rPr>
          <w:bCs/>
          <w:color w:val="000000" w:themeColor="text1"/>
          <w:sz w:val="20"/>
        </w:rPr>
        <w:t xml:space="preserve"> Людмила Анатольевна, </w:t>
      </w:r>
      <w:proofErr w:type="spellStart"/>
      <w:r w:rsidRPr="00637460">
        <w:rPr>
          <w:bCs/>
          <w:color w:val="000000" w:themeColor="text1"/>
          <w:sz w:val="20"/>
        </w:rPr>
        <w:t>Бищук</w:t>
      </w:r>
      <w:proofErr w:type="spellEnd"/>
      <w:r w:rsidRPr="00637460">
        <w:rPr>
          <w:bCs/>
          <w:color w:val="000000" w:themeColor="text1"/>
          <w:sz w:val="20"/>
        </w:rPr>
        <w:t xml:space="preserve"> Светлана Олеговна, </w:t>
      </w:r>
      <w:proofErr w:type="spellStart"/>
      <w:r w:rsidRPr="00637460">
        <w:rPr>
          <w:bCs/>
          <w:color w:val="000000" w:themeColor="text1"/>
          <w:sz w:val="20"/>
        </w:rPr>
        <w:t>Грекова</w:t>
      </w:r>
      <w:proofErr w:type="spellEnd"/>
      <w:r w:rsidRPr="00637460">
        <w:rPr>
          <w:bCs/>
          <w:color w:val="000000" w:themeColor="text1"/>
          <w:sz w:val="20"/>
        </w:rPr>
        <w:t xml:space="preserve"> Яна Евгеньевна АНАЛИЗ ИЗМЕНЕНИЯ ВЕЛИЧИНЫ ГУДВИЛА В СДЕЛКАХ СЛИЯНИЯ И ПОГЛОЩЕНИЯ // Вестник </w:t>
      </w:r>
      <w:proofErr w:type="spellStart"/>
      <w:r w:rsidRPr="00637460">
        <w:rPr>
          <w:bCs/>
          <w:color w:val="000000" w:themeColor="text1"/>
          <w:sz w:val="20"/>
        </w:rPr>
        <w:t>ЮУрГУ</w:t>
      </w:r>
      <w:proofErr w:type="spellEnd"/>
      <w:r w:rsidRPr="00637460">
        <w:rPr>
          <w:bCs/>
          <w:color w:val="000000" w:themeColor="text1"/>
          <w:sz w:val="20"/>
        </w:rPr>
        <w:t xml:space="preserve">. Серия: Экономика и менеджмент. 2019. </w:t>
      </w:r>
      <w:r w:rsidRPr="00B9772B">
        <w:rPr>
          <w:bCs/>
          <w:color w:val="000000" w:themeColor="text1"/>
          <w:sz w:val="20"/>
        </w:rPr>
        <w:t xml:space="preserve">№3.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B9772B">
        <w:rPr>
          <w:bCs/>
          <w:color w:val="000000" w:themeColor="text1"/>
          <w:sz w:val="20"/>
        </w:rPr>
        <w:t xml:space="preserve">: </w:t>
      </w:r>
      <w:hyperlink r:id="rId2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B9772B">
          <w:rPr>
            <w:rStyle w:val="ab"/>
            <w:bCs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proofErr w:type="spellEnd"/>
        <w:r w:rsidRPr="00B9772B">
          <w:rPr>
            <w:rStyle w:val="ab"/>
            <w:bCs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proofErr w:type="spellEnd"/>
        <w:r w:rsidRPr="00B9772B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B9772B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B9772B">
          <w:rPr>
            <w:rStyle w:val="ab"/>
            <w:bCs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analiz</w:t>
        </w:r>
        <w:proofErr w:type="spellEnd"/>
        <w:r w:rsidRPr="00B9772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izmeneniya</w:t>
        </w:r>
        <w:proofErr w:type="spellEnd"/>
        <w:r w:rsidRPr="00B9772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velichiny</w:t>
        </w:r>
        <w:proofErr w:type="spellEnd"/>
        <w:r w:rsidRPr="00B9772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gudvila</w:t>
        </w:r>
        <w:proofErr w:type="spellEnd"/>
        <w:r w:rsidRPr="00B9772B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v</w:t>
        </w:r>
        <w:r w:rsidRPr="00B9772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sdelkah</w:t>
        </w:r>
        <w:proofErr w:type="spellEnd"/>
        <w:r w:rsidRPr="00B9772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sliyaniya</w:t>
        </w:r>
        <w:proofErr w:type="spellEnd"/>
        <w:r w:rsidRPr="00B9772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i</w:t>
        </w:r>
        <w:proofErr w:type="spellEnd"/>
        <w:r w:rsidRPr="00B9772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pogloscheniya</w:t>
        </w:r>
        <w:proofErr w:type="spellEnd"/>
      </w:hyperlink>
      <w:r w:rsidRPr="00B9772B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127F1" w:rsidRPr="00637460" w:rsidRDefault="006127F1" w:rsidP="006127F1">
      <w:pPr>
        <w:widowControl/>
        <w:numPr>
          <w:ilvl w:val="0"/>
          <w:numId w:val="20"/>
        </w:numPr>
        <w:tabs>
          <w:tab w:val="left" w:pos="851"/>
          <w:tab w:val="left" w:pos="993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Абдрахманова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Айгуль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Уалиевна</w:t>
      </w:r>
      <w:proofErr w:type="spellEnd"/>
      <w:r w:rsidRPr="00637460">
        <w:rPr>
          <w:bCs/>
          <w:color w:val="000000" w:themeColor="text1"/>
          <w:sz w:val="20"/>
        </w:rPr>
        <w:t xml:space="preserve">, </w:t>
      </w:r>
      <w:proofErr w:type="spellStart"/>
      <w:r w:rsidRPr="00637460">
        <w:rPr>
          <w:bCs/>
          <w:color w:val="000000" w:themeColor="text1"/>
          <w:sz w:val="20"/>
        </w:rPr>
        <w:t>Корабаев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Бейбит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Сыбанбаевич</w:t>
      </w:r>
      <w:proofErr w:type="spellEnd"/>
      <w:r w:rsidRPr="00637460">
        <w:rPr>
          <w:bCs/>
          <w:color w:val="000000" w:themeColor="text1"/>
          <w:sz w:val="20"/>
        </w:rPr>
        <w:t xml:space="preserve">, Мищенко Виталий Викторович Учет обесценения активов в соответствии с международными стандартами финансовой отчетности // Экономика Профессия Бизнес. </w:t>
      </w:r>
      <w:r w:rsidRPr="00637460">
        <w:rPr>
          <w:bCs/>
          <w:color w:val="000000" w:themeColor="text1"/>
          <w:sz w:val="20"/>
          <w:lang w:val="en-US"/>
        </w:rPr>
        <w:t xml:space="preserve">2018. №3. URL: </w:t>
      </w:r>
      <w:hyperlink r:id="rId2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https://cyberleninka.ru/article/n/uchet-obestseneniya-aktivov-v-sootvetstvii-s-mezhdunarodnymi-standartami-finansovoy-otchetnosti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127F1" w:rsidRPr="00637460" w:rsidRDefault="006127F1" w:rsidP="006127F1">
      <w:pPr>
        <w:widowControl/>
        <w:numPr>
          <w:ilvl w:val="0"/>
          <w:numId w:val="20"/>
        </w:numPr>
        <w:tabs>
          <w:tab w:val="left" w:pos="851"/>
          <w:tab w:val="left" w:pos="993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Вахрушина М.А. Стандартизация финансовой отчетности российских организаций и качество раскрываемой информации: нерешенные проблемы // Международный бухгалтерский учет. </w:t>
      </w:r>
      <w:r w:rsidRPr="00637460">
        <w:rPr>
          <w:bCs/>
          <w:color w:val="000000" w:themeColor="text1"/>
          <w:sz w:val="20"/>
          <w:lang w:val="en-US"/>
        </w:rPr>
        <w:t xml:space="preserve">2018. №3 (441). URL: </w:t>
      </w:r>
      <w:hyperlink r:id="rId2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https://cyberleninka.ru/article/n/standartizatsiya-finansovoy-otchetnosti-rossiyskih-organizatsiy-i-kachestvo-raskryvaemoy-informatsii-nereshennye-problemy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127F1" w:rsidRPr="00637460" w:rsidRDefault="006127F1" w:rsidP="006127F1">
      <w:pPr>
        <w:widowControl/>
        <w:numPr>
          <w:ilvl w:val="0"/>
          <w:numId w:val="20"/>
        </w:numPr>
        <w:tabs>
          <w:tab w:val="left" w:pos="851"/>
          <w:tab w:val="left" w:pos="993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П. К. </w:t>
      </w:r>
      <w:proofErr w:type="spellStart"/>
      <w:r w:rsidRPr="00637460">
        <w:rPr>
          <w:bCs/>
          <w:color w:val="000000" w:themeColor="text1"/>
          <w:sz w:val="20"/>
        </w:rPr>
        <w:t>Нджороге</w:t>
      </w:r>
      <w:proofErr w:type="spellEnd"/>
      <w:r w:rsidRPr="00637460">
        <w:rPr>
          <w:bCs/>
          <w:color w:val="000000" w:themeColor="text1"/>
          <w:sz w:val="20"/>
        </w:rPr>
        <w:t xml:space="preserve"> ЗНАЧЕНИЕ ИНСТРУМЕНТОВ РАСКРЫТИЯ ИНФОРМАЦИИ ДЛЯ УПРАВЛЕНИЯ УСТОЙЧИВЫМ РАЗВИТИЕМ ПРОМЫШЛЕННЫХ КОРПОРАЦИЙ // Вестник Академии знаний. </w:t>
      </w:r>
      <w:r w:rsidRPr="00637460">
        <w:rPr>
          <w:bCs/>
          <w:color w:val="000000" w:themeColor="text1"/>
          <w:sz w:val="20"/>
          <w:lang w:val="en-US"/>
        </w:rPr>
        <w:t xml:space="preserve">2020. №3 (38). URL: </w:t>
      </w:r>
      <w:hyperlink r:id="rId2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https://cyberleninka.ru/article/n/znachenie-instrumentov-raskrytiya-informatsii-dlya-upravleniya-ustoychivym-razvitiem-promyshlennyh-korporatsiy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127F1" w:rsidRPr="00637460" w:rsidRDefault="006127F1" w:rsidP="006127F1">
      <w:pPr>
        <w:widowControl/>
        <w:numPr>
          <w:ilvl w:val="0"/>
          <w:numId w:val="20"/>
        </w:numPr>
        <w:tabs>
          <w:tab w:val="left" w:pos="851"/>
          <w:tab w:val="left" w:pos="993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Ю. М. Гриценко, О. В. </w:t>
      </w:r>
      <w:proofErr w:type="spellStart"/>
      <w:r w:rsidRPr="00637460">
        <w:rPr>
          <w:bCs/>
          <w:color w:val="000000" w:themeColor="text1"/>
          <w:sz w:val="20"/>
        </w:rPr>
        <w:t>Жердева</w:t>
      </w:r>
      <w:proofErr w:type="spellEnd"/>
      <w:r w:rsidRPr="00637460">
        <w:rPr>
          <w:bCs/>
          <w:color w:val="000000" w:themeColor="text1"/>
          <w:sz w:val="20"/>
        </w:rPr>
        <w:t xml:space="preserve"> ТРАНСФОРМАЦИЯ ДЕНЕЖНЫХ СРЕДСТВ И ДЕНЕЖНЫХ ЭКВИВАЛЕНТОВ В РАМКАХ МЕЖДУНАРОДНЫХ СТАНДАРОВ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2019. №11-1. URL: </w:t>
      </w:r>
      <w:hyperlink r:id="rId2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https://cyberleninka.ru/article/n/transformatsiya-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lastRenderedPageBreak/>
          <w:t>denezhnyh-sredstv-i-denezhnyh-ekvivalentov-v-ramkah-mezhdunarodnyh-standarov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127F1" w:rsidRPr="00637460" w:rsidRDefault="006127F1" w:rsidP="006127F1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</w:p>
    <w:p w:rsidR="006127F1" w:rsidRPr="00637460" w:rsidRDefault="00B1280B" w:rsidP="006127F1">
      <w:pPr>
        <w:widowControl/>
        <w:snapToGrid/>
        <w:spacing w:before="0" w:after="0"/>
        <w:ind w:firstLine="709"/>
        <w:rPr>
          <w:b/>
          <w:bCs/>
          <w:caps/>
          <w:color w:val="000000" w:themeColor="text1"/>
          <w:kern w:val="32"/>
          <w:sz w:val="20"/>
        </w:rPr>
      </w:pPr>
      <w:r>
        <w:rPr>
          <w:b/>
          <w:bCs/>
          <w:color w:val="000000" w:themeColor="text1"/>
          <w:kern w:val="32"/>
          <w:sz w:val="20"/>
        </w:rPr>
        <w:t>7</w:t>
      </w:r>
      <w:r w:rsidR="006127F1" w:rsidRPr="00637460">
        <w:rPr>
          <w:b/>
          <w:bCs/>
          <w:color w:val="000000" w:themeColor="text1"/>
          <w:kern w:val="32"/>
          <w:sz w:val="20"/>
        </w:rPr>
        <w:t>. Учебно-методическое и информационное обеспечение дисциплины</w:t>
      </w:r>
    </w:p>
    <w:p w:rsidR="006127F1" w:rsidRPr="00637460" w:rsidRDefault="00B1280B" w:rsidP="006127F1">
      <w:pPr>
        <w:widowControl/>
        <w:snapToGrid/>
        <w:spacing w:before="0" w:after="0"/>
        <w:ind w:firstLine="709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6127F1" w:rsidRPr="00637460">
        <w:rPr>
          <w:b/>
          <w:color w:val="000000" w:themeColor="text1"/>
          <w:sz w:val="20"/>
        </w:rPr>
        <w:t xml:space="preserve">.1 Рекомендуемая литература </w:t>
      </w:r>
    </w:p>
    <w:p w:rsidR="006127F1" w:rsidRPr="00637460" w:rsidRDefault="006127F1" w:rsidP="006127F1">
      <w:pPr>
        <w:widowControl/>
        <w:tabs>
          <w:tab w:val="left" w:pos="1080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Нормативные правовые акты</w:t>
      </w:r>
    </w:p>
    <w:p w:rsidR="006127F1" w:rsidRPr="00637460" w:rsidRDefault="006127F1" w:rsidP="006127F1">
      <w:pPr>
        <w:widowControl/>
        <w:numPr>
          <w:ilvl w:val="0"/>
          <w:numId w:val="22"/>
        </w:numPr>
        <w:tabs>
          <w:tab w:val="left" w:pos="1080"/>
        </w:tabs>
        <w:suppressAutoHyphens/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Федеральный закон от 27.07.2010 N 208-ФЗ (ред. от 26.07.2019, с изм. от 07.04.2020) "О консолидированной финансовой отчетности".</w:t>
      </w:r>
    </w:p>
    <w:p w:rsidR="006127F1" w:rsidRPr="00637460" w:rsidRDefault="006127F1" w:rsidP="006127F1">
      <w:pPr>
        <w:widowControl/>
        <w:numPr>
          <w:ilvl w:val="0"/>
          <w:numId w:val="22"/>
        </w:numPr>
        <w:tabs>
          <w:tab w:val="left" w:pos="1080"/>
        </w:tabs>
        <w:suppressAutoHyphens/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Постановление Правительства РФ от 25.02.2011 N 107 (ред. от 26.08.2013) "Об утверждении Положения о признании Международных стандартов финансовой отчетности и Разъяснений Международных стандартов финансовой отчетности для применения на территории Российской Федерации".</w:t>
      </w:r>
    </w:p>
    <w:p w:rsidR="006127F1" w:rsidRPr="00637460" w:rsidRDefault="006127F1" w:rsidP="006127F1">
      <w:pPr>
        <w:widowControl/>
        <w:numPr>
          <w:ilvl w:val="0"/>
          <w:numId w:val="22"/>
        </w:numPr>
        <w:tabs>
          <w:tab w:val="left" w:pos="1080"/>
        </w:tabs>
        <w:suppressAutoHyphens/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Приказ Минфина России от 28.12.2015 N 217н (ред. от 11.07.2016) "О введении Международных стандартов финансовой отчетности и Разъяснений Международных стандартов финансовой отчетности в действие на территории Российской Федерации и о признании утратившими силу некоторых приказов (отдельных положений приказов) Министерства финансов Российской Федерации".</w:t>
      </w:r>
    </w:p>
    <w:p w:rsidR="006127F1" w:rsidRPr="00637460" w:rsidRDefault="006127F1" w:rsidP="006127F1">
      <w:pPr>
        <w:widowControl/>
        <w:snapToGrid/>
        <w:spacing w:before="0" w:after="0"/>
        <w:ind w:firstLine="709"/>
        <w:rPr>
          <w:b/>
          <w:color w:val="000000" w:themeColor="text1"/>
          <w:sz w:val="20"/>
        </w:rPr>
      </w:pPr>
    </w:p>
    <w:p w:rsidR="006127F1" w:rsidRPr="00B1280B" w:rsidRDefault="006127F1" w:rsidP="00B1280B">
      <w:pPr>
        <w:widowControl/>
        <w:tabs>
          <w:tab w:val="left" w:pos="1134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B1280B">
        <w:rPr>
          <w:b/>
          <w:color w:val="000000" w:themeColor="text1"/>
          <w:sz w:val="20"/>
        </w:rPr>
        <w:t>Основная литература</w:t>
      </w:r>
    </w:p>
    <w:p w:rsidR="00C3405F" w:rsidRPr="00B1280B" w:rsidRDefault="00C3405F" w:rsidP="00B1280B">
      <w:pPr>
        <w:pStyle w:val="afffc"/>
        <w:numPr>
          <w:ilvl w:val="0"/>
          <w:numId w:val="27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proofErr w:type="spellStart"/>
      <w:r w:rsidRPr="00B1280B">
        <w:rPr>
          <w:rFonts w:ascii="Times New Roman" w:hAnsi="Times New Roman"/>
          <w:color w:val="000000" w:themeColor="text1"/>
        </w:rPr>
        <w:t>Еприкова</w:t>
      </w:r>
      <w:proofErr w:type="spellEnd"/>
      <w:r w:rsidRPr="00B1280B">
        <w:rPr>
          <w:rFonts w:ascii="Times New Roman" w:hAnsi="Times New Roman"/>
          <w:color w:val="000000" w:themeColor="text1"/>
        </w:rPr>
        <w:t xml:space="preserve"> Т. Ю. Международные стандарты финансовой отчетности: учебное пособие / Т. Ю. </w:t>
      </w:r>
      <w:proofErr w:type="spellStart"/>
      <w:r w:rsidRPr="00B1280B">
        <w:rPr>
          <w:rFonts w:ascii="Times New Roman" w:hAnsi="Times New Roman"/>
          <w:color w:val="000000" w:themeColor="text1"/>
        </w:rPr>
        <w:t>Еприкова</w:t>
      </w:r>
      <w:proofErr w:type="spellEnd"/>
      <w:r w:rsidRPr="00B1280B">
        <w:rPr>
          <w:rFonts w:ascii="Times New Roman" w:hAnsi="Times New Roman"/>
          <w:color w:val="000000" w:themeColor="text1"/>
        </w:rPr>
        <w:t xml:space="preserve">. — Новосибирск: Новосибирский государственный университет экономики и управления «НИНХ», 2018. — 168 c. — ISBN 978-5-7014-0885-0. — Текст: электронный // Электронно-библиотечная система IPR BOOKS: [сайт]. — URL: http://www.iprbookshop.ru/87130.html </w:t>
      </w:r>
    </w:p>
    <w:p w:rsidR="00C3405F" w:rsidRPr="00B1280B" w:rsidRDefault="00C3405F" w:rsidP="00B1280B">
      <w:pPr>
        <w:pStyle w:val="afffc"/>
        <w:numPr>
          <w:ilvl w:val="0"/>
          <w:numId w:val="27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proofErr w:type="spellStart"/>
      <w:r w:rsidRPr="00B1280B">
        <w:rPr>
          <w:rFonts w:ascii="Times New Roman" w:hAnsi="Times New Roman"/>
          <w:color w:val="000000" w:themeColor="text1"/>
        </w:rPr>
        <w:t>Вандина</w:t>
      </w:r>
      <w:proofErr w:type="spellEnd"/>
      <w:r w:rsidRPr="00B1280B">
        <w:rPr>
          <w:rFonts w:ascii="Times New Roman" w:hAnsi="Times New Roman"/>
          <w:color w:val="000000" w:themeColor="text1"/>
        </w:rPr>
        <w:t xml:space="preserve"> О. Г. Теория бухгалтерского учета: учебное пособие / О. Г. </w:t>
      </w:r>
      <w:proofErr w:type="spellStart"/>
      <w:r w:rsidRPr="00B1280B">
        <w:rPr>
          <w:rFonts w:ascii="Times New Roman" w:hAnsi="Times New Roman"/>
          <w:color w:val="000000" w:themeColor="text1"/>
        </w:rPr>
        <w:t>Вандина</w:t>
      </w:r>
      <w:proofErr w:type="spellEnd"/>
      <w:r w:rsidRPr="00B1280B">
        <w:rPr>
          <w:rFonts w:ascii="Times New Roman" w:hAnsi="Times New Roman"/>
          <w:color w:val="000000" w:themeColor="text1"/>
        </w:rPr>
        <w:t xml:space="preserve">. — Армавир: </w:t>
      </w:r>
      <w:proofErr w:type="spellStart"/>
      <w:r w:rsidRPr="00B1280B">
        <w:rPr>
          <w:rFonts w:ascii="Times New Roman" w:hAnsi="Times New Roman"/>
          <w:color w:val="000000" w:themeColor="text1"/>
        </w:rPr>
        <w:t>Армавирский</w:t>
      </w:r>
      <w:proofErr w:type="spellEnd"/>
      <w:r w:rsidRPr="00B1280B">
        <w:rPr>
          <w:rFonts w:ascii="Times New Roman" w:hAnsi="Times New Roman"/>
          <w:color w:val="000000" w:themeColor="text1"/>
        </w:rPr>
        <w:t xml:space="preserve"> государственный педагогический университет, 2019. — 122 c. — ISBN 2227-8397. — Текст: электронный // Электронно-библиотечная система IPR BOOKS: [сайт]. — URL: http://www.iprbookshop.ru/85913.html</w:t>
      </w:r>
    </w:p>
    <w:p w:rsidR="00C3405F" w:rsidRPr="00B1280B" w:rsidRDefault="00C3405F" w:rsidP="00B1280B">
      <w:pPr>
        <w:pStyle w:val="afffc"/>
        <w:numPr>
          <w:ilvl w:val="0"/>
          <w:numId w:val="27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B1280B">
        <w:rPr>
          <w:rFonts w:ascii="Times New Roman" w:hAnsi="Times New Roman"/>
          <w:color w:val="000000" w:themeColor="text1"/>
        </w:rPr>
        <w:t xml:space="preserve">Международные стандарты финансовой отчётности: базовый курс: учебное пособие / Н. Н. </w:t>
      </w:r>
      <w:proofErr w:type="spellStart"/>
      <w:r w:rsidRPr="00B1280B">
        <w:rPr>
          <w:rFonts w:ascii="Times New Roman" w:hAnsi="Times New Roman"/>
          <w:color w:val="000000" w:themeColor="text1"/>
        </w:rPr>
        <w:t>Илышева</w:t>
      </w:r>
      <w:proofErr w:type="spellEnd"/>
      <w:r w:rsidRPr="00B1280B">
        <w:rPr>
          <w:rFonts w:ascii="Times New Roman" w:hAnsi="Times New Roman"/>
          <w:color w:val="000000" w:themeColor="text1"/>
        </w:rPr>
        <w:t xml:space="preserve">, Е. Р. </w:t>
      </w:r>
      <w:proofErr w:type="spellStart"/>
      <w:r w:rsidRPr="00B1280B">
        <w:rPr>
          <w:rFonts w:ascii="Times New Roman" w:hAnsi="Times New Roman"/>
          <w:color w:val="000000" w:themeColor="text1"/>
        </w:rPr>
        <w:t>Синянская</w:t>
      </w:r>
      <w:proofErr w:type="spellEnd"/>
      <w:r w:rsidRPr="00B1280B">
        <w:rPr>
          <w:rFonts w:ascii="Times New Roman" w:hAnsi="Times New Roman"/>
          <w:color w:val="000000" w:themeColor="text1"/>
        </w:rPr>
        <w:t>, О. Е. Решетникова, О. В. Савостина; под редакцией С. И. Крылова. — Екатеринбург: Издательство Уральского университета, 2017. — 236 c. — ISBN 978-5-7996-2087-5. — Текст: электронный // Цифровой образовательный ресурс IPR SMART: [сайт]. — URL: https://www.iprbookshop.ru/106409.html</w:t>
      </w:r>
    </w:p>
    <w:p w:rsidR="00C3405F" w:rsidRPr="00B1280B" w:rsidRDefault="00C3405F" w:rsidP="00B1280B">
      <w:pPr>
        <w:pStyle w:val="afffc"/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b/>
          <w:color w:val="000000" w:themeColor="text1"/>
        </w:rPr>
      </w:pPr>
    </w:p>
    <w:p w:rsidR="006127F1" w:rsidRPr="00B1280B" w:rsidRDefault="006127F1" w:rsidP="00B1280B">
      <w:pPr>
        <w:tabs>
          <w:tab w:val="left" w:pos="993"/>
          <w:tab w:val="left" w:pos="1134"/>
        </w:tabs>
        <w:suppressAutoHyphens/>
        <w:spacing w:after="0"/>
        <w:ind w:firstLine="709"/>
        <w:jc w:val="both"/>
        <w:rPr>
          <w:b/>
          <w:color w:val="000000" w:themeColor="text1"/>
          <w:sz w:val="20"/>
        </w:rPr>
      </w:pPr>
      <w:r w:rsidRPr="00B1280B">
        <w:rPr>
          <w:b/>
          <w:color w:val="000000" w:themeColor="text1"/>
          <w:sz w:val="20"/>
        </w:rPr>
        <w:t>Дополнительная литература</w:t>
      </w:r>
    </w:p>
    <w:p w:rsidR="006127F1" w:rsidRPr="00B1280B" w:rsidRDefault="006127F1" w:rsidP="00B1280B">
      <w:pPr>
        <w:pStyle w:val="afffc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proofErr w:type="spellStart"/>
      <w:r w:rsidRPr="00B1280B">
        <w:rPr>
          <w:rFonts w:ascii="Times New Roman" w:hAnsi="Times New Roman"/>
          <w:color w:val="000000" w:themeColor="text1"/>
        </w:rPr>
        <w:t>Хоружий</w:t>
      </w:r>
      <w:proofErr w:type="spellEnd"/>
      <w:r w:rsidRPr="00B1280B">
        <w:rPr>
          <w:rFonts w:ascii="Times New Roman" w:hAnsi="Times New Roman"/>
          <w:color w:val="000000" w:themeColor="text1"/>
        </w:rPr>
        <w:t xml:space="preserve">, Л. И. Международные стандарты финансовой отчетности: учебник / Л. И. </w:t>
      </w:r>
      <w:proofErr w:type="spellStart"/>
      <w:r w:rsidRPr="00B1280B">
        <w:rPr>
          <w:rFonts w:ascii="Times New Roman" w:hAnsi="Times New Roman"/>
          <w:color w:val="000000" w:themeColor="text1"/>
        </w:rPr>
        <w:t>Хоружий</w:t>
      </w:r>
      <w:proofErr w:type="spellEnd"/>
      <w:r w:rsidRPr="00B1280B">
        <w:rPr>
          <w:rFonts w:ascii="Times New Roman" w:hAnsi="Times New Roman"/>
          <w:color w:val="000000" w:themeColor="text1"/>
        </w:rPr>
        <w:t>. — Москва: Научный консультант, 2018. — 290 c. — ISBN 978-5-907084-38-4. — Текст: электронный // Электронно-библиотечная система IPR BOOKS: [сайт]. — URL: http://www.iprbookshop.ru/104961.html</w:t>
      </w:r>
    </w:p>
    <w:p w:rsidR="006127F1" w:rsidRPr="00B1280B" w:rsidRDefault="006127F1" w:rsidP="00B1280B">
      <w:pPr>
        <w:widowControl/>
        <w:tabs>
          <w:tab w:val="left" w:pos="1134"/>
        </w:tabs>
        <w:snapToGrid/>
        <w:spacing w:before="0" w:after="0"/>
        <w:ind w:firstLine="709"/>
        <w:contextualSpacing/>
        <w:rPr>
          <w:b/>
          <w:color w:val="000000" w:themeColor="text1"/>
          <w:sz w:val="20"/>
        </w:rPr>
      </w:pPr>
    </w:p>
    <w:p w:rsidR="006127F1" w:rsidRPr="00B1280B" w:rsidRDefault="00B1280B" w:rsidP="00B1280B">
      <w:pPr>
        <w:widowControl/>
        <w:tabs>
          <w:tab w:val="left" w:pos="1134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B1280B">
        <w:rPr>
          <w:b/>
          <w:color w:val="000000" w:themeColor="text1"/>
          <w:sz w:val="20"/>
        </w:rPr>
        <w:t>7</w:t>
      </w:r>
      <w:r w:rsidR="006127F1" w:rsidRPr="00B1280B">
        <w:rPr>
          <w:b/>
          <w:color w:val="000000" w:themeColor="text1"/>
          <w:sz w:val="20"/>
        </w:rPr>
        <w:t>.2. Ресурсы информационно-телекоммуникационной сети «Интернет»</w:t>
      </w:r>
    </w:p>
    <w:p w:rsidR="006127F1" w:rsidRPr="00B1280B" w:rsidRDefault="006127F1" w:rsidP="00B1280B">
      <w:pPr>
        <w:widowControl/>
        <w:tabs>
          <w:tab w:val="left" w:pos="1134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B1280B">
        <w:rPr>
          <w:bCs/>
          <w:color w:val="000000" w:themeColor="text1"/>
          <w:sz w:val="20"/>
        </w:rPr>
        <w:t xml:space="preserve">1. </w:t>
      </w:r>
      <w:hyperlink r:id="rId26" w:history="1">
        <w:r w:rsidRPr="00B1280B">
          <w:rPr>
            <w:rStyle w:val="ab"/>
            <w:bCs/>
            <w:color w:val="000000" w:themeColor="text1"/>
            <w:sz w:val="20"/>
          </w:rPr>
          <w:t>http://www.consultant.ru/document/cons_doc_LAW_140000/</w:t>
        </w:r>
      </w:hyperlink>
    </w:p>
    <w:p w:rsidR="006127F1" w:rsidRPr="00B1280B" w:rsidRDefault="00145367" w:rsidP="00B1280B">
      <w:pPr>
        <w:widowControl/>
        <w:tabs>
          <w:tab w:val="left" w:pos="1134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B1280B">
        <w:rPr>
          <w:bCs/>
          <w:color w:val="000000" w:themeColor="text1"/>
          <w:sz w:val="20"/>
        </w:rPr>
        <w:t>2</w:t>
      </w:r>
      <w:r w:rsidR="006127F1" w:rsidRPr="00B1280B">
        <w:rPr>
          <w:bCs/>
          <w:color w:val="000000" w:themeColor="text1"/>
          <w:sz w:val="20"/>
        </w:rPr>
        <w:t xml:space="preserve">. </w:t>
      </w:r>
      <w:hyperlink r:id="rId27" w:history="1">
        <w:r w:rsidR="006127F1" w:rsidRPr="00B1280B">
          <w:rPr>
            <w:rStyle w:val="ab"/>
            <w:bCs/>
            <w:color w:val="000000" w:themeColor="text1"/>
            <w:sz w:val="20"/>
          </w:rPr>
          <w:t>https://finotchet.ru/library/160/12/19/</w:t>
        </w:r>
      </w:hyperlink>
    </w:p>
    <w:p w:rsidR="006127F1" w:rsidRPr="00B1280B" w:rsidRDefault="00145367" w:rsidP="00B1280B">
      <w:pPr>
        <w:widowControl/>
        <w:tabs>
          <w:tab w:val="left" w:pos="1134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B1280B">
        <w:rPr>
          <w:bCs/>
          <w:color w:val="000000" w:themeColor="text1"/>
          <w:sz w:val="20"/>
        </w:rPr>
        <w:t>3</w:t>
      </w:r>
      <w:r w:rsidR="006127F1" w:rsidRPr="00B1280B">
        <w:rPr>
          <w:bCs/>
          <w:color w:val="000000" w:themeColor="text1"/>
          <w:sz w:val="20"/>
        </w:rPr>
        <w:t xml:space="preserve">. </w:t>
      </w:r>
      <w:hyperlink r:id="rId28" w:history="1">
        <w:r w:rsidR="006127F1" w:rsidRPr="00B1280B">
          <w:rPr>
            <w:rStyle w:val="ab"/>
            <w:bCs/>
            <w:color w:val="000000" w:themeColor="text1"/>
            <w:sz w:val="20"/>
          </w:rPr>
          <w:t>https://www.audit-it.ru/ifrs/terms/items/</w:t>
        </w:r>
      </w:hyperlink>
    </w:p>
    <w:p w:rsidR="006127F1" w:rsidRPr="00B1280B" w:rsidRDefault="00145367" w:rsidP="00B1280B">
      <w:pPr>
        <w:widowControl/>
        <w:tabs>
          <w:tab w:val="left" w:pos="1134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B1280B">
        <w:rPr>
          <w:bCs/>
          <w:color w:val="000000" w:themeColor="text1"/>
          <w:sz w:val="20"/>
        </w:rPr>
        <w:t>4.</w:t>
      </w:r>
      <w:r w:rsidR="006127F1" w:rsidRPr="00B1280B">
        <w:rPr>
          <w:bCs/>
          <w:color w:val="000000" w:themeColor="text1"/>
          <w:sz w:val="20"/>
        </w:rPr>
        <w:t xml:space="preserve"> </w:t>
      </w:r>
      <w:hyperlink r:id="rId29" w:history="1">
        <w:r w:rsidR="006127F1" w:rsidRPr="00B1280B">
          <w:rPr>
            <w:rStyle w:val="ab"/>
            <w:bCs/>
            <w:color w:val="000000" w:themeColor="text1"/>
            <w:sz w:val="20"/>
          </w:rPr>
          <w:t>https://msfo-practice.ru/</w:t>
        </w:r>
      </w:hyperlink>
    </w:p>
    <w:p w:rsidR="006127F1" w:rsidRPr="00B1280B" w:rsidRDefault="00145367" w:rsidP="00B1280B">
      <w:pPr>
        <w:widowControl/>
        <w:tabs>
          <w:tab w:val="left" w:pos="1134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B1280B">
        <w:rPr>
          <w:bCs/>
          <w:color w:val="000000" w:themeColor="text1"/>
          <w:sz w:val="20"/>
        </w:rPr>
        <w:t>5</w:t>
      </w:r>
      <w:r w:rsidR="006127F1" w:rsidRPr="00B1280B">
        <w:rPr>
          <w:bCs/>
          <w:color w:val="000000" w:themeColor="text1"/>
          <w:sz w:val="20"/>
        </w:rPr>
        <w:t xml:space="preserve">. </w:t>
      </w:r>
      <w:hyperlink r:id="rId30" w:history="1">
        <w:r w:rsidR="006127F1" w:rsidRPr="00B1280B">
          <w:rPr>
            <w:rStyle w:val="ab"/>
            <w:bCs/>
            <w:color w:val="000000" w:themeColor="text1"/>
            <w:sz w:val="20"/>
          </w:rPr>
          <w:t>https://www.pwc.ru/ru/publications/ifrsmanual.html</w:t>
        </w:r>
      </w:hyperlink>
    </w:p>
    <w:p w:rsidR="006127F1" w:rsidRPr="00B1280B" w:rsidRDefault="00145367" w:rsidP="00B1280B">
      <w:pPr>
        <w:widowControl/>
        <w:tabs>
          <w:tab w:val="left" w:pos="1134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B1280B">
        <w:rPr>
          <w:bCs/>
          <w:color w:val="000000" w:themeColor="text1"/>
          <w:sz w:val="20"/>
        </w:rPr>
        <w:t>6</w:t>
      </w:r>
      <w:r w:rsidR="006127F1" w:rsidRPr="00B1280B">
        <w:rPr>
          <w:bCs/>
          <w:color w:val="000000" w:themeColor="text1"/>
          <w:sz w:val="20"/>
        </w:rPr>
        <w:t xml:space="preserve">. </w:t>
      </w:r>
      <w:hyperlink r:id="rId31" w:history="1">
        <w:r w:rsidR="006127F1" w:rsidRPr="00B1280B">
          <w:rPr>
            <w:rStyle w:val="ab"/>
            <w:bCs/>
            <w:color w:val="000000" w:themeColor="text1"/>
            <w:sz w:val="20"/>
          </w:rPr>
          <w:t>https://gaap.ru/</w:t>
        </w:r>
      </w:hyperlink>
    </w:p>
    <w:p w:rsidR="006127F1" w:rsidRPr="00B1280B" w:rsidRDefault="00145367" w:rsidP="00B1280B">
      <w:pPr>
        <w:widowControl/>
        <w:tabs>
          <w:tab w:val="left" w:pos="1134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B1280B">
        <w:rPr>
          <w:bCs/>
          <w:color w:val="000000" w:themeColor="text1"/>
          <w:sz w:val="20"/>
        </w:rPr>
        <w:t>7</w:t>
      </w:r>
      <w:r w:rsidR="006127F1" w:rsidRPr="00B1280B">
        <w:rPr>
          <w:bCs/>
          <w:color w:val="000000" w:themeColor="text1"/>
          <w:sz w:val="20"/>
        </w:rPr>
        <w:t xml:space="preserve">. </w:t>
      </w:r>
      <w:hyperlink r:id="rId32" w:history="1">
        <w:r w:rsidR="006127F1" w:rsidRPr="00B1280B">
          <w:rPr>
            <w:rStyle w:val="ab"/>
            <w:bCs/>
            <w:color w:val="000000" w:themeColor="text1"/>
            <w:sz w:val="20"/>
          </w:rPr>
          <w:t>http://msfo-dipifr.ru/msfo-chto-eto-takoe/</w:t>
        </w:r>
      </w:hyperlink>
    </w:p>
    <w:p w:rsidR="006127F1" w:rsidRPr="00B1280B" w:rsidRDefault="00145367" w:rsidP="00B1280B">
      <w:pPr>
        <w:widowControl/>
        <w:tabs>
          <w:tab w:val="left" w:pos="1134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B1280B">
        <w:rPr>
          <w:bCs/>
          <w:color w:val="000000" w:themeColor="text1"/>
          <w:sz w:val="20"/>
        </w:rPr>
        <w:t>8</w:t>
      </w:r>
      <w:r w:rsidR="006127F1" w:rsidRPr="00B1280B">
        <w:rPr>
          <w:bCs/>
          <w:color w:val="000000" w:themeColor="text1"/>
          <w:sz w:val="20"/>
        </w:rPr>
        <w:t xml:space="preserve">. </w:t>
      </w:r>
      <w:hyperlink r:id="rId33" w:history="1">
        <w:r w:rsidR="006127F1" w:rsidRPr="00B1280B">
          <w:rPr>
            <w:rStyle w:val="ab"/>
            <w:bCs/>
            <w:color w:val="000000" w:themeColor="text1"/>
            <w:sz w:val="20"/>
          </w:rPr>
          <w:t>https://mvf.klerk.ru/zakon/zakon_msfo.htm</w:t>
        </w:r>
      </w:hyperlink>
    </w:p>
    <w:p w:rsidR="006127F1" w:rsidRPr="00B1280B" w:rsidRDefault="006127F1" w:rsidP="00B1280B">
      <w:pPr>
        <w:widowControl/>
        <w:tabs>
          <w:tab w:val="left" w:pos="1134"/>
        </w:tabs>
        <w:snapToGrid/>
        <w:spacing w:before="0" w:after="0"/>
        <w:ind w:firstLine="709"/>
        <w:contextualSpacing/>
        <w:rPr>
          <w:b/>
          <w:color w:val="000000" w:themeColor="text1"/>
          <w:sz w:val="20"/>
        </w:rPr>
      </w:pPr>
    </w:p>
    <w:p w:rsidR="008E5216" w:rsidRDefault="00B1280B" w:rsidP="008E5216">
      <w:pPr>
        <w:spacing w:before="0" w:after="0"/>
        <w:ind w:firstLine="709"/>
        <w:jc w:val="both"/>
        <w:rPr>
          <w:b/>
          <w:sz w:val="20"/>
        </w:rPr>
      </w:pPr>
      <w:r>
        <w:rPr>
          <w:b/>
          <w:sz w:val="20"/>
        </w:rPr>
        <w:t>8</w:t>
      </w:r>
      <w:r w:rsidR="008E5216">
        <w:rPr>
          <w:b/>
          <w:sz w:val="20"/>
        </w:rPr>
        <w:t>. Материально-техническое обеспечение дисциплины, перечень информационных технологий, используемых при осуществлении образовательного процесса по дисциплине, включая программное обеспечение, современные профессиональные базы данных и информационные справочные системы</w:t>
      </w:r>
    </w:p>
    <w:p w:rsidR="008E5216" w:rsidRDefault="008E5216" w:rsidP="008E5216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Для проведения занятий по дисциплине имеется следующее материально-техническое обеспечение: </w:t>
      </w:r>
    </w:p>
    <w:p w:rsidR="00D060DF" w:rsidRDefault="00D060DF" w:rsidP="008E5216">
      <w:pPr>
        <w:spacing w:before="0" w:after="0"/>
        <w:ind w:firstLine="709"/>
        <w:jc w:val="both"/>
        <w:rPr>
          <w:sz w:val="20"/>
        </w:rPr>
      </w:pPr>
      <w:r w:rsidRPr="00D060DF">
        <w:rPr>
          <w:sz w:val="20"/>
        </w:rPr>
        <w:t>- учебные аудитории для проведения учебных занятий, оборудованные учебной мебелью и оснащенные оборудованием и техническими средствами обучения с возможностью подключения к сети «Интернет»;</w:t>
      </w:r>
    </w:p>
    <w:p w:rsidR="008E5216" w:rsidRDefault="008E5216" w:rsidP="008E5216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помещения для самостоятельной работы, оснащенные компьютерной техникой с возможностью подключения к сети «Интернет» и обеспечением доступа к электронной информационно-образовательной среде. </w:t>
      </w:r>
    </w:p>
    <w:p w:rsidR="006127F1" w:rsidRPr="00637460" w:rsidRDefault="008E5216" w:rsidP="008E5216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Программное обеспечение:</w:t>
      </w:r>
    </w:p>
    <w:p w:rsidR="006127F1" w:rsidRPr="00637460" w:rsidRDefault="006127F1" w:rsidP="006127F1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Лицензионное программное обеспечение (в том числе, отечественного производства):</w:t>
      </w:r>
    </w:p>
    <w:p w:rsidR="006127F1" w:rsidRPr="00637460" w:rsidRDefault="006127F1" w:rsidP="006127F1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Операционная система </w:t>
      </w:r>
      <w:r w:rsidRPr="00637460">
        <w:rPr>
          <w:sz w:val="20"/>
          <w:lang w:val="en-US"/>
        </w:rPr>
        <w:t>Windows</w:t>
      </w:r>
      <w:r w:rsidRPr="00637460">
        <w:rPr>
          <w:sz w:val="20"/>
        </w:rPr>
        <w:t xml:space="preserve"> </w:t>
      </w:r>
      <w:r w:rsidRPr="00637460">
        <w:rPr>
          <w:sz w:val="20"/>
          <w:lang w:val="en-US"/>
        </w:rPr>
        <w:t>Professional</w:t>
      </w:r>
      <w:r w:rsidRPr="00637460">
        <w:rPr>
          <w:sz w:val="20"/>
        </w:rPr>
        <w:t xml:space="preserve"> 10</w:t>
      </w:r>
    </w:p>
    <w:p w:rsidR="006127F1" w:rsidRPr="00637460" w:rsidRDefault="006127F1" w:rsidP="006127F1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ПО браузер – приложение операционной системы, предназначенное для просмотра Web-страниц</w:t>
      </w:r>
    </w:p>
    <w:p w:rsidR="006127F1" w:rsidRPr="00637460" w:rsidRDefault="006127F1" w:rsidP="006127F1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Платформа проведения аттестационных процедур с использованием каналов связи (отечественное ПО)</w:t>
      </w:r>
    </w:p>
    <w:p w:rsidR="006127F1" w:rsidRPr="00637460" w:rsidRDefault="006127F1" w:rsidP="006127F1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Платформа проведения </w:t>
      </w:r>
      <w:proofErr w:type="spellStart"/>
      <w:r w:rsidRPr="00637460">
        <w:rPr>
          <w:sz w:val="20"/>
        </w:rPr>
        <w:t>вебинаров</w:t>
      </w:r>
      <w:proofErr w:type="spellEnd"/>
      <w:r w:rsidRPr="00637460">
        <w:rPr>
          <w:sz w:val="20"/>
        </w:rPr>
        <w:t xml:space="preserve"> (отечественное ПО)</w:t>
      </w:r>
    </w:p>
    <w:p w:rsidR="006127F1" w:rsidRPr="00637460" w:rsidRDefault="006127F1" w:rsidP="006127F1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Информационная технология. Онлайн тестирование цифровой платформы </w:t>
      </w:r>
      <w:proofErr w:type="spellStart"/>
      <w:r w:rsidRPr="00637460">
        <w:rPr>
          <w:sz w:val="20"/>
        </w:rPr>
        <w:t>Ровеб</w:t>
      </w:r>
      <w:proofErr w:type="spellEnd"/>
      <w:r w:rsidRPr="00637460">
        <w:rPr>
          <w:sz w:val="20"/>
        </w:rPr>
        <w:t xml:space="preserve"> (отечественное ПО)</w:t>
      </w:r>
    </w:p>
    <w:p w:rsidR="006127F1" w:rsidRPr="00637460" w:rsidRDefault="006127F1" w:rsidP="006127F1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Электронный информационный ресурс. Экспертный интеллектуальный информационный робот </w:t>
      </w:r>
      <w:r w:rsidRPr="00637460">
        <w:rPr>
          <w:sz w:val="20"/>
        </w:rPr>
        <w:lastRenderedPageBreak/>
        <w:t>Аттестация асессоров (отечественное ПО)</w:t>
      </w:r>
    </w:p>
    <w:p w:rsidR="006127F1" w:rsidRPr="00637460" w:rsidRDefault="006127F1" w:rsidP="006127F1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Информационная технология. Аттестационный интеллектуальный информационный робот контроля оригинальности и профессионализма «ИИР КОП» (отечественное ПО)</w:t>
      </w:r>
    </w:p>
    <w:p w:rsidR="006127F1" w:rsidRPr="00637460" w:rsidRDefault="006127F1" w:rsidP="006127F1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sz w:val="20"/>
        </w:rPr>
        <w:t>Электронный информационный ресурс «Личная студия обучающегося» (отечественное ПО)</w:t>
      </w:r>
    </w:p>
    <w:p w:rsidR="006127F1" w:rsidRPr="00637460" w:rsidRDefault="006127F1" w:rsidP="006127F1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Свободно распространяемое программное обеспечение (в том числе отечественного производства):</w:t>
      </w:r>
    </w:p>
    <w:p w:rsidR="006127F1" w:rsidRPr="00637460" w:rsidRDefault="006127F1" w:rsidP="006127F1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Мой Офис Веб-редакторы https://edit.myoffice.ru (отечественное ПО)</w:t>
      </w:r>
    </w:p>
    <w:p w:rsidR="006127F1" w:rsidRPr="00637460" w:rsidRDefault="006127F1" w:rsidP="006127F1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Calc. </w:t>
      </w:r>
    </w:p>
    <w:p w:rsidR="006127F1" w:rsidRPr="00637460" w:rsidRDefault="00B9772B" w:rsidP="006127F1">
      <w:pPr>
        <w:spacing w:before="0" w:after="0"/>
        <w:ind w:firstLine="709"/>
        <w:rPr>
          <w:sz w:val="20"/>
          <w:lang w:val="en-US"/>
        </w:rPr>
      </w:pPr>
      <w:hyperlink r:id="rId34" w:history="1">
        <w:r w:rsidR="006127F1" w:rsidRPr="00637460">
          <w:rPr>
            <w:sz w:val="20"/>
            <w:lang w:val="en-US"/>
          </w:rPr>
          <w:t>http://qsp.su/tools/onlinehelp/about_license_gpl_russian.html</w:t>
        </w:r>
      </w:hyperlink>
      <w:r w:rsidR="006127F1" w:rsidRPr="00637460">
        <w:rPr>
          <w:sz w:val="20"/>
          <w:lang w:val="en-US"/>
        </w:rPr>
        <w:t xml:space="preserve"> </w:t>
      </w:r>
    </w:p>
    <w:p w:rsidR="006127F1" w:rsidRPr="00637460" w:rsidRDefault="006127F1" w:rsidP="006127F1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ПО </w:t>
      </w:r>
      <w:proofErr w:type="spellStart"/>
      <w:r w:rsidRPr="00637460">
        <w:rPr>
          <w:sz w:val="20"/>
        </w:rPr>
        <w:t>OpenOffice.Org.Base</w:t>
      </w:r>
      <w:proofErr w:type="spellEnd"/>
    </w:p>
    <w:p w:rsidR="006127F1" w:rsidRPr="00637460" w:rsidRDefault="00B9772B" w:rsidP="006127F1">
      <w:pPr>
        <w:spacing w:before="0" w:after="0"/>
        <w:ind w:firstLine="709"/>
        <w:rPr>
          <w:sz w:val="20"/>
        </w:rPr>
      </w:pPr>
      <w:hyperlink r:id="rId35" w:history="1">
        <w:r w:rsidR="006127F1" w:rsidRPr="00637460">
          <w:rPr>
            <w:sz w:val="20"/>
          </w:rPr>
          <w:t>http://qsp.su/tools/onlinehelp/about_license_gpl_russian.html</w:t>
        </w:r>
      </w:hyperlink>
    </w:p>
    <w:p w:rsidR="006127F1" w:rsidRPr="00637460" w:rsidRDefault="006127F1" w:rsidP="006127F1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</w:t>
      </w:r>
      <w:proofErr w:type="spellStart"/>
      <w:r w:rsidRPr="00637460">
        <w:rPr>
          <w:sz w:val="20"/>
          <w:lang w:val="en-US"/>
        </w:rPr>
        <w:t>OpenOffice.org.Impress</w:t>
      </w:r>
      <w:proofErr w:type="spellEnd"/>
      <w:r w:rsidRPr="00637460">
        <w:rPr>
          <w:sz w:val="20"/>
          <w:lang w:val="en-US"/>
        </w:rPr>
        <w:t xml:space="preserve"> </w:t>
      </w:r>
    </w:p>
    <w:p w:rsidR="006127F1" w:rsidRPr="00637460" w:rsidRDefault="00B9772B" w:rsidP="006127F1">
      <w:pPr>
        <w:spacing w:before="0" w:after="0"/>
        <w:ind w:firstLine="709"/>
        <w:rPr>
          <w:sz w:val="20"/>
          <w:lang w:val="en-US"/>
        </w:rPr>
      </w:pPr>
      <w:hyperlink r:id="rId36" w:history="1">
        <w:r w:rsidR="006127F1" w:rsidRPr="00637460">
          <w:rPr>
            <w:sz w:val="20"/>
            <w:lang w:val="en-US"/>
          </w:rPr>
          <w:t>http://qsp.su/tools/onlinehelp/about_license_gpl_russian.html</w:t>
        </w:r>
      </w:hyperlink>
      <w:r w:rsidR="006127F1" w:rsidRPr="00637460">
        <w:rPr>
          <w:sz w:val="20"/>
          <w:lang w:val="en-US"/>
        </w:rPr>
        <w:t xml:space="preserve"> </w:t>
      </w:r>
    </w:p>
    <w:p w:rsidR="006127F1" w:rsidRPr="00637460" w:rsidRDefault="006127F1" w:rsidP="006127F1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Writer </w:t>
      </w:r>
    </w:p>
    <w:p w:rsidR="006127F1" w:rsidRPr="00637460" w:rsidRDefault="00B9772B" w:rsidP="006127F1">
      <w:pPr>
        <w:spacing w:before="0" w:after="0"/>
        <w:ind w:firstLine="709"/>
        <w:rPr>
          <w:sz w:val="20"/>
          <w:lang w:val="en-US"/>
        </w:rPr>
      </w:pPr>
      <w:hyperlink r:id="rId37" w:history="1">
        <w:r w:rsidR="006127F1" w:rsidRPr="00637460">
          <w:rPr>
            <w:sz w:val="20"/>
            <w:lang w:val="en-US"/>
          </w:rPr>
          <w:t>http://qsp.su/tools/onlinehelp/about_license_gpl_russian.html</w:t>
        </w:r>
      </w:hyperlink>
    </w:p>
    <w:p w:rsidR="006127F1" w:rsidRPr="00637460" w:rsidRDefault="006127F1" w:rsidP="006127F1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 Office.org Draw</w:t>
      </w:r>
    </w:p>
    <w:p w:rsidR="006127F1" w:rsidRPr="00637460" w:rsidRDefault="00B9772B" w:rsidP="006127F1">
      <w:pPr>
        <w:spacing w:before="0" w:after="0"/>
        <w:ind w:firstLine="709"/>
        <w:rPr>
          <w:sz w:val="20"/>
          <w:lang w:val="en-US"/>
        </w:rPr>
      </w:pPr>
      <w:hyperlink r:id="rId38" w:history="1">
        <w:r w:rsidR="006127F1" w:rsidRPr="00637460">
          <w:rPr>
            <w:sz w:val="20"/>
            <w:lang w:val="en-US"/>
          </w:rPr>
          <w:t>http://qsp.su/tools/onlinehelp/about_license_gpl_russian.html</w:t>
        </w:r>
      </w:hyperlink>
    </w:p>
    <w:p w:rsidR="006127F1" w:rsidRPr="00637460" w:rsidRDefault="006127F1" w:rsidP="006127F1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sz w:val="20"/>
        </w:rPr>
        <w:t xml:space="preserve">ПО «Блокнот» - стандартное приложение операционной системы (MS </w:t>
      </w:r>
      <w:proofErr w:type="spellStart"/>
      <w:r w:rsidRPr="00637460">
        <w:rPr>
          <w:sz w:val="20"/>
        </w:rPr>
        <w:t>Windows</w:t>
      </w:r>
      <w:proofErr w:type="spellEnd"/>
      <w:r w:rsidRPr="00637460">
        <w:rPr>
          <w:sz w:val="20"/>
        </w:rPr>
        <w:t xml:space="preserve">, </w:t>
      </w:r>
      <w:proofErr w:type="spellStart"/>
      <w:r w:rsidRPr="00637460">
        <w:rPr>
          <w:sz w:val="20"/>
        </w:rPr>
        <w:t>Android</w:t>
      </w:r>
      <w:proofErr w:type="spellEnd"/>
      <w:r w:rsidRPr="00637460">
        <w:rPr>
          <w:sz w:val="20"/>
        </w:rPr>
        <w:t xml:space="preserve"> и т.д.), предназначенное для работы с текстами;</w:t>
      </w:r>
    </w:p>
    <w:p w:rsidR="006127F1" w:rsidRPr="00637460" w:rsidRDefault="006127F1" w:rsidP="006127F1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Современные профессиональные базы данных:</w:t>
      </w:r>
    </w:p>
    <w:p w:rsidR="006127F1" w:rsidRPr="00637460" w:rsidRDefault="006127F1" w:rsidP="006127F1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Реестр профессиональных стандартов https://profstandart.rosmintrud.ru/obshchiy-informatsionnyy-blok/natsionalnyy-reestr-professionalnykh-standartov/reestr-professionalnykh-standartov/ </w:t>
      </w:r>
    </w:p>
    <w:p w:rsidR="006127F1" w:rsidRPr="00637460" w:rsidRDefault="006127F1" w:rsidP="006127F1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Реестр студентов/ординаторов/аспирантов/ассистентов-стажеров https://www.mos.ru/karta-moskvicha/services-proverka-grazhdanina-v-reestre-studentov/ </w:t>
      </w:r>
    </w:p>
    <w:p w:rsidR="006127F1" w:rsidRPr="00637460" w:rsidRDefault="006127F1" w:rsidP="006127F1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Российский союз аудиторов </w:t>
      </w:r>
      <w:hyperlink r:id="rId39" w:history="1">
        <w:r w:rsidRPr="00637460">
          <w:rPr>
            <w:rStyle w:val="ab"/>
            <w:sz w:val="20"/>
          </w:rPr>
          <w:t>http://www.org-rsa.ru/</w:t>
        </w:r>
      </w:hyperlink>
    </w:p>
    <w:p w:rsidR="006127F1" w:rsidRPr="00637460" w:rsidRDefault="006127F1" w:rsidP="006127F1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Ассоциация российских банков </w:t>
      </w:r>
      <w:hyperlink r:id="rId40" w:history="1">
        <w:r w:rsidRPr="00637460">
          <w:rPr>
            <w:rStyle w:val="ab"/>
            <w:sz w:val="20"/>
          </w:rPr>
          <w:t>https://arb.ru/</w:t>
        </w:r>
      </w:hyperlink>
    </w:p>
    <w:p w:rsidR="006127F1" w:rsidRPr="00637460" w:rsidRDefault="006127F1" w:rsidP="006127F1">
      <w:pPr>
        <w:spacing w:before="0" w:after="0"/>
        <w:ind w:firstLine="709"/>
        <w:rPr>
          <w:sz w:val="20"/>
        </w:rPr>
      </w:pPr>
      <w:proofErr w:type="spellStart"/>
      <w:r w:rsidRPr="00637460">
        <w:rPr>
          <w:sz w:val="20"/>
        </w:rPr>
        <w:t>Бухгалтерия.Ру</w:t>
      </w:r>
      <w:proofErr w:type="spellEnd"/>
      <w:r w:rsidRPr="00637460">
        <w:rPr>
          <w:sz w:val="20"/>
        </w:rPr>
        <w:t xml:space="preserve"> https://www.buhgalteria.ru/</w:t>
      </w:r>
    </w:p>
    <w:p w:rsidR="006127F1" w:rsidRPr="00637460" w:rsidRDefault="006127F1" w:rsidP="006127F1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Союз финансистов России </w:t>
      </w:r>
      <w:hyperlink r:id="rId41" w:history="1">
        <w:r w:rsidRPr="00637460">
          <w:rPr>
            <w:rStyle w:val="ab"/>
            <w:sz w:val="20"/>
          </w:rPr>
          <w:t>http://sf-rf.ru/</w:t>
        </w:r>
      </w:hyperlink>
    </w:p>
    <w:p w:rsidR="006127F1" w:rsidRPr="00637460" w:rsidRDefault="006127F1" w:rsidP="006127F1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Научная электронная библиотека. </w:t>
      </w:r>
      <w:hyperlink r:id="rId42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proofErr w:type="spellStart"/>
        <w:r w:rsidRPr="00637460">
          <w:rPr>
            <w:rStyle w:val="ab"/>
            <w:sz w:val="20"/>
            <w:lang w:val="en-US"/>
          </w:rPr>
          <w:t>elibrary</w:t>
        </w:r>
        <w:proofErr w:type="spellEnd"/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ru</w:t>
        </w:r>
        <w:proofErr w:type="spellEnd"/>
      </w:hyperlink>
    </w:p>
    <w:p w:rsidR="006127F1" w:rsidRPr="00637460" w:rsidRDefault="006127F1" w:rsidP="006127F1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Электронно-библиотечная система </w:t>
      </w:r>
      <w:proofErr w:type="spellStart"/>
      <w:r w:rsidRPr="00637460">
        <w:rPr>
          <w:sz w:val="20"/>
          <w:lang w:val="en-US"/>
        </w:rPr>
        <w:t>IPRbooks</w:t>
      </w:r>
      <w:proofErr w:type="spellEnd"/>
      <w:r w:rsidRPr="00637460">
        <w:rPr>
          <w:sz w:val="20"/>
        </w:rPr>
        <w:t xml:space="preserve"> (ЭБС </w:t>
      </w:r>
      <w:proofErr w:type="spellStart"/>
      <w:r w:rsidRPr="00637460">
        <w:rPr>
          <w:sz w:val="20"/>
          <w:lang w:val="en-US"/>
        </w:rPr>
        <w:t>IPRbooks</w:t>
      </w:r>
      <w:proofErr w:type="spellEnd"/>
      <w:r w:rsidRPr="00637460">
        <w:rPr>
          <w:sz w:val="20"/>
        </w:rPr>
        <w:t xml:space="preserve">) –электронная библиотека по всем отраслям знаний </w:t>
      </w:r>
      <w:hyperlink r:id="rId43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r w:rsidRPr="00637460">
          <w:rPr>
            <w:rStyle w:val="ab"/>
            <w:sz w:val="20"/>
            <w:lang w:val="en-US"/>
          </w:rPr>
          <w:t>www</w:t>
        </w:r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iprbookshop</w:t>
        </w:r>
        <w:proofErr w:type="spellEnd"/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ru</w:t>
        </w:r>
        <w:proofErr w:type="spellEnd"/>
      </w:hyperlink>
    </w:p>
    <w:p w:rsidR="006127F1" w:rsidRPr="00637460" w:rsidRDefault="006127F1" w:rsidP="006127F1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Информационно-справочные системы:</w:t>
      </w:r>
    </w:p>
    <w:p w:rsidR="00C633B5" w:rsidRPr="00C633B5" w:rsidRDefault="00C633B5" w:rsidP="00C633B5">
      <w:pPr>
        <w:spacing w:before="0" w:after="0"/>
        <w:rPr>
          <w:sz w:val="20"/>
        </w:rPr>
      </w:pPr>
      <w:r w:rsidRPr="00C633B5">
        <w:rPr>
          <w:sz w:val="20"/>
        </w:rPr>
        <w:t xml:space="preserve">Справочно-правовая система «Гарант»; </w:t>
      </w:r>
    </w:p>
    <w:p w:rsidR="006564D2" w:rsidRDefault="00C633B5" w:rsidP="00C633B5">
      <w:pPr>
        <w:spacing w:before="0" w:after="0"/>
      </w:pPr>
      <w:r w:rsidRPr="00C633B5">
        <w:rPr>
          <w:sz w:val="20"/>
        </w:rPr>
        <w:t>Справочно-правовая система «Консультант Плюс».</w:t>
      </w:r>
    </w:p>
    <w:sectPr w:rsidR="006564D2" w:rsidSect="006127F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CTT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doni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_Timer">
    <w:altName w:val="Times New Roman Cyr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ntiqua"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??">
    <w:altName w:val="Malgun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penSymbol">
    <w:altName w:val="Courier New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ios">
    <w:altName w:val="Helio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131"/>
      <w:lvlText w:val="%1."/>
      <w:lvlJc w:val="left"/>
      <w:pPr>
        <w:tabs>
          <w:tab w:val="left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2"/>
    <w:multiLevelType w:val="singleLevel"/>
    <w:tmpl w:val="FFFFFF82"/>
    <w:lvl w:ilvl="0">
      <w:start w:val="1"/>
      <w:numFmt w:val="bullet"/>
      <w:pStyle w:val="Tst-question"/>
      <w:lvlText w:val=""/>
      <w:lvlJc w:val="left"/>
      <w:pPr>
        <w:tabs>
          <w:tab w:val="left" w:pos="926"/>
        </w:tabs>
        <w:ind w:left="926" w:hanging="360"/>
      </w:pPr>
    </w:lvl>
  </w:abstractNum>
  <w:abstractNum w:abstractNumId="2" w15:restartNumberingAfterBreak="0">
    <w:nsid w:val="FFFFFF83"/>
    <w:multiLevelType w:val="singleLevel"/>
    <w:tmpl w:val="FFFFFF83"/>
    <w:lvl w:ilvl="0">
      <w:start w:val="1"/>
      <w:numFmt w:val="decimal"/>
      <w:pStyle w:val="3"/>
      <w:lvlText w:val="%1."/>
      <w:lvlJc w:val="left"/>
      <w:pPr>
        <w:ind w:left="720" w:hanging="360"/>
      </w:pPr>
      <w:rPr>
        <w:rFonts w:cs="Times New Roman"/>
      </w:rPr>
    </w:lvl>
  </w:abstractNum>
  <w:abstractNum w:abstractNumId="3" w15:restartNumberingAfterBreak="0">
    <w:nsid w:val="FFFFFF88"/>
    <w:multiLevelType w:val="singleLevel"/>
    <w:tmpl w:val="FFFFFF88"/>
    <w:lvl w:ilvl="0">
      <w:start w:val="1"/>
      <w:numFmt w:val="decimal"/>
      <w:pStyle w:val="-31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FFFFFF89"/>
    <w:multiLevelType w:val="singleLevel"/>
    <w:tmpl w:val="FFFFFF89"/>
    <w:lvl w:ilvl="0">
      <w:start w:val="1"/>
      <w:numFmt w:val="bullet"/>
      <w:pStyle w:val="0752"/>
      <w:lvlText w:val="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FFFFFFFE"/>
    <w:multiLevelType w:val="singleLevel"/>
    <w:tmpl w:val="FFFFFFFE"/>
    <w:lvl w:ilvl="0">
      <w:numFmt w:val="bullet"/>
      <w:lvlText w:val="*"/>
      <w:lvlJc w:val="left"/>
    </w:lvl>
  </w:abstractNum>
  <w:abstractNum w:abstractNumId="6" w15:restartNumberingAfterBreak="0">
    <w:nsid w:val="04AA0D8E"/>
    <w:multiLevelType w:val="multilevel"/>
    <w:tmpl w:val="04AA0D8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61864EA"/>
    <w:multiLevelType w:val="multilevel"/>
    <w:tmpl w:val="061864EA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121E2FD1"/>
    <w:multiLevelType w:val="multilevel"/>
    <w:tmpl w:val="061864EA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3450138"/>
    <w:multiLevelType w:val="multilevel"/>
    <w:tmpl w:val="13450138"/>
    <w:lvl w:ilvl="0">
      <w:start w:val="1"/>
      <w:numFmt w:val="decimal"/>
      <w:pStyle w:val="a"/>
      <w:lvlText w:val="%1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  <w:rPr>
        <w:rFonts w:cs="Times New Roman"/>
      </w:rPr>
    </w:lvl>
  </w:abstractNum>
  <w:abstractNum w:abstractNumId="10" w15:restartNumberingAfterBreak="0">
    <w:nsid w:val="175836ED"/>
    <w:multiLevelType w:val="multilevel"/>
    <w:tmpl w:val="175836ED"/>
    <w:lvl w:ilvl="0">
      <w:start w:val="1"/>
      <w:numFmt w:val="decimal"/>
      <w:lvlText w:val="%1"/>
      <w:lvlJc w:val="left"/>
      <w:pPr>
        <w:ind w:left="1941" w:hanging="277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941" w:hanging="277"/>
      </w:pPr>
      <w:rPr>
        <w:rFonts w:cs="Times New Roman" w:hint="default"/>
        <w:b/>
        <w:bCs/>
        <w:w w:val="77"/>
      </w:rPr>
    </w:lvl>
    <w:lvl w:ilvl="2">
      <w:start w:val="1"/>
      <w:numFmt w:val="decimal"/>
      <w:lvlText w:val="%3."/>
      <w:lvlJc w:val="left"/>
      <w:pPr>
        <w:ind w:left="591" w:hanging="188"/>
      </w:pPr>
      <w:rPr>
        <w:rFonts w:ascii="Palatino Linotype" w:eastAsia="Times New Roman" w:hAnsi="Palatino Linotype" w:cs="Palatino Linotype" w:hint="default"/>
        <w:color w:val="231F20"/>
        <w:w w:val="100"/>
        <w:sz w:val="19"/>
        <w:szCs w:val="19"/>
      </w:rPr>
    </w:lvl>
    <w:lvl w:ilvl="3">
      <w:numFmt w:val="bullet"/>
      <w:lvlText w:val="•"/>
      <w:lvlJc w:val="left"/>
      <w:pPr>
        <w:ind w:left="2922" w:hanging="188"/>
      </w:pPr>
      <w:rPr>
        <w:rFonts w:hint="default"/>
      </w:rPr>
    </w:lvl>
    <w:lvl w:ilvl="4">
      <w:numFmt w:val="bullet"/>
      <w:lvlText w:val="•"/>
      <w:lvlJc w:val="left"/>
      <w:pPr>
        <w:ind w:left="3413" w:hanging="188"/>
      </w:pPr>
      <w:rPr>
        <w:rFonts w:hint="default"/>
      </w:rPr>
    </w:lvl>
    <w:lvl w:ilvl="5">
      <w:numFmt w:val="bullet"/>
      <w:lvlText w:val="•"/>
      <w:lvlJc w:val="left"/>
      <w:pPr>
        <w:ind w:left="3904" w:hanging="188"/>
      </w:pPr>
      <w:rPr>
        <w:rFonts w:hint="default"/>
      </w:rPr>
    </w:lvl>
    <w:lvl w:ilvl="6">
      <w:numFmt w:val="bullet"/>
      <w:lvlText w:val="•"/>
      <w:lvlJc w:val="left"/>
      <w:pPr>
        <w:ind w:left="4395" w:hanging="188"/>
      </w:pPr>
      <w:rPr>
        <w:rFonts w:hint="default"/>
      </w:rPr>
    </w:lvl>
    <w:lvl w:ilvl="7">
      <w:numFmt w:val="bullet"/>
      <w:lvlText w:val="•"/>
      <w:lvlJc w:val="left"/>
      <w:pPr>
        <w:ind w:left="4886" w:hanging="188"/>
      </w:pPr>
      <w:rPr>
        <w:rFonts w:hint="default"/>
      </w:rPr>
    </w:lvl>
    <w:lvl w:ilvl="8">
      <w:numFmt w:val="bullet"/>
      <w:lvlText w:val="•"/>
      <w:lvlJc w:val="left"/>
      <w:pPr>
        <w:ind w:left="5377" w:hanging="188"/>
      </w:pPr>
      <w:rPr>
        <w:rFonts w:hint="default"/>
      </w:rPr>
    </w:lvl>
  </w:abstractNum>
  <w:abstractNum w:abstractNumId="11" w15:restartNumberingAfterBreak="0">
    <w:nsid w:val="17AA16EB"/>
    <w:multiLevelType w:val="multilevel"/>
    <w:tmpl w:val="17AA16EB"/>
    <w:lvl w:ilvl="0">
      <w:start w:val="1"/>
      <w:numFmt w:val="decimal"/>
      <w:pStyle w:val="a0"/>
      <w:lvlText w:val="%1."/>
      <w:lvlJc w:val="left"/>
      <w:pPr>
        <w:tabs>
          <w:tab w:val="left" w:pos="0"/>
        </w:tabs>
        <w:ind w:left="113" w:hanging="113"/>
      </w:pPr>
      <w:rPr>
        <w:rFonts w:cs="Times New Roman"/>
      </w:rPr>
    </w:lvl>
    <w:lvl w:ilvl="1">
      <w:start w:val="1"/>
      <w:numFmt w:val="upperLetter"/>
      <w:lvlText w:val="%2)"/>
      <w:lvlJc w:val="left"/>
      <w:pPr>
        <w:tabs>
          <w:tab w:val="left" w:pos="0"/>
        </w:tabs>
        <w:ind w:left="454" w:hanging="114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cs="Times New Roman"/>
      </w:rPr>
    </w:lvl>
  </w:abstractNum>
  <w:abstractNum w:abstractNumId="12" w15:restartNumberingAfterBreak="0">
    <w:nsid w:val="189F42FD"/>
    <w:multiLevelType w:val="multilevel"/>
    <w:tmpl w:val="189F42FD"/>
    <w:lvl w:ilvl="0">
      <w:start w:val="1"/>
      <w:numFmt w:val="decimal"/>
      <w:lvlText w:val="%1"/>
      <w:lvlJc w:val="left"/>
      <w:pPr>
        <w:ind w:left="1941" w:hanging="277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941" w:hanging="277"/>
      </w:pPr>
      <w:rPr>
        <w:rFonts w:cs="Times New Roman" w:hint="default"/>
        <w:b/>
        <w:bCs/>
        <w:w w:val="77"/>
      </w:rPr>
    </w:lvl>
    <w:lvl w:ilvl="2">
      <w:start w:val="1"/>
      <w:numFmt w:val="decimal"/>
      <w:lvlText w:val="%3."/>
      <w:lvlJc w:val="left"/>
      <w:pPr>
        <w:ind w:left="591" w:hanging="188"/>
      </w:pPr>
      <w:rPr>
        <w:rFonts w:ascii="Palatino Linotype" w:eastAsia="Times New Roman" w:hAnsi="Palatino Linotype" w:cs="Palatino Linotype" w:hint="default"/>
        <w:color w:val="231F20"/>
        <w:w w:val="100"/>
        <w:sz w:val="19"/>
        <w:szCs w:val="19"/>
      </w:rPr>
    </w:lvl>
    <w:lvl w:ilvl="3">
      <w:numFmt w:val="bullet"/>
      <w:lvlText w:val="•"/>
      <w:lvlJc w:val="left"/>
      <w:pPr>
        <w:ind w:left="2922" w:hanging="188"/>
      </w:pPr>
      <w:rPr>
        <w:rFonts w:hint="default"/>
      </w:rPr>
    </w:lvl>
    <w:lvl w:ilvl="4">
      <w:numFmt w:val="bullet"/>
      <w:lvlText w:val="•"/>
      <w:lvlJc w:val="left"/>
      <w:pPr>
        <w:ind w:left="3413" w:hanging="188"/>
      </w:pPr>
      <w:rPr>
        <w:rFonts w:hint="default"/>
      </w:rPr>
    </w:lvl>
    <w:lvl w:ilvl="5">
      <w:numFmt w:val="bullet"/>
      <w:lvlText w:val="•"/>
      <w:lvlJc w:val="left"/>
      <w:pPr>
        <w:ind w:left="3904" w:hanging="188"/>
      </w:pPr>
      <w:rPr>
        <w:rFonts w:hint="default"/>
      </w:rPr>
    </w:lvl>
    <w:lvl w:ilvl="6">
      <w:numFmt w:val="bullet"/>
      <w:lvlText w:val="•"/>
      <w:lvlJc w:val="left"/>
      <w:pPr>
        <w:ind w:left="4395" w:hanging="188"/>
      </w:pPr>
      <w:rPr>
        <w:rFonts w:hint="default"/>
      </w:rPr>
    </w:lvl>
    <w:lvl w:ilvl="7">
      <w:numFmt w:val="bullet"/>
      <w:lvlText w:val="•"/>
      <w:lvlJc w:val="left"/>
      <w:pPr>
        <w:ind w:left="4886" w:hanging="188"/>
      </w:pPr>
      <w:rPr>
        <w:rFonts w:hint="default"/>
      </w:rPr>
    </w:lvl>
    <w:lvl w:ilvl="8">
      <w:numFmt w:val="bullet"/>
      <w:lvlText w:val="•"/>
      <w:lvlJc w:val="left"/>
      <w:pPr>
        <w:ind w:left="5377" w:hanging="188"/>
      </w:pPr>
      <w:rPr>
        <w:rFonts w:hint="default"/>
      </w:rPr>
    </w:lvl>
  </w:abstractNum>
  <w:abstractNum w:abstractNumId="13" w15:restartNumberingAfterBreak="0">
    <w:nsid w:val="1D034241"/>
    <w:multiLevelType w:val="multilevel"/>
    <w:tmpl w:val="1D034241"/>
    <w:lvl w:ilvl="0">
      <w:start w:val="1"/>
      <w:numFmt w:val="decimal"/>
      <w:pStyle w:val="2"/>
      <w:lvlText w:val="%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DB445E5"/>
    <w:multiLevelType w:val="multilevel"/>
    <w:tmpl w:val="1DB445E5"/>
    <w:lvl w:ilvl="0">
      <w:start w:val="1"/>
      <w:numFmt w:val="bullet"/>
      <w:lvlText w:val="─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─"/>
      <w:lvlJc w:val="left"/>
      <w:pPr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625B74"/>
    <w:multiLevelType w:val="hybridMultilevel"/>
    <w:tmpl w:val="6F1E62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1725BB3"/>
    <w:multiLevelType w:val="multilevel"/>
    <w:tmpl w:val="21725BB3"/>
    <w:lvl w:ilvl="0">
      <w:start w:val="1"/>
      <w:numFmt w:val="decimal"/>
      <w:lvlText w:val="%1"/>
      <w:lvlJc w:val="left"/>
      <w:pPr>
        <w:ind w:left="1941" w:hanging="277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941" w:hanging="277"/>
      </w:pPr>
      <w:rPr>
        <w:rFonts w:cs="Times New Roman" w:hint="default"/>
        <w:b/>
        <w:bCs/>
        <w:w w:val="77"/>
      </w:rPr>
    </w:lvl>
    <w:lvl w:ilvl="2">
      <w:start w:val="1"/>
      <w:numFmt w:val="decimal"/>
      <w:lvlText w:val="%3."/>
      <w:lvlJc w:val="left"/>
      <w:pPr>
        <w:ind w:left="591" w:hanging="188"/>
      </w:pPr>
      <w:rPr>
        <w:rFonts w:ascii="Palatino Linotype" w:eastAsia="Times New Roman" w:hAnsi="Palatino Linotype" w:cs="Palatino Linotype" w:hint="default"/>
        <w:color w:val="231F20"/>
        <w:w w:val="100"/>
        <w:sz w:val="19"/>
        <w:szCs w:val="19"/>
      </w:rPr>
    </w:lvl>
    <w:lvl w:ilvl="3">
      <w:numFmt w:val="bullet"/>
      <w:lvlText w:val="•"/>
      <w:lvlJc w:val="left"/>
      <w:pPr>
        <w:ind w:left="2922" w:hanging="188"/>
      </w:pPr>
      <w:rPr>
        <w:rFonts w:hint="default"/>
      </w:rPr>
    </w:lvl>
    <w:lvl w:ilvl="4">
      <w:numFmt w:val="bullet"/>
      <w:lvlText w:val="•"/>
      <w:lvlJc w:val="left"/>
      <w:pPr>
        <w:ind w:left="3413" w:hanging="188"/>
      </w:pPr>
      <w:rPr>
        <w:rFonts w:hint="default"/>
      </w:rPr>
    </w:lvl>
    <w:lvl w:ilvl="5">
      <w:numFmt w:val="bullet"/>
      <w:lvlText w:val="•"/>
      <w:lvlJc w:val="left"/>
      <w:pPr>
        <w:ind w:left="3904" w:hanging="188"/>
      </w:pPr>
      <w:rPr>
        <w:rFonts w:hint="default"/>
      </w:rPr>
    </w:lvl>
    <w:lvl w:ilvl="6">
      <w:numFmt w:val="bullet"/>
      <w:lvlText w:val="•"/>
      <w:lvlJc w:val="left"/>
      <w:pPr>
        <w:ind w:left="4395" w:hanging="188"/>
      </w:pPr>
      <w:rPr>
        <w:rFonts w:hint="default"/>
      </w:rPr>
    </w:lvl>
    <w:lvl w:ilvl="7">
      <w:numFmt w:val="bullet"/>
      <w:lvlText w:val="•"/>
      <w:lvlJc w:val="left"/>
      <w:pPr>
        <w:ind w:left="4886" w:hanging="188"/>
      </w:pPr>
      <w:rPr>
        <w:rFonts w:hint="default"/>
      </w:rPr>
    </w:lvl>
    <w:lvl w:ilvl="8">
      <w:numFmt w:val="bullet"/>
      <w:lvlText w:val="•"/>
      <w:lvlJc w:val="left"/>
      <w:pPr>
        <w:ind w:left="5377" w:hanging="188"/>
      </w:pPr>
      <w:rPr>
        <w:rFonts w:hint="default"/>
      </w:rPr>
    </w:lvl>
  </w:abstractNum>
  <w:abstractNum w:abstractNumId="17" w15:restartNumberingAfterBreak="0">
    <w:nsid w:val="36C44259"/>
    <w:multiLevelType w:val="multilevel"/>
    <w:tmpl w:val="1AB638D4"/>
    <w:lvl w:ilvl="0">
      <w:start w:val="1"/>
      <w:numFmt w:val="decimal"/>
      <w:lvlText w:val="%1"/>
      <w:lvlJc w:val="left"/>
      <w:pPr>
        <w:tabs>
          <w:tab w:val="left" w:pos="720"/>
        </w:tabs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00846C0"/>
    <w:multiLevelType w:val="multilevel"/>
    <w:tmpl w:val="400846C0"/>
    <w:lvl w:ilvl="0">
      <w:start w:val="1"/>
      <w:numFmt w:val="decimal"/>
      <w:lvlText w:val="%1"/>
      <w:lvlJc w:val="left"/>
      <w:pPr>
        <w:ind w:left="1941" w:hanging="277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941" w:hanging="277"/>
      </w:pPr>
      <w:rPr>
        <w:rFonts w:cs="Times New Roman" w:hint="default"/>
        <w:b/>
        <w:bCs/>
        <w:w w:val="77"/>
      </w:rPr>
    </w:lvl>
    <w:lvl w:ilvl="2">
      <w:start w:val="1"/>
      <w:numFmt w:val="decimal"/>
      <w:lvlText w:val="%3."/>
      <w:lvlJc w:val="left"/>
      <w:pPr>
        <w:ind w:left="591" w:hanging="188"/>
      </w:pPr>
      <w:rPr>
        <w:rFonts w:ascii="Palatino Linotype" w:eastAsia="Times New Roman" w:hAnsi="Palatino Linotype" w:cs="Palatino Linotype" w:hint="default"/>
        <w:color w:val="231F20"/>
        <w:w w:val="100"/>
        <w:sz w:val="19"/>
        <w:szCs w:val="19"/>
      </w:rPr>
    </w:lvl>
    <w:lvl w:ilvl="3">
      <w:numFmt w:val="bullet"/>
      <w:lvlText w:val="•"/>
      <w:lvlJc w:val="left"/>
      <w:pPr>
        <w:ind w:left="2922" w:hanging="188"/>
      </w:pPr>
      <w:rPr>
        <w:rFonts w:hint="default"/>
      </w:rPr>
    </w:lvl>
    <w:lvl w:ilvl="4">
      <w:numFmt w:val="bullet"/>
      <w:lvlText w:val="•"/>
      <w:lvlJc w:val="left"/>
      <w:pPr>
        <w:ind w:left="3413" w:hanging="188"/>
      </w:pPr>
      <w:rPr>
        <w:rFonts w:hint="default"/>
      </w:rPr>
    </w:lvl>
    <w:lvl w:ilvl="5">
      <w:numFmt w:val="bullet"/>
      <w:lvlText w:val="•"/>
      <w:lvlJc w:val="left"/>
      <w:pPr>
        <w:ind w:left="3904" w:hanging="188"/>
      </w:pPr>
      <w:rPr>
        <w:rFonts w:hint="default"/>
      </w:rPr>
    </w:lvl>
    <w:lvl w:ilvl="6">
      <w:numFmt w:val="bullet"/>
      <w:lvlText w:val="•"/>
      <w:lvlJc w:val="left"/>
      <w:pPr>
        <w:ind w:left="4395" w:hanging="188"/>
      </w:pPr>
      <w:rPr>
        <w:rFonts w:hint="default"/>
      </w:rPr>
    </w:lvl>
    <w:lvl w:ilvl="7">
      <w:numFmt w:val="bullet"/>
      <w:lvlText w:val="•"/>
      <w:lvlJc w:val="left"/>
      <w:pPr>
        <w:ind w:left="4886" w:hanging="188"/>
      </w:pPr>
      <w:rPr>
        <w:rFonts w:hint="default"/>
      </w:rPr>
    </w:lvl>
    <w:lvl w:ilvl="8">
      <w:numFmt w:val="bullet"/>
      <w:lvlText w:val="•"/>
      <w:lvlJc w:val="left"/>
      <w:pPr>
        <w:ind w:left="5377" w:hanging="188"/>
      </w:pPr>
      <w:rPr>
        <w:rFonts w:hint="default"/>
      </w:rPr>
    </w:lvl>
  </w:abstractNum>
  <w:abstractNum w:abstractNumId="19" w15:restartNumberingAfterBreak="0">
    <w:nsid w:val="45046DB0"/>
    <w:multiLevelType w:val="multilevel"/>
    <w:tmpl w:val="45046DB0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4505123A"/>
    <w:multiLevelType w:val="hybridMultilevel"/>
    <w:tmpl w:val="CF7ECB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ADC2FA6"/>
    <w:multiLevelType w:val="multilevel"/>
    <w:tmpl w:val="4ADC2FA6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4B3D3219"/>
    <w:multiLevelType w:val="multilevel"/>
    <w:tmpl w:val="4B3D3219"/>
    <w:lvl w:ilvl="0">
      <w:start w:val="1"/>
      <w:numFmt w:val="bullet"/>
      <w:lvlText w:val="─"/>
      <w:lvlJc w:val="left"/>
      <w:pPr>
        <w:ind w:left="720" w:hanging="360"/>
      </w:pPr>
      <w:rPr>
        <w:rFonts w:ascii="Times New Roman" w:hAnsi="Times New Roman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B51533"/>
    <w:multiLevelType w:val="multilevel"/>
    <w:tmpl w:val="4BB51533"/>
    <w:lvl w:ilvl="0">
      <w:start w:val="1"/>
      <w:numFmt w:val="bullet"/>
      <w:pStyle w:val="1"/>
      <w:lvlText w:val=""/>
      <w:lvlJc w:val="left"/>
      <w:pPr>
        <w:tabs>
          <w:tab w:val="left" w:pos="1440"/>
        </w:tabs>
        <w:ind w:left="1440" w:hanging="360"/>
      </w:p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</w:lvl>
  </w:abstractNum>
  <w:abstractNum w:abstractNumId="24" w15:restartNumberingAfterBreak="0">
    <w:nsid w:val="6CB81905"/>
    <w:multiLevelType w:val="multilevel"/>
    <w:tmpl w:val="6CB81905"/>
    <w:lvl w:ilvl="0">
      <w:start w:val="1"/>
      <w:numFmt w:val="decimal"/>
      <w:pStyle w:val="a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14D5789"/>
    <w:multiLevelType w:val="multilevel"/>
    <w:tmpl w:val="714D5789"/>
    <w:lvl w:ilvl="0">
      <w:start w:val="1"/>
      <w:numFmt w:val="decimal"/>
      <w:pStyle w:val="2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EAE3B86"/>
    <w:multiLevelType w:val="multilevel"/>
    <w:tmpl w:val="7EAE3B86"/>
    <w:lvl w:ilvl="0">
      <w:start w:val="1"/>
      <w:numFmt w:val="decimal"/>
      <w:lvlText w:val="%1."/>
      <w:lvlJc w:val="left"/>
      <w:pPr>
        <w:tabs>
          <w:tab w:val="left" w:pos="1260"/>
        </w:tabs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24"/>
  </w:num>
  <w:num w:numId="3">
    <w:abstractNumId w:val="9"/>
  </w:num>
  <w:num w:numId="4">
    <w:abstractNumId w:val="23"/>
  </w:num>
  <w:num w:numId="5">
    <w:abstractNumId w:val="1"/>
  </w:num>
  <w:num w:numId="6">
    <w:abstractNumId w:val="11"/>
  </w:num>
  <w:num w:numId="7">
    <w:abstractNumId w:val="0"/>
  </w:num>
  <w:num w:numId="8">
    <w:abstractNumId w:val="4"/>
  </w:num>
  <w:num w:numId="9">
    <w:abstractNumId w:val="13"/>
  </w:num>
  <w:num w:numId="10">
    <w:abstractNumId w:val="25"/>
  </w:num>
  <w:num w:numId="11">
    <w:abstractNumId w:val="3"/>
  </w:num>
  <w:num w:numId="12">
    <w:abstractNumId w:val="5"/>
    <w:lvlOverride w:ilvl="0">
      <w:lvl w:ilvl="0">
        <w:numFmt w:val="bullet"/>
        <w:lvlText w:val="-"/>
        <w:legacy w:legacy="1" w:legacySpace="0" w:legacyIndent="130"/>
        <w:lvlJc w:val="left"/>
      </w:lvl>
    </w:lvlOverride>
  </w:num>
  <w:num w:numId="13">
    <w:abstractNumId w:val="22"/>
  </w:num>
  <w:num w:numId="14">
    <w:abstractNumId w:val="14"/>
  </w:num>
  <w:num w:numId="15">
    <w:abstractNumId w:val="18"/>
  </w:num>
  <w:num w:numId="16">
    <w:abstractNumId w:val="10"/>
  </w:num>
  <w:num w:numId="17">
    <w:abstractNumId w:val="16"/>
  </w:num>
  <w:num w:numId="18">
    <w:abstractNumId w:val="12"/>
  </w:num>
  <w:num w:numId="19">
    <w:abstractNumId w:val="26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7"/>
  </w:num>
  <w:num w:numId="25">
    <w:abstractNumId w:val="15"/>
  </w:num>
  <w:num w:numId="26">
    <w:abstractNumId w:val="20"/>
  </w:num>
  <w:num w:numId="27">
    <w:abstractNumId w:val="8"/>
  </w:num>
  <w:num w:numId="28">
    <w:abstractNumId w:val="22"/>
  </w:num>
  <w:num w:numId="29">
    <w:abstractNumId w:val="1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6127F1"/>
    <w:rsid w:val="000828E5"/>
    <w:rsid w:val="00084B91"/>
    <w:rsid w:val="000D086E"/>
    <w:rsid w:val="0012067A"/>
    <w:rsid w:val="00145367"/>
    <w:rsid w:val="00154EF2"/>
    <w:rsid w:val="001C4CC7"/>
    <w:rsid w:val="002E7535"/>
    <w:rsid w:val="003B3014"/>
    <w:rsid w:val="003D23E7"/>
    <w:rsid w:val="003F7AD6"/>
    <w:rsid w:val="004E56FF"/>
    <w:rsid w:val="005A700E"/>
    <w:rsid w:val="005B31CE"/>
    <w:rsid w:val="005D2178"/>
    <w:rsid w:val="006127F1"/>
    <w:rsid w:val="00626F4D"/>
    <w:rsid w:val="006564D2"/>
    <w:rsid w:val="0065717A"/>
    <w:rsid w:val="00674E04"/>
    <w:rsid w:val="006D4829"/>
    <w:rsid w:val="007B5AE6"/>
    <w:rsid w:val="00831313"/>
    <w:rsid w:val="008B0DA5"/>
    <w:rsid w:val="008E5216"/>
    <w:rsid w:val="008F362D"/>
    <w:rsid w:val="009023B7"/>
    <w:rsid w:val="00952061"/>
    <w:rsid w:val="00974390"/>
    <w:rsid w:val="009A2830"/>
    <w:rsid w:val="00A034E0"/>
    <w:rsid w:val="00A82094"/>
    <w:rsid w:val="00A93348"/>
    <w:rsid w:val="00AC6E69"/>
    <w:rsid w:val="00B1280B"/>
    <w:rsid w:val="00B9490B"/>
    <w:rsid w:val="00B9772B"/>
    <w:rsid w:val="00BF2D3F"/>
    <w:rsid w:val="00C3405F"/>
    <w:rsid w:val="00C54611"/>
    <w:rsid w:val="00C633B5"/>
    <w:rsid w:val="00C66DB4"/>
    <w:rsid w:val="00C76F84"/>
    <w:rsid w:val="00CA6C61"/>
    <w:rsid w:val="00CB043F"/>
    <w:rsid w:val="00CF09E7"/>
    <w:rsid w:val="00D060DF"/>
    <w:rsid w:val="00D06F3C"/>
    <w:rsid w:val="00D51CCC"/>
    <w:rsid w:val="00DA598F"/>
    <w:rsid w:val="00F7676D"/>
    <w:rsid w:val="00FD0C54"/>
    <w:rsid w:val="00FD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81D2E"/>
  <w15:docId w15:val="{493D1F14-7F6D-4CDF-AD09-25E5F4AA8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 w:qFormat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 w:qFormat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0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 w:qFormat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6127F1"/>
    <w:pPr>
      <w:widowControl w:val="0"/>
      <w:snapToGrid w:val="0"/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10">
    <w:name w:val="heading 1"/>
    <w:basedOn w:val="a2"/>
    <w:next w:val="a2"/>
    <w:link w:val="12"/>
    <w:qFormat/>
    <w:rsid w:val="006127F1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0"/>
    </w:pPr>
    <w:rPr>
      <w:rFonts w:ascii="PragmaticaCTT" w:hAnsi="PragmaticaCTT"/>
      <w:sz w:val="20"/>
    </w:rPr>
  </w:style>
  <w:style w:type="paragraph" w:styleId="20">
    <w:name w:val="heading 2"/>
    <w:basedOn w:val="10"/>
    <w:next w:val="a2"/>
    <w:link w:val="23"/>
    <w:qFormat/>
    <w:rsid w:val="006127F1"/>
    <w:pPr>
      <w:outlineLvl w:val="1"/>
    </w:pPr>
  </w:style>
  <w:style w:type="paragraph" w:styleId="30">
    <w:name w:val="heading 3"/>
    <w:basedOn w:val="a2"/>
    <w:next w:val="a2"/>
    <w:link w:val="32"/>
    <w:qFormat/>
    <w:rsid w:val="006127F1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2"/>
    </w:pPr>
    <w:rPr>
      <w:rFonts w:ascii="PragmaticaCTT" w:hAnsi="PragmaticaCTT"/>
      <w:sz w:val="20"/>
    </w:rPr>
  </w:style>
  <w:style w:type="paragraph" w:styleId="4">
    <w:name w:val="heading 4"/>
    <w:basedOn w:val="a2"/>
    <w:next w:val="a2"/>
    <w:link w:val="40"/>
    <w:uiPriority w:val="99"/>
    <w:qFormat/>
    <w:rsid w:val="006127F1"/>
    <w:pPr>
      <w:keepNext/>
      <w:widowControl/>
      <w:snapToGrid/>
      <w:spacing w:before="0" w:after="0"/>
      <w:outlineLvl w:val="3"/>
    </w:pPr>
    <w:rPr>
      <w:rFonts w:eastAsia="Times New Roman"/>
    </w:rPr>
  </w:style>
  <w:style w:type="paragraph" w:styleId="5">
    <w:name w:val="heading 5"/>
    <w:basedOn w:val="a2"/>
    <w:next w:val="a2"/>
    <w:link w:val="50"/>
    <w:uiPriority w:val="99"/>
    <w:qFormat/>
    <w:rsid w:val="006127F1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4"/>
    </w:pPr>
    <w:rPr>
      <w:rFonts w:ascii="PragmaticaCTT" w:eastAsia="Times New Roman" w:hAnsi="PragmaticaCTT" w:cs="PragmaticaCTT"/>
      <w:sz w:val="20"/>
    </w:rPr>
  </w:style>
  <w:style w:type="paragraph" w:styleId="6">
    <w:name w:val="heading 6"/>
    <w:basedOn w:val="a2"/>
    <w:next w:val="a2"/>
    <w:link w:val="60"/>
    <w:uiPriority w:val="99"/>
    <w:qFormat/>
    <w:rsid w:val="006127F1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5"/>
    </w:pPr>
    <w:rPr>
      <w:rFonts w:ascii="PragmaticaCTT" w:eastAsia="Times New Roman" w:hAnsi="PragmaticaCTT" w:cs="PragmaticaCTT"/>
      <w:sz w:val="20"/>
    </w:rPr>
  </w:style>
  <w:style w:type="paragraph" w:styleId="7">
    <w:name w:val="heading 7"/>
    <w:basedOn w:val="a2"/>
    <w:next w:val="a2"/>
    <w:link w:val="70"/>
    <w:uiPriority w:val="99"/>
    <w:qFormat/>
    <w:rsid w:val="006127F1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6"/>
    </w:pPr>
    <w:rPr>
      <w:rFonts w:ascii="PragmaticaCTT" w:eastAsia="Times New Roman" w:hAnsi="PragmaticaCTT" w:cs="PragmaticaCTT"/>
      <w:sz w:val="20"/>
    </w:rPr>
  </w:style>
  <w:style w:type="paragraph" w:styleId="8">
    <w:name w:val="heading 8"/>
    <w:basedOn w:val="a2"/>
    <w:next w:val="a2"/>
    <w:link w:val="80"/>
    <w:uiPriority w:val="99"/>
    <w:qFormat/>
    <w:rsid w:val="006127F1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styleId="9">
    <w:name w:val="heading 9"/>
    <w:basedOn w:val="a2"/>
    <w:next w:val="a2"/>
    <w:link w:val="90"/>
    <w:uiPriority w:val="99"/>
    <w:qFormat/>
    <w:rsid w:val="006127F1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8"/>
    </w:pPr>
    <w:rPr>
      <w:rFonts w:ascii="PragmaticaCTT" w:eastAsia="Times New Roman" w:hAnsi="PragmaticaCTT" w:cs="PragmaticaCTT"/>
      <w:sz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qFormat/>
    <w:rsid w:val="006127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2">
    <w:name w:val="Заголовок 2 Знак"/>
    <w:basedOn w:val="a3"/>
    <w:qFormat/>
    <w:rsid w:val="006127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3"/>
    <w:qFormat/>
    <w:rsid w:val="006127F1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character" w:customStyle="1" w:styleId="40">
    <w:name w:val="Заголовок 4 Знак"/>
    <w:basedOn w:val="a3"/>
    <w:link w:val="4"/>
    <w:uiPriority w:val="99"/>
    <w:qFormat/>
    <w:rsid w:val="006127F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3"/>
    <w:link w:val="5"/>
    <w:uiPriority w:val="99"/>
    <w:qFormat/>
    <w:rsid w:val="006127F1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60">
    <w:name w:val="Заголовок 6 Знак"/>
    <w:basedOn w:val="a3"/>
    <w:link w:val="6"/>
    <w:uiPriority w:val="99"/>
    <w:qFormat/>
    <w:rsid w:val="006127F1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70">
    <w:name w:val="Заголовок 7 Знак"/>
    <w:basedOn w:val="a3"/>
    <w:link w:val="7"/>
    <w:uiPriority w:val="99"/>
    <w:qFormat/>
    <w:rsid w:val="006127F1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80">
    <w:name w:val="Заголовок 8 Знак"/>
    <w:basedOn w:val="a3"/>
    <w:link w:val="8"/>
    <w:uiPriority w:val="99"/>
    <w:qFormat/>
    <w:rsid w:val="006127F1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90">
    <w:name w:val="Заголовок 9 Знак"/>
    <w:basedOn w:val="a3"/>
    <w:link w:val="9"/>
    <w:uiPriority w:val="99"/>
    <w:qFormat/>
    <w:rsid w:val="006127F1"/>
    <w:rPr>
      <w:rFonts w:ascii="PragmaticaCTT" w:eastAsia="Times New Roman" w:hAnsi="PragmaticaCTT" w:cs="PragmaticaCTT"/>
      <w:sz w:val="20"/>
      <w:szCs w:val="20"/>
      <w:lang w:eastAsia="ru-RU"/>
    </w:rPr>
  </w:style>
  <w:style w:type="character" w:styleId="HTML">
    <w:name w:val="HTML Sample"/>
    <w:basedOn w:val="a3"/>
    <w:uiPriority w:val="99"/>
    <w:qFormat/>
    <w:rsid w:val="006127F1"/>
    <w:rPr>
      <w:rFonts w:ascii="Courier New" w:hAnsi="Courier New" w:cs="Times New Roman"/>
    </w:rPr>
  </w:style>
  <w:style w:type="character" w:styleId="a6">
    <w:name w:val="FollowedHyperlink"/>
    <w:basedOn w:val="a3"/>
    <w:uiPriority w:val="99"/>
    <w:qFormat/>
    <w:rsid w:val="006127F1"/>
    <w:rPr>
      <w:rFonts w:cs="Times New Roman"/>
      <w:color w:val="800080"/>
      <w:u w:val="single"/>
    </w:rPr>
  </w:style>
  <w:style w:type="character" w:styleId="a7">
    <w:name w:val="footnote reference"/>
    <w:basedOn w:val="a3"/>
    <w:uiPriority w:val="99"/>
    <w:qFormat/>
    <w:rsid w:val="006127F1"/>
    <w:rPr>
      <w:rFonts w:cs="Times New Roman"/>
      <w:vertAlign w:val="superscript"/>
    </w:rPr>
  </w:style>
  <w:style w:type="character" w:styleId="a8">
    <w:name w:val="annotation reference"/>
    <w:basedOn w:val="a3"/>
    <w:uiPriority w:val="99"/>
    <w:qFormat/>
    <w:rsid w:val="006127F1"/>
    <w:rPr>
      <w:rFonts w:cs="Times New Roman"/>
      <w:sz w:val="16"/>
    </w:rPr>
  </w:style>
  <w:style w:type="character" w:styleId="a9">
    <w:name w:val="endnote reference"/>
    <w:basedOn w:val="a3"/>
    <w:uiPriority w:val="99"/>
    <w:qFormat/>
    <w:rsid w:val="006127F1"/>
    <w:rPr>
      <w:rFonts w:cs="Times New Roman"/>
      <w:vertAlign w:val="superscript"/>
    </w:rPr>
  </w:style>
  <w:style w:type="character" w:styleId="HTML0">
    <w:name w:val="HTML Acronym"/>
    <w:basedOn w:val="a3"/>
    <w:uiPriority w:val="99"/>
    <w:qFormat/>
    <w:rsid w:val="006127F1"/>
    <w:rPr>
      <w:rFonts w:cs="Times New Roman"/>
    </w:rPr>
  </w:style>
  <w:style w:type="character" w:styleId="aa">
    <w:name w:val="Emphasis"/>
    <w:basedOn w:val="a3"/>
    <w:uiPriority w:val="99"/>
    <w:qFormat/>
    <w:rsid w:val="006127F1"/>
    <w:rPr>
      <w:rFonts w:cs="Times New Roman"/>
      <w:i/>
    </w:rPr>
  </w:style>
  <w:style w:type="character" w:styleId="ab">
    <w:name w:val="Hyperlink"/>
    <w:basedOn w:val="a3"/>
    <w:qFormat/>
    <w:rsid w:val="006127F1"/>
    <w:rPr>
      <w:rFonts w:cs="Times New Roman"/>
      <w:color w:val="000000"/>
      <w:u w:val="single"/>
    </w:rPr>
  </w:style>
  <w:style w:type="character" w:styleId="HTML1">
    <w:name w:val="HTML Code"/>
    <w:basedOn w:val="a3"/>
    <w:uiPriority w:val="99"/>
    <w:qFormat/>
    <w:rsid w:val="006127F1"/>
    <w:rPr>
      <w:rFonts w:ascii="Courier New" w:hAnsi="Courier New" w:cs="Times New Roman"/>
      <w:sz w:val="20"/>
    </w:rPr>
  </w:style>
  <w:style w:type="character" w:styleId="ac">
    <w:name w:val="page number"/>
    <w:basedOn w:val="a3"/>
    <w:uiPriority w:val="99"/>
    <w:qFormat/>
    <w:rsid w:val="006127F1"/>
    <w:rPr>
      <w:rFonts w:cs="Times New Roman"/>
    </w:rPr>
  </w:style>
  <w:style w:type="character" w:styleId="ad">
    <w:name w:val="line number"/>
    <w:basedOn w:val="a3"/>
    <w:uiPriority w:val="99"/>
    <w:qFormat/>
    <w:rsid w:val="006127F1"/>
    <w:rPr>
      <w:rFonts w:cs="Times New Roman"/>
    </w:rPr>
  </w:style>
  <w:style w:type="character" w:styleId="HTML2">
    <w:name w:val="HTML Definition"/>
    <w:basedOn w:val="a3"/>
    <w:uiPriority w:val="99"/>
    <w:qFormat/>
    <w:rsid w:val="006127F1"/>
    <w:rPr>
      <w:rFonts w:cs="Times New Roman"/>
      <w:i/>
    </w:rPr>
  </w:style>
  <w:style w:type="character" w:styleId="HTML3">
    <w:name w:val="HTML Variable"/>
    <w:basedOn w:val="a3"/>
    <w:uiPriority w:val="99"/>
    <w:qFormat/>
    <w:rsid w:val="006127F1"/>
    <w:rPr>
      <w:rFonts w:cs="Times New Roman"/>
      <w:i/>
    </w:rPr>
  </w:style>
  <w:style w:type="character" w:styleId="HTML4">
    <w:name w:val="HTML Typewriter"/>
    <w:basedOn w:val="a3"/>
    <w:uiPriority w:val="99"/>
    <w:qFormat/>
    <w:rsid w:val="006127F1"/>
    <w:rPr>
      <w:rFonts w:ascii="Courier New" w:hAnsi="Courier New" w:cs="Times New Roman"/>
      <w:sz w:val="20"/>
    </w:rPr>
  </w:style>
  <w:style w:type="character" w:styleId="ae">
    <w:name w:val="Strong"/>
    <w:basedOn w:val="a3"/>
    <w:uiPriority w:val="22"/>
    <w:qFormat/>
    <w:rsid w:val="006127F1"/>
    <w:rPr>
      <w:rFonts w:cs="Times New Roman"/>
      <w:b/>
    </w:rPr>
  </w:style>
  <w:style w:type="character" w:styleId="HTML5">
    <w:name w:val="HTML Cite"/>
    <w:basedOn w:val="a3"/>
    <w:uiPriority w:val="99"/>
    <w:qFormat/>
    <w:rsid w:val="006127F1"/>
    <w:rPr>
      <w:rFonts w:cs="Times New Roman"/>
      <w:i/>
    </w:rPr>
  </w:style>
  <w:style w:type="paragraph" w:styleId="af">
    <w:name w:val="Balloon Text"/>
    <w:basedOn w:val="a2"/>
    <w:link w:val="af0"/>
    <w:uiPriority w:val="99"/>
    <w:qFormat/>
    <w:rsid w:val="006127F1"/>
    <w:pPr>
      <w:widowControl/>
      <w:snapToGrid/>
      <w:spacing w:before="0" w:after="0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3"/>
    <w:link w:val="af"/>
    <w:uiPriority w:val="99"/>
    <w:qFormat/>
    <w:rsid w:val="006127F1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2"/>
    <w:link w:val="25"/>
    <w:uiPriority w:val="99"/>
    <w:qFormat/>
    <w:rsid w:val="006127F1"/>
    <w:pPr>
      <w:widowControl/>
      <w:shd w:val="clear" w:color="auto" w:fill="FFFFFF"/>
      <w:snapToGrid/>
      <w:spacing w:before="233" w:after="0" w:line="360" w:lineRule="auto"/>
      <w:ind w:left="1701" w:hanging="567"/>
    </w:pPr>
    <w:rPr>
      <w:b/>
      <w:color w:val="000000"/>
      <w:spacing w:val="-5"/>
      <w:sz w:val="28"/>
    </w:rPr>
  </w:style>
  <w:style w:type="character" w:customStyle="1" w:styleId="25">
    <w:name w:val="Основной текст 2 Знак"/>
    <w:basedOn w:val="a3"/>
    <w:link w:val="24"/>
    <w:uiPriority w:val="99"/>
    <w:qFormat/>
    <w:rsid w:val="006127F1"/>
    <w:rPr>
      <w:rFonts w:ascii="Times New Roman" w:eastAsia="Calibri" w:hAnsi="Times New Roman" w:cs="Times New Roman"/>
      <w:b/>
      <w:color w:val="000000"/>
      <w:spacing w:val="-5"/>
      <w:sz w:val="28"/>
      <w:szCs w:val="20"/>
      <w:shd w:val="clear" w:color="auto" w:fill="FFFFFF"/>
      <w:lang w:eastAsia="ru-RU"/>
    </w:rPr>
  </w:style>
  <w:style w:type="paragraph" w:styleId="51">
    <w:name w:val="List Number 5"/>
    <w:basedOn w:val="a2"/>
    <w:uiPriority w:val="99"/>
    <w:qFormat/>
    <w:rsid w:val="006127F1"/>
    <w:pPr>
      <w:widowControl/>
      <w:tabs>
        <w:tab w:val="left" w:pos="851"/>
        <w:tab w:val="left" w:pos="1492"/>
      </w:tabs>
      <w:snapToGrid/>
      <w:spacing w:before="0" w:after="0"/>
      <w:ind w:left="1492" w:hanging="360"/>
    </w:pPr>
    <w:rPr>
      <w:rFonts w:eastAsia="Times New Roman"/>
      <w:szCs w:val="24"/>
    </w:rPr>
  </w:style>
  <w:style w:type="paragraph" w:styleId="af1">
    <w:name w:val="Normal Indent"/>
    <w:basedOn w:val="a2"/>
    <w:uiPriority w:val="99"/>
    <w:qFormat/>
    <w:rsid w:val="006127F1"/>
    <w:pPr>
      <w:widowControl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styleId="af2">
    <w:name w:val="Plain Text"/>
    <w:basedOn w:val="a2"/>
    <w:link w:val="af3"/>
    <w:qFormat/>
    <w:rsid w:val="006127F1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af3">
    <w:name w:val="Текст Знак"/>
    <w:basedOn w:val="a3"/>
    <w:link w:val="af2"/>
    <w:qFormat/>
    <w:rsid w:val="006127F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3">
    <w:name w:val="Body Text Indent 3"/>
    <w:basedOn w:val="a2"/>
    <w:link w:val="330"/>
    <w:uiPriority w:val="99"/>
    <w:qFormat/>
    <w:rsid w:val="006127F1"/>
    <w:pPr>
      <w:widowControl/>
      <w:snapToGrid/>
      <w:spacing w:before="0" w:after="0" w:line="360" w:lineRule="auto"/>
      <w:ind w:firstLine="709"/>
      <w:jc w:val="both"/>
    </w:pPr>
    <w:rPr>
      <w:sz w:val="20"/>
    </w:rPr>
  </w:style>
  <w:style w:type="character" w:customStyle="1" w:styleId="34">
    <w:name w:val="Основной текст с отступом 3 Знак"/>
    <w:basedOn w:val="a3"/>
    <w:uiPriority w:val="99"/>
    <w:qFormat/>
    <w:rsid w:val="006127F1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4">
    <w:name w:val="endnote text"/>
    <w:basedOn w:val="a2"/>
    <w:link w:val="af5"/>
    <w:uiPriority w:val="99"/>
    <w:qFormat/>
    <w:rsid w:val="006127F1"/>
    <w:pPr>
      <w:autoSpaceDE w:val="0"/>
      <w:autoSpaceDN w:val="0"/>
      <w:adjustRightInd w:val="0"/>
      <w:snapToGrid/>
      <w:spacing w:before="0" w:after="0"/>
    </w:pPr>
    <w:rPr>
      <w:rFonts w:eastAsia="Times New Roman"/>
      <w:color w:val="000000"/>
    </w:rPr>
  </w:style>
  <w:style w:type="character" w:customStyle="1" w:styleId="af5">
    <w:name w:val="Текст концевой сноски Знак"/>
    <w:basedOn w:val="a3"/>
    <w:link w:val="af4"/>
    <w:uiPriority w:val="99"/>
    <w:qFormat/>
    <w:rsid w:val="006127F1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6">
    <w:name w:val="caption"/>
    <w:basedOn w:val="a2"/>
    <w:next w:val="a2"/>
    <w:uiPriority w:val="99"/>
    <w:qFormat/>
    <w:rsid w:val="006127F1"/>
    <w:pPr>
      <w:widowControl/>
      <w:snapToGrid/>
      <w:spacing w:before="120" w:after="120" w:line="360" w:lineRule="auto"/>
      <w:jc w:val="both"/>
    </w:pPr>
    <w:rPr>
      <w:rFonts w:eastAsia="Times New Roman"/>
      <w:b/>
      <w:bCs/>
      <w:sz w:val="20"/>
      <w:lang w:val="en-US" w:eastAsia="en-US"/>
    </w:rPr>
  </w:style>
  <w:style w:type="paragraph" w:styleId="af7">
    <w:name w:val="annotation text"/>
    <w:basedOn w:val="a2"/>
    <w:link w:val="af8"/>
    <w:uiPriority w:val="99"/>
    <w:qFormat/>
    <w:rsid w:val="006127F1"/>
    <w:pPr>
      <w:widowControl/>
      <w:snapToGrid/>
      <w:spacing w:before="0" w:after="0"/>
    </w:pPr>
    <w:rPr>
      <w:rFonts w:eastAsia="Times New Roman"/>
      <w:sz w:val="20"/>
    </w:rPr>
  </w:style>
  <w:style w:type="character" w:customStyle="1" w:styleId="af8">
    <w:name w:val="Текст примечания Знак"/>
    <w:basedOn w:val="a3"/>
    <w:link w:val="af7"/>
    <w:uiPriority w:val="99"/>
    <w:qFormat/>
    <w:rsid w:val="006127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3">
    <w:name w:val="index 1"/>
    <w:basedOn w:val="a2"/>
    <w:next w:val="a2"/>
    <w:uiPriority w:val="99"/>
    <w:qFormat/>
    <w:rsid w:val="006127F1"/>
    <w:pPr>
      <w:widowControl/>
      <w:suppressAutoHyphens/>
      <w:snapToGrid/>
      <w:spacing w:before="0" w:after="0"/>
      <w:ind w:left="240" w:hanging="240"/>
    </w:pPr>
    <w:rPr>
      <w:rFonts w:eastAsia="Times New Roman"/>
      <w:szCs w:val="24"/>
      <w:lang w:eastAsia="ar-SA"/>
    </w:rPr>
  </w:style>
  <w:style w:type="paragraph" w:styleId="af9">
    <w:name w:val="annotation subject"/>
    <w:basedOn w:val="af7"/>
    <w:next w:val="af7"/>
    <w:link w:val="afa"/>
    <w:uiPriority w:val="99"/>
    <w:qFormat/>
    <w:rsid w:val="006127F1"/>
    <w:rPr>
      <w:rFonts w:ascii="Calibri" w:eastAsia="Calibri" w:hAnsi="Calibri"/>
      <w:sz w:val="16"/>
    </w:rPr>
  </w:style>
  <w:style w:type="character" w:customStyle="1" w:styleId="afa">
    <w:name w:val="Тема примечания Знак"/>
    <w:basedOn w:val="af8"/>
    <w:link w:val="af9"/>
    <w:uiPriority w:val="99"/>
    <w:qFormat/>
    <w:rsid w:val="006127F1"/>
    <w:rPr>
      <w:rFonts w:ascii="Calibri" w:eastAsia="Calibri" w:hAnsi="Calibri" w:cs="Times New Roman"/>
      <w:sz w:val="16"/>
      <w:szCs w:val="20"/>
      <w:lang w:eastAsia="ru-RU"/>
    </w:rPr>
  </w:style>
  <w:style w:type="paragraph" w:styleId="afb">
    <w:name w:val="Document Map"/>
    <w:basedOn w:val="a2"/>
    <w:link w:val="afc"/>
    <w:uiPriority w:val="99"/>
    <w:qFormat/>
    <w:rsid w:val="006127F1"/>
    <w:pPr>
      <w:widowControl/>
      <w:shd w:val="clear" w:color="auto" w:fill="000080"/>
      <w:snapToGrid/>
      <w:spacing w:before="0" w:after="0"/>
    </w:pPr>
    <w:rPr>
      <w:rFonts w:ascii="Tahoma" w:eastAsia="Times New Roman" w:hAnsi="Tahoma"/>
      <w:sz w:val="20"/>
    </w:rPr>
  </w:style>
  <w:style w:type="character" w:customStyle="1" w:styleId="afc">
    <w:name w:val="Схема документа Знак"/>
    <w:basedOn w:val="a3"/>
    <w:link w:val="afb"/>
    <w:uiPriority w:val="99"/>
    <w:qFormat/>
    <w:rsid w:val="006127F1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d">
    <w:name w:val="footnote text"/>
    <w:basedOn w:val="a2"/>
    <w:link w:val="afe"/>
    <w:qFormat/>
    <w:rsid w:val="006127F1"/>
    <w:pPr>
      <w:widowControl/>
      <w:snapToGrid/>
      <w:spacing w:before="0" w:after="0" w:line="360" w:lineRule="auto"/>
      <w:ind w:firstLine="709"/>
      <w:jc w:val="both"/>
    </w:pPr>
    <w:rPr>
      <w:rFonts w:ascii="Courier New" w:hAnsi="Courier New"/>
      <w:color w:val="000000"/>
    </w:rPr>
  </w:style>
  <w:style w:type="character" w:customStyle="1" w:styleId="afe">
    <w:name w:val="Текст сноски Знак"/>
    <w:basedOn w:val="a3"/>
    <w:link w:val="afd"/>
    <w:qFormat/>
    <w:rsid w:val="006127F1"/>
    <w:rPr>
      <w:rFonts w:ascii="Courier New" w:eastAsia="Calibri" w:hAnsi="Courier New" w:cs="Times New Roman"/>
      <w:color w:val="000000"/>
      <w:sz w:val="24"/>
      <w:szCs w:val="20"/>
      <w:lang w:eastAsia="ru-RU"/>
    </w:rPr>
  </w:style>
  <w:style w:type="paragraph" w:styleId="81">
    <w:name w:val="toc 8"/>
    <w:basedOn w:val="a2"/>
    <w:next w:val="a2"/>
    <w:uiPriority w:val="99"/>
    <w:qFormat/>
    <w:rsid w:val="006127F1"/>
    <w:pPr>
      <w:widowControl/>
      <w:snapToGrid/>
      <w:spacing w:before="0" w:line="276" w:lineRule="auto"/>
      <w:ind w:left="1540"/>
    </w:pPr>
    <w:rPr>
      <w:rFonts w:ascii="Calibri" w:eastAsia="Times New Roman" w:hAnsi="Calibri"/>
      <w:sz w:val="22"/>
      <w:szCs w:val="22"/>
    </w:rPr>
  </w:style>
  <w:style w:type="paragraph" w:styleId="3">
    <w:name w:val="List Number 3"/>
    <w:basedOn w:val="a2"/>
    <w:uiPriority w:val="99"/>
    <w:qFormat/>
    <w:rsid w:val="006127F1"/>
    <w:pPr>
      <w:widowControl/>
      <w:numPr>
        <w:numId w:val="1"/>
      </w:numPr>
      <w:tabs>
        <w:tab w:val="left" w:pos="0"/>
        <w:tab w:val="left" w:pos="851"/>
        <w:tab w:val="left" w:pos="926"/>
      </w:tabs>
      <w:snapToGrid/>
      <w:spacing w:before="0" w:after="0"/>
      <w:ind w:left="926"/>
    </w:pPr>
    <w:rPr>
      <w:rFonts w:eastAsia="Times New Roman"/>
      <w:szCs w:val="24"/>
    </w:rPr>
  </w:style>
  <w:style w:type="paragraph" w:styleId="HTML6">
    <w:name w:val="HTML Address"/>
    <w:basedOn w:val="a2"/>
    <w:link w:val="HTML7"/>
    <w:uiPriority w:val="99"/>
    <w:qFormat/>
    <w:rsid w:val="006127F1"/>
    <w:pPr>
      <w:widowControl/>
      <w:snapToGrid/>
      <w:spacing w:before="0" w:after="0"/>
    </w:pPr>
    <w:rPr>
      <w:rFonts w:ascii="Calibri" w:hAnsi="Calibri"/>
      <w:i/>
    </w:rPr>
  </w:style>
  <w:style w:type="character" w:customStyle="1" w:styleId="HTML7">
    <w:name w:val="Адрес HTML Знак"/>
    <w:basedOn w:val="a3"/>
    <w:link w:val="HTML6"/>
    <w:uiPriority w:val="99"/>
    <w:qFormat/>
    <w:rsid w:val="006127F1"/>
    <w:rPr>
      <w:rFonts w:ascii="Calibri" w:eastAsia="Calibri" w:hAnsi="Calibri" w:cs="Times New Roman"/>
      <w:i/>
      <w:sz w:val="24"/>
      <w:szCs w:val="20"/>
      <w:lang w:eastAsia="ru-RU"/>
    </w:rPr>
  </w:style>
  <w:style w:type="paragraph" w:styleId="aff">
    <w:name w:val="header"/>
    <w:basedOn w:val="a2"/>
    <w:link w:val="aff0"/>
    <w:uiPriority w:val="99"/>
    <w:qFormat/>
    <w:rsid w:val="006127F1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aff0">
    <w:name w:val="Верхний колонтитул Знак"/>
    <w:basedOn w:val="a3"/>
    <w:link w:val="aff"/>
    <w:uiPriority w:val="99"/>
    <w:qFormat/>
    <w:rsid w:val="006127F1"/>
    <w:rPr>
      <w:rFonts w:ascii="Arial" w:eastAsia="Times New Roman" w:hAnsi="Arial" w:cs="Times New Roman"/>
      <w:sz w:val="24"/>
      <w:szCs w:val="20"/>
      <w:lang w:eastAsia="ru-RU"/>
    </w:rPr>
  </w:style>
  <w:style w:type="paragraph" w:styleId="91">
    <w:name w:val="toc 9"/>
    <w:basedOn w:val="a2"/>
    <w:next w:val="a2"/>
    <w:uiPriority w:val="99"/>
    <w:rsid w:val="006127F1"/>
    <w:pPr>
      <w:widowControl/>
      <w:snapToGrid/>
      <w:spacing w:before="0" w:line="276" w:lineRule="auto"/>
      <w:ind w:left="1760"/>
    </w:pPr>
    <w:rPr>
      <w:rFonts w:ascii="Calibri" w:eastAsia="Times New Roman" w:hAnsi="Calibri"/>
      <w:sz w:val="22"/>
      <w:szCs w:val="22"/>
    </w:rPr>
  </w:style>
  <w:style w:type="paragraph" w:styleId="71">
    <w:name w:val="toc 7"/>
    <w:basedOn w:val="a2"/>
    <w:next w:val="a2"/>
    <w:uiPriority w:val="99"/>
    <w:qFormat/>
    <w:rsid w:val="006127F1"/>
    <w:pPr>
      <w:widowControl/>
      <w:snapToGrid/>
      <w:spacing w:before="0" w:line="276" w:lineRule="auto"/>
      <w:ind w:left="1320"/>
    </w:pPr>
    <w:rPr>
      <w:rFonts w:ascii="Calibri" w:eastAsia="Times New Roman" w:hAnsi="Calibri"/>
      <w:sz w:val="22"/>
      <w:szCs w:val="22"/>
    </w:rPr>
  </w:style>
  <w:style w:type="paragraph" w:styleId="aff1">
    <w:name w:val="Body Text"/>
    <w:basedOn w:val="a2"/>
    <w:link w:val="14"/>
    <w:uiPriority w:val="99"/>
    <w:qFormat/>
    <w:rsid w:val="006127F1"/>
    <w:pPr>
      <w:widowControl/>
      <w:snapToGrid/>
      <w:spacing w:before="0" w:after="0" w:line="360" w:lineRule="auto"/>
    </w:pPr>
    <w:rPr>
      <w:rFonts w:eastAsia="Times New Roman"/>
    </w:rPr>
  </w:style>
  <w:style w:type="character" w:customStyle="1" w:styleId="aff2">
    <w:name w:val="Основной текст Знак"/>
    <w:basedOn w:val="a3"/>
    <w:uiPriority w:val="99"/>
    <w:qFormat/>
    <w:rsid w:val="006127F1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3">
    <w:name w:val="index heading"/>
    <w:basedOn w:val="a2"/>
    <w:next w:val="13"/>
    <w:uiPriority w:val="99"/>
    <w:qFormat/>
    <w:rsid w:val="006127F1"/>
    <w:pPr>
      <w:widowControl/>
      <w:suppressLineNumbers/>
      <w:suppressAutoHyphens/>
      <w:snapToGrid/>
      <w:spacing w:before="0" w:after="0"/>
    </w:pPr>
    <w:rPr>
      <w:rFonts w:eastAsia="Times New Roman" w:cs="Tahoma"/>
      <w:szCs w:val="24"/>
      <w:lang w:eastAsia="ar-SA"/>
    </w:rPr>
  </w:style>
  <w:style w:type="paragraph" w:styleId="15">
    <w:name w:val="toc 1"/>
    <w:basedOn w:val="a2"/>
    <w:next w:val="a2"/>
    <w:link w:val="16"/>
    <w:uiPriority w:val="99"/>
    <w:qFormat/>
    <w:rsid w:val="006127F1"/>
    <w:pPr>
      <w:widowControl/>
      <w:tabs>
        <w:tab w:val="left" w:pos="1080"/>
      </w:tabs>
      <w:snapToGrid/>
      <w:spacing w:before="0" w:after="0"/>
    </w:pPr>
    <w:rPr>
      <w:rFonts w:eastAsia="Times New Roman"/>
      <w:b/>
      <w:sz w:val="20"/>
    </w:rPr>
  </w:style>
  <w:style w:type="paragraph" w:styleId="aff4">
    <w:name w:val="macro"/>
    <w:link w:val="aff5"/>
    <w:uiPriority w:val="99"/>
    <w:qFormat/>
    <w:rsid w:val="006127F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 w:eastAsia="ru-RU"/>
    </w:rPr>
  </w:style>
  <w:style w:type="character" w:customStyle="1" w:styleId="aff5">
    <w:name w:val="Текст макроса Знак"/>
    <w:basedOn w:val="a3"/>
    <w:link w:val="aff4"/>
    <w:uiPriority w:val="99"/>
    <w:qFormat/>
    <w:rsid w:val="006127F1"/>
    <w:rPr>
      <w:rFonts w:ascii="Courier New" w:eastAsia="Times New Roman" w:hAnsi="Courier New" w:cs="Times New Roman"/>
      <w:sz w:val="20"/>
      <w:szCs w:val="20"/>
      <w:lang w:val="en-US" w:eastAsia="ru-RU"/>
    </w:rPr>
  </w:style>
  <w:style w:type="paragraph" w:styleId="61">
    <w:name w:val="toc 6"/>
    <w:basedOn w:val="a2"/>
    <w:next w:val="a2"/>
    <w:uiPriority w:val="99"/>
    <w:qFormat/>
    <w:rsid w:val="006127F1"/>
    <w:pPr>
      <w:widowControl/>
      <w:snapToGrid/>
      <w:spacing w:before="0" w:line="276" w:lineRule="auto"/>
      <w:ind w:left="1100"/>
    </w:pPr>
    <w:rPr>
      <w:rFonts w:ascii="Calibri" w:eastAsia="Times New Roman" w:hAnsi="Calibri"/>
      <w:sz w:val="22"/>
      <w:szCs w:val="22"/>
    </w:rPr>
  </w:style>
  <w:style w:type="paragraph" w:styleId="35">
    <w:name w:val="toc 3"/>
    <w:basedOn w:val="a2"/>
    <w:next w:val="a2"/>
    <w:uiPriority w:val="99"/>
    <w:qFormat/>
    <w:rsid w:val="006127F1"/>
    <w:pPr>
      <w:widowControl/>
      <w:snapToGrid/>
      <w:spacing w:before="0" w:after="0"/>
      <w:ind w:left="480"/>
    </w:pPr>
    <w:rPr>
      <w:rFonts w:eastAsia="Times New Roman"/>
      <w:szCs w:val="24"/>
    </w:rPr>
  </w:style>
  <w:style w:type="paragraph" w:styleId="26">
    <w:name w:val="toc 2"/>
    <w:basedOn w:val="a2"/>
    <w:next w:val="a2"/>
    <w:uiPriority w:val="99"/>
    <w:qFormat/>
    <w:rsid w:val="006127F1"/>
    <w:pPr>
      <w:widowControl/>
      <w:snapToGrid/>
      <w:spacing w:before="0" w:after="0"/>
      <w:ind w:left="240"/>
    </w:pPr>
    <w:rPr>
      <w:rFonts w:eastAsia="Times New Roman"/>
      <w:szCs w:val="24"/>
    </w:rPr>
  </w:style>
  <w:style w:type="paragraph" w:styleId="41">
    <w:name w:val="toc 4"/>
    <w:basedOn w:val="a2"/>
    <w:next w:val="a2"/>
    <w:uiPriority w:val="99"/>
    <w:qFormat/>
    <w:rsid w:val="006127F1"/>
    <w:pPr>
      <w:tabs>
        <w:tab w:val="left" w:pos="502"/>
        <w:tab w:val="left" w:pos="3330"/>
      </w:tabs>
      <w:autoSpaceDE w:val="0"/>
      <w:autoSpaceDN w:val="0"/>
      <w:adjustRightInd w:val="0"/>
      <w:snapToGrid/>
      <w:spacing w:before="0" w:after="0"/>
      <w:ind w:left="502" w:hanging="720"/>
    </w:pPr>
    <w:rPr>
      <w:rFonts w:eastAsia="Times New Roman"/>
      <w:szCs w:val="24"/>
    </w:rPr>
  </w:style>
  <w:style w:type="paragraph" w:styleId="52">
    <w:name w:val="toc 5"/>
    <w:basedOn w:val="a2"/>
    <w:next w:val="a2"/>
    <w:uiPriority w:val="99"/>
    <w:qFormat/>
    <w:rsid w:val="006127F1"/>
    <w:pPr>
      <w:widowControl/>
      <w:snapToGrid/>
      <w:spacing w:before="0" w:line="276" w:lineRule="auto"/>
      <w:ind w:left="880"/>
    </w:pPr>
    <w:rPr>
      <w:rFonts w:ascii="Calibri" w:eastAsia="Times New Roman" w:hAnsi="Calibri"/>
      <w:sz w:val="22"/>
      <w:szCs w:val="22"/>
    </w:rPr>
  </w:style>
  <w:style w:type="paragraph" w:styleId="53">
    <w:name w:val="List Bullet 5"/>
    <w:basedOn w:val="a2"/>
    <w:uiPriority w:val="99"/>
    <w:qFormat/>
    <w:rsid w:val="006127F1"/>
    <w:pPr>
      <w:widowControl/>
      <w:snapToGrid/>
      <w:spacing w:before="0" w:after="0"/>
      <w:ind w:left="1132" w:hanging="283"/>
    </w:pPr>
    <w:rPr>
      <w:rFonts w:eastAsia="Times New Roman"/>
      <w:color w:val="00000A"/>
      <w:szCs w:val="24"/>
    </w:rPr>
  </w:style>
  <w:style w:type="paragraph" w:styleId="aff6">
    <w:name w:val="Body Text First Indent"/>
    <w:basedOn w:val="aff1"/>
    <w:link w:val="aff7"/>
    <w:uiPriority w:val="99"/>
    <w:qFormat/>
    <w:rsid w:val="006127F1"/>
    <w:pPr>
      <w:spacing w:after="120" w:line="240" w:lineRule="auto"/>
      <w:ind w:firstLine="210"/>
    </w:pPr>
    <w:rPr>
      <w:szCs w:val="24"/>
    </w:rPr>
  </w:style>
  <w:style w:type="character" w:customStyle="1" w:styleId="aff7">
    <w:name w:val="Красная строка Знак"/>
    <w:basedOn w:val="aff2"/>
    <w:link w:val="aff6"/>
    <w:uiPriority w:val="99"/>
    <w:qFormat/>
    <w:rsid w:val="006127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8">
    <w:name w:val="Body Text Indent"/>
    <w:basedOn w:val="a2"/>
    <w:link w:val="aff9"/>
    <w:uiPriority w:val="99"/>
    <w:unhideWhenUsed/>
    <w:qFormat/>
    <w:rsid w:val="006127F1"/>
    <w:pPr>
      <w:spacing w:after="120"/>
      <w:ind w:left="283"/>
    </w:pPr>
  </w:style>
  <w:style w:type="character" w:customStyle="1" w:styleId="aff9">
    <w:name w:val="Основной текст с отступом Знак"/>
    <w:basedOn w:val="a3"/>
    <w:link w:val="aff8"/>
    <w:uiPriority w:val="99"/>
    <w:qFormat/>
    <w:rsid w:val="006127F1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27">
    <w:name w:val="Body Text First Indent 2"/>
    <w:basedOn w:val="aff8"/>
    <w:link w:val="28"/>
    <w:uiPriority w:val="99"/>
    <w:qFormat/>
    <w:rsid w:val="006127F1"/>
    <w:pPr>
      <w:widowControl/>
      <w:snapToGrid/>
      <w:spacing w:before="0"/>
      <w:ind w:firstLine="210"/>
    </w:pPr>
    <w:rPr>
      <w:rFonts w:ascii="Arial" w:hAnsi="Arial" w:cs="PragmaticaCTT"/>
      <w:b/>
      <w:bCs/>
      <w:kern w:val="32"/>
      <w:sz w:val="32"/>
      <w:szCs w:val="32"/>
    </w:rPr>
  </w:style>
  <w:style w:type="character" w:customStyle="1" w:styleId="28">
    <w:name w:val="Красная строка 2 Знак"/>
    <w:basedOn w:val="aff9"/>
    <w:link w:val="27"/>
    <w:uiPriority w:val="99"/>
    <w:qFormat/>
    <w:rsid w:val="006127F1"/>
    <w:rPr>
      <w:rFonts w:ascii="Arial" w:eastAsia="Calibri" w:hAnsi="Arial" w:cs="PragmaticaCTT"/>
      <w:b/>
      <w:bCs/>
      <w:kern w:val="32"/>
      <w:sz w:val="32"/>
      <w:szCs w:val="32"/>
      <w:lang w:eastAsia="ru-RU"/>
    </w:rPr>
  </w:style>
  <w:style w:type="paragraph" w:styleId="42">
    <w:name w:val="List Bullet 4"/>
    <w:basedOn w:val="a2"/>
    <w:uiPriority w:val="99"/>
    <w:qFormat/>
    <w:rsid w:val="006127F1"/>
    <w:pPr>
      <w:widowControl/>
      <w:snapToGrid/>
      <w:spacing w:before="0" w:after="0"/>
      <w:ind w:left="849" w:hanging="283"/>
    </w:pPr>
    <w:rPr>
      <w:rFonts w:eastAsia="Times New Roman"/>
      <w:color w:val="00000A"/>
      <w:szCs w:val="24"/>
    </w:rPr>
  </w:style>
  <w:style w:type="paragraph" w:styleId="affa">
    <w:name w:val="List Bullet"/>
    <w:basedOn w:val="a2"/>
    <w:uiPriority w:val="99"/>
    <w:qFormat/>
    <w:rsid w:val="006127F1"/>
    <w:pPr>
      <w:widowControl/>
      <w:tabs>
        <w:tab w:val="left" w:pos="360"/>
      </w:tabs>
      <w:snapToGrid/>
      <w:spacing w:before="0" w:after="0"/>
      <w:ind w:left="360" w:hanging="360"/>
    </w:pPr>
    <w:rPr>
      <w:rFonts w:eastAsia="Times New Roman"/>
      <w:sz w:val="20"/>
      <w:lang w:val="en-US"/>
    </w:rPr>
  </w:style>
  <w:style w:type="paragraph" w:styleId="29">
    <w:name w:val="List Bullet 2"/>
    <w:basedOn w:val="a2"/>
    <w:uiPriority w:val="99"/>
    <w:qFormat/>
    <w:rsid w:val="006127F1"/>
    <w:pPr>
      <w:widowControl/>
      <w:tabs>
        <w:tab w:val="left" w:pos="643"/>
      </w:tabs>
      <w:snapToGrid/>
      <w:spacing w:before="0" w:after="0"/>
      <w:ind w:left="643" w:hanging="360"/>
    </w:pPr>
    <w:rPr>
      <w:rFonts w:eastAsia="Times New Roman"/>
      <w:szCs w:val="24"/>
    </w:rPr>
  </w:style>
  <w:style w:type="paragraph" w:styleId="36">
    <w:name w:val="List Bullet 3"/>
    <w:basedOn w:val="a2"/>
    <w:uiPriority w:val="99"/>
    <w:qFormat/>
    <w:rsid w:val="006127F1"/>
    <w:pPr>
      <w:widowControl/>
      <w:tabs>
        <w:tab w:val="left" w:pos="926"/>
      </w:tabs>
      <w:snapToGrid/>
      <w:spacing w:before="0" w:after="0"/>
      <w:ind w:left="926" w:hanging="360"/>
    </w:pPr>
    <w:rPr>
      <w:rFonts w:eastAsia="Times New Roman"/>
      <w:szCs w:val="24"/>
    </w:rPr>
  </w:style>
  <w:style w:type="paragraph" w:styleId="affb">
    <w:name w:val="Title"/>
    <w:basedOn w:val="a2"/>
    <w:link w:val="37"/>
    <w:uiPriority w:val="99"/>
    <w:qFormat/>
    <w:rsid w:val="006127F1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affc">
    <w:name w:val="Название Знак"/>
    <w:basedOn w:val="a3"/>
    <w:uiPriority w:val="99"/>
    <w:qFormat/>
    <w:rsid w:val="006127F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d">
    <w:name w:val="footer"/>
    <w:basedOn w:val="a2"/>
    <w:link w:val="affe"/>
    <w:uiPriority w:val="99"/>
    <w:qFormat/>
    <w:rsid w:val="006127F1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szCs w:val="24"/>
    </w:rPr>
  </w:style>
  <w:style w:type="character" w:customStyle="1" w:styleId="affe">
    <w:name w:val="Нижний колонтитул Знак"/>
    <w:basedOn w:val="a3"/>
    <w:link w:val="affd"/>
    <w:uiPriority w:val="99"/>
    <w:qFormat/>
    <w:rsid w:val="006127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">
    <w:name w:val="List Number"/>
    <w:basedOn w:val="a2"/>
    <w:uiPriority w:val="99"/>
    <w:qFormat/>
    <w:rsid w:val="006127F1"/>
    <w:pPr>
      <w:widowControl/>
      <w:tabs>
        <w:tab w:val="left" w:pos="1440"/>
      </w:tabs>
      <w:snapToGrid/>
      <w:spacing w:before="0" w:after="0"/>
      <w:ind w:left="1440" w:hanging="360"/>
    </w:pPr>
    <w:rPr>
      <w:rFonts w:eastAsia="Times New Roman"/>
      <w:szCs w:val="24"/>
    </w:rPr>
  </w:style>
  <w:style w:type="paragraph" w:styleId="2a">
    <w:name w:val="List Number 2"/>
    <w:basedOn w:val="a2"/>
    <w:uiPriority w:val="99"/>
    <w:qFormat/>
    <w:rsid w:val="006127F1"/>
    <w:pPr>
      <w:widowControl/>
      <w:tabs>
        <w:tab w:val="left" w:pos="643"/>
      </w:tabs>
      <w:snapToGrid/>
      <w:spacing w:before="0" w:after="0"/>
      <w:ind w:left="643" w:hanging="360"/>
      <w:contextualSpacing/>
    </w:pPr>
    <w:rPr>
      <w:rFonts w:eastAsia="Times New Roman"/>
      <w:szCs w:val="24"/>
    </w:rPr>
  </w:style>
  <w:style w:type="paragraph" w:styleId="afff0">
    <w:name w:val="List"/>
    <w:basedOn w:val="a2"/>
    <w:uiPriority w:val="99"/>
    <w:qFormat/>
    <w:rsid w:val="006127F1"/>
    <w:pPr>
      <w:widowControl/>
      <w:snapToGrid/>
      <w:spacing w:before="0" w:after="0"/>
      <w:ind w:left="283" w:hanging="283"/>
    </w:pPr>
    <w:rPr>
      <w:rFonts w:eastAsia="Times New Roman"/>
      <w:sz w:val="20"/>
    </w:rPr>
  </w:style>
  <w:style w:type="paragraph" w:styleId="afff1">
    <w:name w:val="Normal (Web)"/>
    <w:aliases w:val=" Знак Знак23,Обычный (Web)"/>
    <w:basedOn w:val="a2"/>
    <w:link w:val="afff2"/>
    <w:uiPriority w:val="99"/>
    <w:qFormat/>
    <w:rsid w:val="006127F1"/>
    <w:pPr>
      <w:widowControl/>
      <w:snapToGrid/>
      <w:spacing w:before="0" w:after="0"/>
    </w:pPr>
  </w:style>
  <w:style w:type="paragraph" w:styleId="38">
    <w:name w:val="Body Text 3"/>
    <w:basedOn w:val="a2"/>
    <w:link w:val="39"/>
    <w:uiPriority w:val="99"/>
    <w:qFormat/>
    <w:rsid w:val="006127F1"/>
    <w:pPr>
      <w:widowControl/>
      <w:tabs>
        <w:tab w:val="left" w:pos="360"/>
      </w:tabs>
      <w:snapToGrid/>
      <w:spacing w:before="0" w:after="0"/>
      <w:jc w:val="both"/>
    </w:pPr>
    <w:rPr>
      <w:rFonts w:eastAsia="Times New Roman"/>
      <w:i/>
      <w:sz w:val="26"/>
    </w:rPr>
  </w:style>
  <w:style w:type="character" w:customStyle="1" w:styleId="39">
    <w:name w:val="Основной текст 3 Знак"/>
    <w:basedOn w:val="a3"/>
    <w:link w:val="38"/>
    <w:uiPriority w:val="99"/>
    <w:qFormat/>
    <w:rsid w:val="006127F1"/>
    <w:rPr>
      <w:rFonts w:ascii="Times New Roman" w:eastAsia="Times New Roman" w:hAnsi="Times New Roman" w:cs="Times New Roman"/>
      <w:i/>
      <w:sz w:val="26"/>
      <w:szCs w:val="20"/>
      <w:lang w:eastAsia="ru-RU"/>
    </w:rPr>
  </w:style>
  <w:style w:type="paragraph" w:styleId="2b">
    <w:name w:val="Body Text Indent 2"/>
    <w:basedOn w:val="a2"/>
    <w:link w:val="220"/>
    <w:uiPriority w:val="99"/>
    <w:qFormat/>
    <w:rsid w:val="006127F1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character" w:customStyle="1" w:styleId="2c">
    <w:name w:val="Основной текст с отступом 2 Знак"/>
    <w:basedOn w:val="a3"/>
    <w:uiPriority w:val="99"/>
    <w:qFormat/>
    <w:rsid w:val="006127F1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f3">
    <w:name w:val="Subtitle"/>
    <w:basedOn w:val="a2"/>
    <w:link w:val="afff4"/>
    <w:uiPriority w:val="99"/>
    <w:qFormat/>
    <w:rsid w:val="006127F1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afff4">
    <w:name w:val="Подзаголовок Знак"/>
    <w:basedOn w:val="a3"/>
    <w:link w:val="afff3"/>
    <w:uiPriority w:val="99"/>
    <w:qFormat/>
    <w:rsid w:val="006127F1"/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styleId="2d">
    <w:name w:val="List Continue 2"/>
    <w:basedOn w:val="a2"/>
    <w:uiPriority w:val="99"/>
    <w:qFormat/>
    <w:rsid w:val="006127F1"/>
    <w:pPr>
      <w:widowControl/>
      <w:snapToGrid/>
      <w:spacing w:before="0" w:after="120"/>
      <w:ind w:left="566"/>
    </w:pPr>
    <w:rPr>
      <w:rFonts w:eastAsia="Times New Roman"/>
      <w:sz w:val="20"/>
    </w:rPr>
  </w:style>
  <w:style w:type="paragraph" w:styleId="2e">
    <w:name w:val="List 2"/>
    <w:basedOn w:val="a2"/>
    <w:uiPriority w:val="99"/>
    <w:qFormat/>
    <w:rsid w:val="006127F1"/>
    <w:pPr>
      <w:widowControl/>
      <w:snapToGrid/>
      <w:spacing w:before="0" w:after="0"/>
      <w:ind w:left="566" w:hanging="283"/>
    </w:pPr>
    <w:rPr>
      <w:rFonts w:eastAsia="Times New Roman"/>
      <w:sz w:val="20"/>
    </w:rPr>
  </w:style>
  <w:style w:type="paragraph" w:styleId="3a">
    <w:name w:val="List 3"/>
    <w:basedOn w:val="a2"/>
    <w:uiPriority w:val="99"/>
    <w:qFormat/>
    <w:rsid w:val="006127F1"/>
    <w:pPr>
      <w:widowControl/>
      <w:snapToGrid/>
      <w:spacing w:before="0" w:after="0"/>
      <w:ind w:left="849" w:hanging="283"/>
    </w:pPr>
    <w:rPr>
      <w:rFonts w:eastAsia="Times New Roman"/>
      <w:szCs w:val="24"/>
    </w:rPr>
  </w:style>
  <w:style w:type="paragraph" w:styleId="43">
    <w:name w:val="List 4"/>
    <w:basedOn w:val="a2"/>
    <w:uiPriority w:val="99"/>
    <w:qFormat/>
    <w:rsid w:val="006127F1"/>
    <w:pPr>
      <w:widowControl/>
      <w:snapToGrid/>
      <w:spacing w:before="0" w:after="0"/>
      <w:ind w:left="1132" w:hanging="283"/>
    </w:pPr>
    <w:rPr>
      <w:rFonts w:eastAsia="Times New Roman"/>
      <w:szCs w:val="24"/>
    </w:rPr>
  </w:style>
  <w:style w:type="paragraph" w:styleId="HTML8">
    <w:name w:val="HTML Preformatted"/>
    <w:basedOn w:val="a2"/>
    <w:link w:val="HTML30"/>
    <w:uiPriority w:val="99"/>
    <w:qFormat/>
    <w:rsid w:val="006127F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/>
      <w:kern w:val="1"/>
      <w:sz w:val="20"/>
      <w:lang w:eastAsia="hi-IN" w:bidi="hi-IN"/>
    </w:rPr>
  </w:style>
  <w:style w:type="character" w:customStyle="1" w:styleId="HTML9">
    <w:name w:val="Стандартный HTML Знак"/>
    <w:basedOn w:val="a3"/>
    <w:uiPriority w:val="99"/>
    <w:qFormat/>
    <w:rsid w:val="006127F1"/>
    <w:rPr>
      <w:rFonts w:ascii="Consolas" w:eastAsia="Calibri" w:hAnsi="Consolas" w:cs="Consolas"/>
      <w:sz w:val="20"/>
      <w:szCs w:val="20"/>
      <w:lang w:eastAsia="ru-RU"/>
    </w:rPr>
  </w:style>
  <w:style w:type="paragraph" w:styleId="afff5">
    <w:name w:val="Block Text"/>
    <w:basedOn w:val="a2"/>
    <w:uiPriority w:val="99"/>
    <w:qFormat/>
    <w:rsid w:val="006127F1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table" w:styleId="17">
    <w:name w:val="Table Simple 1"/>
    <w:basedOn w:val="a4"/>
    <w:uiPriority w:val="99"/>
    <w:qFormat/>
    <w:rsid w:val="00612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18">
    <w:name w:val="Table Grid 1"/>
    <w:basedOn w:val="a4"/>
    <w:uiPriority w:val="99"/>
    <w:qFormat/>
    <w:rsid w:val="006127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f6">
    <w:name w:val="Table Grid"/>
    <w:basedOn w:val="a4"/>
    <w:qFormat/>
    <w:rsid w:val="00612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7">
    <w:name w:val="Table Professional"/>
    <w:basedOn w:val="a4"/>
    <w:uiPriority w:val="99"/>
    <w:qFormat/>
    <w:rsid w:val="006127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character" w:customStyle="1" w:styleId="Heading1Char">
    <w:name w:val="Heading 1 Char"/>
    <w:basedOn w:val="a3"/>
    <w:uiPriority w:val="99"/>
    <w:qFormat/>
    <w:locked/>
    <w:rsid w:val="006127F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3"/>
    <w:uiPriority w:val="99"/>
    <w:qFormat/>
    <w:locked/>
    <w:rsid w:val="006127F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a3"/>
    <w:uiPriority w:val="99"/>
    <w:qFormat/>
    <w:locked/>
    <w:rsid w:val="006127F1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3"/>
    <w:uiPriority w:val="99"/>
    <w:qFormat/>
    <w:locked/>
    <w:rsid w:val="006127F1"/>
    <w:rPr>
      <w:rFonts w:ascii="Cambria" w:hAnsi="Cambria" w:cs="Times New Roman"/>
      <w:b/>
      <w:i/>
      <w:color w:val="4F81BD"/>
      <w:sz w:val="22"/>
      <w:lang w:val="ru-RU" w:eastAsia="ru-RU"/>
    </w:rPr>
  </w:style>
  <w:style w:type="character" w:customStyle="1" w:styleId="Heading5Char">
    <w:name w:val="Heading 5 Char"/>
    <w:basedOn w:val="a3"/>
    <w:uiPriority w:val="99"/>
    <w:qFormat/>
    <w:locked/>
    <w:rsid w:val="006127F1"/>
    <w:rPr>
      <w:rFonts w:cs="Times New Roman"/>
      <w:sz w:val="22"/>
      <w:lang w:val="ru-RU" w:eastAsia="en-US"/>
    </w:rPr>
  </w:style>
  <w:style w:type="character" w:customStyle="1" w:styleId="Heading6Char">
    <w:name w:val="Heading 6 Char"/>
    <w:basedOn w:val="a3"/>
    <w:uiPriority w:val="99"/>
    <w:qFormat/>
    <w:locked/>
    <w:rsid w:val="006127F1"/>
    <w:rPr>
      <w:rFonts w:cs="Times New Roman"/>
      <w:i/>
      <w:sz w:val="22"/>
      <w:lang w:val="ru-RU" w:eastAsia="en-US"/>
    </w:rPr>
  </w:style>
  <w:style w:type="character" w:customStyle="1" w:styleId="Heading7Char">
    <w:name w:val="Heading 7 Char"/>
    <w:basedOn w:val="a3"/>
    <w:uiPriority w:val="99"/>
    <w:qFormat/>
    <w:locked/>
    <w:rsid w:val="006127F1"/>
    <w:rPr>
      <w:rFonts w:ascii="Times New Roman" w:hAnsi="Times New Roman" w:cs="Times New Roman"/>
      <w:sz w:val="24"/>
      <w:lang w:eastAsia="ru-RU"/>
    </w:rPr>
  </w:style>
  <w:style w:type="character" w:customStyle="1" w:styleId="Heading8Char">
    <w:name w:val="Heading 8 Char"/>
    <w:basedOn w:val="a3"/>
    <w:uiPriority w:val="99"/>
    <w:qFormat/>
    <w:locked/>
    <w:rsid w:val="006127F1"/>
    <w:rPr>
      <w:rFonts w:cs="Times New Roman"/>
      <w:i/>
      <w:lang w:val="ru-RU" w:eastAsia="en-US"/>
    </w:rPr>
  </w:style>
  <w:style w:type="character" w:customStyle="1" w:styleId="Heading9Char">
    <w:name w:val="Heading 9 Char"/>
    <w:basedOn w:val="a3"/>
    <w:uiPriority w:val="99"/>
    <w:qFormat/>
    <w:locked/>
    <w:rsid w:val="006127F1"/>
    <w:rPr>
      <w:rFonts w:ascii="Arial" w:hAnsi="Arial" w:cs="Times New Roman"/>
      <w:lang w:eastAsia="ru-RU"/>
    </w:rPr>
  </w:style>
  <w:style w:type="character" w:customStyle="1" w:styleId="Heading1Char7">
    <w:name w:val="Heading 1 Char7"/>
    <w:basedOn w:val="a3"/>
    <w:uiPriority w:val="99"/>
    <w:qFormat/>
    <w:locked/>
    <w:rsid w:val="006127F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6">
    <w:name w:val="Heading 1 Char6"/>
    <w:basedOn w:val="a3"/>
    <w:uiPriority w:val="99"/>
    <w:qFormat/>
    <w:locked/>
    <w:rsid w:val="006127F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4">
    <w:name w:val="Heading 1 Char4"/>
    <w:basedOn w:val="a3"/>
    <w:uiPriority w:val="99"/>
    <w:qFormat/>
    <w:locked/>
    <w:rsid w:val="006127F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2">
    <w:name w:val="Heading 3 Char2"/>
    <w:basedOn w:val="a3"/>
    <w:uiPriority w:val="99"/>
    <w:qFormat/>
    <w:locked/>
    <w:rsid w:val="006127F1"/>
    <w:rPr>
      <w:rFonts w:ascii="Arial" w:hAnsi="Arial" w:cs="Times New Roman"/>
      <w:b/>
      <w:sz w:val="26"/>
      <w:lang w:val="ru-RU" w:eastAsia="ru-RU"/>
    </w:rPr>
  </w:style>
  <w:style w:type="character" w:customStyle="1" w:styleId="32">
    <w:name w:val="Заголовок 3 Знак2"/>
    <w:link w:val="30"/>
    <w:qFormat/>
    <w:locked/>
    <w:rsid w:val="006127F1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240">
    <w:name w:val="Текст сноски Знак24"/>
    <w:basedOn w:val="a3"/>
    <w:uiPriority w:val="99"/>
    <w:qFormat/>
    <w:rsid w:val="006127F1"/>
    <w:rPr>
      <w:rFonts w:cs="Times New Roman"/>
    </w:rPr>
  </w:style>
  <w:style w:type="character" w:customStyle="1" w:styleId="spelle">
    <w:name w:val="spelle"/>
    <w:uiPriority w:val="99"/>
    <w:qFormat/>
    <w:rsid w:val="006127F1"/>
  </w:style>
  <w:style w:type="character" w:customStyle="1" w:styleId="FootnoteTextChar3">
    <w:name w:val="Footnote Text Char3"/>
    <w:uiPriority w:val="99"/>
    <w:qFormat/>
    <w:locked/>
    <w:rsid w:val="006127F1"/>
    <w:rPr>
      <w:rFonts w:ascii="Courier New" w:hAnsi="Courier New"/>
      <w:color w:val="000000"/>
      <w:sz w:val="24"/>
    </w:rPr>
  </w:style>
  <w:style w:type="paragraph" w:customStyle="1" w:styleId="3b">
    <w:name w:val="Стиль3"/>
    <w:basedOn w:val="10"/>
    <w:next w:val="a2"/>
    <w:link w:val="3c"/>
    <w:uiPriority w:val="99"/>
    <w:qFormat/>
    <w:rsid w:val="006127F1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 w:line="269" w:lineRule="auto"/>
      <w:contextualSpacing/>
      <w:jc w:val="left"/>
    </w:pPr>
    <w:rPr>
      <w:rFonts w:ascii="Arial" w:hAnsi="Arial"/>
      <w:color w:val="622423"/>
      <w:sz w:val="32"/>
    </w:rPr>
  </w:style>
  <w:style w:type="character" w:customStyle="1" w:styleId="grame">
    <w:name w:val="grame"/>
    <w:uiPriority w:val="99"/>
    <w:qFormat/>
    <w:rsid w:val="006127F1"/>
  </w:style>
  <w:style w:type="character" w:customStyle="1" w:styleId="FootnoteTextChar">
    <w:name w:val="Footnote Text Char"/>
    <w:basedOn w:val="a3"/>
    <w:uiPriority w:val="99"/>
    <w:qFormat/>
    <w:locked/>
    <w:rsid w:val="006127F1"/>
    <w:rPr>
      <w:rFonts w:ascii="Times New Roman" w:hAnsi="Times New Roman" w:cs="Times New Roman"/>
      <w:sz w:val="20"/>
      <w:szCs w:val="20"/>
    </w:rPr>
  </w:style>
  <w:style w:type="character" w:customStyle="1" w:styleId="19">
    <w:name w:val="Текст сноски Знак1"/>
    <w:basedOn w:val="a3"/>
    <w:uiPriority w:val="99"/>
    <w:semiHidden/>
    <w:qFormat/>
    <w:rsid w:val="006127F1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">
    <w:name w:val="Текст сноски Знак2"/>
    <w:basedOn w:val="a3"/>
    <w:uiPriority w:val="99"/>
    <w:qFormat/>
    <w:rsid w:val="006127F1"/>
    <w:rPr>
      <w:rFonts w:cs="Times New Roman"/>
    </w:rPr>
  </w:style>
  <w:style w:type="character" w:customStyle="1" w:styleId="BodyTextIndentChar2">
    <w:name w:val="Body Text Indent Char2"/>
    <w:uiPriority w:val="99"/>
    <w:qFormat/>
    <w:locked/>
    <w:rsid w:val="006127F1"/>
    <w:rPr>
      <w:rFonts w:ascii="Arial" w:hAnsi="Arial"/>
      <w:b/>
      <w:kern w:val="32"/>
      <w:sz w:val="32"/>
      <w:lang w:eastAsia="ru-RU"/>
    </w:rPr>
  </w:style>
  <w:style w:type="character" w:customStyle="1" w:styleId="FontStyle25">
    <w:name w:val="Font Style25"/>
    <w:uiPriority w:val="99"/>
    <w:qFormat/>
    <w:rsid w:val="006127F1"/>
    <w:rPr>
      <w:rFonts w:ascii="Times New Roman" w:hAnsi="Times New Roman"/>
      <w:i/>
      <w:sz w:val="16"/>
    </w:rPr>
  </w:style>
  <w:style w:type="character" w:customStyle="1" w:styleId="260">
    <w:name w:val="Текст сноски Знак26"/>
    <w:basedOn w:val="a3"/>
    <w:uiPriority w:val="99"/>
    <w:qFormat/>
    <w:rsid w:val="006127F1"/>
    <w:rPr>
      <w:rFonts w:cs="Times New Roman"/>
    </w:rPr>
  </w:style>
  <w:style w:type="character" w:customStyle="1" w:styleId="250">
    <w:name w:val="Текст сноски Знак25"/>
    <w:basedOn w:val="a3"/>
    <w:uiPriority w:val="99"/>
    <w:semiHidden/>
    <w:qFormat/>
    <w:rsid w:val="006127F1"/>
    <w:rPr>
      <w:rFonts w:cs="Times New Roman"/>
    </w:rPr>
  </w:style>
  <w:style w:type="paragraph" w:customStyle="1" w:styleId="2f0">
    <w:name w:val="Стиль2"/>
    <w:basedOn w:val="a2"/>
    <w:next w:val="afff"/>
    <w:uiPriority w:val="99"/>
    <w:qFormat/>
    <w:rsid w:val="006127F1"/>
    <w:pPr>
      <w:widowControl/>
      <w:snapToGrid/>
      <w:spacing w:before="0" w:after="0"/>
    </w:pPr>
    <w:rPr>
      <w:rFonts w:eastAsia="Times New Roman"/>
      <w:b/>
      <w:sz w:val="20"/>
      <w:szCs w:val="24"/>
    </w:rPr>
  </w:style>
  <w:style w:type="character" w:customStyle="1" w:styleId="23">
    <w:name w:val="Заголовок 2 Знак3"/>
    <w:link w:val="20"/>
    <w:qFormat/>
    <w:locked/>
    <w:rsid w:val="006127F1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BodyTextIndent2Char">
    <w:name w:val="Body Text Indent 2 Char"/>
    <w:basedOn w:val="a3"/>
    <w:uiPriority w:val="99"/>
    <w:qFormat/>
    <w:locked/>
    <w:rsid w:val="006127F1"/>
    <w:rPr>
      <w:rFonts w:cs="Times New Roman"/>
      <w:sz w:val="24"/>
    </w:rPr>
  </w:style>
  <w:style w:type="character" w:customStyle="1" w:styleId="FontStyle47">
    <w:name w:val="Font Style47"/>
    <w:uiPriority w:val="99"/>
    <w:qFormat/>
    <w:rsid w:val="006127F1"/>
    <w:rPr>
      <w:rFonts w:ascii="Times New Roman" w:hAnsi="Times New Roman"/>
      <w:sz w:val="24"/>
    </w:rPr>
  </w:style>
  <w:style w:type="character" w:customStyle="1" w:styleId="HeaderChar">
    <w:name w:val="Header Char"/>
    <w:basedOn w:val="a3"/>
    <w:uiPriority w:val="99"/>
    <w:qFormat/>
    <w:locked/>
    <w:rsid w:val="006127F1"/>
    <w:rPr>
      <w:rFonts w:cs="Times New Roman"/>
      <w:sz w:val="24"/>
    </w:rPr>
  </w:style>
  <w:style w:type="character" w:customStyle="1" w:styleId="b-serp-urlitem1">
    <w:name w:val="b-serp-url__item1"/>
    <w:uiPriority w:val="99"/>
    <w:qFormat/>
    <w:rsid w:val="006127F1"/>
  </w:style>
  <w:style w:type="character" w:customStyle="1" w:styleId="DocumentMapChar">
    <w:name w:val="Document Map Char"/>
    <w:basedOn w:val="a3"/>
    <w:uiPriority w:val="99"/>
    <w:qFormat/>
    <w:locked/>
    <w:rsid w:val="006127F1"/>
    <w:rPr>
      <w:rFonts w:ascii="Tahoma" w:hAnsi="Tahoma" w:cs="Times New Roman"/>
    </w:rPr>
  </w:style>
  <w:style w:type="character" w:customStyle="1" w:styleId="140">
    <w:name w:val="Знак Знак14"/>
    <w:uiPriority w:val="99"/>
    <w:qFormat/>
    <w:locked/>
    <w:rsid w:val="006127F1"/>
    <w:rPr>
      <w:b/>
      <w:sz w:val="27"/>
      <w:lang w:val="ru-RU" w:eastAsia="ru-RU"/>
    </w:rPr>
  </w:style>
  <w:style w:type="character" w:customStyle="1" w:styleId="310">
    <w:name w:val="Основной текст 3 Знак1"/>
    <w:basedOn w:val="a3"/>
    <w:uiPriority w:val="99"/>
    <w:qFormat/>
    <w:rsid w:val="006127F1"/>
    <w:rPr>
      <w:rFonts w:cs="Times New Roman"/>
      <w:sz w:val="16"/>
      <w:szCs w:val="16"/>
    </w:rPr>
  </w:style>
  <w:style w:type="character" w:customStyle="1" w:styleId="BodyTextIndent3Char">
    <w:name w:val="Body Text Indent 3 Char"/>
    <w:basedOn w:val="a3"/>
    <w:uiPriority w:val="99"/>
    <w:qFormat/>
    <w:locked/>
    <w:rsid w:val="006127F1"/>
    <w:rPr>
      <w:rFonts w:ascii="Times New Roman" w:hAnsi="Times New Roman" w:cs="Times New Roman"/>
      <w:sz w:val="16"/>
    </w:rPr>
  </w:style>
  <w:style w:type="character" w:customStyle="1" w:styleId="72">
    <w:name w:val="Знак Знак7"/>
    <w:uiPriority w:val="99"/>
    <w:qFormat/>
    <w:rsid w:val="006127F1"/>
    <w:rPr>
      <w:sz w:val="16"/>
      <w:lang w:val="ru-RU" w:eastAsia="ru-RU"/>
    </w:rPr>
  </w:style>
  <w:style w:type="paragraph" w:customStyle="1" w:styleId="afff8">
    <w:name w:val="......."/>
    <w:basedOn w:val="a2"/>
    <w:next w:val="a2"/>
    <w:uiPriority w:val="99"/>
    <w:qFormat/>
    <w:rsid w:val="006127F1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BodyTextChar">
    <w:name w:val="Body Text Char"/>
    <w:basedOn w:val="a3"/>
    <w:uiPriority w:val="99"/>
    <w:qFormat/>
    <w:rsid w:val="006127F1"/>
    <w:rPr>
      <w:rFonts w:ascii="Times New Roman" w:hAnsi="Times New Roman"/>
      <w:sz w:val="24"/>
      <w:szCs w:val="20"/>
    </w:rPr>
  </w:style>
  <w:style w:type="character" w:customStyle="1" w:styleId="BodyTextChar6">
    <w:name w:val="Body Text Char6"/>
    <w:basedOn w:val="a3"/>
    <w:uiPriority w:val="99"/>
    <w:qFormat/>
    <w:locked/>
    <w:rsid w:val="006127F1"/>
    <w:rPr>
      <w:rFonts w:ascii="Times New Roman" w:hAnsi="Times New Roman" w:cs="Times New Roman"/>
      <w:sz w:val="24"/>
      <w:szCs w:val="24"/>
    </w:rPr>
  </w:style>
  <w:style w:type="character" w:customStyle="1" w:styleId="BodyTextChar2">
    <w:name w:val="Body Text Char2"/>
    <w:basedOn w:val="a3"/>
    <w:uiPriority w:val="99"/>
    <w:qFormat/>
    <w:locked/>
    <w:rsid w:val="006127F1"/>
    <w:rPr>
      <w:rFonts w:ascii="Times New Roman" w:hAnsi="Times New Roman" w:cs="Times New Roman"/>
      <w:sz w:val="24"/>
      <w:szCs w:val="24"/>
    </w:rPr>
  </w:style>
  <w:style w:type="character" w:customStyle="1" w:styleId="14">
    <w:name w:val="Основной текст Знак1"/>
    <w:basedOn w:val="a3"/>
    <w:link w:val="aff1"/>
    <w:uiPriority w:val="99"/>
    <w:qFormat/>
    <w:locked/>
    <w:rsid w:val="006127F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0">
    <w:name w:val="Текст сноски Знак21"/>
    <w:basedOn w:val="a3"/>
    <w:uiPriority w:val="99"/>
    <w:qFormat/>
    <w:rsid w:val="006127F1"/>
    <w:rPr>
      <w:rFonts w:cs="Times New Roman"/>
    </w:rPr>
  </w:style>
  <w:style w:type="character" w:customStyle="1" w:styleId="221">
    <w:name w:val="Текст сноски Знак22"/>
    <w:basedOn w:val="a3"/>
    <w:uiPriority w:val="99"/>
    <w:semiHidden/>
    <w:qFormat/>
    <w:rsid w:val="006127F1"/>
    <w:rPr>
      <w:rFonts w:cs="Times New Roman"/>
    </w:rPr>
  </w:style>
  <w:style w:type="character" w:customStyle="1" w:styleId="230">
    <w:name w:val="Текст сноски Знак23"/>
    <w:basedOn w:val="a3"/>
    <w:uiPriority w:val="99"/>
    <w:semiHidden/>
    <w:qFormat/>
    <w:rsid w:val="006127F1"/>
    <w:rPr>
      <w:rFonts w:cs="Times New Roman"/>
    </w:rPr>
  </w:style>
  <w:style w:type="character" w:customStyle="1" w:styleId="BodyText3Char">
    <w:name w:val="Body Text 3 Char"/>
    <w:basedOn w:val="a3"/>
    <w:uiPriority w:val="99"/>
    <w:qFormat/>
    <w:locked/>
    <w:rsid w:val="006127F1"/>
    <w:rPr>
      <w:rFonts w:ascii="Times New Roman" w:hAnsi="Times New Roman" w:cs="Times New Roman"/>
      <w:sz w:val="16"/>
      <w:szCs w:val="16"/>
    </w:rPr>
  </w:style>
  <w:style w:type="paragraph" w:customStyle="1" w:styleId="afff9">
    <w:name w:val="Для таблиц"/>
    <w:basedOn w:val="a2"/>
    <w:uiPriority w:val="99"/>
    <w:qFormat/>
    <w:rsid w:val="006127F1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120">
    <w:name w:val="Основной текст с отступом Знак12"/>
    <w:basedOn w:val="a3"/>
    <w:uiPriority w:val="99"/>
    <w:qFormat/>
    <w:rsid w:val="006127F1"/>
    <w:rPr>
      <w:rFonts w:cs="Times New Roman"/>
      <w:sz w:val="24"/>
      <w:szCs w:val="24"/>
    </w:rPr>
  </w:style>
  <w:style w:type="character" w:customStyle="1" w:styleId="130">
    <w:name w:val="Основной текст с отступом Знак13"/>
    <w:basedOn w:val="a3"/>
    <w:uiPriority w:val="99"/>
    <w:semiHidden/>
    <w:qFormat/>
    <w:rsid w:val="006127F1"/>
    <w:rPr>
      <w:rFonts w:cs="Times New Roman"/>
      <w:sz w:val="24"/>
      <w:szCs w:val="24"/>
    </w:rPr>
  </w:style>
  <w:style w:type="character" w:customStyle="1" w:styleId="FontStyle11">
    <w:name w:val="Font Style11"/>
    <w:uiPriority w:val="99"/>
    <w:qFormat/>
    <w:rsid w:val="006127F1"/>
    <w:rPr>
      <w:rFonts w:ascii="Times New Roman" w:hAnsi="Times New Roman"/>
      <w:b/>
      <w:sz w:val="24"/>
    </w:rPr>
  </w:style>
  <w:style w:type="character" w:customStyle="1" w:styleId="1a">
    <w:name w:val="Основной текст с отступом Знак1"/>
    <w:basedOn w:val="a3"/>
    <w:uiPriority w:val="99"/>
    <w:qFormat/>
    <w:rsid w:val="006127F1"/>
    <w:rPr>
      <w:rFonts w:cs="Times New Roman"/>
      <w:sz w:val="24"/>
      <w:szCs w:val="24"/>
    </w:rPr>
  </w:style>
  <w:style w:type="character" w:customStyle="1" w:styleId="FontStyle12">
    <w:name w:val="Font Style12"/>
    <w:uiPriority w:val="99"/>
    <w:qFormat/>
    <w:rsid w:val="006127F1"/>
    <w:rPr>
      <w:rFonts w:ascii="Times New Roman" w:hAnsi="Times New Roman"/>
      <w:sz w:val="24"/>
    </w:rPr>
  </w:style>
  <w:style w:type="character" w:customStyle="1" w:styleId="BodyTextIndentChar">
    <w:name w:val="Body Text Indent Char"/>
    <w:basedOn w:val="a3"/>
    <w:uiPriority w:val="99"/>
    <w:qFormat/>
    <w:locked/>
    <w:rsid w:val="006127F1"/>
    <w:rPr>
      <w:rFonts w:ascii="Times New Roman" w:hAnsi="Times New Roman" w:cs="Times New Roman"/>
      <w:sz w:val="20"/>
      <w:szCs w:val="20"/>
    </w:rPr>
  </w:style>
  <w:style w:type="character" w:customStyle="1" w:styleId="BodyTextIndentChar11">
    <w:name w:val="Body Text Indent Char11"/>
    <w:basedOn w:val="a3"/>
    <w:uiPriority w:val="99"/>
    <w:semiHidden/>
    <w:locked/>
    <w:rsid w:val="006127F1"/>
    <w:rPr>
      <w:rFonts w:ascii="Times New Roman" w:hAnsi="Times New Roman" w:cs="Times New Roman"/>
      <w:sz w:val="20"/>
      <w:szCs w:val="20"/>
    </w:rPr>
  </w:style>
  <w:style w:type="character" w:customStyle="1" w:styleId="BodyTextIndentChar10">
    <w:name w:val="Body Text Indent Char10"/>
    <w:basedOn w:val="a3"/>
    <w:uiPriority w:val="99"/>
    <w:semiHidden/>
    <w:qFormat/>
    <w:locked/>
    <w:rsid w:val="006127F1"/>
    <w:rPr>
      <w:rFonts w:ascii="Times New Roman" w:hAnsi="Times New Roman" w:cs="Times New Roman"/>
      <w:sz w:val="20"/>
      <w:szCs w:val="20"/>
    </w:rPr>
  </w:style>
  <w:style w:type="character" w:customStyle="1" w:styleId="BodyTextIndentChar9">
    <w:name w:val="Body Text Indent Char9"/>
    <w:basedOn w:val="a3"/>
    <w:uiPriority w:val="99"/>
    <w:semiHidden/>
    <w:qFormat/>
    <w:locked/>
    <w:rsid w:val="006127F1"/>
    <w:rPr>
      <w:rFonts w:ascii="Times New Roman" w:hAnsi="Times New Roman" w:cs="Times New Roman"/>
      <w:sz w:val="20"/>
      <w:szCs w:val="20"/>
    </w:rPr>
  </w:style>
  <w:style w:type="character" w:customStyle="1" w:styleId="BodyTextIndentChar8">
    <w:name w:val="Body Text Indent Char8"/>
    <w:basedOn w:val="a3"/>
    <w:uiPriority w:val="99"/>
    <w:semiHidden/>
    <w:qFormat/>
    <w:locked/>
    <w:rsid w:val="006127F1"/>
    <w:rPr>
      <w:rFonts w:ascii="Times New Roman" w:hAnsi="Times New Roman" w:cs="Times New Roman"/>
      <w:sz w:val="20"/>
      <w:szCs w:val="20"/>
    </w:rPr>
  </w:style>
  <w:style w:type="character" w:customStyle="1" w:styleId="BodyTextIndentChar7">
    <w:name w:val="Body Text Indent Char7"/>
    <w:basedOn w:val="a3"/>
    <w:uiPriority w:val="99"/>
    <w:semiHidden/>
    <w:qFormat/>
    <w:locked/>
    <w:rsid w:val="006127F1"/>
    <w:rPr>
      <w:rFonts w:ascii="Times New Roman" w:hAnsi="Times New Roman" w:cs="Times New Roman"/>
      <w:sz w:val="24"/>
      <w:szCs w:val="24"/>
    </w:rPr>
  </w:style>
  <w:style w:type="character" w:customStyle="1" w:styleId="BodyTextIndentChar6">
    <w:name w:val="Body Text Indent Char6"/>
    <w:basedOn w:val="a3"/>
    <w:uiPriority w:val="99"/>
    <w:semiHidden/>
    <w:qFormat/>
    <w:locked/>
    <w:rsid w:val="006127F1"/>
    <w:rPr>
      <w:rFonts w:ascii="Times New Roman" w:hAnsi="Times New Roman" w:cs="Times New Roman"/>
      <w:sz w:val="24"/>
      <w:szCs w:val="24"/>
    </w:rPr>
  </w:style>
  <w:style w:type="character" w:customStyle="1" w:styleId="BodyTextIndentChar5">
    <w:name w:val="Body Text Indent Char5"/>
    <w:basedOn w:val="a3"/>
    <w:uiPriority w:val="99"/>
    <w:qFormat/>
    <w:locked/>
    <w:rsid w:val="006127F1"/>
    <w:rPr>
      <w:rFonts w:ascii="Times New Roman" w:hAnsi="Times New Roman" w:cs="Times New Roman"/>
      <w:sz w:val="24"/>
      <w:szCs w:val="24"/>
    </w:rPr>
  </w:style>
  <w:style w:type="character" w:customStyle="1" w:styleId="2f1">
    <w:name w:val="Основной текст с отступом Знак2"/>
    <w:basedOn w:val="a3"/>
    <w:uiPriority w:val="99"/>
    <w:qFormat/>
    <w:rsid w:val="006127F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qFormat/>
    <w:rsid w:val="006127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a">
    <w:name w:val="список с точками"/>
    <w:basedOn w:val="a2"/>
    <w:uiPriority w:val="99"/>
    <w:qFormat/>
    <w:rsid w:val="006127F1"/>
    <w:pPr>
      <w:widowControl/>
      <w:tabs>
        <w:tab w:val="left" w:pos="3330"/>
      </w:tabs>
      <w:snapToGrid/>
      <w:spacing w:before="0" w:after="0" w:line="312" w:lineRule="auto"/>
      <w:ind w:left="3330" w:hanging="720"/>
      <w:jc w:val="both"/>
    </w:pPr>
    <w:rPr>
      <w:rFonts w:eastAsia="Times New Roman"/>
      <w:szCs w:val="24"/>
    </w:rPr>
  </w:style>
  <w:style w:type="character" w:customStyle="1" w:styleId="312">
    <w:name w:val="Основной текст 3 Знак12"/>
    <w:basedOn w:val="a3"/>
    <w:uiPriority w:val="99"/>
    <w:qFormat/>
    <w:rsid w:val="006127F1"/>
    <w:rPr>
      <w:rFonts w:cs="Times New Roman"/>
      <w:sz w:val="16"/>
      <w:szCs w:val="16"/>
    </w:rPr>
  </w:style>
  <w:style w:type="character" w:customStyle="1" w:styleId="313">
    <w:name w:val="Основной текст 3 Знак13"/>
    <w:basedOn w:val="a3"/>
    <w:uiPriority w:val="99"/>
    <w:qFormat/>
    <w:rsid w:val="006127F1"/>
    <w:rPr>
      <w:rFonts w:cs="Times New Roman"/>
      <w:sz w:val="16"/>
      <w:szCs w:val="16"/>
    </w:rPr>
  </w:style>
  <w:style w:type="character" w:customStyle="1" w:styleId="314">
    <w:name w:val="Основной текст 3 Знак14"/>
    <w:basedOn w:val="a3"/>
    <w:uiPriority w:val="99"/>
    <w:semiHidden/>
    <w:qFormat/>
    <w:rsid w:val="006127F1"/>
    <w:rPr>
      <w:rFonts w:cs="Times New Roman"/>
      <w:sz w:val="16"/>
      <w:szCs w:val="16"/>
    </w:rPr>
  </w:style>
  <w:style w:type="character" w:customStyle="1" w:styleId="12">
    <w:name w:val="Заголовок 1 Знак2"/>
    <w:link w:val="10"/>
    <w:qFormat/>
    <w:locked/>
    <w:rsid w:val="006127F1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FooterChar">
    <w:name w:val="Footer Char"/>
    <w:basedOn w:val="a3"/>
    <w:uiPriority w:val="99"/>
    <w:qFormat/>
    <w:locked/>
    <w:rsid w:val="006127F1"/>
    <w:rPr>
      <w:rFonts w:cs="Times New Roman"/>
      <w:sz w:val="24"/>
    </w:rPr>
  </w:style>
  <w:style w:type="character" w:customStyle="1" w:styleId="BodyText2Char">
    <w:name w:val="Body Text 2 Char"/>
    <w:basedOn w:val="a3"/>
    <w:uiPriority w:val="99"/>
    <w:qFormat/>
    <w:locked/>
    <w:rsid w:val="006127F1"/>
    <w:rPr>
      <w:rFonts w:cs="Times New Roman"/>
    </w:rPr>
  </w:style>
  <w:style w:type="paragraph" w:customStyle="1" w:styleId="ConsPlusNonformat">
    <w:name w:val="ConsPlusNonformat"/>
    <w:uiPriority w:val="99"/>
    <w:qFormat/>
    <w:rsid w:val="006127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lainTextChar">
    <w:name w:val="Plain Text Char"/>
    <w:basedOn w:val="a3"/>
    <w:uiPriority w:val="99"/>
    <w:qFormat/>
    <w:locked/>
    <w:rsid w:val="006127F1"/>
    <w:rPr>
      <w:rFonts w:ascii="Courier New" w:hAnsi="Courier New" w:cs="Courier New"/>
      <w:sz w:val="20"/>
      <w:szCs w:val="20"/>
    </w:rPr>
  </w:style>
  <w:style w:type="character" w:customStyle="1" w:styleId="PlainTextChar4">
    <w:name w:val="Plain Text Char4"/>
    <w:basedOn w:val="a3"/>
    <w:uiPriority w:val="99"/>
    <w:qFormat/>
    <w:locked/>
    <w:rsid w:val="006127F1"/>
    <w:rPr>
      <w:rFonts w:ascii="Courier New" w:hAnsi="Courier New" w:cs="Times New Roman"/>
      <w:lang w:val="ru-RU" w:eastAsia="ru-RU"/>
    </w:rPr>
  </w:style>
  <w:style w:type="character" w:customStyle="1" w:styleId="330">
    <w:name w:val="Основной текст с отступом 3 Знак3"/>
    <w:link w:val="33"/>
    <w:uiPriority w:val="99"/>
    <w:qFormat/>
    <w:locked/>
    <w:rsid w:val="006127F1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FontStyle42">
    <w:name w:val="Font Style42"/>
    <w:uiPriority w:val="99"/>
    <w:qFormat/>
    <w:rsid w:val="006127F1"/>
    <w:rPr>
      <w:rFonts w:ascii="Times New Roman" w:hAnsi="Times New Roman"/>
      <w:sz w:val="26"/>
    </w:rPr>
  </w:style>
  <w:style w:type="paragraph" w:customStyle="1" w:styleId="Style1">
    <w:name w:val="Style1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 w:line="309" w:lineRule="exact"/>
      <w:ind w:firstLine="686"/>
      <w:jc w:val="both"/>
    </w:pPr>
    <w:rPr>
      <w:rFonts w:eastAsia="Times New Roman"/>
      <w:szCs w:val="24"/>
    </w:rPr>
  </w:style>
  <w:style w:type="paragraph" w:customStyle="1" w:styleId="Style2">
    <w:name w:val="Style2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b">
    <w:name w:val="Знак Знак Знак Знак Знак Знак"/>
    <w:basedOn w:val="a2"/>
    <w:uiPriority w:val="99"/>
    <w:qFormat/>
    <w:rsid w:val="006127F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20">
    <w:name w:val="Основной текст с отступом 2 Знак2"/>
    <w:link w:val="2b"/>
    <w:uiPriority w:val="99"/>
    <w:qFormat/>
    <w:locked/>
    <w:rsid w:val="006127F1"/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ft250">
    <w:name w:val="ft250"/>
    <w:uiPriority w:val="99"/>
    <w:qFormat/>
    <w:rsid w:val="006127F1"/>
  </w:style>
  <w:style w:type="character" w:customStyle="1" w:styleId="110">
    <w:name w:val="Заголовок 1 Знак1"/>
    <w:uiPriority w:val="99"/>
    <w:qFormat/>
    <w:locked/>
    <w:rsid w:val="006127F1"/>
    <w:rPr>
      <w:b/>
      <w:caps/>
      <w:sz w:val="24"/>
    </w:rPr>
  </w:style>
  <w:style w:type="character" w:customStyle="1" w:styleId="100">
    <w:name w:val="Знак Знак10"/>
    <w:uiPriority w:val="99"/>
    <w:qFormat/>
    <w:locked/>
    <w:rsid w:val="006127F1"/>
    <w:rPr>
      <w:sz w:val="16"/>
      <w:lang w:val="ru-RU" w:eastAsia="ru-RU"/>
    </w:rPr>
  </w:style>
  <w:style w:type="character" w:customStyle="1" w:styleId="121">
    <w:name w:val="Заголовок 1 Знак Знак21"/>
    <w:uiPriority w:val="99"/>
    <w:locked/>
    <w:rsid w:val="006127F1"/>
    <w:rPr>
      <w:b/>
      <w:caps/>
      <w:sz w:val="24"/>
      <w:lang w:val="ru-RU" w:eastAsia="ru-RU"/>
    </w:rPr>
  </w:style>
  <w:style w:type="paragraph" w:customStyle="1" w:styleId="Style23">
    <w:name w:val="Style23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character" w:customStyle="1" w:styleId="FontStyle34">
    <w:name w:val="Font Style34"/>
    <w:uiPriority w:val="99"/>
    <w:qFormat/>
    <w:rsid w:val="006127F1"/>
    <w:rPr>
      <w:rFonts w:ascii="Times New Roman" w:hAnsi="Times New Roman"/>
      <w:sz w:val="26"/>
    </w:rPr>
  </w:style>
  <w:style w:type="character" w:customStyle="1" w:styleId="FontStyle38">
    <w:name w:val="Font Style38"/>
    <w:uiPriority w:val="99"/>
    <w:qFormat/>
    <w:rsid w:val="006127F1"/>
    <w:rPr>
      <w:rFonts w:ascii="Times New Roman" w:hAnsi="Times New Roman"/>
      <w:sz w:val="26"/>
    </w:rPr>
  </w:style>
  <w:style w:type="character" w:customStyle="1" w:styleId="62">
    <w:name w:val="Знак Знак6"/>
    <w:uiPriority w:val="99"/>
    <w:qFormat/>
    <w:rsid w:val="006127F1"/>
    <w:rPr>
      <w:rFonts w:ascii="Arial" w:hAnsi="Arial"/>
      <w:b/>
      <w:i/>
      <w:sz w:val="28"/>
      <w:lang w:val="ru-RU" w:eastAsia="en-US"/>
    </w:rPr>
  </w:style>
  <w:style w:type="paragraph" w:customStyle="1" w:styleId="Style5">
    <w:name w:val="Style5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 w:line="490" w:lineRule="exact"/>
      <w:jc w:val="center"/>
    </w:pPr>
    <w:rPr>
      <w:rFonts w:eastAsia="Times New Roman"/>
      <w:szCs w:val="24"/>
    </w:rPr>
  </w:style>
  <w:style w:type="character" w:customStyle="1" w:styleId="FontStyle50">
    <w:name w:val="Font Style50"/>
    <w:uiPriority w:val="99"/>
    <w:qFormat/>
    <w:rsid w:val="006127F1"/>
    <w:rPr>
      <w:rFonts w:ascii="Times New Roman" w:hAnsi="Times New Roman"/>
      <w:b/>
      <w:sz w:val="26"/>
    </w:rPr>
  </w:style>
  <w:style w:type="paragraph" w:customStyle="1" w:styleId="FR3">
    <w:name w:val="FR3"/>
    <w:uiPriority w:val="99"/>
    <w:qFormat/>
    <w:rsid w:val="006127F1"/>
    <w:pPr>
      <w:widowControl w:val="0"/>
      <w:spacing w:after="0" w:line="28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Обычный (веб)1"/>
    <w:basedOn w:val="a2"/>
    <w:uiPriority w:val="99"/>
    <w:qFormat/>
    <w:rsid w:val="006127F1"/>
    <w:pPr>
      <w:widowControl/>
      <w:snapToGrid/>
      <w:spacing w:before="75" w:afterAutospacing="1"/>
      <w:jc w:val="both"/>
    </w:pPr>
    <w:rPr>
      <w:rFonts w:ascii="Arial" w:eastAsia="Times New Roman" w:hAnsi="Arial" w:cs="Arial"/>
      <w:color w:val="000000"/>
      <w:sz w:val="20"/>
    </w:rPr>
  </w:style>
  <w:style w:type="character" w:customStyle="1" w:styleId="blk">
    <w:name w:val="blk"/>
    <w:uiPriority w:val="99"/>
    <w:qFormat/>
    <w:rsid w:val="006127F1"/>
  </w:style>
  <w:style w:type="paragraph" w:customStyle="1" w:styleId="Style16">
    <w:name w:val="Style16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 w:line="478" w:lineRule="exact"/>
      <w:ind w:firstLine="706"/>
      <w:jc w:val="both"/>
    </w:pPr>
    <w:rPr>
      <w:rFonts w:eastAsia="Times New Roman"/>
      <w:szCs w:val="24"/>
    </w:rPr>
  </w:style>
  <w:style w:type="character" w:customStyle="1" w:styleId="FontStyle36">
    <w:name w:val="Font Style36"/>
    <w:uiPriority w:val="99"/>
    <w:qFormat/>
    <w:rsid w:val="006127F1"/>
    <w:rPr>
      <w:rFonts w:ascii="Times New Roman" w:hAnsi="Times New Roman"/>
      <w:sz w:val="26"/>
    </w:rPr>
  </w:style>
  <w:style w:type="paragraph" w:styleId="afffc">
    <w:name w:val="List Paragraph"/>
    <w:basedOn w:val="a2"/>
    <w:link w:val="1c"/>
    <w:uiPriority w:val="34"/>
    <w:qFormat/>
    <w:rsid w:val="006127F1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paragraph" w:customStyle="1" w:styleId="afffd">
    <w:name w:val="Îáû÷íûé"/>
    <w:uiPriority w:val="99"/>
    <w:qFormat/>
    <w:rsid w:val="00612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fffe">
    <w:name w:val="Об"/>
    <w:uiPriority w:val="99"/>
    <w:qFormat/>
    <w:rsid w:val="006127F1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ffff">
    <w:name w:val="Основной текст Знак Знак Знак"/>
    <w:uiPriority w:val="99"/>
    <w:locked/>
    <w:rsid w:val="006127F1"/>
    <w:rPr>
      <w:sz w:val="24"/>
      <w:lang w:val="ru-RU" w:eastAsia="ru-RU"/>
    </w:rPr>
  </w:style>
  <w:style w:type="character" w:customStyle="1" w:styleId="TitleChar">
    <w:name w:val="Title Char"/>
    <w:basedOn w:val="a3"/>
    <w:uiPriority w:val="99"/>
    <w:qFormat/>
    <w:locked/>
    <w:rsid w:val="006127F1"/>
    <w:rPr>
      <w:rFonts w:cs="Times New Roman"/>
      <w:sz w:val="24"/>
      <w:lang w:val="en-US"/>
    </w:rPr>
  </w:style>
  <w:style w:type="character" w:customStyle="1" w:styleId="37">
    <w:name w:val="Заголовок Знак3"/>
    <w:basedOn w:val="a3"/>
    <w:link w:val="affb"/>
    <w:uiPriority w:val="99"/>
    <w:locked/>
    <w:rsid w:val="006127F1"/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paragraph" w:customStyle="1" w:styleId="ConsPlusNormal">
    <w:name w:val="ConsPlusNormal"/>
    <w:link w:val="ConsPlusNormal0"/>
    <w:uiPriority w:val="99"/>
    <w:qFormat/>
    <w:rsid w:val="006127F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paragraph" w:customStyle="1" w:styleId="1d">
    <w:name w:val="Абзац списка1"/>
    <w:basedOn w:val="a2"/>
    <w:link w:val="ListParagraphChar"/>
    <w:uiPriority w:val="99"/>
    <w:qFormat/>
    <w:rsid w:val="006127F1"/>
    <w:pPr>
      <w:widowControl/>
      <w:snapToGrid/>
      <w:spacing w:before="0" w:after="0"/>
      <w:ind w:left="720"/>
      <w:contextualSpacing/>
    </w:pPr>
  </w:style>
  <w:style w:type="character" w:customStyle="1" w:styleId="ListParagraphChar">
    <w:name w:val="List Paragraph Char"/>
    <w:link w:val="1d"/>
    <w:uiPriority w:val="99"/>
    <w:qFormat/>
    <w:locked/>
    <w:rsid w:val="006127F1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tbln121">
    <w:name w:val="tbln121"/>
    <w:uiPriority w:val="99"/>
    <w:qFormat/>
    <w:rsid w:val="006127F1"/>
    <w:rPr>
      <w:rFonts w:ascii="Arial" w:hAnsi="Arial"/>
      <w:i/>
      <w:color w:val="000000"/>
      <w:sz w:val="18"/>
      <w:u w:val="none"/>
    </w:rPr>
  </w:style>
  <w:style w:type="character" w:customStyle="1" w:styleId="mistake">
    <w:name w:val="mistake"/>
    <w:uiPriority w:val="99"/>
    <w:qFormat/>
    <w:rsid w:val="006127F1"/>
    <w:rPr>
      <w:sz w:val="24"/>
    </w:rPr>
  </w:style>
  <w:style w:type="character" w:customStyle="1" w:styleId="trb12">
    <w:name w:val="trb12"/>
    <w:basedOn w:val="a3"/>
    <w:uiPriority w:val="99"/>
    <w:qFormat/>
    <w:rsid w:val="006127F1"/>
    <w:rPr>
      <w:rFonts w:cs="Times New Roman"/>
    </w:rPr>
  </w:style>
  <w:style w:type="character" w:customStyle="1" w:styleId="tbln12">
    <w:name w:val="tbln12"/>
    <w:basedOn w:val="a3"/>
    <w:uiPriority w:val="99"/>
    <w:qFormat/>
    <w:rsid w:val="006127F1"/>
    <w:rPr>
      <w:rFonts w:cs="Times New Roman"/>
    </w:rPr>
  </w:style>
  <w:style w:type="character" w:customStyle="1" w:styleId="tbb12">
    <w:name w:val="tbb12"/>
    <w:basedOn w:val="a3"/>
    <w:uiPriority w:val="99"/>
    <w:qFormat/>
    <w:rsid w:val="006127F1"/>
    <w:rPr>
      <w:rFonts w:cs="Times New Roman"/>
    </w:rPr>
  </w:style>
  <w:style w:type="paragraph" w:customStyle="1" w:styleId="Style9">
    <w:name w:val="Style9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0">
    <w:name w:val="Темы"/>
    <w:basedOn w:val="a2"/>
    <w:link w:val="affff1"/>
    <w:uiPriority w:val="99"/>
    <w:qFormat/>
    <w:rsid w:val="006127F1"/>
    <w:pPr>
      <w:keepNext/>
      <w:widowControl/>
      <w:snapToGrid/>
      <w:spacing w:before="0" w:after="0"/>
      <w:jc w:val="both"/>
    </w:pPr>
    <w:rPr>
      <w:b/>
    </w:rPr>
  </w:style>
  <w:style w:type="paragraph" w:customStyle="1" w:styleId="Style19">
    <w:name w:val="Style19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 w:line="516" w:lineRule="exact"/>
      <w:ind w:firstLine="701"/>
      <w:jc w:val="both"/>
    </w:pPr>
    <w:rPr>
      <w:rFonts w:eastAsia="Times New Roman"/>
      <w:szCs w:val="24"/>
    </w:rPr>
  </w:style>
  <w:style w:type="paragraph" w:customStyle="1" w:styleId="stepanov">
    <w:name w:val="stepanov"/>
    <w:basedOn w:val="af2"/>
    <w:uiPriority w:val="99"/>
    <w:qFormat/>
    <w:rsid w:val="006127F1"/>
    <w:pPr>
      <w:spacing w:line="360" w:lineRule="auto"/>
      <w:jc w:val="both"/>
    </w:pPr>
    <w:rPr>
      <w:rFonts w:ascii="Times New Roman" w:hAnsi="Times New Roman"/>
      <w:sz w:val="24"/>
    </w:rPr>
  </w:style>
  <w:style w:type="paragraph" w:customStyle="1" w:styleId="1e">
    <w:name w:val="Стиль1"/>
    <w:basedOn w:val="stepanov"/>
    <w:link w:val="1f"/>
    <w:uiPriority w:val="99"/>
    <w:qFormat/>
    <w:rsid w:val="006127F1"/>
    <w:pPr>
      <w:suppressAutoHyphens/>
      <w:spacing w:line="240" w:lineRule="auto"/>
    </w:pPr>
    <w:rPr>
      <w:rFonts w:eastAsia="Calibri"/>
      <w:sz w:val="20"/>
    </w:rPr>
  </w:style>
  <w:style w:type="paragraph" w:customStyle="1" w:styleId="075">
    <w:name w:val="Стиль Нумерованный список + сверху: (одинарная Авто  075 пт лини..."/>
    <w:basedOn w:val="afff"/>
    <w:uiPriority w:val="99"/>
    <w:qFormat/>
    <w:rsid w:val="006127F1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1">
    <w:name w:val="Стиль Нумерованный список + сверху: (одинарная Авто  075 пт лини...1"/>
    <w:basedOn w:val="afff"/>
    <w:uiPriority w:val="99"/>
    <w:qFormat/>
    <w:rsid w:val="006127F1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6">
    <w:name w:val="Стиль Нумерованный список + сверху: (одинарная Авто  075 пт лини...6"/>
    <w:basedOn w:val="afff"/>
    <w:uiPriority w:val="99"/>
    <w:qFormat/>
    <w:rsid w:val="006127F1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7">
    <w:name w:val="Стиль Нумерованный список + сверху: (одинарная Авто  075 пт лини...7"/>
    <w:basedOn w:val="afff"/>
    <w:uiPriority w:val="99"/>
    <w:qFormat/>
    <w:rsid w:val="006127F1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2TimesNewRoman12">
    <w:name w:val="Стиль Заголовок 2 + Times New Roman 12 пт не курсив"/>
    <w:basedOn w:val="20"/>
    <w:uiPriority w:val="99"/>
    <w:qFormat/>
    <w:rsid w:val="006127F1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  <w:szCs w:val="28"/>
    </w:rPr>
  </w:style>
  <w:style w:type="paragraph" w:customStyle="1" w:styleId="2TimesNewRoman120">
    <w:name w:val="Стиль Стиль Заголовок 2 + Times New Roman 12 пт не курсив + курсив"/>
    <w:basedOn w:val="2TimesNewRoman12"/>
    <w:uiPriority w:val="99"/>
    <w:qFormat/>
    <w:rsid w:val="006127F1"/>
    <w:rPr>
      <w:iCs/>
    </w:rPr>
  </w:style>
  <w:style w:type="paragraph" w:customStyle="1" w:styleId="2TimesNewRoman121">
    <w:name w:val="Стиль Заголовок 2 + Times New Roman 12 пт"/>
    <w:basedOn w:val="20"/>
    <w:uiPriority w:val="99"/>
    <w:qFormat/>
    <w:rsid w:val="006127F1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  <w:szCs w:val="28"/>
    </w:rPr>
  </w:style>
  <w:style w:type="paragraph" w:customStyle="1" w:styleId="style10">
    <w:name w:val="style1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448">
    <w:name w:val="Font Style448"/>
    <w:uiPriority w:val="99"/>
    <w:qFormat/>
    <w:rsid w:val="006127F1"/>
    <w:rPr>
      <w:rFonts w:ascii="Times New Roman" w:hAnsi="Times New Roman"/>
      <w:sz w:val="20"/>
    </w:rPr>
  </w:style>
  <w:style w:type="paragraph" w:customStyle="1" w:styleId="211">
    <w:name w:val="Основной текст 21"/>
    <w:basedOn w:val="a2"/>
    <w:uiPriority w:val="99"/>
    <w:qFormat/>
    <w:rsid w:val="006127F1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paragraph" w:customStyle="1" w:styleId="1f0">
    <w:name w:val="Обычный1"/>
    <w:qFormat/>
    <w:rsid w:val="006127F1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CommentSubjectChar3">
    <w:name w:val="Comment Subject Char3"/>
    <w:uiPriority w:val="99"/>
    <w:locked/>
    <w:rsid w:val="006127F1"/>
    <w:rPr>
      <w:sz w:val="16"/>
    </w:rPr>
  </w:style>
  <w:style w:type="character" w:customStyle="1" w:styleId="CommentTextChar">
    <w:name w:val="Comment Text Char"/>
    <w:basedOn w:val="a3"/>
    <w:uiPriority w:val="99"/>
    <w:qFormat/>
    <w:locked/>
    <w:rsid w:val="006127F1"/>
    <w:rPr>
      <w:rFonts w:ascii="Times New Roman" w:hAnsi="Times New Roman" w:cs="Times New Roman"/>
      <w:sz w:val="20"/>
      <w:lang w:eastAsia="ru-RU"/>
    </w:rPr>
  </w:style>
  <w:style w:type="character" w:customStyle="1" w:styleId="CommentSubjectChar">
    <w:name w:val="Comment Subject Char"/>
    <w:basedOn w:val="af8"/>
    <w:uiPriority w:val="99"/>
    <w:qFormat/>
    <w:locked/>
    <w:rsid w:val="006127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1">
    <w:name w:val="Тема примечания Знак1"/>
    <w:basedOn w:val="af8"/>
    <w:uiPriority w:val="99"/>
    <w:qFormat/>
    <w:rsid w:val="006127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200">
    <w:name w:val="Тема примечания Знак120"/>
    <w:basedOn w:val="af8"/>
    <w:uiPriority w:val="99"/>
    <w:semiHidden/>
    <w:qFormat/>
    <w:rsid w:val="006127F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9">
    <w:name w:val="Тема примечания Знак119"/>
    <w:basedOn w:val="af8"/>
    <w:uiPriority w:val="99"/>
    <w:semiHidden/>
    <w:qFormat/>
    <w:rsid w:val="006127F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8">
    <w:name w:val="Тема примечания Знак118"/>
    <w:basedOn w:val="af8"/>
    <w:uiPriority w:val="99"/>
    <w:semiHidden/>
    <w:qFormat/>
    <w:rsid w:val="006127F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7">
    <w:name w:val="Тема примечания Знак117"/>
    <w:basedOn w:val="af8"/>
    <w:uiPriority w:val="99"/>
    <w:qFormat/>
    <w:rsid w:val="006127F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6">
    <w:name w:val="Тема примечания Знак116"/>
    <w:basedOn w:val="af8"/>
    <w:uiPriority w:val="99"/>
    <w:semiHidden/>
    <w:qFormat/>
    <w:rsid w:val="006127F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5">
    <w:name w:val="Тема примечания Знак115"/>
    <w:basedOn w:val="af8"/>
    <w:uiPriority w:val="99"/>
    <w:semiHidden/>
    <w:qFormat/>
    <w:rsid w:val="006127F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4">
    <w:name w:val="Тема примечания Знак114"/>
    <w:basedOn w:val="af8"/>
    <w:uiPriority w:val="99"/>
    <w:semiHidden/>
    <w:qFormat/>
    <w:rsid w:val="006127F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3">
    <w:name w:val="Тема примечания Знак113"/>
    <w:basedOn w:val="af8"/>
    <w:uiPriority w:val="99"/>
    <w:semiHidden/>
    <w:qFormat/>
    <w:rsid w:val="006127F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2">
    <w:name w:val="Тема примечания Знак112"/>
    <w:basedOn w:val="af8"/>
    <w:uiPriority w:val="99"/>
    <w:semiHidden/>
    <w:qFormat/>
    <w:rsid w:val="006127F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1">
    <w:name w:val="Тема примечания Знак111"/>
    <w:basedOn w:val="af8"/>
    <w:uiPriority w:val="99"/>
    <w:qFormat/>
    <w:rsid w:val="006127F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00">
    <w:name w:val="Тема примечания Знак110"/>
    <w:basedOn w:val="af8"/>
    <w:uiPriority w:val="99"/>
    <w:semiHidden/>
    <w:qFormat/>
    <w:rsid w:val="006127F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90">
    <w:name w:val="Тема примечания Знак19"/>
    <w:basedOn w:val="af8"/>
    <w:uiPriority w:val="99"/>
    <w:qFormat/>
    <w:rsid w:val="006127F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80">
    <w:name w:val="Тема примечания Знак18"/>
    <w:basedOn w:val="af8"/>
    <w:uiPriority w:val="99"/>
    <w:semiHidden/>
    <w:qFormat/>
    <w:rsid w:val="006127F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70">
    <w:name w:val="Тема примечания Знак17"/>
    <w:basedOn w:val="af8"/>
    <w:uiPriority w:val="99"/>
    <w:semiHidden/>
    <w:qFormat/>
    <w:rsid w:val="006127F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60">
    <w:name w:val="Тема примечания Знак16"/>
    <w:basedOn w:val="af8"/>
    <w:uiPriority w:val="99"/>
    <w:semiHidden/>
    <w:qFormat/>
    <w:rsid w:val="006127F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50">
    <w:name w:val="Тема примечания Знак15"/>
    <w:basedOn w:val="af8"/>
    <w:uiPriority w:val="99"/>
    <w:qFormat/>
    <w:rsid w:val="006127F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41">
    <w:name w:val="Тема примечания Знак14"/>
    <w:basedOn w:val="af8"/>
    <w:uiPriority w:val="99"/>
    <w:semiHidden/>
    <w:qFormat/>
    <w:rsid w:val="006127F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32">
    <w:name w:val="Тема примечания Знак13"/>
    <w:basedOn w:val="af8"/>
    <w:uiPriority w:val="99"/>
    <w:semiHidden/>
    <w:qFormat/>
    <w:rsid w:val="006127F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22">
    <w:name w:val="Тема примечания Знак12"/>
    <w:basedOn w:val="af8"/>
    <w:uiPriority w:val="99"/>
    <w:qFormat/>
    <w:rsid w:val="006127F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a">
    <w:name w:val="Тема примечания Знак11"/>
    <w:uiPriority w:val="99"/>
    <w:qFormat/>
    <w:rsid w:val="006127F1"/>
    <w:rPr>
      <w:b/>
      <w:lang w:val="ru-RU" w:eastAsia="ru-RU"/>
    </w:rPr>
  </w:style>
  <w:style w:type="character" w:customStyle="1" w:styleId="highlighthighlightactive">
    <w:name w:val="highlight highlight_active"/>
    <w:basedOn w:val="a3"/>
    <w:uiPriority w:val="99"/>
    <w:qFormat/>
    <w:rsid w:val="006127F1"/>
    <w:rPr>
      <w:rFonts w:cs="Times New Roman"/>
    </w:rPr>
  </w:style>
  <w:style w:type="character" w:customStyle="1" w:styleId="161">
    <w:name w:val="Знак Знак16"/>
    <w:uiPriority w:val="99"/>
    <w:qFormat/>
    <w:locked/>
    <w:rsid w:val="006127F1"/>
    <w:rPr>
      <w:b/>
      <w:caps/>
      <w:sz w:val="24"/>
      <w:lang w:val="ru-RU" w:eastAsia="ru-RU"/>
    </w:rPr>
  </w:style>
  <w:style w:type="paragraph" w:customStyle="1" w:styleId="1f2">
    <w:name w:val="1"/>
    <w:basedOn w:val="a2"/>
    <w:uiPriority w:val="99"/>
    <w:qFormat/>
    <w:rsid w:val="006127F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1f3">
    <w:name w:val="Загол. 1 ур."/>
    <w:basedOn w:val="a2"/>
    <w:uiPriority w:val="99"/>
    <w:qFormat/>
    <w:rsid w:val="006127F1"/>
    <w:pPr>
      <w:keepNext/>
      <w:keepLines/>
      <w:autoSpaceDE w:val="0"/>
      <w:autoSpaceDN w:val="0"/>
      <w:adjustRightInd w:val="0"/>
      <w:snapToGrid/>
      <w:spacing w:before="57" w:after="57" w:line="220" w:lineRule="atLeast"/>
      <w:jc w:val="center"/>
    </w:pPr>
    <w:rPr>
      <w:rFonts w:ascii="PragmaticaCTT" w:eastAsia="Times New Roman" w:hAnsi="PragmaticaCTT" w:cs="PragmaticaCTT"/>
      <w:b/>
      <w:bCs/>
      <w:caps/>
      <w:sz w:val="22"/>
      <w:szCs w:val="22"/>
    </w:rPr>
  </w:style>
  <w:style w:type="paragraph" w:customStyle="1" w:styleId="44">
    <w:name w:val="заголовок 4"/>
    <w:basedOn w:val="4"/>
    <w:uiPriority w:val="99"/>
    <w:qFormat/>
    <w:rsid w:val="006127F1"/>
    <w:pPr>
      <w:tabs>
        <w:tab w:val="left" w:pos="720"/>
      </w:tabs>
      <w:spacing w:before="240" w:after="60"/>
      <w:ind w:left="720" w:hanging="360"/>
    </w:pPr>
    <w:rPr>
      <w:bCs/>
      <w:i/>
      <w:sz w:val="28"/>
      <w:szCs w:val="28"/>
    </w:rPr>
  </w:style>
  <w:style w:type="character" w:customStyle="1" w:styleId="small11">
    <w:name w:val="small11"/>
    <w:uiPriority w:val="99"/>
    <w:qFormat/>
    <w:rsid w:val="006127F1"/>
    <w:rPr>
      <w:sz w:val="16"/>
    </w:rPr>
  </w:style>
  <w:style w:type="paragraph" w:customStyle="1" w:styleId="affff2">
    <w:name w:val="a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cxspmiddle">
    <w:name w:val="acxspmiddle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73">
    <w:name w:val="Знак Знак73"/>
    <w:uiPriority w:val="99"/>
    <w:qFormat/>
    <w:rsid w:val="006127F1"/>
    <w:rPr>
      <w:sz w:val="16"/>
      <w:lang w:val="ru-RU" w:eastAsia="ru-RU"/>
    </w:rPr>
  </w:style>
  <w:style w:type="paragraph" w:customStyle="1" w:styleId="ConsPlusTitle">
    <w:name w:val="ConsPlusTitle"/>
    <w:uiPriority w:val="99"/>
    <w:qFormat/>
    <w:rsid w:val="006127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08">
    <w:name w:val="Стиль По ширине Первая строка:  08 см"/>
    <w:basedOn w:val="a2"/>
    <w:uiPriority w:val="99"/>
    <w:qFormat/>
    <w:rsid w:val="006127F1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character" w:customStyle="1" w:styleId="apple-converted-space">
    <w:name w:val="apple-converted-space"/>
    <w:qFormat/>
    <w:rsid w:val="006127F1"/>
  </w:style>
  <w:style w:type="character" w:customStyle="1" w:styleId="apple-style-span">
    <w:name w:val="apple-style-span"/>
    <w:uiPriority w:val="99"/>
    <w:qFormat/>
    <w:rsid w:val="006127F1"/>
  </w:style>
  <w:style w:type="character" w:customStyle="1" w:styleId="orange">
    <w:name w:val="orange"/>
    <w:uiPriority w:val="99"/>
    <w:qFormat/>
    <w:rsid w:val="006127F1"/>
  </w:style>
  <w:style w:type="character" w:customStyle="1" w:styleId="gray">
    <w:name w:val="gray"/>
    <w:uiPriority w:val="99"/>
    <w:qFormat/>
    <w:rsid w:val="006127F1"/>
  </w:style>
  <w:style w:type="paragraph" w:customStyle="1" w:styleId="1KGK9">
    <w:name w:val="1KG=K9"/>
    <w:uiPriority w:val="99"/>
    <w:qFormat/>
    <w:rsid w:val="006127F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4"/>
      <w:szCs w:val="20"/>
      <w:lang w:eastAsia="ru-RU"/>
    </w:rPr>
  </w:style>
  <w:style w:type="character" w:customStyle="1" w:styleId="133">
    <w:name w:val="табл_заголовок_13 Знак"/>
    <w:link w:val="134"/>
    <w:uiPriority w:val="99"/>
    <w:qFormat/>
    <w:locked/>
    <w:rsid w:val="006127F1"/>
    <w:rPr>
      <w:b/>
      <w:sz w:val="26"/>
    </w:rPr>
  </w:style>
  <w:style w:type="paragraph" w:customStyle="1" w:styleId="134">
    <w:name w:val="табл_заголовок_13"/>
    <w:basedOn w:val="a2"/>
    <w:link w:val="133"/>
    <w:uiPriority w:val="99"/>
    <w:qFormat/>
    <w:rsid w:val="006127F1"/>
    <w:pPr>
      <w:widowControl/>
      <w:snapToGrid/>
      <w:spacing w:before="0" w:after="240" w:line="288" w:lineRule="auto"/>
      <w:jc w:val="center"/>
    </w:pPr>
    <w:rPr>
      <w:rFonts w:asciiTheme="minorHAnsi" w:eastAsiaTheme="minorHAnsi" w:hAnsiTheme="minorHAnsi" w:cstheme="minorBidi"/>
      <w:b/>
      <w:sz w:val="26"/>
      <w:szCs w:val="22"/>
      <w:lang w:eastAsia="en-US"/>
    </w:rPr>
  </w:style>
  <w:style w:type="paragraph" w:customStyle="1" w:styleId="135">
    <w:name w:val="табл_текст_центр_ 13"/>
    <w:basedOn w:val="a2"/>
    <w:uiPriority w:val="99"/>
    <w:qFormat/>
    <w:rsid w:val="006127F1"/>
    <w:pPr>
      <w:widowControl/>
      <w:suppressAutoHyphens/>
      <w:snapToGrid/>
      <w:spacing w:before="0" w:after="0"/>
      <w:jc w:val="center"/>
    </w:pPr>
    <w:rPr>
      <w:rFonts w:eastAsia="Times New Roman"/>
      <w:sz w:val="26"/>
      <w:szCs w:val="24"/>
      <w:lang w:eastAsia="ar-SA"/>
    </w:rPr>
  </w:style>
  <w:style w:type="paragraph" w:customStyle="1" w:styleId="2f2">
    <w:name w:val="Заголовок_2"/>
    <w:basedOn w:val="a2"/>
    <w:uiPriority w:val="99"/>
    <w:qFormat/>
    <w:rsid w:val="006127F1"/>
    <w:pPr>
      <w:widowControl/>
      <w:snapToGrid/>
      <w:spacing w:before="0" w:after="0" w:line="360" w:lineRule="auto"/>
      <w:jc w:val="both"/>
    </w:pPr>
    <w:rPr>
      <w:rFonts w:ascii="Arial" w:eastAsia="Times New Roman" w:hAnsi="Arial"/>
      <w:b/>
      <w:i/>
      <w:sz w:val="28"/>
    </w:rPr>
  </w:style>
  <w:style w:type="paragraph" w:customStyle="1" w:styleId="affff3">
    <w:name w:val="Абзац_СУБД"/>
    <w:basedOn w:val="a2"/>
    <w:uiPriority w:val="99"/>
    <w:qFormat/>
    <w:rsid w:val="006127F1"/>
    <w:pPr>
      <w:widowControl/>
      <w:snapToGrid/>
      <w:spacing w:before="0" w:after="0" w:line="360" w:lineRule="auto"/>
      <w:ind w:firstLine="720"/>
      <w:jc w:val="both"/>
    </w:pPr>
    <w:rPr>
      <w:rFonts w:ascii="Arial" w:eastAsia="Times New Roman" w:hAnsi="Arial"/>
      <w:sz w:val="28"/>
    </w:rPr>
  </w:style>
  <w:style w:type="character" w:customStyle="1" w:styleId="FontStyle40">
    <w:name w:val="Font Style40"/>
    <w:uiPriority w:val="99"/>
    <w:qFormat/>
    <w:rsid w:val="006127F1"/>
    <w:rPr>
      <w:rFonts w:ascii="Times New Roman" w:hAnsi="Times New Roman"/>
      <w:sz w:val="26"/>
    </w:rPr>
  </w:style>
  <w:style w:type="character" w:customStyle="1" w:styleId="FontStyle55">
    <w:name w:val="Font Style55"/>
    <w:uiPriority w:val="99"/>
    <w:qFormat/>
    <w:rsid w:val="006127F1"/>
    <w:rPr>
      <w:rFonts w:ascii="Times New Roman" w:hAnsi="Times New Roman"/>
      <w:sz w:val="28"/>
    </w:rPr>
  </w:style>
  <w:style w:type="character" w:customStyle="1" w:styleId="FontStyle43">
    <w:name w:val="Font Style43"/>
    <w:uiPriority w:val="99"/>
    <w:qFormat/>
    <w:rsid w:val="006127F1"/>
    <w:rPr>
      <w:rFonts w:ascii="Times New Roman" w:hAnsi="Times New Roman"/>
      <w:b/>
      <w:sz w:val="26"/>
    </w:rPr>
  </w:style>
  <w:style w:type="paragraph" w:customStyle="1" w:styleId="FR2">
    <w:name w:val="FR2"/>
    <w:link w:val="FR20"/>
    <w:uiPriority w:val="99"/>
    <w:qFormat/>
    <w:rsid w:val="006127F1"/>
    <w:pPr>
      <w:widowControl w:val="0"/>
      <w:snapToGrid w:val="0"/>
      <w:spacing w:before="300" w:after="0" w:line="240" w:lineRule="auto"/>
      <w:jc w:val="both"/>
    </w:pPr>
    <w:rPr>
      <w:rFonts w:ascii="Arial" w:eastAsia="Calibri" w:hAnsi="Arial" w:cs="Times New Roman"/>
      <w:lang w:eastAsia="ru-RU"/>
    </w:rPr>
  </w:style>
  <w:style w:type="paragraph" w:customStyle="1" w:styleId="FR1">
    <w:name w:val="FR1"/>
    <w:uiPriority w:val="99"/>
    <w:qFormat/>
    <w:rsid w:val="006127F1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ff4">
    <w:name w:val="Основной тект"/>
    <w:basedOn w:val="a2"/>
    <w:link w:val="affff5"/>
    <w:uiPriority w:val="99"/>
    <w:qFormat/>
    <w:rsid w:val="006127F1"/>
    <w:pPr>
      <w:widowControl/>
      <w:snapToGrid/>
      <w:spacing w:before="0" w:after="0"/>
      <w:ind w:firstLine="454"/>
      <w:jc w:val="both"/>
    </w:pPr>
  </w:style>
  <w:style w:type="character" w:customStyle="1" w:styleId="affff5">
    <w:name w:val="Основной тект Знак"/>
    <w:link w:val="affff4"/>
    <w:uiPriority w:val="99"/>
    <w:qFormat/>
    <w:locked/>
    <w:rsid w:val="006127F1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1">
    <w:name w:val="Модуль"/>
    <w:basedOn w:val="a2"/>
    <w:uiPriority w:val="99"/>
    <w:qFormat/>
    <w:rsid w:val="006127F1"/>
    <w:pPr>
      <w:keepNext/>
      <w:widowControl/>
      <w:numPr>
        <w:numId w:val="2"/>
      </w:numPr>
      <w:snapToGrid/>
      <w:spacing w:before="0" w:after="0"/>
      <w:jc w:val="both"/>
    </w:pPr>
    <w:rPr>
      <w:rFonts w:eastAsia="Times New Roman"/>
      <w:sz w:val="20"/>
    </w:rPr>
  </w:style>
  <w:style w:type="paragraph" w:customStyle="1" w:styleId="Style11">
    <w:name w:val="Style11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affff6">
    <w:name w:val="Нормальный"/>
    <w:uiPriority w:val="99"/>
    <w:qFormat/>
    <w:rsid w:val="006127F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4">
    <w:name w:val="Текст1"/>
    <w:basedOn w:val="a2"/>
    <w:uiPriority w:val="99"/>
    <w:qFormat/>
    <w:rsid w:val="006127F1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affff7">
    <w:name w:val="Примечание"/>
    <w:basedOn w:val="a2"/>
    <w:uiPriority w:val="99"/>
    <w:qFormat/>
    <w:rsid w:val="006127F1"/>
    <w:pPr>
      <w:widowControl/>
      <w:snapToGrid/>
      <w:spacing w:before="0" w:after="0"/>
      <w:ind w:firstLine="454"/>
      <w:jc w:val="both"/>
    </w:pPr>
    <w:rPr>
      <w:rFonts w:eastAsia="Times New Roman"/>
      <w:i/>
      <w:szCs w:val="24"/>
    </w:rPr>
  </w:style>
  <w:style w:type="paragraph" w:customStyle="1" w:styleId="Style6">
    <w:name w:val="Style6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3">
    <w:name w:val="Style33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8">
    <w:name w:val="Таблицы (моноширинный)"/>
    <w:basedOn w:val="a2"/>
    <w:next w:val="a2"/>
    <w:uiPriority w:val="99"/>
    <w:qFormat/>
    <w:rsid w:val="006127F1"/>
    <w:pPr>
      <w:autoSpaceDE w:val="0"/>
      <w:autoSpaceDN w:val="0"/>
      <w:adjustRightInd w:val="0"/>
      <w:snapToGrid/>
      <w:spacing w:before="0" w:after="0"/>
      <w:jc w:val="both"/>
    </w:pPr>
    <w:rPr>
      <w:rFonts w:ascii="Courier New" w:eastAsia="Times New Roman" w:hAnsi="Courier New" w:cs="Courier New"/>
      <w:sz w:val="20"/>
    </w:rPr>
  </w:style>
  <w:style w:type="paragraph" w:customStyle="1" w:styleId="f">
    <w:name w:val="f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nameautor3">
    <w:name w:val="name_autor3"/>
    <w:basedOn w:val="a3"/>
    <w:uiPriority w:val="99"/>
    <w:qFormat/>
    <w:rsid w:val="006127F1"/>
    <w:rPr>
      <w:rFonts w:cs="Times New Roman"/>
    </w:rPr>
  </w:style>
  <w:style w:type="paragraph" w:customStyle="1" w:styleId="affff9">
    <w:name w:val="Прижатый влево"/>
    <w:basedOn w:val="a2"/>
    <w:next w:val="a2"/>
    <w:uiPriority w:val="99"/>
    <w:qFormat/>
    <w:rsid w:val="006127F1"/>
    <w:pPr>
      <w:widowControl/>
      <w:autoSpaceDE w:val="0"/>
      <w:autoSpaceDN w:val="0"/>
      <w:adjustRightInd w:val="0"/>
      <w:snapToGrid/>
      <w:spacing w:before="0" w:after="0"/>
    </w:pPr>
    <w:rPr>
      <w:rFonts w:ascii="Arial" w:eastAsia="Times New Roman" w:hAnsi="Arial"/>
      <w:sz w:val="20"/>
    </w:rPr>
  </w:style>
  <w:style w:type="paragraph" w:customStyle="1" w:styleId="11b">
    <w:name w:val="Обычный11"/>
    <w:uiPriority w:val="99"/>
    <w:qFormat/>
    <w:rsid w:val="006127F1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1f5">
    <w:name w:val="Цитата1"/>
    <w:basedOn w:val="a2"/>
    <w:uiPriority w:val="99"/>
    <w:qFormat/>
    <w:rsid w:val="006127F1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50">
    <w:name w:val="35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a">
    <w:name w:val="Нормальный (таблица)"/>
    <w:basedOn w:val="a2"/>
    <w:next w:val="a2"/>
    <w:uiPriority w:val="99"/>
    <w:qFormat/>
    <w:rsid w:val="006127F1"/>
    <w:pPr>
      <w:autoSpaceDE w:val="0"/>
      <w:autoSpaceDN w:val="0"/>
      <w:adjustRightInd w:val="0"/>
      <w:snapToGrid/>
      <w:spacing w:before="0" w:after="0"/>
      <w:jc w:val="both"/>
    </w:pPr>
    <w:rPr>
      <w:rFonts w:ascii="Arial" w:eastAsia="Times New Roman" w:hAnsi="Arial" w:cs="Arial"/>
      <w:szCs w:val="24"/>
    </w:rPr>
  </w:style>
  <w:style w:type="paragraph" w:customStyle="1" w:styleId="311">
    <w:name w:val="Основной текст с отступом 31"/>
    <w:basedOn w:val="a2"/>
    <w:uiPriority w:val="99"/>
    <w:qFormat/>
    <w:rsid w:val="006127F1"/>
    <w:pPr>
      <w:widowControl/>
      <w:suppressAutoHyphens/>
      <w:snapToGrid/>
      <w:spacing w:before="0" w:after="120"/>
      <w:ind w:left="283"/>
    </w:pPr>
    <w:rPr>
      <w:rFonts w:eastAsia="Times New Roman"/>
      <w:sz w:val="16"/>
      <w:szCs w:val="16"/>
      <w:lang w:eastAsia="ar-SA"/>
    </w:rPr>
  </w:style>
  <w:style w:type="character" w:customStyle="1" w:styleId="ft318">
    <w:name w:val="ft318"/>
    <w:basedOn w:val="a3"/>
    <w:uiPriority w:val="99"/>
    <w:qFormat/>
    <w:rsid w:val="006127F1"/>
    <w:rPr>
      <w:rFonts w:cs="Times New Roman"/>
    </w:rPr>
  </w:style>
  <w:style w:type="character" w:customStyle="1" w:styleId="ft523">
    <w:name w:val="ft523"/>
    <w:basedOn w:val="a3"/>
    <w:uiPriority w:val="99"/>
    <w:qFormat/>
    <w:rsid w:val="006127F1"/>
    <w:rPr>
      <w:rFonts w:cs="Times New Roman"/>
    </w:rPr>
  </w:style>
  <w:style w:type="character" w:customStyle="1" w:styleId="ft459">
    <w:name w:val="ft459"/>
    <w:basedOn w:val="a3"/>
    <w:uiPriority w:val="99"/>
    <w:qFormat/>
    <w:rsid w:val="006127F1"/>
    <w:rPr>
      <w:rFonts w:cs="Times New Roman"/>
    </w:rPr>
  </w:style>
  <w:style w:type="character" w:customStyle="1" w:styleId="ft553">
    <w:name w:val="ft553"/>
    <w:basedOn w:val="a3"/>
    <w:uiPriority w:val="99"/>
    <w:qFormat/>
    <w:rsid w:val="006127F1"/>
    <w:rPr>
      <w:rFonts w:cs="Times New Roman"/>
    </w:rPr>
  </w:style>
  <w:style w:type="character" w:customStyle="1" w:styleId="ft672">
    <w:name w:val="ft672"/>
    <w:basedOn w:val="a3"/>
    <w:uiPriority w:val="99"/>
    <w:qFormat/>
    <w:rsid w:val="006127F1"/>
    <w:rPr>
      <w:rFonts w:cs="Times New Roman"/>
    </w:rPr>
  </w:style>
  <w:style w:type="character" w:customStyle="1" w:styleId="fieldname">
    <w:name w:val="fieldname"/>
    <w:basedOn w:val="a3"/>
    <w:uiPriority w:val="99"/>
    <w:qFormat/>
    <w:rsid w:val="006127F1"/>
    <w:rPr>
      <w:rFonts w:cs="Times New Roman"/>
    </w:rPr>
  </w:style>
  <w:style w:type="character" w:customStyle="1" w:styleId="ft224">
    <w:name w:val="ft224"/>
    <w:basedOn w:val="a3"/>
    <w:uiPriority w:val="99"/>
    <w:qFormat/>
    <w:rsid w:val="006127F1"/>
    <w:rPr>
      <w:rFonts w:cs="Times New Roman"/>
    </w:rPr>
  </w:style>
  <w:style w:type="character" w:customStyle="1" w:styleId="Heading1Char3">
    <w:name w:val="Heading 1 Char3"/>
    <w:uiPriority w:val="99"/>
    <w:qFormat/>
    <w:locked/>
    <w:rsid w:val="006127F1"/>
    <w:rPr>
      <w:rFonts w:ascii="Cambria" w:hAnsi="Cambria"/>
      <w:b/>
      <w:kern w:val="32"/>
      <w:sz w:val="32"/>
    </w:rPr>
  </w:style>
  <w:style w:type="character" w:customStyle="1" w:styleId="BodyText3Char3">
    <w:name w:val="Body Text 3 Char3"/>
    <w:uiPriority w:val="99"/>
    <w:qFormat/>
    <w:locked/>
    <w:rsid w:val="006127F1"/>
    <w:rPr>
      <w:sz w:val="16"/>
    </w:rPr>
  </w:style>
  <w:style w:type="paragraph" w:customStyle="1" w:styleId="affffb">
    <w:name w:val="Стиль"/>
    <w:uiPriority w:val="99"/>
    <w:qFormat/>
    <w:rsid w:val="006127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rmlabels1">
    <w:name w:val="form_labels1"/>
    <w:uiPriority w:val="99"/>
    <w:qFormat/>
    <w:rsid w:val="006127F1"/>
    <w:rPr>
      <w:rFonts w:ascii="Verdana" w:hAnsi="Verdana"/>
      <w:sz w:val="16"/>
    </w:rPr>
  </w:style>
  <w:style w:type="character" w:customStyle="1" w:styleId="BodyTextFirstIndentChar">
    <w:name w:val="Body Text First Indent Char"/>
    <w:basedOn w:val="14"/>
    <w:uiPriority w:val="99"/>
    <w:qFormat/>
    <w:locked/>
    <w:rsid w:val="006127F1"/>
    <w:rPr>
      <w:rFonts w:ascii="PragmaticaCTT" w:eastAsia="Times New Roman" w:hAnsi="PragmaticaCTT" w:cs="Times New Roman"/>
      <w:sz w:val="24"/>
      <w:szCs w:val="20"/>
      <w:lang w:eastAsia="ru-RU"/>
    </w:rPr>
  </w:style>
  <w:style w:type="character" w:customStyle="1" w:styleId="BodyTextChar3">
    <w:name w:val="Body Text Char3"/>
    <w:uiPriority w:val="99"/>
    <w:locked/>
    <w:rsid w:val="006127F1"/>
    <w:rPr>
      <w:rFonts w:ascii="Times New Roman" w:hAnsi="Times New Roman"/>
      <w:sz w:val="24"/>
    </w:rPr>
  </w:style>
  <w:style w:type="paragraph" w:customStyle="1" w:styleId="caaieiaie3">
    <w:name w:val="caaieiaie 3"/>
    <w:uiPriority w:val="99"/>
    <w:qFormat/>
    <w:rsid w:val="006127F1"/>
    <w:pPr>
      <w:keepNext/>
      <w:spacing w:after="0" w:line="190" w:lineRule="atLeast"/>
      <w:jc w:val="center"/>
    </w:pPr>
    <w:rPr>
      <w:rFonts w:ascii="PragmaticaCTT" w:eastAsia="Times New Roman" w:hAnsi="PragmaticaCTT" w:cs="Times New Roman"/>
      <w:sz w:val="24"/>
      <w:szCs w:val="20"/>
      <w:lang w:eastAsia="ru-RU"/>
    </w:rPr>
  </w:style>
  <w:style w:type="paragraph" w:customStyle="1" w:styleId="affffc">
    <w:name w:val="Литература"/>
    <w:basedOn w:val="a2"/>
    <w:uiPriority w:val="99"/>
    <w:qFormat/>
    <w:rsid w:val="006127F1"/>
    <w:pPr>
      <w:keepNext/>
      <w:widowControl/>
      <w:snapToGrid/>
      <w:spacing w:before="0" w:after="0"/>
      <w:jc w:val="center"/>
    </w:pPr>
    <w:rPr>
      <w:rFonts w:eastAsia="Times New Roman"/>
      <w:b/>
      <w:szCs w:val="24"/>
    </w:rPr>
  </w:style>
  <w:style w:type="paragraph" w:customStyle="1" w:styleId="2f3">
    <w:name w:val="Знак Знак2 Знак Знак Знак Знак Знак Знак Знак Знак Знак Знак"/>
    <w:basedOn w:val="a2"/>
    <w:uiPriority w:val="99"/>
    <w:qFormat/>
    <w:rsid w:val="006127F1"/>
    <w:pPr>
      <w:widowControl/>
      <w:snapToGrid/>
      <w:spacing w:beforeAutospacing="1" w:afterAutospacing="1"/>
    </w:pPr>
    <w:rPr>
      <w:rFonts w:ascii="Tahoma" w:eastAsia="Times New Roman" w:hAnsi="Tahoma" w:cs="Tahoma"/>
      <w:sz w:val="20"/>
      <w:lang w:val="en-US" w:eastAsia="en-US"/>
    </w:rPr>
  </w:style>
  <w:style w:type="character" w:customStyle="1" w:styleId="pagename1">
    <w:name w:val="pagename1"/>
    <w:uiPriority w:val="99"/>
    <w:qFormat/>
    <w:rsid w:val="006127F1"/>
    <w:rPr>
      <w:rFonts w:ascii="Verdana" w:hAnsi="Verdana"/>
      <w:b/>
      <w:color w:val="7C9DC0"/>
      <w:sz w:val="22"/>
      <w:shd w:val="clear" w:color="auto" w:fill="FAF0E6"/>
    </w:rPr>
  </w:style>
  <w:style w:type="paragraph" w:customStyle="1" w:styleId="western">
    <w:name w:val="western"/>
    <w:basedOn w:val="a2"/>
    <w:uiPriority w:val="99"/>
    <w:qFormat/>
    <w:rsid w:val="006127F1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jk">
    <w:name w:val="cjk"/>
    <w:basedOn w:val="a2"/>
    <w:uiPriority w:val="99"/>
    <w:qFormat/>
    <w:rsid w:val="006127F1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tl">
    <w:name w:val="ctl"/>
    <w:basedOn w:val="a2"/>
    <w:uiPriority w:val="99"/>
    <w:qFormat/>
    <w:rsid w:val="006127F1"/>
    <w:pPr>
      <w:widowControl/>
      <w:snapToGrid/>
      <w:spacing w:beforeAutospacing="1" w:after="115"/>
    </w:pPr>
    <w:rPr>
      <w:rFonts w:ascii="Calibri" w:eastAsia="Times New Roman" w:hAnsi="Calibri"/>
      <w:color w:val="000000"/>
      <w:sz w:val="20"/>
    </w:rPr>
  </w:style>
  <w:style w:type="character" w:customStyle="1" w:styleId="ft1100">
    <w:name w:val="ft1100"/>
    <w:basedOn w:val="a3"/>
    <w:uiPriority w:val="99"/>
    <w:qFormat/>
    <w:rsid w:val="006127F1"/>
    <w:rPr>
      <w:rFonts w:cs="Times New Roman"/>
    </w:rPr>
  </w:style>
  <w:style w:type="character" w:customStyle="1" w:styleId="ft1168">
    <w:name w:val="ft1168"/>
    <w:basedOn w:val="a3"/>
    <w:uiPriority w:val="99"/>
    <w:qFormat/>
    <w:rsid w:val="006127F1"/>
    <w:rPr>
      <w:rFonts w:cs="Times New Roman"/>
    </w:rPr>
  </w:style>
  <w:style w:type="character" w:customStyle="1" w:styleId="ft1237">
    <w:name w:val="ft1237"/>
    <w:basedOn w:val="a3"/>
    <w:uiPriority w:val="99"/>
    <w:qFormat/>
    <w:rsid w:val="006127F1"/>
    <w:rPr>
      <w:rFonts w:cs="Times New Roman"/>
    </w:rPr>
  </w:style>
  <w:style w:type="character" w:customStyle="1" w:styleId="ft1245">
    <w:name w:val="ft1245"/>
    <w:basedOn w:val="a3"/>
    <w:uiPriority w:val="99"/>
    <w:qFormat/>
    <w:rsid w:val="006127F1"/>
    <w:rPr>
      <w:rFonts w:cs="Times New Roman"/>
    </w:rPr>
  </w:style>
  <w:style w:type="character" w:customStyle="1" w:styleId="articletext">
    <w:name w:val="article_text"/>
    <w:basedOn w:val="a3"/>
    <w:uiPriority w:val="99"/>
    <w:qFormat/>
    <w:rsid w:val="006127F1"/>
    <w:rPr>
      <w:rFonts w:cs="Times New Roman"/>
    </w:rPr>
  </w:style>
  <w:style w:type="paragraph" w:customStyle="1" w:styleId="2f4">
    <w:name w:val="[О] Загол. 2 ур."/>
    <w:uiPriority w:val="99"/>
    <w:qFormat/>
    <w:rsid w:val="006127F1"/>
    <w:pPr>
      <w:tabs>
        <w:tab w:val="right" w:pos="561"/>
        <w:tab w:val="left" w:pos="624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Times New Roman"/>
      <w:sz w:val="18"/>
      <w:szCs w:val="18"/>
      <w:lang w:eastAsia="ru-RU"/>
    </w:rPr>
  </w:style>
  <w:style w:type="character" w:customStyle="1" w:styleId="mw-headline">
    <w:name w:val="mw-headline"/>
    <w:basedOn w:val="a3"/>
    <w:qFormat/>
    <w:rsid w:val="006127F1"/>
    <w:rPr>
      <w:rFonts w:cs="Times New Roman"/>
    </w:rPr>
  </w:style>
  <w:style w:type="character" w:customStyle="1" w:styleId="610">
    <w:name w:val="Знак Знак610"/>
    <w:uiPriority w:val="99"/>
    <w:qFormat/>
    <w:locked/>
    <w:rsid w:val="006127F1"/>
    <w:rPr>
      <w:b/>
      <w:caps/>
      <w:sz w:val="24"/>
      <w:lang w:val="ru-RU" w:eastAsia="ru-RU"/>
    </w:rPr>
  </w:style>
  <w:style w:type="paragraph" w:customStyle="1" w:styleId="affffd">
    <w:name w:val="Знак Знак Знак Знак Знак Знак Знак Знак Знак Знак Знак Знак Знак"/>
    <w:basedOn w:val="a2"/>
    <w:uiPriority w:val="99"/>
    <w:qFormat/>
    <w:rsid w:val="006127F1"/>
    <w:pPr>
      <w:widowControl/>
      <w:tabs>
        <w:tab w:val="left" w:pos="720"/>
      </w:tabs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e">
    <w:name w:val="Абзац"/>
    <w:basedOn w:val="a2"/>
    <w:uiPriority w:val="99"/>
    <w:qFormat/>
    <w:rsid w:val="006127F1"/>
    <w:pPr>
      <w:widowControl/>
      <w:snapToGrid/>
      <w:spacing w:before="0" w:after="0" w:line="312" w:lineRule="auto"/>
      <w:ind w:firstLine="567"/>
      <w:jc w:val="both"/>
    </w:pPr>
    <w:rPr>
      <w:rFonts w:eastAsia="Times New Roman"/>
      <w:spacing w:val="-4"/>
    </w:rPr>
  </w:style>
  <w:style w:type="paragraph" w:customStyle="1" w:styleId="315">
    <w:name w:val="Основной текст 31"/>
    <w:basedOn w:val="1f0"/>
    <w:uiPriority w:val="99"/>
    <w:qFormat/>
    <w:rsid w:val="006127F1"/>
    <w:pPr>
      <w:widowControl/>
      <w:spacing w:line="240" w:lineRule="auto"/>
      <w:ind w:firstLine="0"/>
    </w:pPr>
    <w:rPr>
      <w:i/>
      <w:sz w:val="26"/>
    </w:rPr>
  </w:style>
  <w:style w:type="character" w:customStyle="1" w:styleId="162">
    <w:name w:val="Знак Знак162"/>
    <w:uiPriority w:val="99"/>
    <w:qFormat/>
    <w:rsid w:val="006127F1"/>
    <w:rPr>
      <w:rFonts w:ascii="Cambria" w:hAnsi="Cambria"/>
      <w:b/>
      <w:kern w:val="32"/>
      <w:sz w:val="32"/>
    </w:rPr>
  </w:style>
  <w:style w:type="paragraph" w:customStyle="1" w:styleId="BodyText22">
    <w:name w:val="Body Text 22"/>
    <w:basedOn w:val="a2"/>
    <w:uiPriority w:val="99"/>
    <w:qFormat/>
    <w:rsid w:val="006127F1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rFonts w:eastAsia="Times New Roman"/>
      <w:sz w:val="22"/>
      <w:szCs w:val="22"/>
      <w:lang w:val="en-US"/>
    </w:rPr>
  </w:style>
  <w:style w:type="paragraph" w:customStyle="1" w:styleId="2f5">
    <w:name w:val="_СПИСОК_2"/>
    <w:basedOn w:val="a2"/>
    <w:uiPriority w:val="99"/>
    <w:qFormat/>
    <w:rsid w:val="006127F1"/>
    <w:pPr>
      <w:widowControl/>
      <w:snapToGrid/>
      <w:spacing w:before="0" w:after="0"/>
      <w:ind w:left="600" w:hanging="600"/>
      <w:jc w:val="both"/>
    </w:pPr>
    <w:rPr>
      <w:rFonts w:eastAsia="MS Mincho"/>
      <w:sz w:val="28"/>
      <w:szCs w:val="28"/>
      <w:lang w:eastAsia="ja-JP"/>
    </w:rPr>
  </w:style>
  <w:style w:type="paragraph" w:customStyle="1" w:styleId="afffff">
    <w:name w:val="Îñíîâíîé"/>
    <w:basedOn w:val="a2"/>
    <w:uiPriority w:val="99"/>
    <w:qFormat/>
    <w:rsid w:val="006127F1"/>
    <w:pPr>
      <w:widowControl/>
      <w:overflowPunct w:val="0"/>
      <w:autoSpaceDE w:val="0"/>
      <w:autoSpaceDN w:val="0"/>
      <w:adjustRightInd w:val="0"/>
      <w:snapToGrid/>
      <w:spacing w:before="0" w:after="0"/>
      <w:ind w:firstLine="426"/>
      <w:jc w:val="both"/>
      <w:textAlignment w:val="baseline"/>
    </w:pPr>
    <w:rPr>
      <w:rFonts w:eastAsia="Times New Roman"/>
      <w:sz w:val="28"/>
    </w:rPr>
  </w:style>
  <w:style w:type="paragraph" w:customStyle="1" w:styleId="1f6">
    <w:name w:val="Çàãë1"/>
    <w:basedOn w:val="a2"/>
    <w:uiPriority w:val="99"/>
    <w:qFormat/>
    <w:rsid w:val="006127F1"/>
    <w:pPr>
      <w:widowControl/>
      <w:overflowPunct w:val="0"/>
      <w:autoSpaceDE w:val="0"/>
      <w:autoSpaceDN w:val="0"/>
      <w:adjustRightInd w:val="0"/>
      <w:snapToGrid/>
      <w:spacing w:before="0" w:after="0"/>
      <w:jc w:val="center"/>
      <w:textAlignment w:val="baseline"/>
    </w:pPr>
    <w:rPr>
      <w:rFonts w:eastAsia="Times New Roman"/>
      <w:sz w:val="28"/>
    </w:rPr>
  </w:style>
  <w:style w:type="character" w:customStyle="1" w:styleId="name">
    <w:name w:val="name"/>
    <w:basedOn w:val="a3"/>
    <w:uiPriority w:val="99"/>
    <w:qFormat/>
    <w:rsid w:val="006127F1"/>
    <w:rPr>
      <w:rFonts w:cs="Times New Roman"/>
    </w:rPr>
  </w:style>
  <w:style w:type="character" w:customStyle="1" w:styleId="FontStyle33">
    <w:name w:val="Font Style33"/>
    <w:uiPriority w:val="99"/>
    <w:qFormat/>
    <w:rsid w:val="006127F1"/>
    <w:rPr>
      <w:rFonts w:ascii="Times New Roman" w:hAnsi="Times New Roman"/>
      <w:b/>
      <w:sz w:val="26"/>
    </w:rPr>
  </w:style>
  <w:style w:type="paragraph" w:customStyle="1" w:styleId="Style100">
    <w:name w:val="Style10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 w:line="480" w:lineRule="exact"/>
      <w:ind w:firstLine="720"/>
      <w:jc w:val="both"/>
    </w:pPr>
    <w:rPr>
      <w:rFonts w:eastAsia="Times New Roman"/>
      <w:szCs w:val="24"/>
    </w:rPr>
  </w:style>
  <w:style w:type="paragraph" w:customStyle="1" w:styleId="Style20">
    <w:name w:val="Style20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 w:line="478" w:lineRule="exact"/>
    </w:pPr>
    <w:rPr>
      <w:rFonts w:eastAsia="Times New Roman"/>
      <w:szCs w:val="24"/>
    </w:rPr>
  </w:style>
  <w:style w:type="character" w:customStyle="1" w:styleId="FontStyle35">
    <w:name w:val="Font Style35"/>
    <w:uiPriority w:val="99"/>
    <w:qFormat/>
    <w:rsid w:val="006127F1"/>
    <w:rPr>
      <w:rFonts w:ascii="Times New Roman" w:hAnsi="Times New Roman"/>
      <w:i/>
      <w:sz w:val="24"/>
    </w:rPr>
  </w:style>
  <w:style w:type="paragraph" w:customStyle="1" w:styleId="Style8">
    <w:name w:val="Style8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18">
    <w:name w:val="Style18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37">
    <w:name w:val="Font Style37"/>
    <w:uiPriority w:val="99"/>
    <w:qFormat/>
    <w:rsid w:val="006127F1"/>
    <w:rPr>
      <w:rFonts w:ascii="Times New Roman" w:hAnsi="Times New Roman"/>
      <w:sz w:val="32"/>
    </w:rPr>
  </w:style>
  <w:style w:type="paragraph" w:customStyle="1" w:styleId="Style17">
    <w:name w:val="Style17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 w:line="516" w:lineRule="exact"/>
      <w:ind w:firstLine="691"/>
      <w:jc w:val="both"/>
    </w:pPr>
    <w:rPr>
      <w:rFonts w:eastAsia="Times New Roman"/>
      <w:szCs w:val="24"/>
    </w:rPr>
  </w:style>
  <w:style w:type="paragraph" w:customStyle="1" w:styleId="Style25">
    <w:name w:val="Style25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Style30">
    <w:name w:val="Style30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acaae">
    <w:name w:val="?acaae"/>
    <w:basedOn w:val="a2"/>
    <w:uiPriority w:val="99"/>
    <w:qFormat/>
    <w:rsid w:val="006127F1"/>
    <w:pPr>
      <w:keepNext/>
      <w:widowControl/>
      <w:tabs>
        <w:tab w:val="left" w:pos="567"/>
        <w:tab w:val="left" w:pos="851"/>
        <w:tab w:val="left" w:pos="1134"/>
        <w:tab w:val="left" w:pos="1418"/>
        <w:tab w:val="left" w:pos="1701"/>
        <w:tab w:val="left" w:pos="1985"/>
      </w:tabs>
      <w:snapToGrid/>
      <w:spacing w:before="0" w:after="0" w:line="360" w:lineRule="auto"/>
      <w:jc w:val="center"/>
    </w:pPr>
    <w:rPr>
      <w:rFonts w:eastAsia="Times New Roman"/>
      <w:b/>
      <w:kern w:val="28"/>
    </w:rPr>
  </w:style>
  <w:style w:type="paragraph" w:customStyle="1" w:styleId="1f7">
    <w:name w:val="Знак Знак Знак Знак Знак Знак Знак Знак Знак Знак Знак Знак Знак1"/>
    <w:basedOn w:val="a2"/>
    <w:uiPriority w:val="99"/>
    <w:qFormat/>
    <w:rsid w:val="006127F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f0">
    <w:name w:val="Обычный текст"/>
    <w:basedOn w:val="a2"/>
    <w:link w:val="afffff1"/>
    <w:uiPriority w:val="99"/>
    <w:qFormat/>
    <w:rsid w:val="006127F1"/>
    <w:pPr>
      <w:widowControl/>
      <w:snapToGrid/>
      <w:spacing w:before="0" w:after="0"/>
      <w:ind w:firstLine="454"/>
      <w:jc w:val="both"/>
    </w:pPr>
    <w:rPr>
      <w:sz w:val="20"/>
    </w:rPr>
  </w:style>
  <w:style w:type="paragraph" w:customStyle="1" w:styleId="11c">
    <w:name w:val="Абзац списка11"/>
    <w:basedOn w:val="a2"/>
    <w:uiPriority w:val="99"/>
    <w:qFormat/>
    <w:rsid w:val="006127F1"/>
    <w:pPr>
      <w:snapToGrid/>
      <w:spacing w:before="0" w:after="0"/>
      <w:ind w:left="720" w:firstLine="400"/>
      <w:jc w:val="both"/>
    </w:pPr>
    <w:rPr>
      <w:rFonts w:eastAsia="Times New Roman"/>
      <w:szCs w:val="24"/>
    </w:rPr>
  </w:style>
  <w:style w:type="paragraph" w:customStyle="1" w:styleId="212">
    <w:name w:val="Основной текст с отступом 21"/>
    <w:basedOn w:val="a2"/>
    <w:uiPriority w:val="99"/>
    <w:qFormat/>
    <w:rsid w:val="006127F1"/>
    <w:pPr>
      <w:snapToGrid/>
      <w:spacing w:before="0" w:after="0" w:line="360" w:lineRule="auto"/>
      <w:ind w:firstLine="720"/>
    </w:pPr>
    <w:rPr>
      <w:rFonts w:eastAsia="Times New Roman"/>
      <w:sz w:val="26"/>
      <w:szCs w:val="24"/>
    </w:rPr>
  </w:style>
  <w:style w:type="paragraph" w:customStyle="1" w:styleId="320">
    <w:name w:val="Основной текст с отступом 32"/>
    <w:basedOn w:val="a2"/>
    <w:uiPriority w:val="99"/>
    <w:qFormat/>
    <w:rsid w:val="006127F1"/>
    <w:pPr>
      <w:widowControl/>
      <w:overflowPunct w:val="0"/>
      <w:autoSpaceDE w:val="0"/>
      <w:autoSpaceDN w:val="0"/>
      <w:adjustRightInd w:val="0"/>
      <w:snapToGrid/>
      <w:spacing w:before="0" w:after="120"/>
      <w:ind w:left="283"/>
      <w:textAlignment w:val="baseline"/>
    </w:pPr>
    <w:rPr>
      <w:rFonts w:eastAsia="Times New Roman"/>
      <w:sz w:val="16"/>
    </w:rPr>
  </w:style>
  <w:style w:type="character" w:customStyle="1" w:styleId="ft3087">
    <w:name w:val="ft3087"/>
    <w:basedOn w:val="a3"/>
    <w:uiPriority w:val="99"/>
    <w:qFormat/>
    <w:rsid w:val="006127F1"/>
    <w:rPr>
      <w:rFonts w:cs="Times New Roman"/>
    </w:rPr>
  </w:style>
  <w:style w:type="character" w:customStyle="1" w:styleId="ft3162">
    <w:name w:val="ft3162"/>
    <w:basedOn w:val="a3"/>
    <w:uiPriority w:val="99"/>
    <w:qFormat/>
    <w:rsid w:val="006127F1"/>
    <w:rPr>
      <w:rFonts w:cs="Times New Roman"/>
    </w:rPr>
  </w:style>
  <w:style w:type="character" w:customStyle="1" w:styleId="ft1373">
    <w:name w:val="ft1373"/>
    <w:basedOn w:val="a3"/>
    <w:uiPriority w:val="99"/>
    <w:qFormat/>
    <w:rsid w:val="006127F1"/>
    <w:rPr>
      <w:rFonts w:cs="Times New Roman"/>
    </w:rPr>
  </w:style>
  <w:style w:type="character" w:customStyle="1" w:styleId="ft32">
    <w:name w:val="ft32"/>
    <w:basedOn w:val="a3"/>
    <w:uiPriority w:val="99"/>
    <w:qFormat/>
    <w:rsid w:val="006127F1"/>
    <w:rPr>
      <w:rFonts w:cs="Times New Roman"/>
    </w:rPr>
  </w:style>
  <w:style w:type="character" w:customStyle="1" w:styleId="ft1433">
    <w:name w:val="ft1433"/>
    <w:basedOn w:val="a3"/>
    <w:uiPriority w:val="99"/>
    <w:qFormat/>
    <w:rsid w:val="006127F1"/>
    <w:rPr>
      <w:rFonts w:cs="Times New Roman"/>
    </w:rPr>
  </w:style>
  <w:style w:type="character" w:customStyle="1" w:styleId="ft1481">
    <w:name w:val="ft1481"/>
    <w:basedOn w:val="a3"/>
    <w:uiPriority w:val="99"/>
    <w:qFormat/>
    <w:rsid w:val="006127F1"/>
    <w:rPr>
      <w:rFonts w:cs="Times New Roman"/>
    </w:rPr>
  </w:style>
  <w:style w:type="character" w:customStyle="1" w:styleId="ft1536">
    <w:name w:val="ft1536"/>
    <w:basedOn w:val="a3"/>
    <w:uiPriority w:val="99"/>
    <w:qFormat/>
    <w:rsid w:val="006127F1"/>
    <w:rPr>
      <w:rFonts w:cs="Times New Roman"/>
    </w:rPr>
  </w:style>
  <w:style w:type="character" w:customStyle="1" w:styleId="ft1543">
    <w:name w:val="ft1543"/>
    <w:basedOn w:val="a3"/>
    <w:uiPriority w:val="99"/>
    <w:qFormat/>
    <w:rsid w:val="006127F1"/>
    <w:rPr>
      <w:rFonts w:cs="Times New Roman"/>
    </w:rPr>
  </w:style>
  <w:style w:type="character" w:customStyle="1" w:styleId="ft1">
    <w:name w:val="ft1"/>
    <w:basedOn w:val="a3"/>
    <w:uiPriority w:val="99"/>
    <w:qFormat/>
    <w:rsid w:val="006127F1"/>
    <w:rPr>
      <w:rFonts w:cs="Times New Roman"/>
    </w:rPr>
  </w:style>
  <w:style w:type="character" w:customStyle="1" w:styleId="ft1546">
    <w:name w:val="ft1546"/>
    <w:basedOn w:val="a3"/>
    <w:uiPriority w:val="99"/>
    <w:qFormat/>
    <w:rsid w:val="006127F1"/>
    <w:rPr>
      <w:rFonts w:cs="Times New Roman"/>
    </w:rPr>
  </w:style>
  <w:style w:type="character" w:customStyle="1" w:styleId="ft1550">
    <w:name w:val="ft1550"/>
    <w:basedOn w:val="a3"/>
    <w:uiPriority w:val="99"/>
    <w:qFormat/>
    <w:rsid w:val="006127F1"/>
    <w:rPr>
      <w:rFonts w:cs="Times New Roman"/>
    </w:rPr>
  </w:style>
  <w:style w:type="character" w:customStyle="1" w:styleId="ft1571">
    <w:name w:val="ft1571"/>
    <w:basedOn w:val="a3"/>
    <w:uiPriority w:val="99"/>
    <w:qFormat/>
    <w:rsid w:val="006127F1"/>
    <w:rPr>
      <w:rFonts w:cs="Times New Roman"/>
    </w:rPr>
  </w:style>
  <w:style w:type="character" w:customStyle="1" w:styleId="ft1577">
    <w:name w:val="ft1577"/>
    <w:basedOn w:val="a3"/>
    <w:uiPriority w:val="99"/>
    <w:qFormat/>
    <w:rsid w:val="006127F1"/>
    <w:rPr>
      <w:rFonts w:cs="Times New Roman"/>
    </w:rPr>
  </w:style>
  <w:style w:type="character" w:customStyle="1" w:styleId="ft1583">
    <w:name w:val="ft1583"/>
    <w:basedOn w:val="a3"/>
    <w:uiPriority w:val="99"/>
    <w:qFormat/>
    <w:rsid w:val="006127F1"/>
    <w:rPr>
      <w:rFonts w:cs="Times New Roman"/>
    </w:rPr>
  </w:style>
  <w:style w:type="character" w:customStyle="1" w:styleId="ft1593">
    <w:name w:val="ft1593"/>
    <w:basedOn w:val="a3"/>
    <w:uiPriority w:val="99"/>
    <w:qFormat/>
    <w:rsid w:val="006127F1"/>
    <w:rPr>
      <w:rFonts w:cs="Times New Roman"/>
    </w:rPr>
  </w:style>
  <w:style w:type="character" w:customStyle="1" w:styleId="ft1641">
    <w:name w:val="ft1641"/>
    <w:basedOn w:val="a3"/>
    <w:uiPriority w:val="99"/>
    <w:qFormat/>
    <w:rsid w:val="006127F1"/>
    <w:rPr>
      <w:rFonts w:cs="Times New Roman"/>
    </w:rPr>
  </w:style>
  <w:style w:type="character" w:customStyle="1" w:styleId="ft1671">
    <w:name w:val="ft1671"/>
    <w:basedOn w:val="a3"/>
    <w:uiPriority w:val="99"/>
    <w:qFormat/>
    <w:rsid w:val="006127F1"/>
    <w:rPr>
      <w:rFonts w:cs="Times New Roman"/>
    </w:rPr>
  </w:style>
  <w:style w:type="character" w:customStyle="1" w:styleId="ft1723">
    <w:name w:val="ft1723"/>
    <w:basedOn w:val="a3"/>
    <w:uiPriority w:val="99"/>
    <w:qFormat/>
    <w:rsid w:val="006127F1"/>
    <w:rPr>
      <w:rFonts w:cs="Times New Roman"/>
    </w:rPr>
  </w:style>
  <w:style w:type="character" w:customStyle="1" w:styleId="ft1786">
    <w:name w:val="ft1786"/>
    <w:basedOn w:val="a3"/>
    <w:uiPriority w:val="99"/>
    <w:qFormat/>
    <w:rsid w:val="006127F1"/>
    <w:rPr>
      <w:rFonts w:cs="Times New Roman"/>
    </w:rPr>
  </w:style>
  <w:style w:type="character" w:customStyle="1" w:styleId="ft1809">
    <w:name w:val="ft1809"/>
    <w:basedOn w:val="a3"/>
    <w:uiPriority w:val="99"/>
    <w:qFormat/>
    <w:rsid w:val="006127F1"/>
    <w:rPr>
      <w:rFonts w:cs="Times New Roman"/>
    </w:rPr>
  </w:style>
  <w:style w:type="character" w:customStyle="1" w:styleId="ft1814">
    <w:name w:val="ft1814"/>
    <w:basedOn w:val="a3"/>
    <w:uiPriority w:val="99"/>
    <w:qFormat/>
    <w:rsid w:val="006127F1"/>
    <w:rPr>
      <w:rFonts w:cs="Times New Roman"/>
    </w:rPr>
  </w:style>
  <w:style w:type="character" w:customStyle="1" w:styleId="ft1827">
    <w:name w:val="ft1827"/>
    <w:basedOn w:val="a3"/>
    <w:uiPriority w:val="99"/>
    <w:qFormat/>
    <w:rsid w:val="006127F1"/>
    <w:rPr>
      <w:rFonts w:cs="Times New Roman"/>
    </w:rPr>
  </w:style>
  <w:style w:type="character" w:customStyle="1" w:styleId="ft1831">
    <w:name w:val="ft1831"/>
    <w:basedOn w:val="a3"/>
    <w:uiPriority w:val="99"/>
    <w:qFormat/>
    <w:rsid w:val="006127F1"/>
    <w:rPr>
      <w:rFonts w:cs="Times New Roman"/>
    </w:rPr>
  </w:style>
  <w:style w:type="character" w:customStyle="1" w:styleId="ft1837">
    <w:name w:val="ft1837"/>
    <w:basedOn w:val="a3"/>
    <w:uiPriority w:val="99"/>
    <w:qFormat/>
    <w:rsid w:val="006127F1"/>
    <w:rPr>
      <w:rFonts w:cs="Times New Roman"/>
    </w:rPr>
  </w:style>
  <w:style w:type="character" w:customStyle="1" w:styleId="ft1857">
    <w:name w:val="ft1857"/>
    <w:basedOn w:val="a3"/>
    <w:uiPriority w:val="99"/>
    <w:qFormat/>
    <w:rsid w:val="006127F1"/>
    <w:rPr>
      <w:rFonts w:cs="Times New Roman"/>
    </w:rPr>
  </w:style>
  <w:style w:type="character" w:customStyle="1" w:styleId="ft1873">
    <w:name w:val="ft1873"/>
    <w:basedOn w:val="a3"/>
    <w:uiPriority w:val="99"/>
    <w:qFormat/>
    <w:rsid w:val="006127F1"/>
    <w:rPr>
      <w:rFonts w:cs="Times New Roman"/>
    </w:rPr>
  </w:style>
  <w:style w:type="character" w:customStyle="1" w:styleId="ft1932">
    <w:name w:val="ft1932"/>
    <w:basedOn w:val="a3"/>
    <w:uiPriority w:val="99"/>
    <w:qFormat/>
    <w:rsid w:val="006127F1"/>
    <w:rPr>
      <w:rFonts w:cs="Times New Roman"/>
    </w:rPr>
  </w:style>
  <w:style w:type="character" w:customStyle="1" w:styleId="ft1995">
    <w:name w:val="ft1995"/>
    <w:basedOn w:val="a3"/>
    <w:uiPriority w:val="99"/>
    <w:qFormat/>
    <w:rsid w:val="006127F1"/>
    <w:rPr>
      <w:rFonts w:cs="Times New Roman"/>
    </w:rPr>
  </w:style>
  <w:style w:type="character" w:customStyle="1" w:styleId="ft2033">
    <w:name w:val="ft2033"/>
    <w:basedOn w:val="a3"/>
    <w:uiPriority w:val="99"/>
    <w:qFormat/>
    <w:rsid w:val="006127F1"/>
    <w:rPr>
      <w:rFonts w:cs="Times New Roman"/>
    </w:rPr>
  </w:style>
  <w:style w:type="character" w:customStyle="1" w:styleId="ft11943">
    <w:name w:val="ft11943"/>
    <w:basedOn w:val="a3"/>
    <w:uiPriority w:val="99"/>
    <w:qFormat/>
    <w:rsid w:val="006127F1"/>
    <w:rPr>
      <w:rFonts w:cs="Times New Roman"/>
    </w:rPr>
  </w:style>
  <w:style w:type="character" w:customStyle="1" w:styleId="ft12010">
    <w:name w:val="ft12010"/>
    <w:basedOn w:val="a3"/>
    <w:uiPriority w:val="99"/>
    <w:qFormat/>
    <w:rsid w:val="006127F1"/>
    <w:rPr>
      <w:rFonts w:cs="Times New Roman"/>
    </w:rPr>
  </w:style>
  <w:style w:type="character" w:customStyle="1" w:styleId="ft12050">
    <w:name w:val="ft12050"/>
    <w:basedOn w:val="a3"/>
    <w:uiPriority w:val="99"/>
    <w:qFormat/>
    <w:rsid w:val="006127F1"/>
    <w:rPr>
      <w:rFonts w:cs="Times New Roman"/>
    </w:rPr>
  </w:style>
  <w:style w:type="character" w:customStyle="1" w:styleId="ft12104">
    <w:name w:val="ft12104"/>
    <w:basedOn w:val="a3"/>
    <w:uiPriority w:val="99"/>
    <w:qFormat/>
    <w:rsid w:val="006127F1"/>
    <w:rPr>
      <w:rFonts w:cs="Times New Roman"/>
    </w:rPr>
  </w:style>
  <w:style w:type="character" w:customStyle="1" w:styleId="ft12139">
    <w:name w:val="ft12139"/>
    <w:basedOn w:val="a3"/>
    <w:uiPriority w:val="99"/>
    <w:qFormat/>
    <w:rsid w:val="006127F1"/>
    <w:rPr>
      <w:rFonts w:cs="Times New Roman"/>
    </w:rPr>
  </w:style>
  <w:style w:type="character" w:customStyle="1" w:styleId="ft12166">
    <w:name w:val="ft12166"/>
    <w:basedOn w:val="a3"/>
    <w:uiPriority w:val="99"/>
    <w:qFormat/>
    <w:rsid w:val="006127F1"/>
    <w:rPr>
      <w:rFonts w:cs="Times New Roman"/>
    </w:rPr>
  </w:style>
  <w:style w:type="character" w:customStyle="1" w:styleId="ft12184">
    <w:name w:val="ft12184"/>
    <w:basedOn w:val="a3"/>
    <w:uiPriority w:val="99"/>
    <w:qFormat/>
    <w:rsid w:val="006127F1"/>
    <w:rPr>
      <w:rFonts w:cs="Times New Roman"/>
    </w:rPr>
  </w:style>
  <w:style w:type="character" w:customStyle="1" w:styleId="ft12250">
    <w:name w:val="ft12250"/>
    <w:basedOn w:val="a3"/>
    <w:uiPriority w:val="99"/>
    <w:qFormat/>
    <w:rsid w:val="006127F1"/>
    <w:rPr>
      <w:rFonts w:cs="Times New Roman"/>
    </w:rPr>
  </w:style>
  <w:style w:type="character" w:customStyle="1" w:styleId="ft12278">
    <w:name w:val="ft12278"/>
    <w:basedOn w:val="a3"/>
    <w:uiPriority w:val="99"/>
    <w:qFormat/>
    <w:rsid w:val="006127F1"/>
    <w:rPr>
      <w:rFonts w:cs="Times New Roman"/>
    </w:rPr>
  </w:style>
  <w:style w:type="character" w:customStyle="1" w:styleId="ft12329">
    <w:name w:val="ft12329"/>
    <w:basedOn w:val="a3"/>
    <w:uiPriority w:val="99"/>
    <w:qFormat/>
    <w:rsid w:val="006127F1"/>
    <w:rPr>
      <w:rFonts w:cs="Times New Roman"/>
    </w:rPr>
  </w:style>
  <w:style w:type="character" w:customStyle="1" w:styleId="ft12373">
    <w:name w:val="ft12373"/>
    <w:basedOn w:val="a3"/>
    <w:uiPriority w:val="99"/>
    <w:qFormat/>
    <w:rsid w:val="006127F1"/>
    <w:rPr>
      <w:rFonts w:cs="Times New Roman"/>
    </w:rPr>
  </w:style>
  <w:style w:type="character" w:customStyle="1" w:styleId="ft12374">
    <w:name w:val="ft12374"/>
    <w:basedOn w:val="a3"/>
    <w:uiPriority w:val="99"/>
    <w:qFormat/>
    <w:rsid w:val="006127F1"/>
    <w:rPr>
      <w:rFonts w:cs="Times New Roman"/>
    </w:rPr>
  </w:style>
  <w:style w:type="character" w:customStyle="1" w:styleId="ft12429">
    <w:name w:val="ft12429"/>
    <w:basedOn w:val="a3"/>
    <w:uiPriority w:val="99"/>
    <w:qFormat/>
    <w:rsid w:val="006127F1"/>
    <w:rPr>
      <w:rFonts w:cs="Times New Roman"/>
    </w:rPr>
  </w:style>
  <w:style w:type="character" w:customStyle="1" w:styleId="ft12471">
    <w:name w:val="ft12471"/>
    <w:basedOn w:val="a3"/>
    <w:uiPriority w:val="99"/>
    <w:qFormat/>
    <w:rsid w:val="006127F1"/>
    <w:rPr>
      <w:rFonts w:cs="Times New Roman"/>
    </w:rPr>
  </w:style>
  <w:style w:type="character" w:customStyle="1" w:styleId="ft12500">
    <w:name w:val="ft12500"/>
    <w:basedOn w:val="a3"/>
    <w:uiPriority w:val="99"/>
    <w:qFormat/>
    <w:rsid w:val="006127F1"/>
    <w:rPr>
      <w:rFonts w:cs="Times New Roman"/>
    </w:rPr>
  </w:style>
  <w:style w:type="character" w:customStyle="1" w:styleId="ft12501">
    <w:name w:val="ft12501"/>
    <w:basedOn w:val="a3"/>
    <w:uiPriority w:val="99"/>
    <w:qFormat/>
    <w:rsid w:val="006127F1"/>
    <w:rPr>
      <w:rFonts w:cs="Times New Roman"/>
    </w:rPr>
  </w:style>
  <w:style w:type="character" w:customStyle="1" w:styleId="ft12561">
    <w:name w:val="ft12561"/>
    <w:basedOn w:val="a3"/>
    <w:uiPriority w:val="99"/>
    <w:qFormat/>
    <w:rsid w:val="006127F1"/>
    <w:rPr>
      <w:rFonts w:cs="Times New Roman"/>
    </w:rPr>
  </w:style>
  <w:style w:type="character" w:customStyle="1" w:styleId="ft12562">
    <w:name w:val="ft12562"/>
    <w:basedOn w:val="a3"/>
    <w:uiPriority w:val="99"/>
    <w:qFormat/>
    <w:rsid w:val="006127F1"/>
    <w:rPr>
      <w:rFonts w:cs="Times New Roman"/>
    </w:rPr>
  </w:style>
  <w:style w:type="character" w:customStyle="1" w:styleId="ft12589">
    <w:name w:val="ft12589"/>
    <w:basedOn w:val="a3"/>
    <w:uiPriority w:val="99"/>
    <w:qFormat/>
    <w:rsid w:val="006127F1"/>
    <w:rPr>
      <w:rFonts w:cs="Times New Roman"/>
    </w:rPr>
  </w:style>
  <w:style w:type="character" w:customStyle="1" w:styleId="ft12609">
    <w:name w:val="ft12609"/>
    <w:basedOn w:val="a3"/>
    <w:uiPriority w:val="99"/>
    <w:qFormat/>
    <w:rsid w:val="006127F1"/>
    <w:rPr>
      <w:rFonts w:cs="Times New Roman"/>
    </w:rPr>
  </w:style>
  <w:style w:type="character" w:customStyle="1" w:styleId="ft12670">
    <w:name w:val="ft12670"/>
    <w:basedOn w:val="a3"/>
    <w:uiPriority w:val="99"/>
    <w:qFormat/>
    <w:rsid w:val="006127F1"/>
    <w:rPr>
      <w:rFonts w:cs="Times New Roman"/>
    </w:rPr>
  </w:style>
  <w:style w:type="character" w:customStyle="1" w:styleId="ft12676">
    <w:name w:val="ft12676"/>
    <w:basedOn w:val="a3"/>
    <w:uiPriority w:val="99"/>
    <w:qFormat/>
    <w:rsid w:val="006127F1"/>
    <w:rPr>
      <w:rFonts w:cs="Times New Roman"/>
    </w:rPr>
  </w:style>
  <w:style w:type="character" w:customStyle="1" w:styleId="ft12686">
    <w:name w:val="ft12686"/>
    <w:basedOn w:val="a3"/>
    <w:uiPriority w:val="99"/>
    <w:qFormat/>
    <w:rsid w:val="006127F1"/>
    <w:rPr>
      <w:rFonts w:cs="Times New Roman"/>
    </w:rPr>
  </w:style>
  <w:style w:type="character" w:customStyle="1" w:styleId="ft12696">
    <w:name w:val="ft12696"/>
    <w:basedOn w:val="a3"/>
    <w:uiPriority w:val="99"/>
    <w:qFormat/>
    <w:rsid w:val="006127F1"/>
    <w:rPr>
      <w:rFonts w:cs="Times New Roman"/>
    </w:rPr>
  </w:style>
  <w:style w:type="character" w:customStyle="1" w:styleId="ft12701">
    <w:name w:val="ft12701"/>
    <w:basedOn w:val="a3"/>
    <w:uiPriority w:val="99"/>
    <w:qFormat/>
    <w:rsid w:val="006127F1"/>
    <w:rPr>
      <w:rFonts w:cs="Times New Roman"/>
    </w:rPr>
  </w:style>
  <w:style w:type="character" w:customStyle="1" w:styleId="ft12708">
    <w:name w:val="ft12708"/>
    <w:basedOn w:val="a3"/>
    <w:uiPriority w:val="99"/>
    <w:qFormat/>
    <w:rsid w:val="006127F1"/>
    <w:rPr>
      <w:rFonts w:cs="Times New Roman"/>
    </w:rPr>
  </w:style>
  <w:style w:type="character" w:customStyle="1" w:styleId="ft12715">
    <w:name w:val="ft12715"/>
    <w:basedOn w:val="a3"/>
    <w:uiPriority w:val="99"/>
    <w:qFormat/>
    <w:rsid w:val="006127F1"/>
    <w:rPr>
      <w:rFonts w:cs="Times New Roman"/>
    </w:rPr>
  </w:style>
  <w:style w:type="character" w:customStyle="1" w:styleId="ft12722">
    <w:name w:val="ft12722"/>
    <w:basedOn w:val="a3"/>
    <w:uiPriority w:val="99"/>
    <w:qFormat/>
    <w:rsid w:val="006127F1"/>
    <w:rPr>
      <w:rFonts w:cs="Times New Roman"/>
    </w:rPr>
  </w:style>
  <w:style w:type="character" w:customStyle="1" w:styleId="ft12787">
    <w:name w:val="ft12787"/>
    <w:basedOn w:val="a3"/>
    <w:uiPriority w:val="99"/>
    <w:qFormat/>
    <w:rsid w:val="006127F1"/>
    <w:rPr>
      <w:rFonts w:cs="Times New Roman"/>
    </w:rPr>
  </w:style>
  <w:style w:type="character" w:customStyle="1" w:styleId="ft12790">
    <w:name w:val="ft12790"/>
    <w:basedOn w:val="a3"/>
    <w:uiPriority w:val="99"/>
    <w:qFormat/>
    <w:rsid w:val="006127F1"/>
    <w:rPr>
      <w:rFonts w:cs="Times New Roman"/>
    </w:rPr>
  </w:style>
  <w:style w:type="character" w:customStyle="1" w:styleId="ft12850">
    <w:name w:val="ft12850"/>
    <w:basedOn w:val="a3"/>
    <w:uiPriority w:val="99"/>
    <w:qFormat/>
    <w:rsid w:val="006127F1"/>
    <w:rPr>
      <w:rFonts w:cs="Times New Roman"/>
    </w:rPr>
  </w:style>
  <w:style w:type="character" w:customStyle="1" w:styleId="ft12896">
    <w:name w:val="ft12896"/>
    <w:basedOn w:val="a3"/>
    <w:uiPriority w:val="99"/>
    <w:qFormat/>
    <w:rsid w:val="006127F1"/>
    <w:rPr>
      <w:rFonts w:cs="Times New Roman"/>
    </w:rPr>
  </w:style>
  <w:style w:type="character" w:customStyle="1" w:styleId="ft12942">
    <w:name w:val="ft12942"/>
    <w:basedOn w:val="a3"/>
    <w:uiPriority w:val="99"/>
    <w:qFormat/>
    <w:rsid w:val="006127F1"/>
    <w:rPr>
      <w:rFonts w:cs="Times New Roman"/>
    </w:rPr>
  </w:style>
  <w:style w:type="character" w:customStyle="1" w:styleId="ft12991">
    <w:name w:val="ft12991"/>
    <w:basedOn w:val="a3"/>
    <w:uiPriority w:val="99"/>
    <w:qFormat/>
    <w:rsid w:val="006127F1"/>
    <w:rPr>
      <w:rFonts w:cs="Times New Roman"/>
    </w:rPr>
  </w:style>
  <w:style w:type="character" w:customStyle="1" w:styleId="ft13046">
    <w:name w:val="ft13046"/>
    <w:basedOn w:val="a3"/>
    <w:uiPriority w:val="99"/>
    <w:qFormat/>
    <w:rsid w:val="006127F1"/>
    <w:rPr>
      <w:rFonts w:cs="Times New Roman"/>
    </w:rPr>
  </w:style>
  <w:style w:type="character" w:customStyle="1" w:styleId="ft13079">
    <w:name w:val="ft13079"/>
    <w:basedOn w:val="a3"/>
    <w:uiPriority w:val="99"/>
    <w:qFormat/>
    <w:rsid w:val="006127F1"/>
    <w:rPr>
      <w:rFonts w:cs="Times New Roman"/>
    </w:rPr>
  </w:style>
  <w:style w:type="character" w:customStyle="1" w:styleId="ft13129">
    <w:name w:val="ft13129"/>
    <w:basedOn w:val="a3"/>
    <w:uiPriority w:val="99"/>
    <w:qFormat/>
    <w:rsid w:val="006127F1"/>
    <w:rPr>
      <w:rFonts w:cs="Times New Roman"/>
    </w:rPr>
  </w:style>
  <w:style w:type="character" w:customStyle="1" w:styleId="ft13186">
    <w:name w:val="ft13186"/>
    <w:basedOn w:val="a3"/>
    <w:uiPriority w:val="99"/>
    <w:qFormat/>
    <w:rsid w:val="006127F1"/>
    <w:rPr>
      <w:rFonts w:cs="Times New Roman"/>
    </w:rPr>
  </w:style>
  <w:style w:type="character" w:customStyle="1" w:styleId="ft13226">
    <w:name w:val="ft13226"/>
    <w:basedOn w:val="a3"/>
    <w:uiPriority w:val="99"/>
    <w:qFormat/>
    <w:rsid w:val="006127F1"/>
    <w:rPr>
      <w:rFonts w:cs="Times New Roman"/>
    </w:rPr>
  </w:style>
  <w:style w:type="character" w:customStyle="1" w:styleId="ft13271">
    <w:name w:val="ft13271"/>
    <w:basedOn w:val="a3"/>
    <w:uiPriority w:val="99"/>
    <w:qFormat/>
    <w:rsid w:val="006127F1"/>
    <w:rPr>
      <w:rFonts w:cs="Times New Roman"/>
    </w:rPr>
  </w:style>
  <w:style w:type="character" w:customStyle="1" w:styleId="ft13309">
    <w:name w:val="ft13309"/>
    <w:basedOn w:val="a3"/>
    <w:uiPriority w:val="99"/>
    <w:qFormat/>
    <w:rsid w:val="006127F1"/>
    <w:rPr>
      <w:rFonts w:cs="Times New Roman"/>
    </w:rPr>
  </w:style>
  <w:style w:type="character" w:customStyle="1" w:styleId="ft13366">
    <w:name w:val="ft13366"/>
    <w:basedOn w:val="a3"/>
    <w:uiPriority w:val="99"/>
    <w:qFormat/>
    <w:rsid w:val="006127F1"/>
    <w:rPr>
      <w:rFonts w:cs="Times New Roman"/>
    </w:rPr>
  </w:style>
  <w:style w:type="character" w:customStyle="1" w:styleId="ft13418">
    <w:name w:val="ft13418"/>
    <w:basedOn w:val="a3"/>
    <w:uiPriority w:val="99"/>
    <w:qFormat/>
    <w:rsid w:val="006127F1"/>
    <w:rPr>
      <w:rFonts w:cs="Times New Roman"/>
    </w:rPr>
  </w:style>
  <w:style w:type="character" w:customStyle="1" w:styleId="ft13441">
    <w:name w:val="ft13441"/>
    <w:basedOn w:val="a3"/>
    <w:uiPriority w:val="99"/>
    <w:qFormat/>
    <w:rsid w:val="006127F1"/>
    <w:rPr>
      <w:rFonts w:cs="Times New Roman"/>
    </w:rPr>
  </w:style>
  <w:style w:type="character" w:customStyle="1" w:styleId="ft13487">
    <w:name w:val="ft13487"/>
    <w:basedOn w:val="a3"/>
    <w:uiPriority w:val="99"/>
    <w:qFormat/>
    <w:rsid w:val="006127F1"/>
    <w:rPr>
      <w:rFonts w:cs="Times New Roman"/>
    </w:rPr>
  </w:style>
  <w:style w:type="character" w:customStyle="1" w:styleId="ft13488">
    <w:name w:val="ft13488"/>
    <w:basedOn w:val="a3"/>
    <w:uiPriority w:val="99"/>
    <w:qFormat/>
    <w:rsid w:val="006127F1"/>
    <w:rPr>
      <w:rFonts w:cs="Times New Roman"/>
    </w:rPr>
  </w:style>
  <w:style w:type="character" w:customStyle="1" w:styleId="ft13494">
    <w:name w:val="ft13494"/>
    <w:basedOn w:val="a3"/>
    <w:uiPriority w:val="99"/>
    <w:qFormat/>
    <w:rsid w:val="006127F1"/>
    <w:rPr>
      <w:rFonts w:cs="Times New Roman"/>
    </w:rPr>
  </w:style>
  <w:style w:type="character" w:customStyle="1" w:styleId="ft13500">
    <w:name w:val="ft13500"/>
    <w:basedOn w:val="a3"/>
    <w:uiPriority w:val="99"/>
    <w:qFormat/>
    <w:rsid w:val="006127F1"/>
    <w:rPr>
      <w:rFonts w:cs="Times New Roman"/>
    </w:rPr>
  </w:style>
  <w:style w:type="character" w:customStyle="1" w:styleId="ft13505">
    <w:name w:val="ft13505"/>
    <w:basedOn w:val="a3"/>
    <w:uiPriority w:val="99"/>
    <w:qFormat/>
    <w:rsid w:val="006127F1"/>
    <w:rPr>
      <w:rFonts w:cs="Times New Roman"/>
    </w:rPr>
  </w:style>
  <w:style w:type="character" w:customStyle="1" w:styleId="ft13518">
    <w:name w:val="ft13518"/>
    <w:basedOn w:val="a3"/>
    <w:uiPriority w:val="99"/>
    <w:qFormat/>
    <w:rsid w:val="006127F1"/>
    <w:rPr>
      <w:rFonts w:cs="Times New Roman"/>
    </w:rPr>
  </w:style>
  <w:style w:type="character" w:customStyle="1" w:styleId="ft13525">
    <w:name w:val="ft13525"/>
    <w:basedOn w:val="a3"/>
    <w:uiPriority w:val="99"/>
    <w:qFormat/>
    <w:rsid w:val="006127F1"/>
    <w:rPr>
      <w:rFonts w:cs="Times New Roman"/>
    </w:rPr>
  </w:style>
  <w:style w:type="character" w:customStyle="1" w:styleId="ft13537">
    <w:name w:val="ft13537"/>
    <w:basedOn w:val="a3"/>
    <w:uiPriority w:val="99"/>
    <w:qFormat/>
    <w:rsid w:val="006127F1"/>
    <w:rPr>
      <w:rFonts w:cs="Times New Roman"/>
    </w:rPr>
  </w:style>
  <w:style w:type="character" w:customStyle="1" w:styleId="ft13542">
    <w:name w:val="ft13542"/>
    <w:basedOn w:val="a3"/>
    <w:uiPriority w:val="99"/>
    <w:qFormat/>
    <w:rsid w:val="006127F1"/>
    <w:rPr>
      <w:rFonts w:cs="Times New Roman"/>
    </w:rPr>
  </w:style>
  <w:style w:type="character" w:customStyle="1" w:styleId="ft13555">
    <w:name w:val="ft13555"/>
    <w:basedOn w:val="a3"/>
    <w:uiPriority w:val="99"/>
    <w:qFormat/>
    <w:rsid w:val="006127F1"/>
    <w:rPr>
      <w:rFonts w:cs="Times New Roman"/>
    </w:rPr>
  </w:style>
  <w:style w:type="character" w:customStyle="1" w:styleId="ft13563">
    <w:name w:val="ft13563"/>
    <w:basedOn w:val="a3"/>
    <w:uiPriority w:val="99"/>
    <w:qFormat/>
    <w:rsid w:val="006127F1"/>
    <w:rPr>
      <w:rFonts w:cs="Times New Roman"/>
    </w:rPr>
  </w:style>
  <w:style w:type="character" w:customStyle="1" w:styleId="ft13566">
    <w:name w:val="ft13566"/>
    <w:basedOn w:val="a3"/>
    <w:uiPriority w:val="99"/>
    <w:qFormat/>
    <w:rsid w:val="006127F1"/>
    <w:rPr>
      <w:rFonts w:cs="Times New Roman"/>
    </w:rPr>
  </w:style>
  <w:style w:type="character" w:customStyle="1" w:styleId="ft13578">
    <w:name w:val="ft13578"/>
    <w:basedOn w:val="a3"/>
    <w:uiPriority w:val="99"/>
    <w:qFormat/>
    <w:rsid w:val="006127F1"/>
    <w:rPr>
      <w:rFonts w:cs="Times New Roman"/>
    </w:rPr>
  </w:style>
  <w:style w:type="character" w:customStyle="1" w:styleId="ft13580">
    <w:name w:val="ft13580"/>
    <w:basedOn w:val="a3"/>
    <w:uiPriority w:val="99"/>
    <w:qFormat/>
    <w:rsid w:val="006127F1"/>
    <w:rPr>
      <w:rFonts w:cs="Times New Roman"/>
    </w:rPr>
  </w:style>
  <w:style w:type="character" w:customStyle="1" w:styleId="ft13588">
    <w:name w:val="ft13588"/>
    <w:basedOn w:val="a3"/>
    <w:uiPriority w:val="99"/>
    <w:qFormat/>
    <w:rsid w:val="006127F1"/>
    <w:rPr>
      <w:rFonts w:cs="Times New Roman"/>
    </w:rPr>
  </w:style>
  <w:style w:type="character" w:customStyle="1" w:styleId="ft13644">
    <w:name w:val="ft13644"/>
    <w:basedOn w:val="a3"/>
    <w:uiPriority w:val="99"/>
    <w:qFormat/>
    <w:rsid w:val="006127F1"/>
    <w:rPr>
      <w:rFonts w:cs="Times New Roman"/>
    </w:rPr>
  </w:style>
  <w:style w:type="character" w:customStyle="1" w:styleId="ft13668">
    <w:name w:val="ft13668"/>
    <w:basedOn w:val="a3"/>
    <w:uiPriority w:val="99"/>
    <w:qFormat/>
    <w:rsid w:val="006127F1"/>
    <w:rPr>
      <w:rFonts w:cs="Times New Roman"/>
    </w:rPr>
  </w:style>
  <w:style w:type="character" w:customStyle="1" w:styleId="ft13712">
    <w:name w:val="ft13712"/>
    <w:basedOn w:val="a3"/>
    <w:uiPriority w:val="99"/>
    <w:qFormat/>
    <w:rsid w:val="006127F1"/>
    <w:rPr>
      <w:rFonts w:cs="Times New Roman"/>
    </w:rPr>
  </w:style>
  <w:style w:type="character" w:customStyle="1" w:styleId="ft13768">
    <w:name w:val="ft13768"/>
    <w:basedOn w:val="a3"/>
    <w:uiPriority w:val="99"/>
    <w:qFormat/>
    <w:rsid w:val="006127F1"/>
    <w:rPr>
      <w:rFonts w:cs="Times New Roman"/>
    </w:rPr>
  </w:style>
  <w:style w:type="character" w:customStyle="1" w:styleId="ft13810">
    <w:name w:val="ft13810"/>
    <w:basedOn w:val="a3"/>
    <w:uiPriority w:val="99"/>
    <w:qFormat/>
    <w:rsid w:val="006127F1"/>
    <w:rPr>
      <w:rFonts w:cs="Times New Roman"/>
    </w:rPr>
  </w:style>
  <w:style w:type="character" w:customStyle="1" w:styleId="ft13834">
    <w:name w:val="ft13834"/>
    <w:basedOn w:val="a3"/>
    <w:uiPriority w:val="99"/>
    <w:qFormat/>
    <w:rsid w:val="006127F1"/>
    <w:rPr>
      <w:rFonts w:cs="Times New Roman"/>
    </w:rPr>
  </w:style>
  <w:style w:type="character" w:customStyle="1" w:styleId="ft13885">
    <w:name w:val="ft13885"/>
    <w:basedOn w:val="a3"/>
    <w:uiPriority w:val="99"/>
    <w:qFormat/>
    <w:rsid w:val="006127F1"/>
    <w:rPr>
      <w:rFonts w:cs="Times New Roman"/>
    </w:rPr>
  </w:style>
  <w:style w:type="paragraph" w:customStyle="1" w:styleId="TimesNewRoman">
    <w:name w:val="Стиль Основной текст + Times New Roman по ширине Первая строка:  ..."/>
    <w:basedOn w:val="aff1"/>
    <w:uiPriority w:val="99"/>
    <w:qFormat/>
    <w:rsid w:val="006127F1"/>
    <w:pPr>
      <w:spacing w:line="240" w:lineRule="auto"/>
      <w:ind w:firstLine="720"/>
      <w:jc w:val="both"/>
    </w:pPr>
  </w:style>
  <w:style w:type="character" w:customStyle="1" w:styleId="afffff2">
    <w:name w:val="Оглавление"/>
    <w:uiPriority w:val="99"/>
    <w:qFormat/>
    <w:rsid w:val="006127F1"/>
    <w:rPr>
      <w:rFonts w:ascii="Times New Roman" w:hAnsi="Times New Roman"/>
      <w:b/>
      <w:i/>
      <w:sz w:val="28"/>
    </w:rPr>
  </w:style>
  <w:style w:type="character" w:customStyle="1" w:styleId="postbody">
    <w:name w:val="postbody"/>
    <w:basedOn w:val="a3"/>
    <w:uiPriority w:val="99"/>
    <w:qFormat/>
    <w:rsid w:val="006127F1"/>
    <w:rPr>
      <w:rFonts w:cs="Times New Roman"/>
    </w:rPr>
  </w:style>
  <w:style w:type="character" w:customStyle="1" w:styleId="FontStyle41">
    <w:name w:val="Font Style41"/>
    <w:uiPriority w:val="99"/>
    <w:qFormat/>
    <w:rsid w:val="006127F1"/>
    <w:rPr>
      <w:rFonts w:ascii="Times New Roman" w:hAnsi="Times New Roman"/>
      <w:sz w:val="22"/>
    </w:rPr>
  </w:style>
  <w:style w:type="paragraph" w:customStyle="1" w:styleId="Style34">
    <w:name w:val="Style34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character" w:customStyle="1" w:styleId="submenu-table">
    <w:name w:val="submenu-table"/>
    <w:uiPriority w:val="99"/>
    <w:qFormat/>
    <w:rsid w:val="006127F1"/>
  </w:style>
  <w:style w:type="character" w:customStyle="1" w:styleId="Heading2Char1">
    <w:name w:val="Heading 2 Char1"/>
    <w:uiPriority w:val="99"/>
    <w:locked/>
    <w:rsid w:val="006127F1"/>
    <w:rPr>
      <w:rFonts w:ascii="Times New Roman" w:hAnsi="Times New Roman"/>
      <w:sz w:val="24"/>
    </w:rPr>
  </w:style>
  <w:style w:type="character" w:customStyle="1" w:styleId="FontStyle48">
    <w:name w:val="Font Style48"/>
    <w:uiPriority w:val="99"/>
    <w:qFormat/>
    <w:rsid w:val="006127F1"/>
    <w:rPr>
      <w:rFonts w:ascii="Times New Roman" w:hAnsi="Times New Roman"/>
      <w:i/>
      <w:sz w:val="18"/>
    </w:rPr>
  </w:style>
  <w:style w:type="paragraph" w:customStyle="1" w:styleId="1f8">
    <w:name w:val="Стиль Заголовок 1 + все прописные"/>
    <w:basedOn w:val="10"/>
    <w:uiPriority w:val="99"/>
    <w:qFormat/>
    <w:rsid w:val="006127F1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left="360" w:hanging="360"/>
      <w:jc w:val="left"/>
    </w:pPr>
    <w:rPr>
      <w:rFonts w:ascii="Arial" w:hAnsi="Arial"/>
      <w:b/>
      <w:bCs/>
      <w:sz w:val="32"/>
      <w:szCs w:val="32"/>
    </w:rPr>
  </w:style>
  <w:style w:type="paragraph" w:customStyle="1" w:styleId="Style13">
    <w:name w:val="Style13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51">
    <w:name w:val="Font Style51"/>
    <w:uiPriority w:val="99"/>
    <w:qFormat/>
    <w:rsid w:val="006127F1"/>
    <w:rPr>
      <w:rFonts w:ascii="Times New Roman" w:hAnsi="Times New Roman"/>
      <w:b/>
      <w:sz w:val="18"/>
    </w:rPr>
  </w:style>
  <w:style w:type="character" w:customStyle="1" w:styleId="FontStyle75">
    <w:name w:val="Font Style75"/>
    <w:uiPriority w:val="99"/>
    <w:qFormat/>
    <w:rsid w:val="006127F1"/>
    <w:rPr>
      <w:rFonts w:ascii="Times New Roman" w:hAnsi="Times New Roman"/>
      <w:b/>
      <w:sz w:val="16"/>
    </w:rPr>
  </w:style>
  <w:style w:type="character" w:customStyle="1" w:styleId="FontStyle56">
    <w:name w:val="Font Style56"/>
    <w:uiPriority w:val="99"/>
    <w:qFormat/>
    <w:rsid w:val="006127F1"/>
    <w:rPr>
      <w:rFonts w:ascii="Times New Roman" w:hAnsi="Times New Roman"/>
      <w:b/>
      <w:spacing w:val="-10"/>
      <w:sz w:val="18"/>
    </w:rPr>
  </w:style>
  <w:style w:type="character" w:customStyle="1" w:styleId="FontStyle57">
    <w:name w:val="Font Style57"/>
    <w:uiPriority w:val="99"/>
    <w:qFormat/>
    <w:rsid w:val="006127F1"/>
    <w:rPr>
      <w:rFonts w:ascii="Times New Roman" w:hAnsi="Times New Roman"/>
      <w:b/>
      <w:spacing w:val="-10"/>
      <w:sz w:val="22"/>
    </w:rPr>
  </w:style>
  <w:style w:type="character" w:customStyle="1" w:styleId="FontStyle59">
    <w:name w:val="Font Style59"/>
    <w:uiPriority w:val="99"/>
    <w:qFormat/>
    <w:rsid w:val="006127F1"/>
    <w:rPr>
      <w:rFonts w:ascii="Candara" w:hAnsi="Candara"/>
      <w:b/>
      <w:i/>
      <w:sz w:val="16"/>
    </w:rPr>
  </w:style>
  <w:style w:type="character" w:customStyle="1" w:styleId="afffff3">
    <w:name w:val="Выделенный"/>
    <w:uiPriority w:val="99"/>
    <w:qFormat/>
    <w:rsid w:val="006127F1"/>
    <w:rPr>
      <w:b/>
      <w:lang w:val="ru-RU" w:eastAsia="ru-RU"/>
    </w:rPr>
  </w:style>
  <w:style w:type="character" w:customStyle="1" w:styleId="1f9">
    <w:name w:val="Слабое выделение1"/>
    <w:basedOn w:val="a3"/>
    <w:uiPriority w:val="99"/>
    <w:qFormat/>
    <w:rsid w:val="006127F1"/>
    <w:rPr>
      <w:rFonts w:cs="Times New Roman"/>
      <w:i/>
      <w:color w:val="808080"/>
    </w:rPr>
  </w:style>
  <w:style w:type="paragraph" w:customStyle="1" w:styleId="1fa">
    <w:name w:val="стиль1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textcopy">
    <w:name w:val="textcopy"/>
    <w:basedOn w:val="a3"/>
    <w:uiPriority w:val="99"/>
    <w:qFormat/>
    <w:rsid w:val="006127F1"/>
    <w:rPr>
      <w:rFonts w:cs="Times New Roman"/>
    </w:rPr>
  </w:style>
  <w:style w:type="paragraph" w:customStyle="1" w:styleId="2Arial">
    <w:name w:val="Стиль Заголовок 2 + Arial"/>
    <w:basedOn w:val="20"/>
    <w:uiPriority w:val="99"/>
    <w:qFormat/>
    <w:rsid w:val="006127F1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ind w:left="792" w:hanging="432"/>
      <w:jc w:val="left"/>
    </w:pPr>
    <w:rPr>
      <w:rFonts w:ascii="Arial" w:hAnsi="Arial"/>
      <w:b/>
      <w:bCs/>
      <w:kern w:val="32"/>
      <w:sz w:val="24"/>
      <w:szCs w:val="28"/>
    </w:rPr>
  </w:style>
  <w:style w:type="paragraph" w:customStyle="1" w:styleId="11d">
    <w:name w:val="Заголовок 1.1"/>
    <w:basedOn w:val="a2"/>
    <w:uiPriority w:val="99"/>
    <w:qFormat/>
    <w:rsid w:val="006127F1"/>
    <w:pPr>
      <w:widowControl/>
      <w:shd w:val="clear" w:color="auto" w:fill="FFFFFF"/>
      <w:snapToGrid/>
      <w:spacing w:before="240" w:after="60"/>
    </w:pPr>
    <w:rPr>
      <w:rFonts w:ascii="Arial" w:eastAsia="Times New Roman" w:hAnsi="Arial"/>
      <w:b/>
      <w:bCs/>
      <w:sz w:val="32"/>
    </w:rPr>
  </w:style>
  <w:style w:type="paragraph" w:customStyle="1" w:styleId="ConsNormal">
    <w:name w:val="ConsNormal"/>
    <w:link w:val="ConsNormal0"/>
    <w:uiPriority w:val="99"/>
    <w:qFormat/>
    <w:rsid w:val="006127F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style21">
    <w:name w:val="style21"/>
    <w:uiPriority w:val="99"/>
    <w:qFormat/>
    <w:rsid w:val="006127F1"/>
  </w:style>
  <w:style w:type="paragraph" w:customStyle="1" w:styleId="justify2">
    <w:name w:val="justify2"/>
    <w:basedOn w:val="a2"/>
    <w:uiPriority w:val="99"/>
    <w:qFormat/>
    <w:rsid w:val="006127F1"/>
    <w:pPr>
      <w:widowControl/>
      <w:snapToGrid/>
      <w:spacing w:beforeAutospacing="1" w:afterAutospacing="1"/>
      <w:ind w:firstLine="600"/>
      <w:jc w:val="both"/>
    </w:pPr>
    <w:rPr>
      <w:rFonts w:ascii="Arial Unicode MS" w:eastAsia="Times New Roman" w:cs="Arial Unicode MS"/>
      <w:szCs w:val="24"/>
    </w:rPr>
  </w:style>
  <w:style w:type="paragraph" w:customStyle="1" w:styleId="H5">
    <w:name w:val="H5"/>
    <w:basedOn w:val="a2"/>
    <w:next w:val="a2"/>
    <w:uiPriority w:val="99"/>
    <w:qFormat/>
    <w:rsid w:val="006127F1"/>
    <w:pPr>
      <w:keepNext/>
      <w:widowControl/>
      <w:outlineLvl w:val="5"/>
    </w:pPr>
    <w:rPr>
      <w:rFonts w:eastAsia="Times New Roman"/>
      <w:b/>
      <w:sz w:val="20"/>
    </w:rPr>
  </w:style>
  <w:style w:type="character" w:customStyle="1" w:styleId="3d">
    <w:name w:val="Знак Знак Знак3"/>
    <w:uiPriority w:val="99"/>
    <w:qFormat/>
    <w:rsid w:val="006127F1"/>
    <w:rPr>
      <w:rFonts w:ascii="Times New Roman" w:hAnsi="Times New Roman"/>
      <w:b/>
      <w:caps/>
      <w:sz w:val="28"/>
    </w:rPr>
  </w:style>
  <w:style w:type="character" w:customStyle="1" w:styleId="FontStyle185">
    <w:name w:val="Font Style185"/>
    <w:uiPriority w:val="99"/>
    <w:qFormat/>
    <w:rsid w:val="006127F1"/>
    <w:rPr>
      <w:rFonts w:ascii="Times New Roman" w:hAnsi="Times New Roman"/>
      <w:sz w:val="18"/>
    </w:rPr>
  </w:style>
  <w:style w:type="character" w:customStyle="1" w:styleId="FontStyle179">
    <w:name w:val="Font Style179"/>
    <w:uiPriority w:val="99"/>
    <w:qFormat/>
    <w:rsid w:val="006127F1"/>
    <w:rPr>
      <w:rFonts w:ascii="Times New Roman" w:hAnsi="Times New Roman"/>
      <w:i/>
      <w:sz w:val="18"/>
    </w:rPr>
  </w:style>
  <w:style w:type="paragraph" w:customStyle="1" w:styleId="Style66">
    <w:name w:val="Style66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71">
    <w:name w:val="Style71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 w:line="250" w:lineRule="exact"/>
      <w:ind w:firstLine="302"/>
      <w:jc w:val="both"/>
    </w:pPr>
    <w:rPr>
      <w:rFonts w:eastAsia="Times New Roman"/>
      <w:szCs w:val="24"/>
    </w:rPr>
  </w:style>
  <w:style w:type="character" w:customStyle="1" w:styleId="FontStyle266">
    <w:name w:val="Font Style266"/>
    <w:uiPriority w:val="99"/>
    <w:qFormat/>
    <w:rsid w:val="006127F1"/>
    <w:rPr>
      <w:rFonts w:ascii="Times New Roman" w:hAnsi="Times New Roman"/>
      <w:sz w:val="18"/>
    </w:rPr>
  </w:style>
  <w:style w:type="character" w:customStyle="1" w:styleId="FontStyle267">
    <w:name w:val="Font Style267"/>
    <w:uiPriority w:val="99"/>
    <w:qFormat/>
    <w:rsid w:val="006127F1"/>
    <w:rPr>
      <w:rFonts w:ascii="Times New Roman" w:hAnsi="Times New Roman"/>
      <w:i/>
      <w:sz w:val="18"/>
    </w:rPr>
  </w:style>
  <w:style w:type="character" w:customStyle="1" w:styleId="FontStyle202">
    <w:name w:val="Font Style202"/>
    <w:uiPriority w:val="99"/>
    <w:qFormat/>
    <w:rsid w:val="006127F1"/>
    <w:rPr>
      <w:rFonts w:ascii="Times New Roman" w:hAnsi="Times New Roman"/>
      <w:sz w:val="18"/>
    </w:rPr>
  </w:style>
  <w:style w:type="character" w:customStyle="1" w:styleId="FontStyle564">
    <w:name w:val="Font Style564"/>
    <w:uiPriority w:val="99"/>
    <w:qFormat/>
    <w:rsid w:val="006127F1"/>
    <w:rPr>
      <w:rFonts w:ascii="Times New Roman" w:hAnsi="Times New Roman"/>
      <w:sz w:val="20"/>
    </w:rPr>
  </w:style>
  <w:style w:type="character" w:customStyle="1" w:styleId="FontStyle592">
    <w:name w:val="Font Style592"/>
    <w:uiPriority w:val="99"/>
    <w:qFormat/>
    <w:rsid w:val="006127F1"/>
    <w:rPr>
      <w:rFonts w:ascii="Franklin Gothic Medium Cond" w:hAnsi="Franklin Gothic Medium Cond"/>
      <w:i/>
      <w:spacing w:val="30"/>
      <w:sz w:val="20"/>
    </w:rPr>
  </w:style>
  <w:style w:type="character" w:customStyle="1" w:styleId="FontStyle563">
    <w:name w:val="Font Style563"/>
    <w:uiPriority w:val="99"/>
    <w:qFormat/>
    <w:rsid w:val="006127F1"/>
    <w:rPr>
      <w:rFonts w:ascii="Times New Roman" w:hAnsi="Times New Roman"/>
      <w:b/>
      <w:sz w:val="20"/>
    </w:rPr>
  </w:style>
  <w:style w:type="paragraph" w:customStyle="1" w:styleId="Style113">
    <w:name w:val="Style113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134">
    <w:name w:val="Font Style134"/>
    <w:uiPriority w:val="99"/>
    <w:qFormat/>
    <w:rsid w:val="006127F1"/>
    <w:rPr>
      <w:rFonts w:ascii="Times New Roman" w:hAnsi="Times New Roman"/>
      <w:b/>
      <w:sz w:val="18"/>
    </w:rPr>
  </w:style>
  <w:style w:type="character" w:customStyle="1" w:styleId="textcop1">
    <w:name w:val="textcop1"/>
    <w:uiPriority w:val="99"/>
    <w:qFormat/>
    <w:rsid w:val="006127F1"/>
    <w:rPr>
      <w:rFonts w:ascii="Arial" w:hAnsi="Arial"/>
      <w:color w:val="000000"/>
      <w:sz w:val="20"/>
    </w:rPr>
  </w:style>
  <w:style w:type="character" w:customStyle="1" w:styleId="hl1">
    <w:name w:val="hl1"/>
    <w:uiPriority w:val="99"/>
    <w:qFormat/>
    <w:rsid w:val="006127F1"/>
    <w:rPr>
      <w:color w:val="4682B4"/>
    </w:rPr>
  </w:style>
  <w:style w:type="character" w:customStyle="1" w:styleId="b1">
    <w:name w:val="b1"/>
    <w:uiPriority w:val="99"/>
    <w:qFormat/>
    <w:rsid w:val="006127F1"/>
    <w:rPr>
      <w:b/>
    </w:rPr>
  </w:style>
  <w:style w:type="character" w:customStyle="1" w:styleId="FontStyle201">
    <w:name w:val="Font Style201"/>
    <w:uiPriority w:val="99"/>
    <w:qFormat/>
    <w:rsid w:val="006127F1"/>
    <w:rPr>
      <w:rFonts w:ascii="Times New Roman" w:hAnsi="Times New Roman"/>
      <w:sz w:val="26"/>
    </w:rPr>
  </w:style>
  <w:style w:type="paragraph" w:customStyle="1" w:styleId="Style12">
    <w:name w:val="Style12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">
    <w:name w:val="Style4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 w:line="235" w:lineRule="exact"/>
      <w:jc w:val="center"/>
    </w:pPr>
    <w:rPr>
      <w:rFonts w:eastAsia="Times New Roman"/>
      <w:szCs w:val="24"/>
    </w:rPr>
  </w:style>
  <w:style w:type="character" w:customStyle="1" w:styleId="251">
    <w:name w:val="Знак Знак25"/>
    <w:uiPriority w:val="99"/>
    <w:qFormat/>
    <w:rsid w:val="006127F1"/>
    <w:rPr>
      <w:rFonts w:ascii="Times New Roman" w:hAnsi="Times New Roman"/>
      <w:b/>
      <w:sz w:val="28"/>
    </w:rPr>
  </w:style>
  <w:style w:type="character" w:customStyle="1" w:styleId="222">
    <w:name w:val="Знак Знак22"/>
    <w:uiPriority w:val="99"/>
    <w:qFormat/>
    <w:rsid w:val="006127F1"/>
    <w:rPr>
      <w:rFonts w:ascii="Times New Roman" w:hAnsi="Times New Roman"/>
      <w:sz w:val="24"/>
    </w:rPr>
  </w:style>
  <w:style w:type="character" w:customStyle="1" w:styleId="200">
    <w:name w:val="Знак Знак20"/>
    <w:uiPriority w:val="99"/>
    <w:qFormat/>
    <w:rsid w:val="006127F1"/>
    <w:rPr>
      <w:rFonts w:ascii="Arial" w:hAnsi="Arial"/>
      <w:sz w:val="22"/>
    </w:rPr>
  </w:style>
  <w:style w:type="character" w:customStyle="1" w:styleId="191">
    <w:name w:val="Знак Знак19"/>
    <w:uiPriority w:val="99"/>
    <w:qFormat/>
    <w:rsid w:val="006127F1"/>
    <w:rPr>
      <w:rFonts w:ascii="Times New Roman" w:hAnsi="Times New Roman"/>
      <w:sz w:val="16"/>
      <w:lang w:eastAsia="ru-RU"/>
    </w:rPr>
  </w:style>
  <w:style w:type="character" w:customStyle="1" w:styleId="181">
    <w:name w:val="Знак Знак18"/>
    <w:uiPriority w:val="99"/>
    <w:qFormat/>
    <w:rsid w:val="006127F1"/>
    <w:rPr>
      <w:rFonts w:ascii="Courier New" w:hAnsi="Courier New"/>
    </w:rPr>
  </w:style>
  <w:style w:type="character" w:customStyle="1" w:styleId="171">
    <w:name w:val="Знак Знак17"/>
    <w:uiPriority w:val="99"/>
    <w:qFormat/>
    <w:rsid w:val="006127F1"/>
    <w:rPr>
      <w:rFonts w:ascii="Times New Roman" w:hAnsi="Times New Roman"/>
      <w:sz w:val="24"/>
    </w:rPr>
  </w:style>
  <w:style w:type="character" w:customStyle="1" w:styleId="SubtitleChar">
    <w:name w:val="Subtitle Char"/>
    <w:basedOn w:val="a3"/>
    <w:uiPriority w:val="99"/>
    <w:qFormat/>
    <w:locked/>
    <w:rsid w:val="006127F1"/>
    <w:rPr>
      <w:rFonts w:ascii="Cambria" w:hAnsi="Cambria" w:cs="Times New Roman"/>
      <w:i/>
      <w:color w:val="4F81BD"/>
      <w:spacing w:val="15"/>
      <w:sz w:val="24"/>
    </w:rPr>
  </w:style>
  <w:style w:type="paragraph" w:customStyle="1" w:styleId="mane">
    <w:name w:val="mane"/>
    <w:uiPriority w:val="99"/>
    <w:qFormat/>
    <w:rsid w:val="006127F1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PragmaticaCTT" w:eastAsia="Times New Roman" w:hAnsi="PragmaticaCTT" w:cs="PragmaticaCTT"/>
      <w:spacing w:val="-15"/>
      <w:sz w:val="18"/>
      <w:szCs w:val="18"/>
      <w:lang w:eastAsia="ru-RU"/>
    </w:rPr>
  </w:style>
  <w:style w:type="character" w:customStyle="1" w:styleId="BodyTextFirstIndent2Char">
    <w:name w:val="Body Text First Indent 2 Char"/>
    <w:basedOn w:val="BodyTextIndentChar2"/>
    <w:uiPriority w:val="99"/>
    <w:qFormat/>
    <w:locked/>
    <w:rsid w:val="006127F1"/>
    <w:rPr>
      <w:rFonts w:ascii="PragmaticaCTT" w:hAnsi="PragmaticaCTT" w:cs="Arial"/>
      <w:b/>
      <w:bCs/>
      <w:kern w:val="32"/>
      <w:sz w:val="32"/>
      <w:szCs w:val="32"/>
      <w:lang w:eastAsia="ru-RU"/>
    </w:rPr>
  </w:style>
  <w:style w:type="paragraph" w:customStyle="1" w:styleId="Iniiaiieoaenonionooiii3">
    <w:name w:val="Iniiaiie oaeno n ionooiii 3"/>
    <w:basedOn w:val="a2"/>
    <w:uiPriority w:val="99"/>
    <w:qFormat/>
    <w:rsid w:val="006127F1"/>
    <w:pPr>
      <w:overflowPunct w:val="0"/>
      <w:autoSpaceDE w:val="0"/>
      <w:autoSpaceDN w:val="0"/>
      <w:adjustRightInd w:val="0"/>
      <w:snapToGrid/>
      <w:spacing w:before="0" w:after="0" w:line="220" w:lineRule="atLeast"/>
      <w:ind w:firstLine="440"/>
    </w:pPr>
    <w:rPr>
      <w:rFonts w:eastAsia="Times New Roman"/>
      <w:sz w:val="32"/>
    </w:rPr>
  </w:style>
  <w:style w:type="paragraph" w:customStyle="1" w:styleId="aoeao">
    <w:name w:val="aoeao"/>
    <w:basedOn w:val="a2"/>
    <w:uiPriority w:val="99"/>
    <w:qFormat/>
    <w:rsid w:val="006127F1"/>
    <w:pPr>
      <w:overflowPunct w:val="0"/>
      <w:autoSpaceDE w:val="0"/>
      <w:autoSpaceDN w:val="0"/>
      <w:adjustRightInd w:val="0"/>
      <w:snapToGrid/>
      <w:spacing w:before="0" w:after="0" w:line="240" w:lineRule="exact"/>
      <w:ind w:left="397" w:hanging="397"/>
      <w:jc w:val="both"/>
    </w:pPr>
    <w:rPr>
      <w:rFonts w:ascii="TimesET" w:eastAsia="Times New Roman" w:hAnsi="TimesET"/>
      <w:kern w:val="28"/>
      <w:sz w:val="20"/>
    </w:rPr>
  </w:style>
  <w:style w:type="paragraph" w:customStyle="1" w:styleId="auiue">
    <w:name w:val="au?iue"/>
    <w:uiPriority w:val="99"/>
    <w:qFormat/>
    <w:rsid w:val="006127F1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Iauiue">
    <w:name w:val="Iau?iue"/>
    <w:uiPriority w:val="99"/>
    <w:qFormat/>
    <w:rsid w:val="006127F1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en">
    <w:name w:val="?en"/>
    <w:basedOn w:val="a2"/>
    <w:uiPriority w:val="99"/>
    <w:qFormat/>
    <w:rsid w:val="006127F1"/>
    <w:pPr>
      <w:overflowPunct w:val="0"/>
      <w:autoSpaceDE w:val="0"/>
      <w:autoSpaceDN w:val="0"/>
      <w:adjustRightInd w:val="0"/>
      <w:snapToGrid/>
      <w:spacing w:before="120" w:after="120"/>
      <w:jc w:val="center"/>
      <w:textAlignment w:val="baseline"/>
    </w:pPr>
    <w:rPr>
      <w:rFonts w:ascii="TimesET" w:eastAsia="Times New Roman" w:hAnsi="TimesET"/>
      <w:i/>
      <w:sz w:val="18"/>
    </w:rPr>
  </w:style>
  <w:style w:type="paragraph" w:customStyle="1" w:styleId="142">
    <w:name w:val="Стиль 14 пт По ширине"/>
    <w:basedOn w:val="a2"/>
    <w:qFormat/>
    <w:rsid w:val="006127F1"/>
    <w:pPr>
      <w:widowControl/>
      <w:snapToGrid/>
      <w:spacing w:before="0" w:after="0"/>
      <w:jc w:val="both"/>
    </w:pPr>
    <w:rPr>
      <w:rFonts w:eastAsia="Times New Roman"/>
      <w:sz w:val="28"/>
    </w:rPr>
  </w:style>
  <w:style w:type="character" w:customStyle="1" w:styleId="BalloonTextChar">
    <w:name w:val="Balloon Text Char"/>
    <w:basedOn w:val="a3"/>
    <w:uiPriority w:val="99"/>
    <w:qFormat/>
    <w:locked/>
    <w:rsid w:val="006127F1"/>
    <w:rPr>
      <w:rFonts w:ascii="Tahoma" w:hAnsi="Tahoma" w:cs="Times New Roman"/>
      <w:sz w:val="16"/>
    </w:rPr>
  </w:style>
  <w:style w:type="paragraph" w:customStyle="1" w:styleId="1fb">
    <w:name w:val="абзац1"/>
    <w:basedOn w:val="a2"/>
    <w:uiPriority w:val="99"/>
    <w:qFormat/>
    <w:rsid w:val="006127F1"/>
    <w:pPr>
      <w:tabs>
        <w:tab w:val="left" w:pos="1152"/>
      </w:tabs>
      <w:snapToGrid/>
      <w:spacing w:before="0" w:after="0"/>
      <w:ind w:firstLine="431"/>
    </w:pPr>
    <w:rPr>
      <w:rFonts w:ascii="Courier New" w:eastAsia="Times New Roman" w:hAnsi="Courier New"/>
      <w:sz w:val="20"/>
    </w:rPr>
  </w:style>
  <w:style w:type="paragraph" w:customStyle="1" w:styleId="45">
    <w:name w:val="Стиль4"/>
    <w:basedOn w:val="2a"/>
    <w:uiPriority w:val="99"/>
    <w:qFormat/>
    <w:rsid w:val="006127F1"/>
    <w:pPr>
      <w:tabs>
        <w:tab w:val="clear" w:pos="643"/>
        <w:tab w:val="left" w:pos="703"/>
      </w:tabs>
      <w:ind w:left="0" w:firstLine="0"/>
      <w:contextualSpacing w:val="0"/>
    </w:pPr>
    <w:rPr>
      <w:sz w:val="20"/>
      <w:szCs w:val="20"/>
    </w:rPr>
  </w:style>
  <w:style w:type="paragraph" w:customStyle="1" w:styleId="54">
    <w:name w:val="Стиль5"/>
    <w:basedOn w:val="a2"/>
    <w:uiPriority w:val="99"/>
    <w:qFormat/>
    <w:rsid w:val="006127F1"/>
    <w:pPr>
      <w:widowControl/>
      <w:snapToGrid/>
      <w:spacing w:before="0" w:after="0"/>
    </w:pPr>
    <w:rPr>
      <w:rFonts w:eastAsia="Times New Roman"/>
      <w:sz w:val="20"/>
      <w:szCs w:val="24"/>
    </w:rPr>
  </w:style>
  <w:style w:type="paragraph" w:customStyle="1" w:styleId="63">
    <w:name w:val="Стиль6"/>
    <w:basedOn w:val="a2"/>
    <w:next w:val="afff"/>
    <w:uiPriority w:val="99"/>
    <w:qFormat/>
    <w:rsid w:val="006127F1"/>
    <w:pPr>
      <w:widowControl/>
      <w:tabs>
        <w:tab w:val="left" w:pos="851"/>
      </w:tabs>
      <w:snapToGrid/>
      <w:spacing w:before="0" w:after="0"/>
      <w:ind w:left="851" w:hanging="511"/>
    </w:pPr>
    <w:rPr>
      <w:rFonts w:eastAsia="Times New Roman"/>
      <w:sz w:val="20"/>
      <w:szCs w:val="24"/>
    </w:rPr>
  </w:style>
  <w:style w:type="paragraph" w:customStyle="1" w:styleId="74">
    <w:name w:val="Стиль7"/>
    <w:basedOn w:val="10"/>
    <w:uiPriority w:val="99"/>
    <w:qFormat/>
    <w:rsid w:val="006127F1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right="696"/>
      <w:jc w:val="left"/>
    </w:pPr>
    <w:rPr>
      <w:rFonts w:ascii="Arial" w:hAnsi="Arial"/>
      <w:b/>
      <w:caps/>
      <w:sz w:val="32"/>
      <w:szCs w:val="32"/>
    </w:rPr>
  </w:style>
  <w:style w:type="character" w:customStyle="1" w:styleId="2f6">
    <w:name w:val="Основной текст2"/>
    <w:uiPriority w:val="99"/>
    <w:rsid w:val="006127F1"/>
    <w:rPr>
      <w:rFonts w:ascii="Times New Roman" w:hAnsi="Times New Roman"/>
      <w:spacing w:val="0"/>
      <w:sz w:val="21"/>
    </w:rPr>
  </w:style>
  <w:style w:type="paragraph" w:customStyle="1" w:styleId="afffff4">
    <w:name w:val="Диссер"/>
    <w:basedOn w:val="a2"/>
    <w:uiPriority w:val="99"/>
    <w:qFormat/>
    <w:rsid w:val="006127F1"/>
    <w:pPr>
      <w:widowControl/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 w:cs="Arial"/>
      <w:sz w:val="28"/>
      <w:szCs w:val="28"/>
    </w:rPr>
  </w:style>
  <w:style w:type="paragraph" w:customStyle="1" w:styleId="main">
    <w:name w:val="main"/>
    <w:basedOn w:val="a2"/>
    <w:uiPriority w:val="99"/>
    <w:qFormat/>
    <w:rsid w:val="006127F1"/>
    <w:pPr>
      <w:widowControl/>
      <w:snapToGrid/>
      <w:spacing w:before="0" w:after="0"/>
      <w:ind w:firstLine="400"/>
      <w:jc w:val="both"/>
      <w:textAlignment w:val="center"/>
    </w:pPr>
    <w:rPr>
      <w:rFonts w:eastAsia="Times New Roman"/>
      <w:sz w:val="27"/>
      <w:szCs w:val="27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2"/>
    <w:uiPriority w:val="99"/>
    <w:qFormat/>
    <w:rsid w:val="006127F1"/>
    <w:pPr>
      <w:widowControl/>
      <w:snapToGrid/>
      <w:spacing w:before="0" w:after="0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Style38">
    <w:name w:val="Style38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 w:line="235" w:lineRule="exact"/>
      <w:ind w:firstLine="307"/>
      <w:jc w:val="both"/>
    </w:pPr>
    <w:rPr>
      <w:rFonts w:ascii="Franklin Gothic Medium Cond" w:eastAsia="Times New Roman" w:hAnsi="Franklin Gothic Medium Cond"/>
      <w:szCs w:val="24"/>
    </w:rPr>
  </w:style>
  <w:style w:type="paragraph" w:customStyle="1" w:styleId="afffff5">
    <w:name w:val="ненормальный"/>
    <w:basedOn w:val="a2"/>
    <w:uiPriority w:val="99"/>
    <w:qFormat/>
    <w:rsid w:val="006127F1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FR4">
    <w:name w:val="FR4"/>
    <w:uiPriority w:val="99"/>
    <w:qFormat/>
    <w:rsid w:val="006127F1"/>
    <w:pPr>
      <w:spacing w:after="0" w:line="240" w:lineRule="auto"/>
      <w:jc w:val="center"/>
    </w:pPr>
    <w:rPr>
      <w:rFonts w:ascii="Arial" w:eastAsia="Times New Roman" w:hAnsi="Arial" w:cs="Times New Roman"/>
      <w:b/>
      <w:sz w:val="12"/>
      <w:szCs w:val="20"/>
      <w:lang w:eastAsia="ru-RU"/>
    </w:rPr>
  </w:style>
  <w:style w:type="paragraph" w:customStyle="1" w:styleId="BodyText21">
    <w:name w:val="Body Text 21"/>
    <w:basedOn w:val="a2"/>
    <w:uiPriority w:val="99"/>
    <w:qFormat/>
    <w:rsid w:val="006127F1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character" w:customStyle="1" w:styleId="FontStyle573">
    <w:name w:val="Font Style573"/>
    <w:uiPriority w:val="99"/>
    <w:qFormat/>
    <w:rsid w:val="006127F1"/>
    <w:rPr>
      <w:rFonts w:ascii="Times New Roman" w:hAnsi="Times New Roman"/>
      <w:i/>
      <w:sz w:val="20"/>
    </w:rPr>
  </w:style>
  <w:style w:type="character" w:customStyle="1" w:styleId="FontStyle115">
    <w:name w:val="Font Style115"/>
    <w:uiPriority w:val="99"/>
    <w:qFormat/>
    <w:rsid w:val="006127F1"/>
    <w:rPr>
      <w:rFonts w:ascii="Times New Roman" w:hAnsi="Times New Roman"/>
      <w:sz w:val="28"/>
    </w:rPr>
  </w:style>
  <w:style w:type="character" w:customStyle="1" w:styleId="FontStyle293">
    <w:name w:val="Font Style293"/>
    <w:uiPriority w:val="99"/>
    <w:qFormat/>
    <w:rsid w:val="006127F1"/>
    <w:rPr>
      <w:rFonts w:ascii="Times New Roman" w:hAnsi="Times New Roman"/>
      <w:sz w:val="20"/>
    </w:rPr>
  </w:style>
  <w:style w:type="character" w:customStyle="1" w:styleId="FontStyle325">
    <w:name w:val="Font Style325"/>
    <w:uiPriority w:val="99"/>
    <w:qFormat/>
    <w:rsid w:val="006127F1"/>
    <w:rPr>
      <w:rFonts w:ascii="Times New Roman" w:hAnsi="Times New Roman"/>
      <w:sz w:val="26"/>
    </w:rPr>
  </w:style>
  <w:style w:type="character" w:customStyle="1" w:styleId="FontStyle219">
    <w:name w:val="Font Style219"/>
    <w:uiPriority w:val="99"/>
    <w:qFormat/>
    <w:rsid w:val="006127F1"/>
    <w:rPr>
      <w:rFonts w:ascii="Times New Roman" w:hAnsi="Times New Roman"/>
      <w:b/>
      <w:sz w:val="18"/>
    </w:rPr>
  </w:style>
  <w:style w:type="character" w:customStyle="1" w:styleId="FontStyle207">
    <w:name w:val="Font Style207"/>
    <w:uiPriority w:val="99"/>
    <w:qFormat/>
    <w:rsid w:val="006127F1"/>
    <w:rPr>
      <w:rFonts w:ascii="Times New Roman" w:hAnsi="Times New Roman"/>
      <w:i/>
      <w:sz w:val="18"/>
    </w:rPr>
  </w:style>
  <w:style w:type="character" w:customStyle="1" w:styleId="FontStyle574">
    <w:name w:val="Font Style574"/>
    <w:uiPriority w:val="99"/>
    <w:qFormat/>
    <w:rsid w:val="006127F1"/>
    <w:rPr>
      <w:rFonts w:ascii="Times New Roman" w:hAnsi="Times New Roman"/>
      <w:b/>
      <w:i/>
      <w:sz w:val="20"/>
    </w:rPr>
  </w:style>
  <w:style w:type="character" w:customStyle="1" w:styleId="FontStyle588">
    <w:name w:val="Font Style588"/>
    <w:uiPriority w:val="99"/>
    <w:qFormat/>
    <w:rsid w:val="006127F1"/>
    <w:rPr>
      <w:rFonts w:ascii="Times New Roman" w:hAnsi="Times New Roman"/>
      <w:sz w:val="20"/>
    </w:rPr>
  </w:style>
  <w:style w:type="character" w:customStyle="1" w:styleId="FontStyle117">
    <w:name w:val="Font Style117"/>
    <w:uiPriority w:val="99"/>
    <w:qFormat/>
    <w:rsid w:val="006127F1"/>
    <w:rPr>
      <w:rFonts w:ascii="Times New Roman" w:hAnsi="Times New Roman"/>
      <w:i/>
      <w:sz w:val="28"/>
    </w:rPr>
  </w:style>
  <w:style w:type="paragraph" w:customStyle="1" w:styleId="bodytxt">
    <w:name w:val="bodytxt"/>
    <w:basedOn w:val="a2"/>
    <w:uiPriority w:val="99"/>
    <w:qFormat/>
    <w:rsid w:val="006127F1"/>
    <w:pPr>
      <w:widowControl/>
      <w:snapToGrid/>
      <w:spacing w:beforeAutospacing="1" w:afterAutospacing="1"/>
    </w:pPr>
    <w:rPr>
      <w:rFonts w:ascii="Tahoma" w:eastAsia="Times New Roman" w:hAnsi="Tahoma" w:cs="Tahoma"/>
      <w:color w:val="111111"/>
      <w:sz w:val="33"/>
      <w:szCs w:val="33"/>
    </w:rPr>
  </w:style>
  <w:style w:type="paragraph" w:customStyle="1" w:styleId="FR5">
    <w:name w:val="FR5"/>
    <w:uiPriority w:val="99"/>
    <w:qFormat/>
    <w:rsid w:val="006127F1"/>
    <w:pPr>
      <w:spacing w:after="0" w:line="240" w:lineRule="auto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400">
    <w:name w:val="Основной текст (40)"/>
    <w:link w:val="401"/>
    <w:uiPriority w:val="99"/>
    <w:qFormat/>
    <w:locked/>
    <w:rsid w:val="006127F1"/>
    <w:rPr>
      <w:b/>
      <w:sz w:val="14"/>
      <w:shd w:val="clear" w:color="auto" w:fill="FFFFFF"/>
    </w:rPr>
  </w:style>
  <w:style w:type="paragraph" w:customStyle="1" w:styleId="401">
    <w:name w:val="Основной текст (40)1"/>
    <w:basedOn w:val="a2"/>
    <w:link w:val="400"/>
    <w:uiPriority w:val="99"/>
    <w:qFormat/>
    <w:rsid w:val="006127F1"/>
    <w:pPr>
      <w:widowControl/>
      <w:shd w:val="clear" w:color="auto" w:fill="FFFFFF"/>
      <w:snapToGrid/>
      <w:spacing w:before="0" w:after="0" w:line="163" w:lineRule="exact"/>
      <w:jc w:val="both"/>
    </w:pPr>
    <w:rPr>
      <w:rFonts w:asciiTheme="minorHAnsi" w:eastAsiaTheme="minorHAnsi" w:hAnsiTheme="minorHAnsi" w:cstheme="minorBidi"/>
      <w:b/>
      <w:sz w:val="14"/>
      <w:szCs w:val="22"/>
      <w:shd w:val="clear" w:color="auto" w:fill="FFFFFF"/>
      <w:lang w:eastAsia="en-US"/>
    </w:rPr>
  </w:style>
  <w:style w:type="character" w:customStyle="1" w:styleId="143">
    <w:name w:val="Основной текст (14)"/>
    <w:link w:val="1410"/>
    <w:uiPriority w:val="99"/>
    <w:qFormat/>
    <w:locked/>
    <w:rsid w:val="006127F1"/>
    <w:rPr>
      <w:b/>
      <w:sz w:val="16"/>
      <w:shd w:val="clear" w:color="auto" w:fill="FFFFFF"/>
    </w:rPr>
  </w:style>
  <w:style w:type="paragraph" w:customStyle="1" w:styleId="1410">
    <w:name w:val="Основной текст (14)1"/>
    <w:basedOn w:val="a2"/>
    <w:link w:val="143"/>
    <w:uiPriority w:val="99"/>
    <w:qFormat/>
    <w:rsid w:val="006127F1"/>
    <w:pPr>
      <w:widowControl/>
      <w:shd w:val="clear" w:color="auto" w:fill="FFFFFF"/>
      <w:snapToGrid/>
      <w:spacing w:before="0" w:after="0" w:line="240" w:lineRule="atLeast"/>
    </w:pPr>
    <w:rPr>
      <w:rFonts w:asciiTheme="minorHAnsi" w:eastAsiaTheme="minorHAnsi" w:hAnsiTheme="minorHAnsi" w:cstheme="minorBidi"/>
      <w:b/>
      <w:sz w:val="16"/>
      <w:szCs w:val="22"/>
      <w:shd w:val="clear" w:color="auto" w:fill="FFFFFF"/>
      <w:lang w:eastAsia="en-US"/>
    </w:rPr>
  </w:style>
  <w:style w:type="paragraph" w:customStyle="1" w:styleId="afffff6">
    <w:name w:val="Маркир"/>
    <w:basedOn w:val="a2"/>
    <w:uiPriority w:val="99"/>
    <w:qFormat/>
    <w:rsid w:val="006127F1"/>
    <w:pPr>
      <w:widowControl/>
      <w:tabs>
        <w:tab w:val="left" w:pos="369"/>
        <w:tab w:val="left" w:pos="3330"/>
      </w:tabs>
      <w:snapToGrid/>
      <w:spacing w:before="0" w:after="40"/>
      <w:ind w:left="697" w:hanging="357"/>
      <w:jc w:val="both"/>
    </w:pPr>
    <w:rPr>
      <w:rFonts w:eastAsia="Times New Roman"/>
      <w:sz w:val="20"/>
    </w:rPr>
  </w:style>
  <w:style w:type="character" w:customStyle="1" w:styleId="HTMLPreformattedChar">
    <w:name w:val="HTML Preformatted Char"/>
    <w:basedOn w:val="a3"/>
    <w:uiPriority w:val="99"/>
    <w:qFormat/>
    <w:locked/>
    <w:rsid w:val="006127F1"/>
    <w:rPr>
      <w:rFonts w:ascii="Courier New" w:hAnsi="Courier New" w:cs="Times New Roman"/>
      <w:lang w:eastAsia="ru-RU"/>
    </w:rPr>
  </w:style>
  <w:style w:type="paragraph" w:customStyle="1" w:styleId="2f7">
    <w:name w:val="обычный2"/>
    <w:basedOn w:val="a2"/>
    <w:uiPriority w:val="99"/>
    <w:qFormat/>
    <w:rsid w:val="006127F1"/>
    <w:pPr>
      <w:widowControl/>
      <w:autoSpaceDE w:val="0"/>
      <w:autoSpaceDN w:val="0"/>
      <w:adjustRightInd w:val="0"/>
      <w:snapToGrid/>
      <w:spacing w:before="0" w:after="0" w:line="480" w:lineRule="atLeast"/>
      <w:ind w:firstLine="720"/>
      <w:jc w:val="both"/>
    </w:pPr>
    <w:rPr>
      <w:rFonts w:ascii="Verdana" w:eastAsia="Times New Roman" w:hAnsi="Verdana" w:cs="Verdana"/>
      <w:szCs w:val="24"/>
    </w:rPr>
  </w:style>
  <w:style w:type="paragraph" w:customStyle="1" w:styleId="271">
    <w:name w:val="Основной текст (27)1"/>
    <w:basedOn w:val="a2"/>
    <w:link w:val="270"/>
    <w:uiPriority w:val="99"/>
    <w:qFormat/>
    <w:rsid w:val="006127F1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sz w:val="10"/>
      <w:shd w:val="clear" w:color="auto" w:fill="FFFFFF"/>
    </w:rPr>
  </w:style>
  <w:style w:type="character" w:customStyle="1" w:styleId="270">
    <w:name w:val="Основной текст (27)"/>
    <w:link w:val="271"/>
    <w:uiPriority w:val="99"/>
    <w:qFormat/>
    <w:locked/>
    <w:rsid w:val="006127F1"/>
    <w:rPr>
      <w:rFonts w:ascii="Garamond" w:eastAsia="Calibri" w:hAnsi="Garamond" w:cs="Times New Roman"/>
      <w:sz w:val="10"/>
      <w:szCs w:val="20"/>
      <w:shd w:val="clear" w:color="auto" w:fill="FFFFFF"/>
      <w:lang w:eastAsia="ru-RU"/>
    </w:rPr>
  </w:style>
  <w:style w:type="paragraph" w:customStyle="1" w:styleId="741">
    <w:name w:val="Основной текст (74)1"/>
    <w:basedOn w:val="a2"/>
    <w:link w:val="740"/>
    <w:uiPriority w:val="99"/>
    <w:qFormat/>
    <w:rsid w:val="006127F1"/>
    <w:pPr>
      <w:widowControl/>
      <w:shd w:val="clear" w:color="auto" w:fill="FFFFFF"/>
      <w:snapToGrid/>
      <w:spacing w:before="0" w:after="0" w:line="240" w:lineRule="atLeast"/>
    </w:pPr>
    <w:rPr>
      <w:sz w:val="10"/>
      <w:shd w:val="clear" w:color="auto" w:fill="FFFFFF"/>
    </w:rPr>
  </w:style>
  <w:style w:type="character" w:customStyle="1" w:styleId="740">
    <w:name w:val="Основной текст (74)"/>
    <w:link w:val="741"/>
    <w:uiPriority w:val="99"/>
    <w:qFormat/>
    <w:locked/>
    <w:rsid w:val="006127F1"/>
    <w:rPr>
      <w:rFonts w:ascii="Times New Roman" w:eastAsia="Calibri" w:hAnsi="Times New Roman" w:cs="Times New Roman"/>
      <w:sz w:val="10"/>
      <w:szCs w:val="20"/>
      <w:shd w:val="clear" w:color="auto" w:fill="FFFFFF"/>
      <w:lang w:eastAsia="ru-RU"/>
    </w:rPr>
  </w:style>
  <w:style w:type="paragraph" w:customStyle="1" w:styleId="811">
    <w:name w:val="Основной текст (81)1"/>
    <w:basedOn w:val="a2"/>
    <w:link w:val="810"/>
    <w:uiPriority w:val="99"/>
    <w:qFormat/>
    <w:rsid w:val="006127F1"/>
    <w:pPr>
      <w:widowControl/>
      <w:shd w:val="clear" w:color="auto" w:fill="FFFFFF"/>
      <w:snapToGrid/>
      <w:spacing w:before="0" w:after="0" w:line="192" w:lineRule="exact"/>
      <w:ind w:firstLine="280"/>
    </w:pPr>
    <w:rPr>
      <w:rFonts w:ascii="Trebuchet MS" w:hAnsi="Trebuchet MS"/>
      <w:b/>
      <w:sz w:val="14"/>
      <w:shd w:val="clear" w:color="auto" w:fill="FFFFFF"/>
    </w:rPr>
  </w:style>
  <w:style w:type="character" w:customStyle="1" w:styleId="810">
    <w:name w:val="Основной текст (81)"/>
    <w:link w:val="811"/>
    <w:uiPriority w:val="99"/>
    <w:qFormat/>
    <w:locked/>
    <w:rsid w:val="006127F1"/>
    <w:rPr>
      <w:rFonts w:ascii="Trebuchet MS" w:eastAsia="Calibri" w:hAnsi="Trebuchet MS" w:cs="Times New Roman"/>
      <w:b/>
      <w:sz w:val="14"/>
      <w:szCs w:val="20"/>
      <w:shd w:val="clear" w:color="auto" w:fill="FFFFFF"/>
      <w:lang w:eastAsia="ru-RU"/>
    </w:rPr>
  </w:style>
  <w:style w:type="paragraph" w:customStyle="1" w:styleId="710">
    <w:name w:val="Основной текст (7)1"/>
    <w:basedOn w:val="a2"/>
    <w:link w:val="75"/>
    <w:uiPriority w:val="99"/>
    <w:qFormat/>
    <w:rsid w:val="006127F1"/>
    <w:pPr>
      <w:widowControl/>
      <w:shd w:val="clear" w:color="auto" w:fill="FFFFFF"/>
      <w:snapToGrid/>
      <w:spacing w:before="0" w:after="180" w:line="240" w:lineRule="atLeast"/>
    </w:pPr>
    <w:rPr>
      <w:rFonts w:ascii="Century Schoolbook" w:hAnsi="Century Schoolbook"/>
      <w:sz w:val="26"/>
      <w:shd w:val="clear" w:color="auto" w:fill="FFFFFF"/>
    </w:rPr>
  </w:style>
  <w:style w:type="character" w:customStyle="1" w:styleId="75">
    <w:name w:val="Основной текст (7)"/>
    <w:link w:val="710"/>
    <w:uiPriority w:val="99"/>
    <w:qFormat/>
    <w:locked/>
    <w:rsid w:val="006127F1"/>
    <w:rPr>
      <w:rFonts w:ascii="Century Schoolbook" w:eastAsia="Calibri" w:hAnsi="Century Schoolbook" w:cs="Times New Roman"/>
      <w:sz w:val="26"/>
      <w:szCs w:val="20"/>
      <w:shd w:val="clear" w:color="auto" w:fill="FFFFFF"/>
      <w:lang w:eastAsia="ru-RU"/>
    </w:rPr>
  </w:style>
  <w:style w:type="paragraph" w:customStyle="1" w:styleId="531">
    <w:name w:val="Основной текст (53)1"/>
    <w:basedOn w:val="a2"/>
    <w:link w:val="530"/>
    <w:uiPriority w:val="99"/>
    <w:qFormat/>
    <w:rsid w:val="006127F1"/>
    <w:pPr>
      <w:widowControl/>
      <w:shd w:val="clear" w:color="auto" w:fill="FFFFFF"/>
      <w:snapToGrid/>
      <w:spacing w:before="0" w:after="0" w:line="235" w:lineRule="exact"/>
      <w:jc w:val="both"/>
    </w:pPr>
    <w:rPr>
      <w:rFonts w:ascii="Century Schoolbook" w:hAnsi="Century Schoolbook"/>
      <w:sz w:val="20"/>
      <w:shd w:val="clear" w:color="auto" w:fill="FFFFFF"/>
    </w:rPr>
  </w:style>
  <w:style w:type="character" w:customStyle="1" w:styleId="530">
    <w:name w:val="Основной текст (53)"/>
    <w:link w:val="531"/>
    <w:uiPriority w:val="99"/>
    <w:qFormat/>
    <w:locked/>
    <w:rsid w:val="006127F1"/>
    <w:rPr>
      <w:rFonts w:ascii="Century Schoolbook" w:eastAsia="Calibri" w:hAnsi="Century Schoolbook" w:cs="Times New Roman"/>
      <w:sz w:val="20"/>
      <w:szCs w:val="20"/>
      <w:shd w:val="clear" w:color="auto" w:fill="FFFFFF"/>
      <w:lang w:eastAsia="ru-RU"/>
    </w:rPr>
  </w:style>
  <w:style w:type="paragraph" w:customStyle="1" w:styleId="261">
    <w:name w:val="Основной текст (26)1"/>
    <w:basedOn w:val="a2"/>
    <w:link w:val="262"/>
    <w:uiPriority w:val="99"/>
    <w:qFormat/>
    <w:rsid w:val="006127F1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b/>
      <w:sz w:val="18"/>
      <w:shd w:val="clear" w:color="auto" w:fill="FFFFFF"/>
    </w:rPr>
  </w:style>
  <w:style w:type="character" w:customStyle="1" w:styleId="262">
    <w:name w:val="Основной текст (26)"/>
    <w:link w:val="261"/>
    <w:uiPriority w:val="99"/>
    <w:qFormat/>
    <w:locked/>
    <w:rsid w:val="006127F1"/>
    <w:rPr>
      <w:rFonts w:ascii="Garamond" w:eastAsia="Calibri" w:hAnsi="Garamond" w:cs="Times New Roman"/>
      <w:b/>
      <w:sz w:val="18"/>
      <w:szCs w:val="20"/>
      <w:shd w:val="clear" w:color="auto" w:fill="FFFFFF"/>
      <w:lang w:eastAsia="ru-RU"/>
    </w:rPr>
  </w:style>
  <w:style w:type="paragraph" w:customStyle="1" w:styleId="213">
    <w:name w:val="Подпись к картинке (2)1"/>
    <w:basedOn w:val="a2"/>
    <w:link w:val="2f8"/>
    <w:uiPriority w:val="99"/>
    <w:qFormat/>
    <w:rsid w:val="006127F1"/>
    <w:pPr>
      <w:widowControl/>
      <w:shd w:val="clear" w:color="auto" w:fill="FFFFFF"/>
      <w:snapToGrid/>
      <w:spacing w:before="0" w:after="0" w:line="226" w:lineRule="exact"/>
      <w:ind w:hanging="560"/>
    </w:pPr>
    <w:rPr>
      <w:rFonts w:ascii="Garamond" w:hAnsi="Garamond"/>
      <w:shd w:val="clear" w:color="auto" w:fill="FFFFFF"/>
    </w:rPr>
  </w:style>
  <w:style w:type="character" w:customStyle="1" w:styleId="2f8">
    <w:name w:val="Подпись к картинке (2)"/>
    <w:link w:val="213"/>
    <w:uiPriority w:val="99"/>
    <w:qFormat/>
    <w:locked/>
    <w:rsid w:val="006127F1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410">
    <w:name w:val="Основной текст (4)1"/>
    <w:basedOn w:val="a2"/>
    <w:link w:val="46"/>
    <w:uiPriority w:val="99"/>
    <w:qFormat/>
    <w:rsid w:val="006127F1"/>
    <w:pPr>
      <w:widowControl/>
      <w:shd w:val="clear" w:color="auto" w:fill="FFFFFF"/>
      <w:snapToGrid/>
      <w:spacing w:before="180" w:after="60" w:line="242" w:lineRule="exact"/>
      <w:ind w:hanging="320"/>
    </w:pPr>
    <w:rPr>
      <w:rFonts w:ascii="Garamond" w:hAnsi="Garamond"/>
      <w:shd w:val="clear" w:color="auto" w:fill="FFFFFF"/>
    </w:rPr>
  </w:style>
  <w:style w:type="character" w:customStyle="1" w:styleId="46">
    <w:name w:val="Основной текст (4)"/>
    <w:link w:val="410"/>
    <w:uiPriority w:val="99"/>
    <w:qFormat/>
    <w:locked/>
    <w:rsid w:val="006127F1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316">
    <w:name w:val="Основной текст (3)1"/>
    <w:basedOn w:val="a2"/>
    <w:link w:val="3e"/>
    <w:uiPriority w:val="99"/>
    <w:qFormat/>
    <w:rsid w:val="006127F1"/>
    <w:pPr>
      <w:widowControl/>
      <w:shd w:val="clear" w:color="auto" w:fill="FFFFFF"/>
      <w:snapToGrid/>
      <w:spacing w:before="300" w:after="180" w:line="240" w:lineRule="atLeast"/>
    </w:pPr>
    <w:rPr>
      <w:rFonts w:ascii="Garamond" w:hAnsi="Garamond"/>
      <w:shd w:val="clear" w:color="auto" w:fill="FFFFFF"/>
    </w:rPr>
  </w:style>
  <w:style w:type="character" w:customStyle="1" w:styleId="3e">
    <w:name w:val="Основной текст (3)"/>
    <w:link w:val="316"/>
    <w:uiPriority w:val="99"/>
    <w:locked/>
    <w:rsid w:val="006127F1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character" w:customStyle="1" w:styleId="HTML30">
    <w:name w:val="Стандартный HTML Знак3"/>
    <w:link w:val="HTML8"/>
    <w:uiPriority w:val="99"/>
    <w:qFormat/>
    <w:locked/>
    <w:rsid w:val="006127F1"/>
    <w:rPr>
      <w:rFonts w:ascii="Courier New" w:eastAsia="Calibri" w:hAnsi="Courier New" w:cs="Times New Roman"/>
      <w:kern w:val="1"/>
      <w:sz w:val="20"/>
      <w:szCs w:val="20"/>
      <w:lang w:eastAsia="hi-IN" w:bidi="hi-IN"/>
    </w:rPr>
  </w:style>
  <w:style w:type="paragraph" w:customStyle="1" w:styleId="1fc">
    <w:name w:val="обычный1"/>
    <w:basedOn w:val="a2"/>
    <w:uiPriority w:val="99"/>
    <w:qFormat/>
    <w:rsid w:val="006127F1"/>
    <w:pPr>
      <w:widowControl/>
      <w:snapToGrid/>
      <w:spacing w:before="0" w:after="0"/>
      <w:ind w:firstLine="720"/>
      <w:jc w:val="both"/>
    </w:pPr>
    <w:rPr>
      <w:rFonts w:eastAsia="Times New Roman"/>
    </w:rPr>
  </w:style>
  <w:style w:type="paragraph" w:customStyle="1" w:styleId="ConsNonformat">
    <w:name w:val="ConsNonformat"/>
    <w:uiPriority w:val="99"/>
    <w:qFormat/>
    <w:rsid w:val="006127F1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f9">
    <w:name w:val="заголовок 2"/>
    <w:basedOn w:val="a2"/>
    <w:uiPriority w:val="99"/>
    <w:qFormat/>
    <w:rsid w:val="006127F1"/>
    <w:pPr>
      <w:keepNext/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overflowPunct w:val="0"/>
      <w:autoSpaceDE w:val="0"/>
      <w:autoSpaceDN w:val="0"/>
      <w:adjustRightInd w:val="0"/>
      <w:snapToGrid/>
      <w:spacing w:before="0" w:after="0"/>
      <w:ind w:firstLine="851"/>
      <w:textAlignment w:val="baseline"/>
    </w:pPr>
    <w:rPr>
      <w:rFonts w:eastAsia="Times New Roman"/>
      <w:sz w:val="20"/>
    </w:rPr>
  </w:style>
  <w:style w:type="paragraph" w:customStyle="1" w:styleId="300">
    <w:name w:val="Стиль Заголовок 3 + Перед:  0 пт После:  0 пт"/>
    <w:basedOn w:val="30"/>
    <w:uiPriority w:val="99"/>
    <w:qFormat/>
    <w:rsid w:val="006127F1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240" w:line="360" w:lineRule="auto"/>
      <w:jc w:val="center"/>
    </w:pPr>
    <w:rPr>
      <w:rFonts w:ascii="Times New Roman" w:hAnsi="Times New Roman"/>
      <w:b/>
      <w:bCs/>
      <w:sz w:val="24"/>
      <w:lang w:val="en-US" w:eastAsia="en-US"/>
    </w:rPr>
  </w:style>
  <w:style w:type="paragraph" w:customStyle="1" w:styleId="2fa">
    <w:name w:val="Стиль Заголовок 2 + полужирный"/>
    <w:basedOn w:val="20"/>
    <w:uiPriority w:val="99"/>
    <w:qFormat/>
    <w:rsid w:val="006127F1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</w:rPr>
  </w:style>
  <w:style w:type="paragraph" w:customStyle="1" w:styleId="1fd">
    <w:name w:val="1 уровень"/>
    <w:basedOn w:val="a2"/>
    <w:uiPriority w:val="99"/>
    <w:qFormat/>
    <w:rsid w:val="006127F1"/>
    <w:pPr>
      <w:keepNext/>
      <w:widowControl/>
      <w:snapToGrid/>
      <w:spacing w:before="520" w:after="260"/>
      <w:jc w:val="center"/>
      <w:outlineLvl w:val="0"/>
    </w:pPr>
    <w:rPr>
      <w:rFonts w:eastAsia="Times New Roman"/>
      <w:b/>
      <w:szCs w:val="24"/>
    </w:rPr>
  </w:style>
  <w:style w:type="paragraph" w:customStyle="1" w:styleId="Heading">
    <w:name w:val="Heading"/>
    <w:uiPriority w:val="99"/>
    <w:qFormat/>
    <w:rsid w:val="006127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1fe">
    <w:name w:val="Указатель1"/>
    <w:basedOn w:val="a2"/>
    <w:uiPriority w:val="99"/>
    <w:qFormat/>
    <w:rsid w:val="006127F1"/>
    <w:pPr>
      <w:widowControl/>
      <w:suppressLineNumbers/>
      <w:suppressAutoHyphens/>
      <w:snapToGrid/>
      <w:spacing w:before="0" w:after="0"/>
    </w:pPr>
    <w:rPr>
      <w:rFonts w:eastAsia="Times New Roman" w:cs="Mangal"/>
      <w:szCs w:val="24"/>
      <w:lang w:eastAsia="zh-CN"/>
    </w:rPr>
  </w:style>
  <w:style w:type="paragraph" w:customStyle="1" w:styleId="afffff7">
    <w:name w:val="Содержимое таблицы"/>
    <w:basedOn w:val="a2"/>
    <w:uiPriority w:val="99"/>
    <w:qFormat/>
    <w:rsid w:val="006127F1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afffff8">
    <w:name w:val="Заголовок таблицы"/>
    <w:basedOn w:val="afffff7"/>
    <w:uiPriority w:val="99"/>
    <w:qFormat/>
    <w:rsid w:val="006127F1"/>
    <w:pPr>
      <w:jc w:val="center"/>
    </w:pPr>
    <w:rPr>
      <w:b/>
      <w:bCs/>
    </w:rPr>
  </w:style>
  <w:style w:type="paragraph" w:customStyle="1" w:styleId="1ff">
    <w:name w:val="Стиль Заголовок 1 + не полужирный По левому краю Междустр.интерва..."/>
    <w:basedOn w:val="10"/>
    <w:uiPriority w:val="99"/>
    <w:qFormat/>
    <w:rsid w:val="006127F1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2fb">
    <w:name w:val="Стиль Заголовок 2 + не полужирный По левому краю"/>
    <w:basedOn w:val="20"/>
    <w:uiPriority w:val="99"/>
    <w:qFormat/>
    <w:rsid w:val="006127F1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214">
    <w:name w:val="Стиль Заголовок 2 + не полужирный По левому краю1"/>
    <w:basedOn w:val="20"/>
    <w:uiPriority w:val="99"/>
    <w:qFormat/>
    <w:rsid w:val="006127F1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1ff0">
    <w:name w:val="маркирован_1"/>
    <w:basedOn w:val="a2"/>
    <w:uiPriority w:val="99"/>
    <w:qFormat/>
    <w:rsid w:val="006127F1"/>
    <w:pPr>
      <w:adjustRightInd w:val="0"/>
      <w:snapToGrid/>
      <w:spacing w:before="0" w:after="0" w:line="360" w:lineRule="auto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1">
    <w:name w:val="Нумерован_1"/>
    <w:basedOn w:val="a2"/>
    <w:uiPriority w:val="99"/>
    <w:qFormat/>
    <w:rsid w:val="006127F1"/>
    <w:pPr>
      <w:tabs>
        <w:tab w:val="left" w:pos="360"/>
      </w:tabs>
      <w:adjustRightInd w:val="0"/>
      <w:snapToGrid/>
      <w:spacing w:before="0" w:after="0" w:line="360" w:lineRule="auto"/>
      <w:ind w:left="36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2">
    <w:name w:val="марк_1"/>
    <w:basedOn w:val="a2"/>
    <w:uiPriority w:val="99"/>
    <w:qFormat/>
    <w:rsid w:val="006127F1"/>
    <w:pPr>
      <w:tabs>
        <w:tab w:val="left" w:pos="1440"/>
      </w:tabs>
      <w:adjustRightInd w:val="0"/>
      <w:snapToGrid/>
      <w:spacing w:before="0" w:after="0" w:line="360" w:lineRule="auto"/>
      <w:ind w:left="144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afffff9">
    <w:name w:val="Заг_глав"/>
    <w:basedOn w:val="30"/>
    <w:uiPriority w:val="99"/>
    <w:qFormat/>
    <w:rsid w:val="006127F1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spacing w:before="120" w:after="360" w:line="360" w:lineRule="atLeast"/>
      <w:ind w:firstLine="397"/>
      <w:contextualSpacing/>
      <w:jc w:val="center"/>
      <w:textAlignment w:val="baseline"/>
      <w:outlineLvl w:val="9"/>
    </w:pPr>
    <w:rPr>
      <w:rFonts w:ascii="Times New Roman" w:hAnsi="Times New Roman"/>
      <w:b/>
      <w:caps/>
      <w:sz w:val="32"/>
      <w:szCs w:val="28"/>
      <w:lang w:eastAsia="en-US"/>
    </w:rPr>
  </w:style>
  <w:style w:type="paragraph" w:customStyle="1" w:styleId="a">
    <w:name w:val="заг_пар"/>
    <w:basedOn w:val="30"/>
    <w:uiPriority w:val="99"/>
    <w:qFormat/>
    <w:rsid w:val="006127F1"/>
    <w:pPr>
      <w:keepNext/>
      <w:widowControl w:val="0"/>
      <w:numPr>
        <w:numId w:val="3"/>
      </w:numPr>
      <w:tabs>
        <w:tab w:val="clear" w:pos="1440"/>
        <w:tab w:val="clear" w:pos="1729"/>
        <w:tab w:val="clear" w:pos="7002"/>
        <w:tab w:val="left" w:pos="360"/>
      </w:tabs>
      <w:autoSpaceDE/>
      <w:autoSpaceDN/>
      <w:spacing w:before="240" w:after="240" w:line="360" w:lineRule="auto"/>
      <w:ind w:left="0" w:firstLine="720"/>
      <w:jc w:val="center"/>
      <w:textAlignment w:val="baseline"/>
    </w:pPr>
    <w:rPr>
      <w:rFonts w:ascii="Times New Roman" w:hAnsi="Times New Roman"/>
      <w:bCs/>
      <w:caps/>
      <w:sz w:val="32"/>
      <w:szCs w:val="32"/>
    </w:rPr>
  </w:style>
  <w:style w:type="paragraph" w:customStyle="1" w:styleId="1">
    <w:name w:val="заголовок 1"/>
    <w:basedOn w:val="a"/>
    <w:uiPriority w:val="99"/>
    <w:qFormat/>
    <w:rsid w:val="006127F1"/>
    <w:pPr>
      <w:numPr>
        <w:numId w:val="4"/>
      </w:numPr>
      <w:tabs>
        <w:tab w:val="clear" w:pos="1440"/>
      </w:tabs>
      <w:ind w:left="0" w:firstLine="720"/>
    </w:pPr>
    <w:rPr>
      <w:sz w:val="28"/>
      <w:szCs w:val="28"/>
    </w:rPr>
  </w:style>
  <w:style w:type="paragraph" w:customStyle="1" w:styleId="afffffa">
    <w:name w:val="огл_гл"/>
    <w:basedOn w:val="a2"/>
    <w:uiPriority w:val="99"/>
    <w:qFormat/>
    <w:rsid w:val="006127F1"/>
    <w:pPr>
      <w:adjustRightInd w:val="0"/>
      <w:snapToGrid/>
      <w:spacing w:before="0" w:after="0" w:line="360" w:lineRule="auto"/>
      <w:ind w:left="794" w:hanging="794"/>
      <w:jc w:val="both"/>
      <w:textAlignment w:val="baseline"/>
    </w:pPr>
    <w:rPr>
      <w:rFonts w:eastAsia="Times New Roman"/>
      <w:bCs/>
      <w:sz w:val="28"/>
      <w:szCs w:val="28"/>
    </w:rPr>
  </w:style>
  <w:style w:type="paragraph" w:customStyle="1" w:styleId="afffffb">
    <w:name w:val="параг_огл"/>
    <w:basedOn w:val="a2"/>
    <w:uiPriority w:val="99"/>
    <w:qFormat/>
    <w:rsid w:val="006127F1"/>
    <w:pPr>
      <w:adjustRightInd w:val="0"/>
      <w:snapToGrid/>
      <w:spacing w:before="0" w:after="0" w:line="360" w:lineRule="auto"/>
      <w:ind w:left="567"/>
      <w:textAlignment w:val="baseline"/>
    </w:pPr>
    <w:rPr>
      <w:rFonts w:eastAsia="Times New Roman"/>
      <w:sz w:val="28"/>
      <w:szCs w:val="28"/>
    </w:rPr>
  </w:style>
  <w:style w:type="paragraph" w:customStyle="1" w:styleId="afffffc">
    <w:name w:val="Стиль параг_огл + По левому краю"/>
    <w:basedOn w:val="afffffb"/>
    <w:uiPriority w:val="99"/>
    <w:qFormat/>
    <w:rsid w:val="006127F1"/>
    <w:pPr>
      <w:ind w:left="794"/>
    </w:pPr>
    <w:rPr>
      <w:szCs w:val="20"/>
    </w:rPr>
  </w:style>
  <w:style w:type="paragraph" w:customStyle="1" w:styleId="afffffd">
    <w:name w:val="Наш стиль"/>
    <w:basedOn w:val="a2"/>
    <w:uiPriority w:val="99"/>
    <w:qFormat/>
    <w:rsid w:val="006127F1"/>
    <w:pPr>
      <w:widowControl/>
      <w:snapToGrid/>
      <w:spacing w:before="0" w:after="0" w:line="360" w:lineRule="auto"/>
      <w:ind w:firstLine="720"/>
    </w:pPr>
    <w:rPr>
      <w:rFonts w:eastAsia="Times New Roman"/>
    </w:rPr>
  </w:style>
  <w:style w:type="character" w:customStyle="1" w:styleId="1ff3">
    <w:name w:val="Основной текст + Полужирный1"/>
    <w:uiPriority w:val="99"/>
    <w:qFormat/>
    <w:rsid w:val="006127F1"/>
    <w:rPr>
      <w:rFonts w:ascii="Times New Roman" w:hAnsi="Times New Roman"/>
      <w:b/>
      <w:sz w:val="20"/>
    </w:rPr>
  </w:style>
  <w:style w:type="character" w:customStyle="1" w:styleId="151">
    <w:name w:val="Знак Знак15"/>
    <w:uiPriority w:val="99"/>
    <w:qFormat/>
    <w:rsid w:val="006127F1"/>
    <w:rPr>
      <w:b/>
      <w:sz w:val="28"/>
    </w:rPr>
  </w:style>
  <w:style w:type="character" w:customStyle="1" w:styleId="720">
    <w:name w:val="Знак Знак72"/>
    <w:uiPriority w:val="99"/>
    <w:qFormat/>
    <w:rsid w:val="006127F1"/>
    <w:rPr>
      <w:rFonts w:ascii="Times New Roman" w:hAnsi="Times New Roman"/>
      <w:lang w:eastAsia="en-US"/>
    </w:rPr>
  </w:style>
  <w:style w:type="character" w:customStyle="1" w:styleId="r">
    <w:name w:val="r"/>
    <w:uiPriority w:val="99"/>
    <w:qFormat/>
    <w:rsid w:val="006127F1"/>
  </w:style>
  <w:style w:type="character" w:customStyle="1" w:styleId="Garamond">
    <w:name w:val="Основной текст + Garamond"/>
    <w:uiPriority w:val="99"/>
    <w:qFormat/>
    <w:rsid w:val="006127F1"/>
    <w:rPr>
      <w:rFonts w:ascii="Garamond" w:hAnsi="Garamond"/>
      <w:sz w:val="24"/>
    </w:rPr>
  </w:style>
  <w:style w:type="character" w:customStyle="1" w:styleId="FontStyle278">
    <w:name w:val="Font Style278"/>
    <w:uiPriority w:val="99"/>
    <w:qFormat/>
    <w:rsid w:val="006127F1"/>
    <w:rPr>
      <w:rFonts w:ascii="Times New Roman" w:hAnsi="Times New Roman"/>
      <w:color w:val="000000"/>
      <w:sz w:val="22"/>
    </w:rPr>
  </w:style>
  <w:style w:type="character" w:customStyle="1" w:styleId="FontStyle271">
    <w:name w:val="Font Style271"/>
    <w:uiPriority w:val="99"/>
    <w:qFormat/>
    <w:rsid w:val="006127F1"/>
    <w:rPr>
      <w:rFonts w:ascii="Times New Roman" w:hAnsi="Times New Roman"/>
      <w:i/>
      <w:color w:val="000000"/>
      <w:sz w:val="22"/>
    </w:rPr>
  </w:style>
  <w:style w:type="paragraph" w:customStyle="1" w:styleId="afffffe">
    <w:name w:val="Êðàòêèé îáðàòíûé àäðåñ"/>
    <w:basedOn w:val="a2"/>
    <w:uiPriority w:val="99"/>
    <w:qFormat/>
    <w:rsid w:val="006127F1"/>
    <w:pPr>
      <w:widowControl/>
      <w:snapToGrid/>
      <w:spacing w:before="0" w:after="0"/>
    </w:pPr>
    <w:rPr>
      <w:rFonts w:ascii="MS Sans Serif" w:eastAsia="Times New Roman" w:hAnsi="MS Sans Serif"/>
      <w:sz w:val="20"/>
      <w:lang w:val="en-US"/>
    </w:rPr>
  </w:style>
  <w:style w:type="character" w:customStyle="1" w:styleId="215">
    <w:name w:val="Знак Знак21"/>
    <w:uiPriority w:val="99"/>
    <w:qFormat/>
    <w:locked/>
    <w:rsid w:val="006127F1"/>
    <w:rPr>
      <w:b/>
      <w:sz w:val="28"/>
      <w:lang w:val="ru-RU" w:eastAsia="ru-RU"/>
    </w:rPr>
  </w:style>
  <w:style w:type="character" w:customStyle="1" w:styleId="411">
    <w:name w:val="Знак Знак41"/>
    <w:uiPriority w:val="99"/>
    <w:qFormat/>
    <w:locked/>
    <w:rsid w:val="006127F1"/>
    <w:rPr>
      <w:rFonts w:ascii="Arial" w:hAnsi="Arial"/>
      <w:b/>
      <w:i/>
      <w:sz w:val="28"/>
      <w:lang w:val="ru-RU" w:eastAsia="en-US"/>
    </w:rPr>
  </w:style>
  <w:style w:type="character" w:customStyle="1" w:styleId="390">
    <w:name w:val="Знак Знак39"/>
    <w:uiPriority w:val="99"/>
    <w:qFormat/>
    <w:locked/>
    <w:rsid w:val="006127F1"/>
    <w:rPr>
      <w:b/>
      <w:sz w:val="28"/>
      <w:lang w:val="ru-RU" w:eastAsia="ru-RU"/>
    </w:rPr>
  </w:style>
  <w:style w:type="character" w:customStyle="1" w:styleId="380">
    <w:name w:val="Знак Знак38"/>
    <w:uiPriority w:val="99"/>
    <w:qFormat/>
    <w:locked/>
    <w:rsid w:val="006127F1"/>
    <w:rPr>
      <w:b/>
      <w:i/>
      <w:sz w:val="26"/>
      <w:lang w:val="ru-RU" w:eastAsia="ru-RU"/>
    </w:rPr>
  </w:style>
  <w:style w:type="character" w:customStyle="1" w:styleId="370">
    <w:name w:val="Знак Знак37"/>
    <w:uiPriority w:val="99"/>
    <w:qFormat/>
    <w:locked/>
    <w:rsid w:val="006127F1"/>
    <w:rPr>
      <w:sz w:val="24"/>
      <w:lang w:val="ru-RU" w:eastAsia="ru-RU"/>
    </w:rPr>
  </w:style>
  <w:style w:type="character" w:customStyle="1" w:styleId="360">
    <w:name w:val="Знак Знак36"/>
    <w:uiPriority w:val="99"/>
    <w:qFormat/>
    <w:locked/>
    <w:rsid w:val="006127F1"/>
    <w:rPr>
      <w:sz w:val="24"/>
      <w:lang w:val="ru-RU" w:eastAsia="ru-RU"/>
    </w:rPr>
  </w:style>
  <w:style w:type="character" w:customStyle="1" w:styleId="351">
    <w:name w:val="Знак Знак35"/>
    <w:uiPriority w:val="99"/>
    <w:qFormat/>
    <w:locked/>
    <w:rsid w:val="006127F1"/>
    <w:rPr>
      <w:i/>
      <w:sz w:val="24"/>
      <w:lang w:val="ru-RU" w:eastAsia="ru-RU"/>
    </w:rPr>
  </w:style>
  <w:style w:type="character" w:customStyle="1" w:styleId="340">
    <w:name w:val="Знак Знак34"/>
    <w:uiPriority w:val="99"/>
    <w:qFormat/>
    <w:locked/>
    <w:rsid w:val="006127F1"/>
    <w:rPr>
      <w:rFonts w:ascii="Arial" w:hAnsi="Arial"/>
      <w:sz w:val="22"/>
      <w:lang w:val="ru-RU" w:eastAsia="ru-RU"/>
    </w:rPr>
  </w:style>
  <w:style w:type="character" w:customStyle="1" w:styleId="HTMLAddressChar2">
    <w:name w:val="HTML Address Char2"/>
    <w:uiPriority w:val="99"/>
    <w:locked/>
    <w:rsid w:val="006127F1"/>
    <w:rPr>
      <w:i/>
      <w:sz w:val="24"/>
      <w:lang w:eastAsia="ru-RU"/>
    </w:rPr>
  </w:style>
  <w:style w:type="character" w:customStyle="1" w:styleId="HTMLAddressChar">
    <w:name w:val="HTML Address Char"/>
    <w:basedOn w:val="a3"/>
    <w:uiPriority w:val="99"/>
    <w:qFormat/>
    <w:locked/>
    <w:rsid w:val="006127F1"/>
    <w:rPr>
      <w:rFonts w:cs="Times New Roman"/>
      <w:i/>
      <w:sz w:val="24"/>
      <w:lang w:val="ru-RU" w:eastAsia="ru-RU"/>
    </w:rPr>
  </w:style>
  <w:style w:type="character" w:customStyle="1" w:styleId="HTML10">
    <w:name w:val="Адрес HTML Знак1"/>
    <w:basedOn w:val="a3"/>
    <w:uiPriority w:val="99"/>
    <w:qFormat/>
    <w:rsid w:val="006127F1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HTML120">
    <w:name w:val="Адрес HTML Знак120"/>
    <w:basedOn w:val="a3"/>
    <w:uiPriority w:val="99"/>
    <w:semiHidden/>
    <w:qFormat/>
    <w:rsid w:val="006127F1"/>
    <w:rPr>
      <w:rFonts w:cs="Times New Roman"/>
      <w:i/>
      <w:iCs/>
      <w:sz w:val="24"/>
      <w:szCs w:val="24"/>
    </w:rPr>
  </w:style>
  <w:style w:type="character" w:customStyle="1" w:styleId="HTML119">
    <w:name w:val="Адрес HTML Знак119"/>
    <w:basedOn w:val="a3"/>
    <w:uiPriority w:val="99"/>
    <w:semiHidden/>
    <w:qFormat/>
    <w:rsid w:val="006127F1"/>
    <w:rPr>
      <w:rFonts w:cs="Times New Roman"/>
      <w:i/>
      <w:iCs/>
      <w:sz w:val="24"/>
      <w:szCs w:val="24"/>
    </w:rPr>
  </w:style>
  <w:style w:type="character" w:customStyle="1" w:styleId="HTML118">
    <w:name w:val="Адрес HTML Знак118"/>
    <w:basedOn w:val="a3"/>
    <w:uiPriority w:val="99"/>
    <w:semiHidden/>
    <w:qFormat/>
    <w:rsid w:val="006127F1"/>
    <w:rPr>
      <w:rFonts w:cs="Times New Roman"/>
      <w:i/>
      <w:iCs/>
      <w:sz w:val="24"/>
      <w:szCs w:val="24"/>
    </w:rPr>
  </w:style>
  <w:style w:type="character" w:customStyle="1" w:styleId="HTML117">
    <w:name w:val="Адрес HTML Знак117"/>
    <w:basedOn w:val="a3"/>
    <w:uiPriority w:val="99"/>
    <w:qFormat/>
    <w:rsid w:val="006127F1"/>
    <w:rPr>
      <w:rFonts w:cs="Times New Roman"/>
      <w:i/>
      <w:iCs/>
      <w:sz w:val="24"/>
      <w:szCs w:val="24"/>
    </w:rPr>
  </w:style>
  <w:style w:type="character" w:customStyle="1" w:styleId="HTML116">
    <w:name w:val="Адрес HTML Знак116"/>
    <w:basedOn w:val="a3"/>
    <w:uiPriority w:val="99"/>
    <w:semiHidden/>
    <w:qFormat/>
    <w:rsid w:val="006127F1"/>
    <w:rPr>
      <w:rFonts w:cs="Times New Roman"/>
      <w:i/>
      <w:iCs/>
      <w:sz w:val="24"/>
      <w:szCs w:val="24"/>
    </w:rPr>
  </w:style>
  <w:style w:type="character" w:customStyle="1" w:styleId="HTML115">
    <w:name w:val="Адрес HTML Знак115"/>
    <w:basedOn w:val="a3"/>
    <w:uiPriority w:val="99"/>
    <w:semiHidden/>
    <w:qFormat/>
    <w:rsid w:val="006127F1"/>
    <w:rPr>
      <w:rFonts w:cs="Times New Roman"/>
      <w:i/>
      <w:iCs/>
      <w:sz w:val="24"/>
      <w:szCs w:val="24"/>
    </w:rPr>
  </w:style>
  <w:style w:type="character" w:customStyle="1" w:styleId="HTML114">
    <w:name w:val="Адрес HTML Знак114"/>
    <w:basedOn w:val="a3"/>
    <w:uiPriority w:val="99"/>
    <w:semiHidden/>
    <w:qFormat/>
    <w:rsid w:val="006127F1"/>
    <w:rPr>
      <w:rFonts w:cs="Times New Roman"/>
      <w:i/>
      <w:iCs/>
      <w:sz w:val="24"/>
      <w:szCs w:val="24"/>
    </w:rPr>
  </w:style>
  <w:style w:type="character" w:customStyle="1" w:styleId="HTML113">
    <w:name w:val="Адрес HTML Знак113"/>
    <w:basedOn w:val="a3"/>
    <w:uiPriority w:val="99"/>
    <w:semiHidden/>
    <w:qFormat/>
    <w:rsid w:val="006127F1"/>
    <w:rPr>
      <w:rFonts w:cs="Times New Roman"/>
      <w:i/>
      <w:iCs/>
      <w:sz w:val="24"/>
      <w:szCs w:val="24"/>
    </w:rPr>
  </w:style>
  <w:style w:type="character" w:customStyle="1" w:styleId="HTML112">
    <w:name w:val="Адрес HTML Знак112"/>
    <w:basedOn w:val="a3"/>
    <w:uiPriority w:val="99"/>
    <w:semiHidden/>
    <w:qFormat/>
    <w:rsid w:val="006127F1"/>
    <w:rPr>
      <w:rFonts w:cs="Times New Roman"/>
      <w:i/>
      <w:iCs/>
      <w:sz w:val="24"/>
      <w:szCs w:val="24"/>
    </w:rPr>
  </w:style>
  <w:style w:type="character" w:customStyle="1" w:styleId="HTML111">
    <w:name w:val="Адрес HTML Знак111"/>
    <w:basedOn w:val="a3"/>
    <w:uiPriority w:val="99"/>
    <w:qFormat/>
    <w:rsid w:val="006127F1"/>
    <w:rPr>
      <w:rFonts w:cs="Times New Roman"/>
      <w:i/>
      <w:iCs/>
      <w:sz w:val="24"/>
      <w:szCs w:val="24"/>
    </w:rPr>
  </w:style>
  <w:style w:type="character" w:customStyle="1" w:styleId="HTML110">
    <w:name w:val="Адрес HTML Знак110"/>
    <w:basedOn w:val="a3"/>
    <w:uiPriority w:val="99"/>
    <w:semiHidden/>
    <w:qFormat/>
    <w:rsid w:val="006127F1"/>
    <w:rPr>
      <w:rFonts w:cs="Times New Roman"/>
      <w:i/>
      <w:iCs/>
      <w:sz w:val="24"/>
      <w:szCs w:val="24"/>
    </w:rPr>
  </w:style>
  <w:style w:type="character" w:customStyle="1" w:styleId="HTML19">
    <w:name w:val="Адрес HTML Знак19"/>
    <w:basedOn w:val="a3"/>
    <w:uiPriority w:val="99"/>
    <w:qFormat/>
    <w:rsid w:val="006127F1"/>
    <w:rPr>
      <w:rFonts w:cs="Times New Roman"/>
      <w:i/>
      <w:iCs/>
      <w:sz w:val="24"/>
      <w:szCs w:val="24"/>
    </w:rPr>
  </w:style>
  <w:style w:type="character" w:customStyle="1" w:styleId="HTML18">
    <w:name w:val="Адрес HTML Знак18"/>
    <w:basedOn w:val="a3"/>
    <w:uiPriority w:val="99"/>
    <w:semiHidden/>
    <w:qFormat/>
    <w:rsid w:val="006127F1"/>
    <w:rPr>
      <w:rFonts w:cs="Times New Roman"/>
      <w:i/>
      <w:iCs/>
      <w:sz w:val="24"/>
      <w:szCs w:val="24"/>
    </w:rPr>
  </w:style>
  <w:style w:type="character" w:customStyle="1" w:styleId="HTML17">
    <w:name w:val="Адрес HTML Знак17"/>
    <w:basedOn w:val="a3"/>
    <w:uiPriority w:val="99"/>
    <w:semiHidden/>
    <w:qFormat/>
    <w:rsid w:val="006127F1"/>
    <w:rPr>
      <w:rFonts w:cs="Times New Roman"/>
      <w:i/>
      <w:iCs/>
      <w:sz w:val="24"/>
      <w:szCs w:val="24"/>
    </w:rPr>
  </w:style>
  <w:style w:type="character" w:customStyle="1" w:styleId="HTML16">
    <w:name w:val="Адрес HTML Знак16"/>
    <w:basedOn w:val="a3"/>
    <w:uiPriority w:val="99"/>
    <w:semiHidden/>
    <w:qFormat/>
    <w:rsid w:val="006127F1"/>
    <w:rPr>
      <w:rFonts w:cs="Times New Roman"/>
      <w:i/>
      <w:iCs/>
      <w:sz w:val="24"/>
      <w:szCs w:val="24"/>
    </w:rPr>
  </w:style>
  <w:style w:type="character" w:customStyle="1" w:styleId="HTML15">
    <w:name w:val="Адрес HTML Знак15"/>
    <w:basedOn w:val="a3"/>
    <w:uiPriority w:val="99"/>
    <w:qFormat/>
    <w:rsid w:val="006127F1"/>
    <w:rPr>
      <w:rFonts w:cs="Times New Roman"/>
      <w:i/>
      <w:iCs/>
      <w:sz w:val="24"/>
      <w:szCs w:val="24"/>
    </w:rPr>
  </w:style>
  <w:style w:type="character" w:customStyle="1" w:styleId="HTML14">
    <w:name w:val="Адрес HTML Знак14"/>
    <w:basedOn w:val="a3"/>
    <w:uiPriority w:val="99"/>
    <w:qFormat/>
    <w:rsid w:val="006127F1"/>
    <w:rPr>
      <w:rFonts w:cs="Times New Roman"/>
      <w:i/>
      <w:iCs/>
      <w:sz w:val="24"/>
      <w:szCs w:val="24"/>
    </w:rPr>
  </w:style>
  <w:style w:type="character" w:customStyle="1" w:styleId="HTML13">
    <w:name w:val="Адрес HTML Знак13"/>
    <w:basedOn w:val="a3"/>
    <w:uiPriority w:val="99"/>
    <w:semiHidden/>
    <w:qFormat/>
    <w:rsid w:val="006127F1"/>
    <w:rPr>
      <w:rFonts w:cs="Times New Roman"/>
      <w:i/>
      <w:iCs/>
      <w:sz w:val="24"/>
      <w:szCs w:val="24"/>
    </w:rPr>
  </w:style>
  <w:style w:type="character" w:customStyle="1" w:styleId="HTML12">
    <w:name w:val="Адрес HTML Знак12"/>
    <w:basedOn w:val="a3"/>
    <w:uiPriority w:val="99"/>
    <w:qFormat/>
    <w:rsid w:val="006127F1"/>
    <w:rPr>
      <w:rFonts w:cs="Times New Roman"/>
      <w:i/>
      <w:iCs/>
      <w:sz w:val="22"/>
    </w:rPr>
  </w:style>
  <w:style w:type="character" w:customStyle="1" w:styleId="Web">
    <w:name w:val="Обычный (Web) Знак"/>
    <w:uiPriority w:val="99"/>
    <w:qFormat/>
    <w:locked/>
    <w:rsid w:val="006127F1"/>
    <w:rPr>
      <w:rFonts w:ascii="Tahoma" w:hAnsi="Tahoma"/>
      <w:sz w:val="16"/>
    </w:rPr>
  </w:style>
  <w:style w:type="character" w:customStyle="1" w:styleId="321">
    <w:name w:val="Знак Знак32"/>
    <w:uiPriority w:val="99"/>
    <w:qFormat/>
    <w:locked/>
    <w:rsid w:val="006127F1"/>
    <w:rPr>
      <w:lang w:val="ru-RU" w:eastAsia="ru-RU"/>
    </w:rPr>
  </w:style>
  <w:style w:type="character" w:customStyle="1" w:styleId="317">
    <w:name w:val="Знак Знак31"/>
    <w:uiPriority w:val="99"/>
    <w:qFormat/>
    <w:locked/>
    <w:rsid w:val="006127F1"/>
    <w:rPr>
      <w:sz w:val="24"/>
      <w:lang w:val="ru-RU" w:eastAsia="ru-RU"/>
    </w:rPr>
  </w:style>
  <w:style w:type="character" w:customStyle="1" w:styleId="301">
    <w:name w:val="Знак Знак30"/>
    <w:uiPriority w:val="99"/>
    <w:qFormat/>
    <w:locked/>
    <w:rsid w:val="006127F1"/>
    <w:rPr>
      <w:sz w:val="24"/>
      <w:lang w:val="ru-RU" w:eastAsia="ru-RU"/>
    </w:rPr>
  </w:style>
  <w:style w:type="character" w:customStyle="1" w:styleId="1ff4">
    <w:name w:val="Знак1 Знак Знак"/>
    <w:uiPriority w:val="99"/>
    <w:qFormat/>
    <w:locked/>
    <w:rsid w:val="006127F1"/>
    <w:rPr>
      <w:sz w:val="24"/>
      <w:lang w:val="ru-RU" w:eastAsia="ru-RU"/>
    </w:rPr>
  </w:style>
  <w:style w:type="character" w:customStyle="1" w:styleId="1910">
    <w:name w:val="Знак Знак191"/>
    <w:uiPriority w:val="99"/>
    <w:qFormat/>
    <w:locked/>
    <w:rsid w:val="006127F1"/>
    <w:rPr>
      <w:sz w:val="24"/>
      <w:lang w:val="en-US" w:eastAsia="ru-RU"/>
    </w:rPr>
  </w:style>
  <w:style w:type="character" w:customStyle="1" w:styleId="1411">
    <w:name w:val="Знак Знак141"/>
    <w:uiPriority w:val="99"/>
    <w:qFormat/>
    <w:locked/>
    <w:rsid w:val="006127F1"/>
    <w:rPr>
      <w:rFonts w:ascii="Cambria" w:hAnsi="Cambria"/>
      <w:i/>
      <w:color w:val="4F81BD"/>
      <w:spacing w:val="15"/>
      <w:sz w:val="24"/>
      <w:lang w:val="ru-RU" w:eastAsia="ru-RU"/>
    </w:rPr>
  </w:style>
  <w:style w:type="character" w:customStyle="1" w:styleId="123">
    <w:name w:val="Знак Знак12"/>
    <w:uiPriority w:val="99"/>
    <w:qFormat/>
    <w:locked/>
    <w:rsid w:val="006127F1"/>
    <w:rPr>
      <w:rFonts w:ascii="PragmaticaCTT" w:hAnsi="PragmaticaCTT"/>
      <w:sz w:val="24"/>
      <w:lang w:val="ru-RU" w:eastAsia="ru-RU"/>
    </w:rPr>
  </w:style>
  <w:style w:type="character" w:customStyle="1" w:styleId="2210">
    <w:name w:val="Знак Знак221"/>
    <w:uiPriority w:val="99"/>
    <w:qFormat/>
    <w:locked/>
    <w:rsid w:val="006127F1"/>
    <w:rPr>
      <w:color w:val="000000"/>
      <w:sz w:val="24"/>
      <w:lang w:val="ru-RU" w:eastAsia="ru-RU"/>
    </w:rPr>
  </w:style>
  <w:style w:type="character" w:customStyle="1" w:styleId="290">
    <w:name w:val="Знак Знак29"/>
    <w:uiPriority w:val="99"/>
    <w:qFormat/>
    <w:locked/>
    <w:rsid w:val="006127F1"/>
    <w:rPr>
      <w:sz w:val="16"/>
      <w:lang w:val="ru-RU" w:eastAsia="ru-RU"/>
    </w:rPr>
  </w:style>
  <w:style w:type="character" w:customStyle="1" w:styleId="2510">
    <w:name w:val="Знак Знак251"/>
    <w:uiPriority w:val="99"/>
    <w:qFormat/>
    <w:locked/>
    <w:rsid w:val="006127F1"/>
    <w:rPr>
      <w:sz w:val="24"/>
      <w:lang w:val="ru-RU" w:eastAsia="ru-RU"/>
    </w:rPr>
  </w:style>
  <w:style w:type="character" w:customStyle="1" w:styleId="280">
    <w:name w:val="Знак Знак28"/>
    <w:uiPriority w:val="99"/>
    <w:qFormat/>
    <w:locked/>
    <w:rsid w:val="006127F1"/>
    <w:rPr>
      <w:sz w:val="16"/>
      <w:lang w:val="ru-RU" w:eastAsia="ru-RU"/>
    </w:rPr>
  </w:style>
  <w:style w:type="character" w:customStyle="1" w:styleId="272">
    <w:name w:val="Знак Знак27"/>
    <w:uiPriority w:val="99"/>
    <w:qFormat/>
    <w:locked/>
    <w:rsid w:val="006127F1"/>
    <w:rPr>
      <w:rFonts w:ascii="Courier New" w:hAnsi="Courier New"/>
      <w:lang w:val="ru-RU" w:eastAsia="ru-RU"/>
    </w:rPr>
  </w:style>
  <w:style w:type="character" w:customStyle="1" w:styleId="1810">
    <w:name w:val="Знак Знак181"/>
    <w:uiPriority w:val="99"/>
    <w:qFormat/>
    <w:locked/>
    <w:rsid w:val="006127F1"/>
    <w:rPr>
      <w:b/>
      <w:lang w:val="ru-RU" w:eastAsia="ru-RU"/>
    </w:rPr>
  </w:style>
  <w:style w:type="character" w:customStyle="1" w:styleId="201">
    <w:name w:val="Знак Знак201"/>
    <w:uiPriority w:val="99"/>
    <w:qFormat/>
    <w:locked/>
    <w:rsid w:val="006127F1"/>
    <w:rPr>
      <w:rFonts w:ascii="Tahoma" w:hAnsi="Tahoma"/>
      <w:sz w:val="16"/>
      <w:lang w:val="ru-RU" w:eastAsia="ru-RU"/>
    </w:rPr>
  </w:style>
  <w:style w:type="paragraph" w:customStyle="1" w:styleId="2fc">
    <w:name w:val="Знак Знак Знак Знак Знак Знак2"/>
    <w:basedOn w:val="a2"/>
    <w:uiPriority w:val="99"/>
    <w:qFormat/>
    <w:rsid w:val="006127F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1">
    <w:name w:val="Темы Знак"/>
    <w:link w:val="affff0"/>
    <w:uiPriority w:val="99"/>
    <w:qFormat/>
    <w:locked/>
    <w:rsid w:val="006127F1"/>
    <w:rPr>
      <w:rFonts w:ascii="Times New Roman" w:eastAsia="Calibri" w:hAnsi="Times New Roman" w:cs="Times New Roman"/>
      <w:b/>
      <w:sz w:val="24"/>
      <w:szCs w:val="20"/>
      <w:lang w:eastAsia="ru-RU"/>
    </w:rPr>
  </w:style>
  <w:style w:type="character" w:customStyle="1" w:styleId="affffff">
    <w:name w:val="Основной текст_"/>
    <w:link w:val="1ff5"/>
    <w:qFormat/>
    <w:locked/>
    <w:rsid w:val="006127F1"/>
    <w:rPr>
      <w:rFonts w:ascii="Arial" w:hAnsi="Arial"/>
      <w:sz w:val="19"/>
      <w:shd w:val="clear" w:color="auto" w:fill="FFFFFF"/>
    </w:rPr>
  </w:style>
  <w:style w:type="paragraph" w:customStyle="1" w:styleId="1ff5">
    <w:name w:val="Основной текст1"/>
    <w:basedOn w:val="a2"/>
    <w:link w:val="affffff"/>
    <w:qFormat/>
    <w:rsid w:val="006127F1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Theme="minorHAnsi" w:hAnsi="Arial" w:cstheme="minorBidi"/>
      <w:sz w:val="19"/>
      <w:szCs w:val="22"/>
      <w:shd w:val="clear" w:color="auto" w:fill="FFFFFF"/>
      <w:lang w:eastAsia="en-US"/>
    </w:rPr>
  </w:style>
  <w:style w:type="paragraph" w:customStyle="1" w:styleId="2TimesNewRoman1200">
    <w:name w:val="Стиль Заголовок 2 + (латиница) Times New Roman 12 пт Перед:  0 пт..."/>
    <w:basedOn w:val="20"/>
    <w:uiPriority w:val="99"/>
    <w:qFormat/>
    <w:rsid w:val="006127F1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bCs/>
      <w:kern w:val="32"/>
      <w:sz w:val="24"/>
    </w:rPr>
  </w:style>
  <w:style w:type="paragraph" w:customStyle="1" w:styleId="Style24">
    <w:name w:val="Style24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paragraph" w:customStyle="1" w:styleId="2TimesNewRoman0">
    <w:name w:val="Стиль заголовок 2 + Times New Roman полужирный Первая строка:  0..."/>
    <w:basedOn w:val="2f9"/>
    <w:uiPriority w:val="99"/>
    <w:qFormat/>
    <w:rsid w:val="006127F1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overflowPunct/>
      <w:spacing w:before="24" w:after="16" w:line="190" w:lineRule="atLeast"/>
      <w:ind w:firstLine="454"/>
      <w:jc w:val="center"/>
      <w:textAlignment w:val="auto"/>
    </w:pPr>
    <w:rPr>
      <w:b/>
      <w:bCs/>
      <w:sz w:val="24"/>
      <w:szCs w:val="24"/>
    </w:rPr>
  </w:style>
  <w:style w:type="character" w:customStyle="1" w:styleId="1f">
    <w:name w:val="Стиль1 Знак"/>
    <w:link w:val="1e"/>
    <w:uiPriority w:val="99"/>
    <w:qFormat/>
    <w:locked/>
    <w:rsid w:val="006127F1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fffff0">
    <w:name w:val="Стиль По ширине"/>
    <w:basedOn w:val="a2"/>
    <w:uiPriority w:val="99"/>
    <w:qFormat/>
    <w:rsid w:val="006127F1"/>
    <w:pPr>
      <w:widowControl/>
      <w:snapToGrid/>
      <w:spacing w:before="0" w:after="0" w:line="312" w:lineRule="auto"/>
      <w:ind w:firstLine="454"/>
      <w:jc w:val="both"/>
    </w:pPr>
    <w:rPr>
      <w:rFonts w:eastAsia="Times New Roman"/>
      <w:szCs w:val="24"/>
    </w:rPr>
  </w:style>
  <w:style w:type="paragraph" w:customStyle="1" w:styleId="Style53">
    <w:name w:val="Style53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 w:line="197" w:lineRule="exact"/>
      <w:ind w:firstLine="456"/>
      <w:jc w:val="both"/>
    </w:pPr>
    <w:rPr>
      <w:rFonts w:ascii="Palatino Linotype" w:eastAsia="Times New Roman" w:hAnsi="Palatino Linotype"/>
      <w:szCs w:val="24"/>
    </w:rPr>
  </w:style>
  <w:style w:type="paragraph" w:customStyle="1" w:styleId="Style57">
    <w:name w:val="Style57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 w:line="216" w:lineRule="exact"/>
      <w:jc w:val="both"/>
    </w:pPr>
    <w:rPr>
      <w:rFonts w:ascii="Palatino Linotype" w:eastAsia="Times New Roman" w:hAnsi="Palatino Linotype"/>
      <w:szCs w:val="24"/>
    </w:rPr>
  </w:style>
  <w:style w:type="paragraph" w:customStyle="1" w:styleId="Style35">
    <w:name w:val="Style35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 w:line="197" w:lineRule="exact"/>
      <w:ind w:firstLine="442"/>
      <w:jc w:val="both"/>
    </w:pPr>
    <w:rPr>
      <w:rFonts w:ascii="Palatino Linotype" w:eastAsia="Times New Roman" w:hAnsi="Palatino Linotype"/>
      <w:szCs w:val="24"/>
    </w:rPr>
  </w:style>
  <w:style w:type="paragraph" w:customStyle="1" w:styleId="Style37">
    <w:name w:val="Style37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 w:line="221" w:lineRule="exact"/>
      <w:ind w:firstLine="221"/>
      <w:jc w:val="both"/>
    </w:pPr>
    <w:rPr>
      <w:rFonts w:ascii="Palatino Linotype" w:eastAsia="Times New Roman" w:hAnsi="Palatino Linotype"/>
      <w:szCs w:val="24"/>
    </w:rPr>
  </w:style>
  <w:style w:type="paragraph" w:customStyle="1" w:styleId="Style31">
    <w:name w:val="Style31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/>
    </w:pPr>
    <w:rPr>
      <w:rFonts w:ascii="Palatino Linotype" w:eastAsia="Times New Roman" w:hAnsi="Palatino Linotype"/>
      <w:szCs w:val="24"/>
    </w:rPr>
  </w:style>
  <w:style w:type="paragraph" w:customStyle="1" w:styleId="2Arial12">
    <w:name w:val="Стиль Заголовок 2 + Arial полужирный курсив Перед:  12 пт После..."/>
    <w:basedOn w:val="20"/>
    <w:uiPriority w:val="99"/>
    <w:qFormat/>
    <w:rsid w:val="006127F1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iCs/>
      <w:sz w:val="24"/>
    </w:rPr>
  </w:style>
  <w:style w:type="paragraph" w:customStyle="1" w:styleId="2Arial0">
    <w:name w:val="Стиль Заголовок 2 + Arial полужирный Слева:  0 см Первая строка:..."/>
    <w:basedOn w:val="20"/>
    <w:uiPriority w:val="99"/>
    <w:qFormat/>
    <w:rsid w:val="006127F1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sz w:val="24"/>
    </w:rPr>
  </w:style>
  <w:style w:type="character" w:customStyle="1" w:styleId="ConsNormal0">
    <w:name w:val="ConsNormal Знак"/>
    <w:link w:val="ConsNormal"/>
    <w:uiPriority w:val="99"/>
    <w:qFormat/>
    <w:locked/>
    <w:rsid w:val="006127F1"/>
    <w:rPr>
      <w:rFonts w:ascii="Arial" w:eastAsia="Calibri" w:hAnsi="Arial" w:cs="Times New Roman"/>
      <w:lang w:eastAsia="ru-RU"/>
    </w:rPr>
  </w:style>
  <w:style w:type="character" w:customStyle="1" w:styleId="223">
    <w:name w:val="Основной текст (22)_"/>
    <w:link w:val="224"/>
    <w:uiPriority w:val="99"/>
    <w:qFormat/>
    <w:locked/>
    <w:rsid w:val="006127F1"/>
    <w:rPr>
      <w:rFonts w:ascii="Century Schoolbook" w:hAnsi="Century Schoolbook"/>
      <w:sz w:val="21"/>
      <w:shd w:val="clear" w:color="auto" w:fill="FFFFFF"/>
    </w:rPr>
  </w:style>
  <w:style w:type="paragraph" w:customStyle="1" w:styleId="224">
    <w:name w:val="Основной текст (22)"/>
    <w:basedOn w:val="a2"/>
    <w:link w:val="223"/>
    <w:uiPriority w:val="99"/>
    <w:qFormat/>
    <w:rsid w:val="006127F1"/>
    <w:pPr>
      <w:widowControl/>
      <w:shd w:val="clear" w:color="auto" w:fill="FFFFFF"/>
      <w:snapToGrid/>
      <w:spacing w:before="540" w:after="120" w:line="238" w:lineRule="exact"/>
      <w:ind w:hanging="480"/>
      <w:jc w:val="both"/>
    </w:pPr>
    <w:rPr>
      <w:rFonts w:ascii="Century Schoolbook" w:eastAsiaTheme="minorHAnsi" w:hAnsi="Century Schoolbook" w:cstheme="minorBidi"/>
      <w:sz w:val="21"/>
      <w:szCs w:val="22"/>
      <w:shd w:val="clear" w:color="auto" w:fill="FFFFFF"/>
      <w:lang w:eastAsia="en-US"/>
    </w:rPr>
  </w:style>
  <w:style w:type="paragraph" w:customStyle="1" w:styleId="341">
    <w:name w:val="Основной текст34"/>
    <w:basedOn w:val="a2"/>
    <w:uiPriority w:val="99"/>
    <w:qFormat/>
    <w:rsid w:val="006127F1"/>
    <w:pPr>
      <w:widowControl/>
      <w:shd w:val="clear" w:color="auto" w:fill="FFFFFF"/>
      <w:snapToGrid/>
      <w:spacing w:before="480" w:after="120" w:line="284" w:lineRule="exact"/>
      <w:ind w:hanging="1620"/>
      <w:jc w:val="both"/>
    </w:pPr>
    <w:rPr>
      <w:rFonts w:ascii="Arial" w:eastAsia="Times New Roman" w:hAnsi="Arial" w:cs="Arial"/>
      <w:color w:val="000000"/>
      <w:sz w:val="19"/>
      <w:szCs w:val="19"/>
    </w:rPr>
  </w:style>
  <w:style w:type="character" w:customStyle="1" w:styleId="136">
    <w:name w:val="Основной текст (13)_"/>
    <w:link w:val="137"/>
    <w:uiPriority w:val="99"/>
    <w:qFormat/>
    <w:locked/>
    <w:rsid w:val="006127F1"/>
    <w:rPr>
      <w:rFonts w:ascii="Century Schoolbook" w:hAnsi="Century Schoolbook"/>
      <w:sz w:val="18"/>
      <w:shd w:val="clear" w:color="auto" w:fill="FFFFFF"/>
    </w:rPr>
  </w:style>
  <w:style w:type="paragraph" w:customStyle="1" w:styleId="137">
    <w:name w:val="Основной текст (13)"/>
    <w:basedOn w:val="a2"/>
    <w:link w:val="136"/>
    <w:uiPriority w:val="99"/>
    <w:qFormat/>
    <w:rsid w:val="006127F1"/>
    <w:pPr>
      <w:widowControl/>
      <w:shd w:val="clear" w:color="auto" w:fill="FFFFFF"/>
      <w:snapToGrid/>
      <w:spacing w:before="480" w:after="300" w:line="240" w:lineRule="atLeast"/>
      <w:ind w:hanging="420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92">
    <w:name w:val="Основной текст (9)_"/>
    <w:link w:val="93"/>
    <w:uiPriority w:val="99"/>
    <w:qFormat/>
    <w:locked/>
    <w:rsid w:val="006127F1"/>
    <w:rPr>
      <w:rFonts w:ascii="Century Schoolbook" w:hAnsi="Century Schoolbook"/>
      <w:sz w:val="18"/>
      <w:shd w:val="clear" w:color="auto" w:fill="FFFFFF"/>
    </w:rPr>
  </w:style>
  <w:style w:type="paragraph" w:customStyle="1" w:styleId="93">
    <w:name w:val="Основной текст (9)"/>
    <w:basedOn w:val="a2"/>
    <w:link w:val="92"/>
    <w:uiPriority w:val="99"/>
    <w:qFormat/>
    <w:rsid w:val="006127F1"/>
    <w:pPr>
      <w:widowControl/>
      <w:shd w:val="clear" w:color="auto" w:fill="FFFFFF"/>
      <w:snapToGrid/>
      <w:spacing w:before="120" w:after="240" w:line="240" w:lineRule="atLeast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3f">
    <w:name w:val="Основной текст (3)_"/>
    <w:uiPriority w:val="99"/>
    <w:qFormat/>
    <w:locked/>
    <w:rsid w:val="006127F1"/>
    <w:rPr>
      <w:rFonts w:ascii="Century Schoolbook" w:hAnsi="Century Schoolbook"/>
      <w:sz w:val="18"/>
      <w:shd w:val="clear" w:color="auto" w:fill="FFFFFF"/>
    </w:rPr>
  </w:style>
  <w:style w:type="paragraph" w:customStyle="1" w:styleId="2Arial1">
    <w:name w:val="Заголовок 2  Arial"/>
    <w:basedOn w:val="20"/>
    <w:uiPriority w:val="99"/>
    <w:qFormat/>
    <w:rsid w:val="006127F1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120"/>
      <w:jc w:val="left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1ff6">
    <w:name w:val="Заголовок 1  Междустр.интервал:  одинарный"/>
    <w:basedOn w:val="10"/>
    <w:uiPriority w:val="99"/>
    <w:qFormat/>
    <w:rsid w:val="006127F1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</w:pPr>
    <w:rPr>
      <w:rFonts w:ascii="Arial" w:hAnsi="Arial" w:cs="Arial"/>
      <w:b/>
      <w:bCs/>
      <w:caps/>
      <w:kern w:val="32"/>
      <w:sz w:val="32"/>
      <w:szCs w:val="32"/>
      <w:lang w:eastAsia="en-US"/>
    </w:rPr>
  </w:style>
  <w:style w:type="paragraph" w:customStyle="1" w:styleId="article">
    <w:name w:val="article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1">
    <w:name w:val="Без интервала Знак"/>
    <w:link w:val="94"/>
    <w:uiPriority w:val="99"/>
    <w:qFormat/>
    <w:locked/>
    <w:rsid w:val="006127F1"/>
    <w:rPr>
      <w:lang w:val="en-US"/>
    </w:rPr>
  </w:style>
  <w:style w:type="paragraph" w:customStyle="1" w:styleId="94">
    <w:name w:val="Без интервала9"/>
    <w:link w:val="affffff1"/>
    <w:uiPriority w:val="99"/>
    <w:rsid w:val="006127F1"/>
    <w:pPr>
      <w:spacing w:before="100" w:beforeAutospacing="1" w:after="100" w:afterAutospacing="1" w:line="240" w:lineRule="auto"/>
    </w:pPr>
    <w:rPr>
      <w:lang w:val="en-US"/>
    </w:rPr>
  </w:style>
  <w:style w:type="paragraph" w:styleId="affffff2">
    <w:name w:val="No Spacing"/>
    <w:link w:val="64"/>
    <w:uiPriority w:val="99"/>
    <w:qFormat/>
    <w:rsid w:val="006127F1"/>
    <w:pPr>
      <w:spacing w:after="160" w:line="259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220">
    <w:name w:val="Знак1 Знак Знак22"/>
    <w:uiPriority w:val="99"/>
    <w:qFormat/>
    <w:locked/>
    <w:rsid w:val="006127F1"/>
    <w:rPr>
      <w:sz w:val="24"/>
    </w:rPr>
  </w:style>
  <w:style w:type="paragraph" w:styleId="2fd">
    <w:name w:val="Quote"/>
    <w:basedOn w:val="a2"/>
    <w:next w:val="a2"/>
    <w:link w:val="241"/>
    <w:uiPriority w:val="99"/>
    <w:qFormat/>
    <w:rsid w:val="006127F1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character" w:customStyle="1" w:styleId="2fe">
    <w:name w:val="Цитата 2 Знак"/>
    <w:basedOn w:val="a3"/>
    <w:link w:val="281"/>
    <w:uiPriority w:val="99"/>
    <w:qFormat/>
    <w:rsid w:val="006127F1"/>
    <w:rPr>
      <w:rFonts w:ascii="Times New Roman" w:eastAsia="Calibri" w:hAnsi="Times New Roman" w:cs="Times New Roman"/>
      <w:i/>
      <w:iCs/>
      <w:color w:val="000000" w:themeColor="text1"/>
      <w:sz w:val="24"/>
      <w:szCs w:val="20"/>
      <w:lang w:eastAsia="ru-RU"/>
    </w:rPr>
  </w:style>
  <w:style w:type="character" w:customStyle="1" w:styleId="QuoteChar">
    <w:name w:val="Quote Char"/>
    <w:basedOn w:val="a3"/>
    <w:link w:val="2110"/>
    <w:uiPriority w:val="99"/>
    <w:qFormat/>
    <w:locked/>
    <w:rsid w:val="006127F1"/>
    <w:rPr>
      <w:rFonts w:cs="Times New Roman"/>
      <w:i/>
      <w:color w:val="000000"/>
      <w:sz w:val="24"/>
    </w:rPr>
  </w:style>
  <w:style w:type="paragraph" w:customStyle="1" w:styleId="2110">
    <w:name w:val="Цитата 211"/>
    <w:basedOn w:val="a2"/>
    <w:next w:val="a2"/>
    <w:link w:val="QuoteChar"/>
    <w:uiPriority w:val="99"/>
    <w:rsid w:val="006127F1"/>
    <w:pPr>
      <w:widowControl/>
      <w:snapToGrid/>
      <w:spacing w:before="0" w:after="0"/>
    </w:pPr>
    <w:rPr>
      <w:rFonts w:asciiTheme="minorHAnsi" w:eastAsiaTheme="minorHAnsi" w:hAnsiTheme="minorHAnsi"/>
      <w:i/>
      <w:color w:val="000000"/>
      <w:szCs w:val="22"/>
      <w:lang w:eastAsia="en-US"/>
    </w:rPr>
  </w:style>
  <w:style w:type="character" w:customStyle="1" w:styleId="241">
    <w:name w:val="Цитата 2 Знак4"/>
    <w:basedOn w:val="a3"/>
    <w:link w:val="2fd"/>
    <w:uiPriority w:val="99"/>
    <w:locked/>
    <w:rsid w:val="006127F1"/>
    <w:rPr>
      <w:rFonts w:ascii="Calibri" w:eastAsia="Times New Roman" w:hAnsi="Calibri" w:cs="Times New Roman"/>
      <w:i/>
      <w:iCs/>
      <w:color w:val="000000"/>
      <w:sz w:val="24"/>
      <w:szCs w:val="24"/>
      <w:lang w:eastAsia="ru-RU"/>
    </w:rPr>
  </w:style>
  <w:style w:type="character" w:customStyle="1" w:styleId="IntenseQuoteChar7">
    <w:name w:val="Intense Quote Char7"/>
    <w:uiPriority w:val="99"/>
    <w:locked/>
    <w:rsid w:val="006127F1"/>
    <w:rPr>
      <w:rFonts w:ascii="Calibri" w:hAnsi="Calibri"/>
      <w:b/>
      <w:i/>
      <w:color w:val="4F81BD"/>
      <w:sz w:val="24"/>
    </w:rPr>
  </w:style>
  <w:style w:type="character" w:customStyle="1" w:styleId="510">
    <w:name w:val="Знак5 Знак Знак1"/>
    <w:uiPriority w:val="99"/>
    <w:locked/>
    <w:rsid w:val="006127F1"/>
    <w:rPr>
      <w:sz w:val="16"/>
      <w:lang w:val="ru-RU" w:eastAsia="ru-RU"/>
    </w:rPr>
  </w:style>
  <w:style w:type="character" w:customStyle="1" w:styleId="125">
    <w:name w:val="Знак1 Знак Знак25"/>
    <w:uiPriority w:val="99"/>
    <w:qFormat/>
    <w:locked/>
    <w:rsid w:val="006127F1"/>
    <w:rPr>
      <w:sz w:val="24"/>
    </w:rPr>
  </w:style>
  <w:style w:type="character" w:customStyle="1" w:styleId="124">
    <w:name w:val="Знак1 Знак Знак24"/>
    <w:uiPriority w:val="99"/>
    <w:qFormat/>
    <w:locked/>
    <w:rsid w:val="006127F1"/>
    <w:rPr>
      <w:sz w:val="24"/>
    </w:rPr>
  </w:style>
  <w:style w:type="character" w:customStyle="1" w:styleId="1230">
    <w:name w:val="Знак1 Знак Знак23"/>
    <w:uiPriority w:val="99"/>
    <w:qFormat/>
    <w:locked/>
    <w:rsid w:val="006127F1"/>
    <w:rPr>
      <w:sz w:val="24"/>
    </w:rPr>
  </w:style>
  <w:style w:type="character" w:customStyle="1" w:styleId="216">
    <w:name w:val="Цитата 2 Знак1"/>
    <w:basedOn w:val="a3"/>
    <w:uiPriority w:val="99"/>
    <w:qFormat/>
    <w:rsid w:val="006127F1"/>
    <w:rPr>
      <w:rFonts w:cs="Times New Roman"/>
      <w:i/>
      <w:iCs/>
      <w:color w:val="404040"/>
      <w:sz w:val="24"/>
      <w:szCs w:val="24"/>
    </w:rPr>
  </w:style>
  <w:style w:type="paragraph" w:customStyle="1" w:styleId="p12">
    <w:name w:val="p12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styleId="affffff3">
    <w:name w:val="Intense Quote"/>
    <w:basedOn w:val="a2"/>
    <w:next w:val="a2"/>
    <w:link w:val="47"/>
    <w:uiPriority w:val="99"/>
    <w:qFormat/>
    <w:rsid w:val="006127F1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affffff4">
    <w:name w:val="Выделенная цитата Знак"/>
    <w:basedOn w:val="a3"/>
    <w:link w:val="82"/>
    <w:uiPriority w:val="99"/>
    <w:qFormat/>
    <w:rsid w:val="006127F1"/>
    <w:rPr>
      <w:rFonts w:ascii="Times New Roman" w:eastAsia="Calibri" w:hAnsi="Times New Roman" w:cs="Times New Roman"/>
      <w:b/>
      <w:bCs/>
      <w:i/>
      <w:iCs/>
      <w:color w:val="4F81BD" w:themeColor="accent1"/>
      <w:sz w:val="24"/>
      <w:szCs w:val="20"/>
      <w:lang w:eastAsia="ru-RU"/>
    </w:rPr>
  </w:style>
  <w:style w:type="character" w:customStyle="1" w:styleId="IntenseQuoteChar">
    <w:name w:val="Intense Quote Char"/>
    <w:basedOn w:val="a3"/>
    <w:link w:val="11e"/>
    <w:uiPriority w:val="99"/>
    <w:qFormat/>
    <w:locked/>
    <w:rsid w:val="006127F1"/>
    <w:rPr>
      <w:rFonts w:cs="Times New Roman"/>
      <w:b/>
      <w:i/>
      <w:color w:val="4F81BD"/>
      <w:sz w:val="24"/>
    </w:rPr>
  </w:style>
  <w:style w:type="paragraph" w:customStyle="1" w:styleId="11e">
    <w:name w:val="Выделенная цитата11"/>
    <w:basedOn w:val="a2"/>
    <w:next w:val="a2"/>
    <w:link w:val="IntenseQuoteChar"/>
    <w:uiPriority w:val="99"/>
    <w:rsid w:val="006127F1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/>
      <w:b/>
      <w:i/>
      <w:color w:val="4F81BD"/>
      <w:szCs w:val="22"/>
      <w:lang w:eastAsia="en-US"/>
    </w:rPr>
  </w:style>
  <w:style w:type="character" w:customStyle="1" w:styleId="47">
    <w:name w:val="Выделенная цитата Знак4"/>
    <w:basedOn w:val="a3"/>
    <w:link w:val="affffff3"/>
    <w:uiPriority w:val="99"/>
    <w:locked/>
    <w:rsid w:val="006127F1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1ff7">
    <w:name w:val="Выделенная цитата Знак1"/>
    <w:basedOn w:val="a3"/>
    <w:uiPriority w:val="99"/>
    <w:qFormat/>
    <w:rsid w:val="006127F1"/>
    <w:rPr>
      <w:rFonts w:ascii="Times New Roman" w:hAnsi="Times New Roman" w:cs="Times New Roman"/>
      <w:i/>
      <w:iCs/>
      <w:color w:val="5B9BD5"/>
      <w:sz w:val="24"/>
      <w:szCs w:val="24"/>
      <w:lang w:eastAsia="ru-RU"/>
    </w:rPr>
  </w:style>
  <w:style w:type="character" w:customStyle="1" w:styleId="1201">
    <w:name w:val="Выделенная цитата Знак120"/>
    <w:basedOn w:val="a3"/>
    <w:uiPriority w:val="99"/>
    <w:qFormat/>
    <w:rsid w:val="006127F1"/>
    <w:rPr>
      <w:rFonts w:cs="Times New Roman"/>
      <w:i/>
      <w:iCs/>
      <w:color w:val="5B9BD5"/>
      <w:sz w:val="24"/>
      <w:szCs w:val="24"/>
    </w:rPr>
  </w:style>
  <w:style w:type="character" w:customStyle="1" w:styleId="1190">
    <w:name w:val="Выделенная цитата Знак119"/>
    <w:basedOn w:val="a3"/>
    <w:uiPriority w:val="99"/>
    <w:qFormat/>
    <w:rsid w:val="006127F1"/>
    <w:rPr>
      <w:rFonts w:cs="Times New Roman"/>
      <w:i/>
      <w:iCs/>
      <w:color w:val="5B9BD5"/>
      <w:sz w:val="24"/>
      <w:szCs w:val="24"/>
    </w:rPr>
  </w:style>
  <w:style w:type="character" w:customStyle="1" w:styleId="1180">
    <w:name w:val="Выделенная цитата Знак118"/>
    <w:basedOn w:val="a3"/>
    <w:uiPriority w:val="99"/>
    <w:qFormat/>
    <w:rsid w:val="006127F1"/>
    <w:rPr>
      <w:rFonts w:cs="Times New Roman"/>
      <w:i/>
      <w:iCs/>
      <w:color w:val="5B9BD5"/>
      <w:sz w:val="24"/>
      <w:szCs w:val="24"/>
    </w:rPr>
  </w:style>
  <w:style w:type="character" w:customStyle="1" w:styleId="1170">
    <w:name w:val="Выделенная цитата Знак117"/>
    <w:basedOn w:val="a3"/>
    <w:uiPriority w:val="99"/>
    <w:qFormat/>
    <w:rsid w:val="006127F1"/>
    <w:rPr>
      <w:rFonts w:cs="Times New Roman"/>
      <w:i/>
      <w:iCs/>
      <w:color w:val="5B9BD5"/>
      <w:sz w:val="24"/>
      <w:szCs w:val="24"/>
    </w:rPr>
  </w:style>
  <w:style w:type="character" w:customStyle="1" w:styleId="1160">
    <w:name w:val="Выделенная цитата Знак116"/>
    <w:basedOn w:val="a3"/>
    <w:uiPriority w:val="99"/>
    <w:qFormat/>
    <w:rsid w:val="006127F1"/>
    <w:rPr>
      <w:rFonts w:cs="Times New Roman"/>
      <w:i/>
      <w:iCs/>
      <w:color w:val="5B9BD5"/>
      <w:sz w:val="24"/>
      <w:szCs w:val="24"/>
    </w:rPr>
  </w:style>
  <w:style w:type="character" w:customStyle="1" w:styleId="1150">
    <w:name w:val="Выделенная цитата Знак115"/>
    <w:basedOn w:val="a3"/>
    <w:uiPriority w:val="99"/>
    <w:qFormat/>
    <w:rsid w:val="006127F1"/>
    <w:rPr>
      <w:rFonts w:cs="Times New Roman"/>
      <w:i/>
      <w:iCs/>
      <w:color w:val="5B9BD5"/>
      <w:sz w:val="24"/>
      <w:szCs w:val="24"/>
    </w:rPr>
  </w:style>
  <w:style w:type="character" w:customStyle="1" w:styleId="1140">
    <w:name w:val="Выделенная цитата Знак114"/>
    <w:basedOn w:val="a3"/>
    <w:uiPriority w:val="99"/>
    <w:qFormat/>
    <w:rsid w:val="006127F1"/>
    <w:rPr>
      <w:rFonts w:cs="Times New Roman"/>
      <w:i/>
      <w:iCs/>
      <w:color w:val="5B9BD5"/>
      <w:sz w:val="24"/>
      <w:szCs w:val="24"/>
    </w:rPr>
  </w:style>
  <w:style w:type="character" w:customStyle="1" w:styleId="1130">
    <w:name w:val="Выделенная цитата Знак113"/>
    <w:basedOn w:val="a3"/>
    <w:uiPriority w:val="99"/>
    <w:qFormat/>
    <w:rsid w:val="006127F1"/>
    <w:rPr>
      <w:rFonts w:cs="Times New Roman"/>
      <w:i/>
      <w:iCs/>
      <w:color w:val="5B9BD5"/>
      <w:sz w:val="24"/>
      <w:szCs w:val="24"/>
    </w:rPr>
  </w:style>
  <w:style w:type="character" w:customStyle="1" w:styleId="1120">
    <w:name w:val="Выделенная цитата Знак112"/>
    <w:basedOn w:val="a3"/>
    <w:uiPriority w:val="99"/>
    <w:qFormat/>
    <w:rsid w:val="006127F1"/>
    <w:rPr>
      <w:rFonts w:cs="Times New Roman"/>
      <w:i/>
      <w:iCs/>
      <w:color w:val="5B9BD5"/>
      <w:sz w:val="24"/>
      <w:szCs w:val="24"/>
    </w:rPr>
  </w:style>
  <w:style w:type="character" w:customStyle="1" w:styleId="1110">
    <w:name w:val="Выделенная цитата Знак111"/>
    <w:basedOn w:val="a3"/>
    <w:uiPriority w:val="99"/>
    <w:qFormat/>
    <w:rsid w:val="006127F1"/>
    <w:rPr>
      <w:rFonts w:cs="Times New Roman"/>
      <w:i/>
      <w:iCs/>
      <w:color w:val="5B9BD5"/>
      <w:sz w:val="24"/>
      <w:szCs w:val="24"/>
    </w:rPr>
  </w:style>
  <w:style w:type="character" w:customStyle="1" w:styleId="1101">
    <w:name w:val="Выделенная цитата Знак110"/>
    <w:basedOn w:val="a3"/>
    <w:uiPriority w:val="99"/>
    <w:qFormat/>
    <w:rsid w:val="006127F1"/>
    <w:rPr>
      <w:rFonts w:cs="Times New Roman"/>
      <w:i/>
      <w:iCs/>
      <w:color w:val="5B9BD5"/>
      <w:sz w:val="24"/>
      <w:szCs w:val="24"/>
    </w:rPr>
  </w:style>
  <w:style w:type="character" w:customStyle="1" w:styleId="192">
    <w:name w:val="Выделенная цитата Знак19"/>
    <w:basedOn w:val="a3"/>
    <w:uiPriority w:val="99"/>
    <w:qFormat/>
    <w:rsid w:val="006127F1"/>
    <w:rPr>
      <w:rFonts w:cs="Times New Roman"/>
      <w:i/>
      <w:iCs/>
      <w:color w:val="5B9BD5"/>
      <w:sz w:val="24"/>
      <w:szCs w:val="24"/>
    </w:rPr>
  </w:style>
  <w:style w:type="character" w:customStyle="1" w:styleId="182">
    <w:name w:val="Выделенная цитата Знак18"/>
    <w:basedOn w:val="a3"/>
    <w:uiPriority w:val="99"/>
    <w:qFormat/>
    <w:rsid w:val="006127F1"/>
    <w:rPr>
      <w:rFonts w:cs="Times New Roman"/>
      <w:i/>
      <w:iCs/>
      <w:color w:val="5B9BD5"/>
      <w:sz w:val="24"/>
      <w:szCs w:val="24"/>
    </w:rPr>
  </w:style>
  <w:style w:type="character" w:customStyle="1" w:styleId="172">
    <w:name w:val="Выделенная цитата Знак17"/>
    <w:basedOn w:val="a3"/>
    <w:uiPriority w:val="99"/>
    <w:qFormat/>
    <w:rsid w:val="006127F1"/>
    <w:rPr>
      <w:rFonts w:cs="Times New Roman"/>
      <w:i/>
      <w:iCs/>
      <w:color w:val="5B9BD5"/>
      <w:sz w:val="24"/>
      <w:szCs w:val="24"/>
    </w:rPr>
  </w:style>
  <w:style w:type="character" w:customStyle="1" w:styleId="163">
    <w:name w:val="Выделенная цитата Знак16"/>
    <w:basedOn w:val="a3"/>
    <w:uiPriority w:val="99"/>
    <w:qFormat/>
    <w:rsid w:val="006127F1"/>
    <w:rPr>
      <w:rFonts w:cs="Times New Roman"/>
      <w:i/>
      <w:iCs/>
      <w:color w:val="5B9BD5"/>
      <w:sz w:val="24"/>
      <w:szCs w:val="24"/>
    </w:rPr>
  </w:style>
  <w:style w:type="character" w:customStyle="1" w:styleId="152">
    <w:name w:val="Выделенная цитата Знак15"/>
    <w:basedOn w:val="a3"/>
    <w:uiPriority w:val="99"/>
    <w:qFormat/>
    <w:rsid w:val="006127F1"/>
    <w:rPr>
      <w:rFonts w:cs="Times New Roman"/>
      <w:i/>
      <w:iCs/>
      <w:color w:val="5B9BD5"/>
      <w:sz w:val="24"/>
      <w:szCs w:val="24"/>
    </w:rPr>
  </w:style>
  <w:style w:type="character" w:customStyle="1" w:styleId="144">
    <w:name w:val="Выделенная цитата Знак14"/>
    <w:basedOn w:val="a3"/>
    <w:uiPriority w:val="99"/>
    <w:qFormat/>
    <w:rsid w:val="006127F1"/>
    <w:rPr>
      <w:rFonts w:cs="Times New Roman"/>
      <w:i/>
      <w:iCs/>
      <w:color w:val="5B9BD5"/>
      <w:sz w:val="24"/>
      <w:szCs w:val="24"/>
    </w:rPr>
  </w:style>
  <w:style w:type="character" w:customStyle="1" w:styleId="138">
    <w:name w:val="Выделенная цитата Знак13"/>
    <w:basedOn w:val="a3"/>
    <w:uiPriority w:val="99"/>
    <w:qFormat/>
    <w:rsid w:val="006127F1"/>
    <w:rPr>
      <w:rFonts w:cs="Times New Roman"/>
      <w:i/>
      <w:iCs/>
      <w:color w:val="5B9BD5"/>
      <w:sz w:val="24"/>
      <w:szCs w:val="24"/>
    </w:rPr>
  </w:style>
  <w:style w:type="character" w:customStyle="1" w:styleId="126">
    <w:name w:val="Выделенная цитата Знак12"/>
    <w:basedOn w:val="a3"/>
    <w:uiPriority w:val="99"/>
    <w:qFormat/>
    <w:rsid w:val="006127F1"/>
    <w:rPr>
      <w:rFonts w:cs="Times New Roman"/>
      <w:i/>
      <w:iCs/>
      <w:color w:val="5B9BD5"/>
      <w:sz w:val="24"/>
      <w:szCs w:val="24"/>
    </w:rPr>
  </w:style>
  <w:style w:type="paragraph" w:customStyle="1" w:styleId="1ff8">
    <w:name w:val="Заголовок оглавления1"/>
    <w:basedOn w:val="10"/>
    <w:next w:val="a2"/>
    <w:uiPriority w:val="99"/>
    <w:qFormat/>
    <w:rsid w:val="006127F1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paragraph" w:customStyle="1" w:styleId="2123">
    <w:name w:val="Стиль Заголовок 2 + Перед:  12 пт После:  3 пт"/>
    <w:basedOn w:val="20"/>
    <w:uiPriority w:val="99"/>
    <w:qFormat/>
    <w:rsid w:val="006127F1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</w:rPr>
  </w:style>
  <w:style w:type="paragraph" w:customStyle="1" w:styleId="2ff">
    <w:name w:val="Обычный 2"/>
    <w:basedOn w:val="a2"/>
    <w:uiPriority w:val="99"/>
    <w:qFormat/>
    <w:rsid w:val="006127F1"/>
    <w:pPr>
      <w:widowControl/>
      <w:tabs>
        <w:tab w:val="left" w:pos="1440"/>
      </w:tabs>
      <w:snapToGrid/>
      <w:spacing w:before="0" w:after="0"/>
      <w:ind w:left="1440" w:hanging="360"/>
      <w:jc w:val="both"/>
    </w:pPr>
    <w:rPr>
      <w:rFonts w:eastAsia="Times New Roman"/>
      <w:sz w:val="20"/>
    </w:rPr>
  </w:style>
  <w:style w:type="paragraph" w:customStyle="1" w:styleId="MTDisplayEquation">
    <w:name w:val="MTDisplayEquation"/>
    <w:basedOn w:val="a2"/>
    <w:uiPriority w:val="99"/>
    <w:qFormat/>
    <w:rsid w:val="006127F1"/>
    <w:pPr>
      <w:widowControl/>
      <w:tabs>
        <w:tab w:val="center" w:pos="4680"/>
        <w:tab w:val="right" w:pos="9360"/>
      </w:tabs>
      <w:snapToGrid/>
      <w:spacing w:before="0" w:after="0"/>
    </w:pPr>
    <w:rPr>
      <w:rFonts w:eastAsia="Times New Roman"/>
      <w:lang w:val="en-US"/>
    </w:rPr>
  </w:style>
  <w:style w:type="paragraph" w:customStyle="1" w:styleId="msolistparagraph0">
    <w:name w:val="msolistparagraph"/>
    <w:basedOn w:val="a2"/>
    <w:uiPriority w:val="99"/>
    <w:qFormat/>
    <w:rsid w:val="006127F1"/>
    <w:pPr>
      <w:widowControl/>
      <w:snapToGrid/>
      <w:spacing w:before="0" w:after="0" w:line="312" w:lineRule="auto"/>
      <w:ind w:left="720" w:firstLine="454"/>
      <w:contextualSpacing/>
      <w:jc w:val="both"/>
    </w:pPr>
    <w:rPr>
      <w:rFonts w:eastAsia="Times New Roman"/>
      <w:szCs w:val="24"/>
    </w:rPr>
  </w:style>
  <w:style w:type="paragraph" w:customStyle="1" w:styleId="msonormalcxspmiddle">
    <w:name w:val="msonormalcxspmiddle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5">
    <w:name w:val="ВЭС отступ Знак"/>
    <w:link w:val="affffff6"/>
    <w:uiPriority w:val="99"/>
    <w:qFormat/>
    <w:locked/>
    <w:rsid w:val="006127F1"/>
    <w:rPr>
      <w:color w:val="000000"/>
      <w:sz w:val="24"/>
    </w:rPr>
  </w:style>
  <w:style w:type="paragraph" w:customStyle="1" w:styleId="affffff6">
    <w:name w:val="ВЭС отступ"/>
    <w:basedOn w:val="a2"/>
    <w:link w:val="affffff5"/>
    <w:uiPriority w:val="99"/>
    <w:qFormat/>
    <w:rsid w:val="006127F1"/>
    <w:pPr>
      <w:widowControl/>
      <w:snapToGrid/>
      <w:spacing w:before="0" w:after="0"/>
      <w:jc w:val="both"/>
    </w:pPr>
    <w:rPr>
      <w:rFonts w:asciiTheme="minorHAnsi" w:eastAsiaTheme="minorHAnsi" w:hAnsiTheme="minorHAnsi" w:cstheme="minorBidi"/>
      <w:color w:val="000000"/>
      <w:szCs w:val="22"/>
      <w:lang w:eastAsia="en-US"/>
    </w:rPr>
  </w:style>
  <w:style w:type="paragraph" w:customStyle="1" w:styleId="21200">
    <w:name w:val="Стиль Заголовок 2 + 12 пт Слева:  0 см Первая строка:  0 см Пере..."/>
    <w:basedOn w:val="20"/>
    <w:uiPriority w:val="99"/>
    <w:qFormat/>
    <w:rsid w:val="006127F1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120" w:after="120"/>
      <w:jc w:val="left"/>
    </w:pPr>
    <w:rPr>
      <w:rFonts w:ascii="Arial" w:hAnsi="Arial"/>
      <w:b/>
      <w:bCs/>
      <w:kern w:val="32"/>
      <w:sz w:val="24"/>
    </w:rPr>
  </w:style>
  <w:style w:type="paragraph" w:customStyle="1" w:styleId="145">
    <w:name w:val="Основной 14"/>
    <w:basedOn w:val="a2"/>
    <w:uiPriority w:val="99"/>
    <w:qFormat/>
    <w:rsid w:val="006127F1"/>
    <w:pPr>
      <w:widowControl/>
      <w:autoSpaceDE w:val="0"/>
      <w:autoSpaceDN w:val="0"/>
      <w:adjustRightInd w:val="0"/>
      <w:snapToGrid/>
      <w:spacing w:before="0" w:after="0" w:line="360" w:lineRule="auto"/>
      <w:ind w:left="-851" w:right="-1091" w:firstLine="567"/>
      <w:jc w:val="center"/>
    </w:pPr>
    <w:rPr>
      <w:rFonts w:eastAsia="Times New Roman"/>
      <w:b/>
      <w:sz w:val="28"/>
    </w:rPr>
  </w:style>
  <w:style w:type="paragraph" w:customStyle="1" w:styleId="c1">
    <w:name w:val="c1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7">
    <w:name w:val="Словарная статья"/>
    <w:basedOn w:val="a2"/>
    <w:next w:val="a2"/>
    <w:qFormat/>
    <w:rsid w:val="006127F1"/>
    <w:pPr>
      <w:widowControl/>
      <w:autoSpaceDE w:val="0"/>
      <w:autoSpaceDN w:val="0"/>
      <w:adjustRightInd w:val="0"/>
      <w:snapToGrid/>
      <w:spacing w:before="0" w:after="0"/>
      <w:ind w:left="170" w:right="118"/>
      <w:jc w:val="both"/>
    </w:pPr>
    <w:rPr>
      <w:rFonts w:ascii="Arial" w:eastAsia="Times New Roman" w:hAnsi="Arial"/>
      <w:sz w:val="20"/>
    </w:rPr>
  </w:style>
  <w:style w:type="character" w:customStyle="1" w:styleId="FR20">
    <w:name w:val="FR2 Знак"/>
    <w:link w:val="FR2"/>
    <w:uiPriority w:val="99"/>
    <w:qFormat/>
    <w:locked/>
    <w:rsid w:val="006127F1"/>
    <w:rPr>
      <w:rFonts w:ascii="Arial" w:eastAsia="Calibri" w:hAnsi="Arial" w:cs="Times New Roman"/>
      <w:lang w:eastAsia="ru-RU"/>
    </w:rPr>
  </w:style>
  <w:style w:type="paragraph" w:customStyle="1" w:styleId="2ff0">
    <w:name w:val="2"/>
    <w:basedOn w:val="a2"/>
    <w:uiPriority w:val="99"/>
    <w:qFormat/>
    <w:rsid w:val="006127F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Li">
    <w:name w:val="Li"/>
    <w:basedOn w:val="a2"/>
    <w:uiPriority w:val="99"/>
    <w:qFormat/>
    <w:rsid w:val="006127F1"/>
    <w:pPr>
      <w:widowControl/>
      <w:shd w:val="clear" w:color="auto" w:fill="FFFFFF"/>
      <w:suppressAutoHyphens/>
      <w:snapToGrid/>
      <w:spacing w:before="0" w:after="0"/>
    </w:pPr>
    <w:rPr>
      <w:rFonts w:eastAsia="Times New Roman"/>
      <w:szCs w:val="24"/>
      <w:lang w:eastAsia="ar-SA"/>
    </w:rPr>
  </w:style>
  <w:style w:type="paragraph" w:customStyle="1" w:styleId="Style14">
    <w:name w:val="Style14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 w:line="444" w:lineRule="exact"/>
      <w:ind w:firstLine="1051"/>
    </w:pPr>
    <w:rPr>
      <w:rFonts w:ascii="Arial" w:eastAsia="Times New Roman" w:hAnsi="Arial" w:cs="Arial"/>
      <w:szCs w:val="24"/>
    </w:rPr>
  </w:style>
  <w:style w:type="paragraph" w:customStyle="1" w:styleId="Style22">
    <w:name w:val="Style22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 w:line="238" w:lineRule="exact"/>
      <w:jc w:val="both"/>
    </w:pPr>
    <w:rPr>
      <w:rFonts w:ascii="Arial" w:eastAsia="Times New Roman" w:hAnsi="Arial" w:cs="Arial"/>
      <w:szCs w:val="24"/>
    </w:rPr>
  </w:style>
  <w:style w:type="paragraph" w:customStyle="1" w:styleId="affffff8">
    <w:name w:val="Название оглавления"/>
    <w:uiPriority w:val="99"/>
    <w:qFormat/>
    <w:rsid w:val="006127F1"/>
    <w:pPr>
      <w:autoSpaceDE w:val="0"/>
      <w:autoSpaceDN w:val="0"/>
      <w:adjustRightInd w:val="0"/>
      <w:spacing w:after="187" w:line="240" w:lineRule="auto"/>
      <w:jc w:val="center"/>
    </w:pPr>
    <w:rPr>
      <w:rFonts w:ascii="Arial" w:eastAsia="Times New Roman" w:hAnsi="Arial" w:cs="Arial"/>
      <w:b/>
      <w:bCs/>
      <w:caps/>
      <w:sz w:val="20"/>
      <w:szCs w:val="20"/>
      <w:lang w:eastAsia="ru-RU"/>
    </w:rPr>
  </w:style>
  <w:style w:type="paragraph" w:customStyle="1" w:styleId="affffff9">
    <w:name w:val="список с тире"/>
    <w:basedOn w:val="a2"/>
    <w:uiPriority w:val="99"/>
    <w:qFormat/>
    <w:rsid w:val="006127F1"/>
    <w:pPr>
      <w:widowControl/>
      <w:tabs>
        <w:tab w:val="left" w:pos="1354"/>
      </w:tabs>
      <w:autoSpaceDE w:val="0"/>
      <w:autoSpaceDN w:val="0"/>
      <w:adjustRightInd w:val="0"/>
      <w:snapToGrid/>
      <w:spacing w:before="120" w:after="0"/>
      <w:ind w:left="1354" w:hanging="360"/>
      <w:jc w:val="both"/>
    </w:pPr>
    <w:rPr>
      <w:rFonts w:eastAsia="Times New Roman" w:cs="Arial"/>
      <w:color w:val="000000"/>
      <w:szCs w:val="28"/>
    </w:rPr>
  </w:style>
  <w:style w:type="paragraph" w:customStyle="1" w:styleId="2ff1">
    <w:name w:val="Обычный2"/>
    <w:uiPriority w:val="99"/>
    <w:qFormat/>
    <w:rsid w:val="006127F1"/>
    <w:pPr>
      <w:widowControl w:val="0"/>
      <w:spacing w:after="0" w:line="316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Tst1">
    <w:name w:val="Tst1"/>
    <w:basedOn w:val="a2"/>
    <w:uiPriority w:val="99"/>
    <w:qFormat/>
    <w:rsid w:val="006127F1"/>
    <w:pPr>
      <w:widowControl/>
      <w:tabs>
        <w:tab w:val="left" w:pos="851"/>
      </w:tabs>
      <w:snapToGrid/>
      <w:spacing w:before="0" w:after="0"/>
      <w:ind w:left="851" w:hanging="511"/>
      <w:jc w:val="both"/>
    </w:pPr>
    <w:rPr>
      <w:rFonts w:eastAsia="Times New Roman"/>
    </w:rPr>
  </w:style>
  <w:style w:type="paragraph" w:customStyle="1" w:styleId="notabstyle">
    <w:name w:val="no_tab style"/>
    <w:basedOn w:val="a2"/>
    <w:uiPriority w:val="99"/>
    <w:qFormat/>
    <w:rsid w:val="006127F1"/>
    <w:pPr>
      <w:widowControl/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-question">
    <w:name w:val="Tst-question"/>
    <w:basedOn w:val="a2"/>
    <w:uiPriority w:val="99"/>
    <w:qFormat/>
    <w:rsid w:val="006127F1"/>
    <w:pPr>
      <w:widowControl/>
      <w:numPr>
        <w:numId w:val="5"/>
      </w:numPr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10">
    <w:name w:val="Tst_1"/>
    <w:basedOn w:val="notabstyle"/>
    <w:uiPriority w:val="99"/>
    <w:qFormat/>
    <w:rsid w:val="006127F1"/>
    <w:pPr>
      <w:tabs>
        <w:tab w:val="left" w:pos="703"/>
      </w:tabs>
      <w:ind w:left="703" w:hanging="346"/>
    </w:pPr>
  </w:style>
  <w:style w:type="paragraph" w:customStyle="1" w:styleId="p1">
    <w:name w:val="p1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MS Mincho"/>
      <w:szCs w:val="24"/>
    </w:rPr>
  </w:style>
  <w:style w:type="paragraph" w:customStyle="1" w:styleId="3f0">
    <w:name w:val="Знак3"/>
    <w:basedOn w:val="a2"/>
    <w:uiPriority w:val="99"/>
    <w:qFormat/>
    <w:rsid w:val="006127F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a">
    <w:name w:val="УПЛОТНЕННЫЙ"/>
    <w:basedOn w:val="a2"/>
    <w:uiPriority w:val="99"/>
    <w:qFormat/>
    <w:rsid w:val="006127F1"/>
    <w:pPr>
      <w:widowControl/>
      <w:snapToGrid/>
      <w:spacing w:before="0" w:after="0"/>
      <w:ind w:firstLine="720"/>
      <w:jc w:val="both"/>
    </w:pPr>
    <w:rPr>
      <w:rFonts w:eastAsia="Times New Roman"/>
      <w:spacing w:val="-4"/>
      <w:sz w:val="28"/>
    </w:rPr>
  </w:style>
  <w:style w:type="paragraph" w:customStyle="1" w:styleId="affffffb">
    <w:name w:val="ОСНОВНОЙ"/>
    <w:basedOn w:val="a2"/>
    <w:uiPriority w:val="99"/>
    <w:qFormat/>
    <w:rsid w:val="006127F1"/>
    <w:pPr>
      <w:widowControl/>
      <w:autoSpaceDE w:val="0"/>
      <w:autoSpaceDN w:val="0"/>
      <w:adjustRightInd w:val="0"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customStyle="1" w:styleId="simple">
    <w:name w:val="simple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">
    <w:name w:val="u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j">
    <w:name w:val="uj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tyle44">
    <w:name w:val="Style44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/>
    </w:pPr>
    <w:rPr>
      <w:rFonts w:ascii="Franklin Gothic Medium Cond" w:eastAsia="Times New Roman" w:hAnsi="Franklin Gothic Medium Cond"/>
      <w:szCs w:val="24"/>
    </w:rPr>
  </w:style>
  <w:style w:type="paragraph" w:customStyle="1" w:styleId="s16">
    <w:name w:val="s_16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4cxspmiddle">
    <w:name w:val="a4cxspmiddle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Style56">
    <w:name w:val="Style56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 w:line="194" w:lineRule="exact"/>
    </w:pPr>
    <w:rPr>
      <w:rFonts w:eastAsia="Times New Roman"/>
      <w:szCs w:val="24"/>
    </w:rPr>
  </w:style>
  <w:style w:type="paragraph" w:customStyle="1" w:styleId="otstup">
    <w:name w:val="otstup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9">
    <w:name w:val="Схема документа1"/>
    <w:basedOn w:val="a2"/>
    <w:uiPriority w:val="99"/>
    <w:qFormat/>
    <w:rsid w:val="006127F1"/>
    <w:pPr>
      <w:widowControl/>
      <w:shd w:val="clear" w:color="auto" w:fill="000080"/>
      <w:snapToGrid/>
      <w:spacing w:before="0" w:after="0"/>
    </w:pPr>
    <w:rPr>
      <w:rFonts w:ascii="Tahoma" w:eastAsia="Times New Roman" w:hAnsi="Tahoma" w:cs="Tahoma"/>
      <w:sz w:val="20"/>
      <w:lang w:eastAsia="zh-CN"/>
    </w:rPr>
  </w:style>
  <w:style w:type="paragraph" w:customStyle="1" w:styleId="Normal1">
    <w:name w:val="Normal1"/>
    <w:uiPriority w:val="99"/>
    <w:qFormat/>
    <w:rsid w:val="006127F1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31">
    <w:name w:val="Heading 31"/>
    <w:basedOn w:val="Normal1"/>
    <w:next w:val="Normal1"/>
    <w:uiPriority w:val="99"/>
    <w:qFormat/>
    <w:rsid w:val="006127F1"/>
    <w:pPr>
      <w:keepNext/>
      <w:snapToGrid/>
      <w:outlineLvl w:val="2"/>
    </w:pPr>
    <w:rPr>
      <w:sz w:val="24"/>
    </w:rPr>
  </w:style>
  <w:style w:type="paragraph" w:customStyle="1" w:styleId="BodyText1">
    <w:name w:val="Body Text1"/>
    <w:basedOn w:val="Normal1"/>
    <w:uiPriority w:val="99"/>
    <w:qFormat/>
    <w:rsid w:val="006127F1"/>
    <w:pPr>
      <w:snapToGrid/>
      <w:spacing w:line="360" w:lineRule="auto"/>
    </w:pPr>
    <w:rPr>
      <w:sz w:val="24"/>
    </w:rPr>
  </w:style>
  <w:style w:type="paragraph" w:customStyle="1" w:styleId="BodyText211">
    <w:name w:val="Body Text 211"/>
    <w:basedOn w:val="a2"/>
    <w:uiPriority w:val="99"/>
    <w:qFormat/>
    <w:rsid w:val="006127F1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paragraph" w:customStyle="1" w:styleId="ListParagraph1">
    <w:name w:val="List Paragraph1"/>
    <w:basedOn w:val="a2"/>
    <w:uiPriority w:val="99"/>
    <w:qFormat/>
    <w:rsid w:val="006127F1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customStyle="1" w:styleId="PlainText1">
    <w:name w:val="Plain Text1"/>
    <w:basedOn w:val="a2"/>
    <w:uiPriority w:val="99"/>
    <w:qFormat/>
    <w:rsid w:val="006127F1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BodyText31">
    <w:name w:val="Body Text 31"/>
    <w:basedOn w:val="Normal1"/>
    <w:uiPriority w:val="99"/>
    <w:qFormat/>
    <w:rsid w:val="006127F1"/>
    <w:pPr>
      <w:snapToGrid/>
      <w:jc w:val="both"/>
    </w:pPr>
    <w:rPr>
      <w:i/>
      <w:sz w:val="26"/>
    </w:rPr>
  </w:style>
  <w:style w:type="character" w:customStyle="1" w:styleId="101">
    <w:name w:val="Знак Знак101"/>
    <w:uiPriority w:val="99"/>
    <w:qFormat/>
    <w:locked/>
    <w:rsid w:val="006127F1"/>
    <w:rPr>
      <w:rFonts w:ascii="PragmaticaCTT" w:hAnsi="PragmaticaCTT"/>
      <w:sz w:val="24"/>
      <w:lang w:val="ru-RU" w:eastAsia="ru-RU"/>
    </w:rPr>
  </w:style>
  <w:style w:type="character" w:customStyle="1" w:styleId="4110">
    <w:name w:val="Знак Знак411"/>
    <w:uiPriority w:val="99"/>
    <w:qFormat/>
    <w:locked/>
    <w:rsid w:val="006127F1"/>
    <w:rPr>
      <w:rFonts w:ascii="Arial" w:hAnsi="Arial"/>
      <w:b/>
      <w:i/>
      <w:sz w:val="28"/>
      <w:lang w:val="ru-RU" w:eastAsia="en-US"/>
    </w:rPr>
  </w:style>
  <w:style w:type="character" w:customStyle="1" w:styleId="139">
    <w:name w:val="Знак1 Знак Знак3"/>
    <w:uiPriority w:val="99"/>
    <w:locked/>
    <w:rsid w:val="006127F1"/>
    <w:rPr>
      <w:sz w:val="24"/>
      <w:lang w:val="ru-RU" w:eastAsia="ru-RU"/>
    </w:rPr>
  </w:style>
  <w:style w:type="character" w:customStyle="1" w:styleId="hpsatn">
    <w:name w:val="hps atn"/>
    <w:basedOn w:val="a3"/>
    <w:uiPriority w:val="99"/>
    <w:qFormat/>
    <w:rsid w:val="006127F1"/>
    <w:rPr>
      <w:rFonts w:cs="Times New Roman"/>
    </w:rPr>
  </w:style>
  <w:style w:type="character" w:customStyle="1" w:styleId="udar">
    <w:name w:val="udar"/>
    <w:basedOn w:val="a3"/>
    <w:uiPriority w:val="99"/>
    <w:qFormat/>
    <w:rsid w:val="006127F1"/>
    <w:rPr>
      <w:rFonts w:cs="Times New Roman"/>
    </w:rPr>
  </w:style>
  <w:style w:type="character" w:customStyle="1" w:styleId="FontStyle139">
    <w:name w:val="Font Style139"/>
    <w:uiPriority w:val="99"/>
    <w:qFormat/>
    <w:rsid w:val="006127F1"/>
    <w:rPr>
      <w:rFonts w:ascii="Palatino Linotype" w:hAnsi="Palatino Linotype"/>
      <w:sz w:val="18"/>
    </w:rPr>
  </w:style>
  <w:style w:type="character" w:customStyle="1" w:styleId="FontStyle156">
    <w:name w:val="Font Style156"/>
    <w:uiPriority w:val="99"/>
    <w:qFormat/>
    <w:rsid w:val="006127F1"/>
    <w:rPr>
      <w:rFonts w:ascii="Palatino Linotype" w:hAnsi="Palatino Linotype"/>
      <w:sz w:val="18"/>
    </w:rPr>
  </w:style>
  <w:style w:type="character" w:customStyle="1" w:styleId="FontStyle157">
    <w:name w:val="Font Style157"/>
    <w:uiPriority w:val="99"/>
    <w:qFormat/>
    <w:rsid w:val="006127F1"/>
    <w:rPr>
      <w:rFonts w:ascii="Palatino Linotype" w:hAnsi="Palatino Linotype"/>
      <w:sz w:val="18"/>
    </w:rPr>
  </w:style>
  <w:style w:type="character" w:customStyle="1" w:styleId="FontStyle138">
    <w:name w:val="Font Style138"/>
    <w:uiPriority w:val="99"/>
    <w:qFormat/>
    <w:rsid w:val="006127F1"/>
    <w:rPr>
      <w:rFonts w:ascii="Palatino Linotype" w:hAnsi="Palatino Linotype"/>
      <w:b/>
      <w:sz w:val="18"/>
    </w:rPr>
  </w:style>
  <w:style w:type="character" w:customStyle="1" w:styleId="FontStyle146">
    <w:name w:val="Font Style146"/>
    <w:uiPriority w:val="99"/>
    <w:qFormat/>
    <w:rsid w:val="006127F1"/>
    <w:rPr>
      <w:rFonts w:ascii="Palatino Linotype" w:hAnsi="Palatino Linotype"/>
      <w:b/>
      <w:sz w:val="18"/>
    </w:rPr>
  </w:style>
  <w:style w:type="character" w:customStyle="1" w:styleId="318">
    <w:name w:val="Основной текст с отступом 3 Знак1"/>
    <w:uiPriority w:val="99"/>
    <w:qFormat/>
    <w:rsid w:val="006127F1"/>
    <w:rPr>
      <w:rFonts w:ascii="Times New Roman" w:hAnsi="Times New Roman"/>
      <w:sz w:val="16"/>
      <w:lang w:val="ru-RU" w:eastAsia="ru-RU"/>
    </w:rPr>
  </w:style>
  <w:style w:type="character" w:customStyle="1" w:styleId="85">
    <w:name w:val="Основной текст + 85"/>
    <w:uiPriority w:val="99"/>
    <w:qFormat/>
    <w:rsid w:val="006127F1"/>
    <w:rPr>
      <w:rFonts w:ascii="Times New Roman" w:hAnsi="Times New Roman"/>
      <w:b/>
      <w:i/>
      <w:spacing w:val="30"/>
      <w:sz w:val="17"/>
      <w:shd w:val="clear" w:color="auto" w:fill="FFFFFF"/>
      <w:lang w:val="ru-RU" w:eastAsia="ru-RU"/>
    </w:rPr>
  </w:style>
  <w:style w:type="character" w:customStyle="1" w:styleId="22Arial">
    <w:name w:val="Основной текст (22) + Arial"/>
    <w:uiPriority w:val="99"/>
    <w:rsid w:val="006127F1"/>
    <w:rPr>
      <w:rFonts w:ascii="Arial" w:hAnsi="Arial"/>
      <w:b/>
      <w:i/>
      <w:sz w:val="21"/>
      <w:shd w:val="clear" w:color="auto" w:fill="FFFFFF"/>
    </w:rPr>
  </w:style>
  <w:style w:type="character" w:customStyle="1" w:styleId="affffffc">
    <w:name w:val="Основной текст + Полужирный"/>
    <w:uiPriority w:val="99"/>
    <w:qFormat/>
    <w:rsid w:val="006127F1"/>
    <w:rPr>
      <w:rFonts w:ascii="Century Schoolbook" w:hAnsi="Century Schoolbook"/>
      <w:b/>
      <w:sz w:val="18"/>
      <w:shd w:val="clear" w:color="auto" w:fill="FFFFFF"/>
    </w:rPr>
  </w:style>
  <w:style w:type="character" w:customStyle="1" w:styleId="3110">
    <w:name w:val="Основной текст 3 Знак11"/>
    <w:uiPriority w:val="99"/>
    <w:locked/>
    <w:rsid w:val="006127F1"/>
    <w:rPr>
      <w:rFonts w:ascii="Times New Roman" w:hAnsi="Times New Roman"/>
      <w:sz w:val="16"/>
      <w:lang w:val="ru-RU" w:eastAsia="ru-RU"/>
    </w:rPr>
  </w:style>
  <w:style w:type="character" w:customStyle="1" w:styleId="217">
    <w:name w:val="Заголовок 2 Знак1"/>
    <w:uiPriority w:val="99"/>
    <w:qFormat/>
    <w:rsid w:val="006127F1"/>
    <w:rPr>
      <w:rFonts w:ascii="Arial" w:hAnsi="Arial"/>
      <w:b/>
      <w:i/>
      <w:sz w:val="28"/>
    </w:rPr>
  </w:style>
  <w:style w:type="character" w:customStyle="1" w:styleId="412">
    <w:name w:val="Заголовок 4 Знак1"/>
    <w:uiPriority w:val="99"/>
    <w:qFormat/>
    <w:locked/>
    <w:rsid w:val="006127F1"/>
    <w:rPr>
      <w:rFonts w:ascii="Times New Roman" w:hAnsi="Times New Roman"/>
      <w:b/>
      <w:sz w:val="28"/>
      <w:lang w:eastAsia="ru-RU"/>
    </w:rPr>
  </w:style>
  <w:style w:type="character" w:customStyle="1" w:styleId="319">
    <w:name w:val="Заголовок 3 Знак1"/>
    <w:uiPriority w:val="99"/>
    <w:qFormat/>
    <w:locked/>
    <w:rsid w:val="006127F1"/>
    <w:rPr>
      <w:rFonts w:ascii="Times New Roman" w:hAnsi="Times New Roman"/>
      <w:b/>
      <w:sz w:val="27"/>
      <w:lang w:eastAsia="ru-RU"/>
    </w:rPr>
  </w:style>
  <w:style w:type="character" w:customStyle="1" w:styleId="1ffa">
    <w:name w:val="Сильное выделение1"/>
    <w:basedOn w:val="a3"/>
    <w:uiPriority w:val="99"/>
    <w:qFormat/>
    <w:rsid w:val="006127F1"/>
    <w:rPr>
      <w:rFonts w:cs="Times New Roman"/>
      <w:b/>
    </w:rPr>
  </w:style>
  <w:style w:type="character" w:customStyle="1" w:styleId="1ffb">
    <w:name w:val="Слабая ссылка1"/>
    <w:basedOn w:val="a3"/>
    <w:uiPriority w:val="99"/>
    <w:qFormat/>
    <w:rsid w:val="006127F1"/>
    <w:rPr>
      <w:rFonts w:cs="Times New Roman"/>
      <w:smallCaps/>
      <w:color w:val="C0504D"/>
      <w:u w:val="single"/>
    </w:rPr>
  </w:style>
  <w:style w:type="character" w:customStyle="1" w:styleId="1ffc">
    <w:name w:val="Сильная ссылка1"/>
    <w:basedOn w:val="a3"/>
    <w:uiPriority w:val="99"/>
    <w:qFormat/>
    <w:rsid w:val="006127F1"/>
    <w:rPr>
      <w:rFonts w:cs="Times New Roman"/>
      <w:b/>
      <w:smallCaps/>
      <w:color w:val="C0504D"/>
      <w:spacing w:val="5"/>
      <w:u w:val="single"/>
    </w:rPr>
  </w:style>
  <w:style w:type="character" w:customStyle="1" w:styleId="1ffd">
    <w:name w:val="Название книги1"/>
    <w:basedOn w:val="a3"/>
    <w:uiPriority w:val="99"/>
    <w:qFormat/>
    <w:rsid w:val="006127F1"/>
    <w:rPr>
      <w:rFonts w:cs="Times New Roman"/>
      <w:b/>
      <w:smallCaps/>
      <w:spacing w:val="5"/>
    </w:rPr>
  </w:style>
  <w:style w:type="character" w:customStyle="1" w:styleId="611">
    <w:name w:val="Заголовок 6 Знак1"/>
    <w:uiPriority w:val="99"/>
    <w:qFormat/>
    <w:rsid w:val="006127F1"/>
    <w:rPr>
      <w:b/>
      <w:sz w:val="22"/>
      <w:lang w:val="ru-RU" w:eastAsia="ru-RU"/>
    </w:rPr>
  </w:style>
  <w:style w:type="character" w:customStyle="1" w:styleId="711">
    <w:name w:val="Заголовок 7 Знак1"/>
    <w:uiPriority w:val="99"/>
    <w:qFormat/>
    <w:rsid w:val="006127F1"/>
    <w:rPr>
      <w:sz w:val="24"/>
      <w:lang w:val="ru-RU" w:eastAsia="ru-RU"/>
    </w:rPr>
  </w:style>
  <w:style w:type="character" w:customStyle="1" w:styleId="812">
    <w:name w:val="Заголовок 8 Знак1"/>
    <w:uiPriority w:val="99"/>
    <w:qFormat/>
    <w:rsid w:val="006127F1"/>
    <w:rPr>
      <w:rFonts w:ascii="Calibri" w:hAnsi="Calibri"/>
      <w:i/>
      <w:sz w:val="24"/>
      <w:lang w:val="ru-RU" w:eastAsia="en-US"/>
    </w:rPr>
  </w:style>
  <w:style w:type="character" w:customStyle="1" w:styleId="910">
    <w:name w:val="Заголовок 9 Знак1"/>
    <w:uiPriority w:val="99"/>
    <w:qFormat/>
    <w:rsid w:val="006127F1"/>
    <w:rPr>
      <w:rFonts w:ascii="Arial" w:hAnsi="Arial"/>
      <w:sz w:val="22"/>
      <w:lang w:val="ru-RU" w:eastAsia="ru-RU"/>
    </w:rPr>
  </w:style>
  <w:style w:type="character" w:customStyle="1" w:styleId="1ffe">
    <w:name w:val="Нижний колонтитул Знак1"/>
    <w:uiPriority w:val="99"/>
    <w:qFormat/>
    <w:locked/>
    <w:rsid w:val="006127F1"/>
    <w:rPr>
      <w:rFonts w:ascii="Times New Roman" w:hAnsi="Times New Roman"/>
      <w:sz w:val="24"/>
      <w:lang w:val="ru-RU" w:eastAsia="ru-RU"/>
    </w:rPr>
  </w:style>
  <w:style w:type="character" w:customStyle="1" w:styleId="tbb121">
    <w:name w:val="tbb121"/>
    <w:uiPriority w:val="99"/>
    <w:qFormat/>
    <w:rsid w:val="006127F1"/>
    <w:rPr>
      <w:rFonts w:ascii="Arial" w:hAnsi="Arial"/>
      <w:b/>
      <w:color w:val="000000"/>
      <w:sz w:val="18"/>
      <w:u w:val="none"/>
    </w:rPr>
  </w:style>
  <w:style w:type="character" w:customStyle="1" w:styleId="tbl121">
    <w:name w:val="tbl121"/>
    <w:uiPriority w:val="99"/>
    <w:qFormat/>
    <w:rsid w:val="006127F1"/>
    <w:rPr>
      <w:rFonts w:ascii="Tahoma" w:hAnsi="Tahoma"/>
      <w:color w:val="000000"/>
      <w:sz w:val="18"/>
      <w:u w:val="none"/>
    </w:rPr>
  </w:style>
  <w:style w:type="character" w:customStyle="1" w:styleId="em11">
    <w:name w:val="em11"/>
    <w:uiPriority w:val="99"/>
    <w:qFormat/>
    <w:rsid w:val="006127F1"/>
    <w:rPr>
      <w:b/>
      <w:sz w:val="24"/>
    </w:rPr>
  </w:style>
  <w:style w:type="character" w:customStyle="1" w:styleId="8pt">
    <w:name w:val="Основной текст + 8 pt"/>
    <w:uiPriority w:val="99"/>
    <w:qFormat/>
    <w:rsid w:val="006127F1"/>
    <w:rPr>
      <w:rFonts w:ascii="Times New Roman" w:hAnsi="Times New Roman"/>
      <w:spacing w:val="0"/>
      <w:sz w:val="16"/>
    </w:rPr>
  </w:style>
  <w:style w:type="character" w:customStyle="1" w:styleId="7pt">
    <w:name w:val="Основной текст + 7 pt"/>
    <w:uiPriority w:val="99"/>
    <w:qFormat/>
    <w:rsid w:val="006127F1"/>
    <w:rPr>
      <w:rFonts w:ascii="Times New Roman" w:hAnsi="Times New Roman"/>
      <w:spacing w:val="0"/>
      <w:sz w:val="14"/>
    </w:rPr>
  </w:style>
  <w:style w:type="character" w:customStyle="1" w:styleId="10pt">
    <w:name w:val="Основной текст + 10 pt"/>
    <w:uiPriority w:val="99"/>
    <w:qFormat/>
    <w:rsid w:val="006127F1"/>
    <w:rPr>
      <w:rFonts w:ascii="Times New Roman" w:hAnsi="Times New Roman"/>
      <w:b/>
      <w:spacing w:val="0"/>
      <w:sz w:val="20"/>
    </w:rPr>
  </w:style>
  <w:style w:type="character" w:customStyle="1" w:styleId="affffffd">
    <w:name w:val="Основной текст + Курсив"/>
    <w:uiPriority w:val="99"/>
    <w:qFormat/>
    <w:rsid w:val="006127F1"/>
    <w:rPr>
      <w:rFonts w:ascii="Times New Roman" w:hAnsi="Times New Roman"/>
      <w:i/>
      <w:spacing w:val="0"/>
      <w:sz w:val="21"/>
    </w:rPr>
  </w:style>
  <w:style w:type="character" w:customStyle="1" w:styleId="5pt">
    <w:name w:val="Основной текст + 5 pt"/>
    <w:uiPriority w:val="99"/>
    <w:qFormat/>
    <w:rsid w:val="006127F1"/>
    <w:rPr>
      <w:rFonts w:ascii="Times New Roman" w:hAnsi="Times New Roman"/>
      <w:spacing w:val="10"/>
      <w:sz w:val="10"/>
    </w:rPr>
  </w:style>
  <w:style w:type="character" w:customStyle="1" w:styleId="9pt">
    <w:name w:val="Основной текст + 9 pt"/>
    <w:uiPriority w:val="99"/>
    <w:qFormat/>
    <w:rsid w:val="006127F1"/>
    <w:rPr>
      <w:rFonts w:ascii="Times New Roman" w:hAnsi="Times New Roman"/>
      <w:spacing w:val="0"/>
      <w:sz w:val="18"/>
    </w:rPr>
  </w:style>
  <w:style w:type="character" w:customStyle="1" w:styleId="TimesNewRoman0">
    <w:name w:val="Основной текст + Times New Roman"/>
    <w:uiPriority w:val="99"/>
    <w:qFormat/>
    <w:rsid w:val="006127F1"/>
    <w:rPr>
      <w:rFonts w:ascii="Times New Roman" w:hAnsi="Times New Roman"/>
      <w:spacing w:val="0"/>
      <w:sz w:val="21"/>
    </w:rPr>
  </w:style>
  <w:style w:type="character" w:customStyle="1" w:styleId="WW-9pt">
    <w:name w:val="WW-Основной текст + 9 pt"/>
    <w:uiPriority w:val="99"/>
    <w:qFormat/>
    <w:rsid w:val="006127F1"/>
    <w:rPr>
      <w:rFonts w:ascii="Times New Roman" w:hAnsi="Times New Roman"/>
      <w:spacing w:val="0"/>
      <w:sz w:val="18"/>
    </w:rPr>
  </w:style>
  <w:style w:type="character" w:customStyle="1" w:styleId="gogofoundword">
    <w:name w:val="gogofoundword"/>
    <w:basedOn w:val="a3"/>
    <w:uiPriority w:val="99"/>
    <w:qFormat/>
    <w:rsid w:val="006127F1"/>
    <w:rPr>
      <w:rFonts w:cs="Times New Roman"/>
    </w:rPr>
  </w:style>
  <w:style w:type="character" w:customStyle="1" w:styleId="FontStyle124">
    <w:name w:val="Font Style124"/>
    <w:uiPriority w:val="99"/>
    <w:qFormat/>
    <w:rsid w:val="006127F1"/>
    <w:rPr>
      <w:rFonts w:ascii="Times New Roman" w:hAnsi="Times New Roman"/>
      <w:b/>
      <w:sz w:val="18"/>
    </w:rPr>
  </w:style>
  <w:style w:type="character" w:customStyle="1" w:styleId="red">
    <w:name w:val="red"/>
    <w:basedOn w:val="a3"/>
    <w:uiPriority w:val="99"/>
    <w:qFormat/>
    <w:rsid w:val="006127F1"/>
    <w:rPr>
      <w:rFonts w:cs="Times New Roman"/>
    </w:rPr>
  </w:style>
  <w:style w:type="character" w:customStyle="1" w:styleId="msosubtleemphasis0">
    <w:name w:val="msosubtleemphasis"/>
    <w:uiPriority w:val="99"/>
    <w:qFormat/>
    <w:rsid w:val="006127F1"/>
    <w:rPr>
      <w:i/>
      <w:color w:val="808080"/>
    </w:rPr>
  </w:style>
  <w:style w:type="character" w:customStyle="1" w:styleId="FontStyle120">
    <w:name w:val="Font Style120"/>
    <w:uiPriority w:val="99"/>
    <w:qFormat/>
    <w:rsid w:val="006127F1"/>
    <w:rPr>
      <w:rFonts w:ascii="Times New Roman" w:hAnsi="Times New Roman"/>
      <w:b/>
      <w:sz w:val="26"/>
    </w:rPr>
  </w:style>
  <w:style w:type="character" w:customStyle="1" w:styleId="FontStyle121">
    <w:name w:val="Font Style121"/>
    <w:uiPriority w:val="99"/>
    <w:qFormat/>
    <w:rsid w:val="006127F1"/>
    <w:rPr>
      <w:rFonts w:ascii="Times New Roman" w:hAnsi="Times New Roman"/>
      <w:sz w:val="26"/>
    </w:rPr>
  </w:style>
  <w:style w:type="character" w:customStyle="1" w:styleId="232">
    <w:name w:val="Знак Знак23 Знак2"/>
    <w:uiPriority w:val="99"/>
    <w:qFormat/>
    <w:locked/>
    <w:rsid w:val="006127F1"/>
    <w:rPr>
      <w:rFonts w:ascii="Tahoma" w:hAnsi="Tahoma"/>
      <w:sz w:val="16"/>
    </w:rPr>
  </w:style>
  <w:style w:type="character" w:customStyle="1" w:styleId="t9">
    <w:name w:val="t9"/>
    <w:uiPriority w:val="99"/>
    <w:qFormat/>
    <w:rsid w:val="006127F1"/>
  </w:style>
  <w:style w:type="character" w:customStyle="1" w:styleId="t10">
    <w:name w:val="t10"/>
    <w:uiPriority w:val="99"/>
    <w:qFormat/>
    <w:rsid w:val="006127F1"/>
  </w:style>
  <w:style w:type="character" w:customStyle="1" w:styleId="c2">
    <w:name w:val="c2"/>
    <w:uiPriority w:val="99"/>
    <w:qFormat/>
    <w:rsid w:val="006127F1"/>
  </w:style>
  <w:style w:type="character" w:customStyle="1" w:styleId="c0">
    <w:name w:val="c0"/>
    <w:uiPriority w:val="99"/>
    <w:qFormat/>
    <w:rsid w:val="006127F1"/>
  </w:style>
  <w:style w:type="character" w:customStyle="1" w:styleId="ft776">
    <w:name w:val="ft776"/>
    <w:uiPriority w:val="99"/>
    <w:qFormat/>
    <w:rsid w:val="006127F1"/>
  </w:style>
  <w:style w:type="character" w:customStyle="1" w:styleId="highlight">
    <w:name w:val="highlight"/>
    <w:uiPriority w:val="99"/>
    <w:qFormat/>
    <w:rsid w:val="006127F1"/>
  </w:style>
  <w:style w:type="character" w:customStyle="1" w:styleId="ft431">
    <w:name w:val="ft431"/>
    <w:uiPriority w:val="99"/>
    <w:qFormat/>
    <w:rsid w:val="006127F1"/>
  </w:style>
  <w:style w:type="character" w:customStyle="1" w:styleId="ft793">
    <w:name w:val="ft793"/>
    <w:uiPriority w:val="99"/>
    <w:qFormat/>
    <w:rsid w:val="006127F1"/>
  </w:style>
  <w:style w:type="character" w:customStyle="1" w:styleId="ft802">
    <w:name w:val="ft802"/>
    <w:uiPriority w:val="99"/>
    <w:qFormat/>
    <w:rsid w:val="006127F1"/>
  </w:style>
  <w:style w:type="character" w:customStyle="1" w:styleId="ft890">
    <w:name w:val="ft890"/>
    <w:uiPriority w:val="99"/>
    <w:qFormat/>
    <w:rsid w:val="006127F1"/>
  </w:style>
  <w:style w:type="character" w:customStyle="1" w:styleId="ft904">
    <w:name w:val="ft904"/>
    <w:uiPriority w:val="99"/>
    <w:qFormat/>
    <w:rsid w:val="006127F1"/>
  </w:style>
  <w:style w:type="character" w:customStyle="1" w:styleId="ft914">
    <w:name w:val="ft914"/>
    <w:uiPriority w:val="99"/>
    <w:qFormat/>
    <w:rsid w:val="006127F1"/>
  </w:style>
  <w:style w:type="character" w:customStyle="1" w:styleId="1fff">
    <w:name w:val="Текст Знак1"/>
    <w:uiPriority w:val="99"/>
    <w:qFormat/>
    <w:locked/>
    <w:rsid w:val="006127F1"/>
    <w:rPr>
      <w:rFonts w:ascii="Courier New" w:hAnsi="Courier New"/>
      <w:lang w:val="ru-RU" w:eastAsia="ru-RU"/>
    </w:rPr>
  </w:style>
  <w:style w:type="character" w:customStyle="1" w:styleId="accented">
    <w:name w:val="accented"/>
    <w:basedOn w:val="a3"/>
    <w:uiPriority w:val="99"/>
    <w:qFormat/>
    <w:rsid w:val="006127F1"/>
    <w:rPr>
      <w:rFonts w:cs="Times New Roman"/>
    </w:rPr>
  </w:style>
  <w:style w:type="character" w:customStyle="1" w:styleId="FontStyle214">
    <w:name w:val="Font Style214"/>
    <w:uiPriority w:val="99"/>
    <w:qFormat/>
    <w:rsid w:val="006127F1"/>
    <w:rPr>
      <w:rFonts w:ascii="Trebuchet MS" w:hAnsi="Trebuchet MS"/>
      <w:b/>
      <w:color w:val="000000"/>
      <w:sz w:val="22"/>
    </w:rPr>
  </w:style>
  <w:style w:type="character" w:customStyle="1" w:styleId="affffffe">
    <w:name w:val="Цветовое выделение"/>
    <w:uiPriority w:val="99"/>
    <w:qFormat/>
    <w:rsid w:val="006127F1"/>
    <w:rPr>
      <w:b/>
      <w:color w:val="000080"/>
      <w:sz w:val="22"/>
    </w:rPr>
  </w:style>
  <w:style w:type="character" w:customStyle="1" w:styleId="afffffff">
    <w:name w:val="Гипертекстовая ссылка"/>
    <w:uiPriority w:val="99"/>
    <w:qFormat/>
    <w:rsid w:val="006127F1"/>
    <w:rPr>
      <w:b/>
      <w:color w:val="008000"/>
      <w:sz w:val="22"/>
      <w:u w:val="single"/>
    </w:rPr>
  </w:style>
  <w:style w:type="character" w:customStyle="1" w:styleId="1fff0">
    <w:name w:val="Схема документа Знак1"/>
    <w:uiPriority w:val="99"/>
    <w:qFormat/>
    <w:rsid w:val="006127F1"/>
    <w:rPr>
      <w:rFonts w:ascii="Tahoma" w:hAnsi="Tahoma"/>
      <w:sz w:val="16"/>
      <w:lang w:val="ru-RU" w:eastAsia="ru-RU"/>
    </w:rPr>
  </w:style>
  <w:style w:type="character" w:customStyle="1" w:styleId="HTML11">
    <w:name w:val="Стандартный HTML Знак1"/>
    <w:uiPriority w:val="99"/>
    <w:qFormat/>
    <w:rsid w:val="006127F1"/>
    <w:rPr>
      <w:rFonts w:ascii="Consolas" w:hAnsi="Consolas"/>
      <w:sz w:val="20"/>
      <w:lang w:val="ru-RU" w:eastAsia="ru-RU"/>
    </w:rPr>
  </w:style>
  <w:style w:type="character" w:customStyle="1" w:styleId="1fff1">
    <w:name w:val="Верхний колонтитул Знак1"/>
    <w:uiPriority w:val="99"/>
    <w:qFormat/>
    <w:rsid w:val="006127F1"/>
    <w:rPr>
      <w:rFonts w:ascii="Times New Roman" w:hAnsi="Times New Roman"/>
      <w:sz w:val="24"/>
      <w:lang w:val="ru-RU" w:eastAsia="ru-RU"/>
    </w:rPr>
  </w:style>
  <w:style w:type="character" w:customStyle="1" w:styleId="218">
    <w:name w:val="Основной текст 2 Знак1"/>
    <w:uiPriority w:val="99"/>
    <w:qFormat/>
    <w:rsid w:val="006127F1"/>
    <w:rPr>
      <w:rFonts w:ascii="Times New Roman" w:hAnsi="Times New Roman"/>
      <w:sz w:val="24"/>
      <w:lang w:val="ru-RU" w:eastAsia="ru-RU"/>
    </w:rPr>
  </w:style>
  <w:style w:type="character" w:customStyle="1" w:styleId="1fff2">
    <w:name w:val="Текст выноски Знак1"/>
    <w:uiPriority w:val="99"/>
    <w:qFormat/>
    <w:rsid w:val="006127F1"/>
    <w:rPr>
      <w:rFonts w:ascii="Tahoma" w:hAnsi="Tahoma"/>
      <w:sz w:val="16"/>
      <w:lang w:val="ru-RU" w:eastAsia="ru-RU"/>
    </w:rPr>
  </w:style>
  <w:style w:type="character" w:customStyle="1" w:styleId="FontStyle53">
    <w:name w:val="Font Style53"/>
    <w:uiPriority w:val="99"/>
    <w:qFormat/>
    <w:rsid w:val="006127F1"/>
    <w:rPr>
      <w:rFonts w:ascii="Arial" w:hAnsi="Arial"/>
      <w:b/>
      <w:sz w:val="18"/>
    </w:rPr>
  </w:style>
  <w:style w:type="paragraph" w:customStyle="1" w:styleId="3f1">
    <w:name w:val="Знак Знак Знак Знак Знак Знак Знак Знак Знак Знак Знак Знак Знак3"/>
    <w:basedOn w:val="a2"/>
    <w:uiPriority w:val="99"/>
    <w:qFormat/>
    <w:rsid w:val="006127F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219">
    <w:name w:val="Красная строка 2 Знак1"/>
    <w:uiPriority w:val="99"/>
    <w:qFormat/>
    <w:rsid w:val="006127F1"/>
    <w:rPr>
      <w:sz w:val="24"/>
      <w:lang w:val="ru-RU" w:eastAsia="ru-RU"/>
    </w:rPr>
  </w:style>
  <w:style w:type="character" w:customStyle="1" w:styleId="1fff3">
    <w:name w:val="Название Знак1"/>
    <w:uiPriority w:val="99"/>
    <w:qFormat/>
    <w:rsid w:val="006127F1"/>
    <w:rPr>
      <w:rFonts w:ascii="Cambria" w:hAnsi="Cambria"/>
      <w:color w:val="17365D"/>
      <w:spacing w:val="5"/>
      <w:kern w:val="28"/>
      <w:sz w:val="52"/>
      <w:lang w:eastAsia="ru-RU"/>
    </w:rPr>
  </w:style>
  <w:style w:type="character" w:customStyle="1" w:styleId="1fff4">
    <w:name w:val="Подзаголовок Знак1"/>
    <w:uiPriority w:val="99"/>
    <w:qFormat/>
    <w:rsid w:val="006127F1"/>
    <w:rPr>
      <w:rFonts w:ascii="Cambria" w:hAnsi="Cambria"/>
      <w:sz w:val="24"/>
    </w:rPr>
  </w:style>
  <w:style w:type="character" w:customStyle="1" w:styleId="font0">
    <w:name w:val="font0"/>
    <w:basedOn w:val="a3"/>
    <w:uiPriority w:val="99"/>
    <w:qFormat/>
    <w:rsid w:val="006127F1"/>
    <w:rPr>
      <w:rFonts w:cs="Times New Roman"/>
    </w:rPr>
  </w:style>
  <w:style w:type="character" w:customStyle="1" w:styleId="s3">
    <w:name w:val="s3"/>
    <w:uiPriority w:val="99"/>
    <w:qFormat/>
    <w:rsid w:val="006127F1"/>
  </w:style>
  <w:style w:type="character" w:customStyle="1" w:styleId="FontStyle46">
    <w:name w:val="Font Style46"/>
    <w:uiPriority w:val="99"/>
    <w:qFormat/>
    <w:rsid w:val="006127F1"/>
    <w:rPr>
      <w:rFonts w:ascii="Times New Roman" w:hAnsi="Times New Roman"/>
      <w:b/>
      <w:sz w:val="30"/>
    </w:rPr>
  </w:style>
  <w:style w:type="character" w:customStyle="1" w:styleId="newstitle">
    <w:name w:val="news_title"/>
    <w:basedOn w:val="a3"/>
    <w:uiPriority w:val="99"/>
    <w:qFormat/>
    <w:rsid w:val="006127F1"/>
    <w:rPr>
      <w:rFonts w:cs="Times New Roman"/>
    </w:rPr>
  </w:style>
  <w:style w:type="character" w:customStyle="1" w:styleId="s1">
    <w:name w:val="s1"/>
    <w:uiPriority w:val="99"/>
    <w:qFormat/>
    <w:rsid w:val="006127F1"/>
  </w:style>
  <w:style w:type="character" w:customStyle="1" w:styleId="WW8Num8z0">
    <w:name w:val="WW8Num8z0"/>
    <w:uiPriority w:val="99"/>
    <w:qFormat/>
    <w:rsid w:val="006127F1"/>
    <w:rPr>
      <w:rFonts w:ascii="Wingdings 2" w:hAnsi="Wingdings 2"/>
    </w:rPr>
  </w:style>
  <w:style w:type="paragraph" w:customStyle="1" w:styleId="31a">
    <w:name w:val="Знак31"/>
    <w:basedOn w:val="a2"/>
    <w:uiPriority w:val="99"/>
    <w:qFormat/>
    <w:rsid w:val="006127F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ep">
    <w:name w:val="ep"/>
    <w:basedOn w:val="a3"/>
    <w:uiPriority w:val="99"/>
    <w:qFormat/>
    <w:rsid w:val="006127F1"/>
    <w:rPr>
      <w:rFonts w:cs="Times New Roman"/>
    </w:rPr>
  </w:style>
  <w:style w:type="character" w:customStyle="1" w:styleId="searchterm1">
    <w:name w:val="searchterm1"/>
    <w:uiPriority w:val="99"/>
    <w:qFormat/>
    <w:rsid w:val="006127F1"/>
    <w:rPr>
      <w:b/>
      <w:sz w:val="2"/>
      <w:bdr w:val="single" w:sz="6" w:space="0" w:color="0000FF"/>
      <w:shd w:val="clear" w:color="auto" w:fill="CCCCFF"/>
    </w:rPr>
  </w:style>
  <w:style w:type="character" w:customStyle="1" w:styleId="review-h52">
    <w:name w:val="review-h52"/>
    <w:uiPriority w:val="99"/>
    <w:qFormat/>
    <w:rsid w:val="006127F1"/>
    <w:rPr>
      <w:b/>
      <w:color w:val="004080"/>
      <w:sz w:val="18"/>
      <w:u w:val="none"/>
    </w:rPr>
  </w:style>
  <w:style w:type="character" w:customStyle="1" w:styleId="FontStyle571">
    <w:name w:val="Font Style571"/>
    <w:uiPriority w:val="99"/>
    <w:qFormat/>
    <w:rsid w:val="006127F1"/>
    <w:rPr>
      <w:rFonts w:ascii="Candara" w:hAnsi="Candara"/>
      <w:b/>
      <w:sz w:val="24"/>
    </w:rPr>
  </w:style>
  <w:style w:type="character" w:customStyle="1" w:styleId="FontStyle596">
    <w:name w:val="Font Style596"/>
    <w:uiPriority w:val="99"/>
    <w:qFormat/>
    <w:rsid w:val="006127F1"/>
    <w:rPr>
      <w:rFonts w:ascii="Times New Roman" w:hAnsi="Times New Roman"/>
      <w:b/>
      <w:i/>
      <w:sz w:val="16"/>
    </w:rPr>
  </w:style>
  <w:style w:type="character" w:customStyle="1" w:styleId="FontStyle264">
    <w:name w:val="Font Style264"/>
    <w:uiPriority w:val="99"/>
    <w:qFormat/>
    <w:rsid w:val="006127F1"/>
    <w:rPr>
      <w:rFonts w:ascii="Franklin Gothic Demi" w:hAnsi="Franklin Gothic Demi"/>
      <w:b/>
      <w:sz w:val="22"/>
    </w:rPr>
  </w:style>
  <w:style w:type="character" w:customStyle="1" w:styleId="FontStyle260">
    <w:name w:val="Font Style260"/>
    <w:uiPriority w:val="99"/>
    <w:qFormat/>
    <w:rsid w:val="006127F1"/>
    <w:rPr>
      <w:rFonts w:ascii="Franklin Gothic Demi" w:hAnsi="Franklin Gothic Demi"/>
      <w:b/>
      <w:sz w:val="26"/>
    </w:rPr>
  </w:style>
  <w:style w:type="character" w:customStyle="1" w:styleId="FontStyle426">
    <w:name w:val="Font Style426"/>
    <w:uiPriority w:val="99"/>
    <w:qFormat/>
    <w:rsid w:val="006127F1"/>
    <w:rPr>
      <w:rFonts w:ascii="Times New Roman" w:hAnsi="Times New Roman"/>
      <w:color w:val="000000"/>
      <w:sz w:val="20"/>
    </w:rPr>
  </w:style>
  <w:style w:type="character" w:customStyle="1" w:styleId="FontStyle707">
    <w:name w:val="Font Style707"/>
    <w:uiPriority w:val="99"/>
    <w:qFormat/>
    <w:rsid w:val="006127F1"/>
    <w:rPr>
      <w:rFonts w:ascii="Bookman Old Style" w:hAnsi="Bookman Old Style"/>
      <w:color w:val="000000"/>
      <w:sz w:val="16"/>
    </w:rPr>
  </w:style>
  <w:style w:type="character" w:customStyle="1" w:styleId="FontStyle679">
    <w:name w:val="Font Style679"/>
    <w:uiPriority w:val="99"/>
    <w:qFormat/>
    <w:rsid w:val="006127F1"/>
    <w:rPr>
      <w:rFonts w:ascii="Times New Roman" w:hAnsi="Times New Roman"/>
      <w:i/>
      <w:color w:val="000000"/>
      <w:sz w:val="20"/>
    </w:rPr>
  </w:style>
  <w:style w:type="character" w:customStyle="1" w:styleId="FontStyle695">
    <w:name w:val="Font Style695"/>
    <w:uiPriority w:val="99"/>
    <w:qFormat/>
    <w:rsid w:val="006127F1"/>
    <w:rPr>
      <w:rFonts w:ascii="Times New Roman" w:hAnsi="Times New Roman"/>
      <w:b/>
      <w:color w:val="000000"/>
      <w:sz w:val="16"/>
    </w:rPr>
  </w:style>
  <w:style w:type="character" w:customStyle="1" w:styleId="FontStyle668">
    <w:name w:val="Font Style668"/>
    <w:uiPriority w:val="99"/>
    <w:qFormat/>
    <w:rsid w:val="006127F1"/>
    <w:rPr>
      <w:rFonts w:ascii="Times New Roman" w:hAnsi="Times New Roman"/>
      <w:color w:val="000000"/>
      <w:sz w:val="20"/>
    </w:rPr>
  </w:style>
  <w:style w:type="character" w:customStyle="1" w:styleId="FontStyle527">
    <w:name w:val="Font Style527"/>
    <w:uiPriority w:val="99"/>
    <w:qFormat/>
    <w:rsid w:val="006127F1"/>
    <w:rPr>
      <w:rFonts w:ascii="Times New Roman" w:hAnsi="Times New Roman"/>
      <w:b/>
      <w:color w:val="000000"/>
      <w:sz w:val="16"/>
    </w:rPr>
  </w:style>
  <w:style w:type="character" w:customStyle="1" w:styleId="FontStyle236">
    <w:name w:val="Font Style236"/>
    <w:uiPriority w:val="99"/>
    <w:qFormat/>
    <w:rsid w:val="006127F1"/>
    <w:rPr>
      <w:rFonts w:ascii="Times New Roman" w:hAnsi="Times New Roman"/>
      <w:color w:val="000000"/>
      <w:sz w:val="20"/>
    </w:rPr>
  </w:style>
  <w:style w:type="character" w:customStyle="1" w:styleId="FontStyle719">
    <w:name w:val="Font Style719"/>
    <w:uiPriority w:val="99"/>
    <w:qFormat/>
    <w:rsid w:val="006127F1"/>
    <w:rPr>
      <w:rFonts w:ascii="Bookman Old Style" w:hAnsi="Bookman Old Style"/>
      <w:b/>
      <w:color w:val="000000"/>
      <w:sz w:val="16"/>
    </w:rPr>
  </w:style>
  <w:style w:type="character" w:customStyle="1" w:styleId="FontStyle720">
    <w:name w:val="Font Style720"/>
    <w:uiPriority w:val="99"/>
    <w:qFormat/>
    <w:rsid w:val="006127F1"/>
    <w:rPr>
      <w:rFonts w:ascii="Tahoma" w:hAnsi="Tahoma"/>
      <w:color w:val="000000"/>
      <w:sz w:val="14"/>
    </w:rPr>
  </w:style>
  <w:style w:type="character" w:customStyle="1" w:styleId="FontStyle815">
    <w:name w:val="Font Style815"/>
    <w:uiPriority w:val="99"/>
    <w:qFormat/>
    <w:rsid w:val="006127F1"/>
    <w:rPr>
      <w:rFonts w:ascii="Bookman Old Style" w:hAnsi="Bookman Old Style"/>
      <w:color w:val="000000"/>
      <w:sz w:val="16"/>
    </w:rPr>
  </w:style>
  <w:style w:type="character" w:customStyle="1" w:styleId="FontStyle106">
    <w:name w:val="Font Style106"/>
    <w:uiPriority w:val="99"/>
    <w:qFormat/>
    <w:rsid w:val="006127F1"/>
    <w:rPr>
      <w:rFonts w:ascii="Times New Roman" w:hAnsi="Times New Roman"/>
      <w:color w:val="000000"/>
      <w:sz w:val="24"/>
    </w:rPr>
  </w:style>
  <w:style w:type="character" w:customStyle="1" w:styleId="FontStyle122">
    <w:name w:val="Font Style122"/>
    <w:uiPriority w:val="99"/>
    <w:qFormat/>
    <w:rsid w:val="006127F1"/>
    <w:rPr>
      <w:rFonts w:ascii="Times New Roman" w:hAnsi="Times New Roman"/>
      <w:color w:val="000000"/>
      <w:sz w:val="22"/>
    </w:rPr>
  </w:style>
  <w:style w:type="character" w:customStyle="1" w:styleId="146pt">
    <w:name w:val="Основной текст (14) + 6 pt"/>
    <w:uiPriority w:val="99"/>
    <w:qFormat/>
    <w:rsid w:val="006127F1"/>
    <w:rPr>
      <w:rFonts w:ascii="Times New Roman" w:hAnsi="Times New Roman"/>
      <w:sz w:val="12"/>
      <w:shd w:val="clear" w:color="auto" w:fill="FFFFFF"/>
    </w:rPr>
  </w:style>
  <w:style w:type="character" w:customStyle="1" w:styleId="listing-desc">
    <w:name w:val="listing-desc"/>
    <w:uiPriority w:val="99"/>
    <w:qFormat/>
    <w:rsid w:val="006127F1"/>
  </w:style>
  <w:style w:type="character" w:customStyle="1" w:styleId="WW8Num1z0">
    <w:name w:val="WW8Num1z0"/>
    <w:uiPriority w:val="99"/>
    <w:qFormat/>
    <w:rsid w:val="006127F1"/>
  </w:style>
  <w:style w:type="character" w:customStyle="1" w:styleId="WW8Num2z0">
    <w:name w:val="WW8Num2z0"/>
    <w:uiPriority w:val="99"/>
    <w:qFormat/>
    <w:rsid w:val="006127F1"/>
  </w:style>
  <w:style w:type="character" w:customStyle="1" w:styleId="WW8Num3z0">
    <w:name w:val="WW8Num3z0"/>
    <w:uiPriority w:val="99"/>
    <w:qFormat/>
    <w:rsid w:val="006127F1"/>
  </w:style>
  <w:style w:type="character" w:customStyle="1" w:styleId="WW8Num1z1">
    <w:name w:val="WW8Num1z1"/>
    <w:uiPriority w:val="99"/>
    <w:qFormat/>
    <w:rsid w:val="006127F1"/>
  </w:style>
  <w:style w:type="character" w:customStyle="1" w:styleId="WW8Num1z2">
    <w:name w:val="WW8Num1z2"/>
    <w:uiPriority w:val="99"/>
    <w:qFormat/>
    <w:rsid w:val="006127F1"/>
  </w:style>
  <w:style w:type="character" w:customStyle="1" w:styleId="WW8Num1z3">
    <w:name w:val="WW8Num1z3"/>
    <w:uiPriority w:val="99"/>
    <w:qFormat/>
    <w:rsid w:val="006127F1"/>
  </w:style>
  <w:style w:type="character" w:customStyle="1" w:styleId="WW8Num1z4">
    <w:name w:val="WW8Num1z4"/>
    <w:uiPriority w:val="99"/>
    <w:qFormat/>
    <w:rsid w:val="006127F1"/>
  </w:style>
  <w:style w:type="character" w:customStyle="1" w:styleId="WW8Num1z5">
    <w:name w:val="WW8Num1z5"/>
    <w:uiPriority w:val="99"/>
    <w:qFormat/>
    <w:rsid w:val="006127F1"/>
  </w:style>
  <w:style w:type="character" w:customStyle="1" w:styleId="WW8Num1z6">
    <w:name w:val="WW8Num1z6"/>
    <w:uiPriority w:val="99"/>
    <w:qFormat/>
    <w:rsid w:val="006127F1"/>
  </w:style>
  <w:style w:type="character" w:customStyle="1" w:styleId="WW8Num1z7">
    <w:name w:val="WW8Num1z7"/>
    <w:uiPriority w:val="99"/>
    <w:qFormat/>
    <w:rsid w:val="006127F1"/>
  </w:style>
  <w:style w:type="character" w:customStyle="1" w:styleId="WW8Num1z8">
    <w:name w:val="WW8Num1z8"/>
    <w:uiPriority w:val="99"/>
    <w:qFormat/>
    <w:rsid w:val="006127F1"/>
  </w:style>
  <w:style w:type="character" w:customStyle="1" w:styleId="1fff5">
    <w:name w:val="Основной шрифт абзаца1"/>
    <w:uiPriority w:val="99"/>
    <w:qFormat/>
    <w:rsid w:val="006127F1"/>
  </w:style>
  <w:style w:type="character" w:styleId="afffffff0">
    <w:name w:val="Placeholder Text"/>
    <w:basedOn w:val="a3"/>
    <w:uiPriority w:val="99"/>
    <w:qFormat/>
    <w:rsid w:val="006127F1"/>
    <w:rPr>
      <w:rFonts w:cs="Times New Roman"/>
      <w:color w:val="808080"/>
    </w:rPr>
  </w:style>
  <w:style w:type="character" w:customStyle="1" w:styleId="afffffff1">
    <w:name w:val="Символ сноски"/>
    <w:uiPriority w:val="99"/>
    <w:qFormat/>
    <w:rsid w:val="006127F1"/>
    <w:rPr>
      <w:vertAlign w:val="superscript"/>
    </w:rPr>
  </w:style>
  <w:style w:type="character" w:customStyle="1" w:styleId="-">
    <w:name w:val="опред-е"/>
    <w:uiPriority w:val="99"/>
    <w:qFormat/>
    <w:rsid w:val="006127F1"/>
    <w:rPr>
      <w:b/>
    </w:rPr>
  </w:style>
  <w:style w:type="character" w:customStyle="1" w:styleId="FontStyle436">
    <w:name w:val="Font Style436"/>
    <w:uiPriority w:val="99"/>
    <w:qFormat/>
    <w:rsid w:val="006127F1"/>
    <w:rPr>
      <w:rFonts w:ascii="Times New Roman" w:hAnsi="Times New Roman"/>
      <w:b/>
      <w:sz w:val="18"/>
    </w:rPr>
  </w:style>
  <w:style w:type="character" w:customStyle="1" w:styleId="FontStyle434">
    <w:name w:val="Font Style434"/>
    <w:uiPriority w:val="99"/>
    <w:qFormat/>
    <w:rsid w:val="006127F1"/>
    <w:rPr>
      <w:rFonts w:ascii="Times New Roman" w:hAnsi="Times New Roman"/>
      <w:sz w:val="18"/>
    </w:rPr>
  </w:style>
  <w:style w:type="character" w:customStyle="1" w:styleId="2ff2">
    <w:name w:val="Основной текст Знак2"/>
    <w:uiPriority w:val="99"/>
    <w:qFormat/>
    <w:locked/>
    <w:rsid w:val="006127F1"/>
    <w:rPr>
      <w:sz w:val="24"/>
      <w:lang w:val="ru-RU" w:eastAsia="ru-RU"/>
    </w:rPr>
  </w:style>
  <w:style w:type="character" w:customStyle="1" w:styleId="95">
    <w:name w:val="Знак Знак9"/>
    <w:uiPriority w:val="99"/>
    <w:qFormat/>
    <w:locked/>
    <w:rsid w:val="006127F1"/>
    <w:rPr>
      <w:rFonts w:ascii="Cambria" w:hAnsi="Cambria"/>
      <w:b/>
      <w:color w:val="4F81BD"/>
      <w:sz w:val="26"/>
      <w:lang w:val="ru-RU" w:eastAsia="en-US"/>
    </w:rPr>
  </w:style>
  <w:style w:type="character" w:customStyle="1" w:styleId="532">
    <w:name w:val="Знак Знак53"/>
    <w:uiPriority w:val="99"/>
    <w:qFormat/>
    <w:locked/>
    <w:rsid w:val="006127F1"/>
    <w:rPr>
      <w:b/>
      <w:caps/>
      <w:sz w:val="24"/>
      <w:lang w:val="ru-RU" w:eastAsia="ru-RU"/>
    </w:rPr>
  </w:style>
  <w:style w:type="character" w:customStyle="1" w:styleId="HTML11a">
    <w:name w:val="Адрес HTML Знак11"/>
    <w:uiPriority w:val="99"/>
    <w:qFormat/>
    <w:rsid w:val="006127F1"/>
    <w:rPr>
      <w:rFonts w:ascii="Times New Roman" w:hAnsi="Times New Roman"/>
      <w:i/>
      <w:sz w:val="24"/>
    </w:rPr>
  </w:style>
  <w:style w:type="character" w:customStyle="1" w:styleId="st1">
    <w:name w:val="st1"/>
    <w:basedOn w:val="a3"/>
    <w:uiPriority w:val="99"/>
    <w:qFormat/>
    <w:rsid w:val="006127F1"/>
    <w:rPr>
      <w:rFonts w:cs="Times New Roman"/>
    </w:rPr>
  </w:style>
  <w:style w:type="character" w:customStyle="1" w:styleId="11f">
    <w:name w:val="Основной текст с отступом Знак11"/>
    <w:uiPriority w:val="99"/>
    <w:semiHidden/>
    <w:rsid w:val="006127F1"/>
    <w:rPr>
      <w:rFonts w:ascii="Times New Roman" w:hAnsi="Times New Roman"/>
      <w:sz w:val="24"/>
      <w:lang w:eastAsia="ru-RU"/>
    </w:rPr>
  </w:style>
  <w:style w:type="character" w:customStyle="1" w:styleId="1fff6">
    <w:name w:val="Текст примечания Знак1"/>
    <w:uiPriority w:val="99"/>
    <w:qFormat/>
    <w:rsid w:val="006127F1"/>
    <w:rPr>
      <w:rFonts w:ascii="Times New Roman" w:hAnsi="Times New Roman"/>
      <w:sz w:val="20"/>
      <w:lang w:eastAsia="ru-RU"/>
    </w:rPr>
  </w:style>
  <w:style w:type="character" w:customStyle="1" w:styleId="21a">
    <w:name w:val="Основной текст с отступом 2 Знак1"/>
    <w:uiPriority w:val="99"/>
    <w:qFormat/>
    <w:rsid w:val="006127F1"/>
    <w:rPr>
      <w:rFonts w:ascii="Times New Roman" w:hAnsi="Times New Roman"/>
      <w:sz w:val="24"/>
      <w:lang w:eastAsia="ru-RU"/>
    </w:rPr>
  </w:style>
  <w:style w:type="character" w:customStyle="1" w:styleId="2ff3">
    <w:name w:val="Основной текст Знак Знак Знак2"/>
    <w:uiPriority w:val="99"/>
    <w:qFormat/>
    <w:locked/>
    <w:rsid w:val="006127F1"/>
    <w:rPr>
      <w:sz w:val="24"/>
      <w:lang w:val="ru-RU" w:eastAsia="ru-RU"/>
    </w:rPr>
  </w:style>
  <w:style w:type="character" w:customStyle="1" w:styleId="FontStyle126">
    <w:name w:val="Font Style126"/>
    <w:uiPriority w:val="99"/>
    <w:qFormat/>
    <w:rsid w:val="006127F1"/>
    <w:rPr>
      <w:rFonts w:ascii="Times New Roman" w:hAnsi="Times New Roman"/>
      <w:color w:val="000000"/>
      <w:sz w:val="20"/>
    </w:rPr>
  </w:style>
  <w:style w:type="character" w:customStyle="1" w:styleId="13a">
    <w:name w:val="Знак Знак13"/>
    <w:uiPriority w:val="99"/>
    <w:qFormat/>
    <w:locked/>
    <w:rsid w:val="006127F1"/>
    <w:rPr>
      <w:color w:val="000000"/>
      <w:sz w:val="24"/>
    </w:rPr>
  </w:style>
  <w:style w:type="character" w:customStyle="1" w:styleId="11f0">
    <w:name w:val="Знак Знак11"/>
    <w:uiPriority w:val="99"/>
    <w:qFormat/>
    <w:locked/>
    <w:rsid w:val="006127F1"/>
    <w:rPr>
      <w:sz w:val="24"/>
    </w:rPr>
  </w:style>
  <w:style w:type="character" w:customStyle="1" w:styleId="231">
    <w:name w:val="Знак Знак231"/>
    <w:uiPriority w:val="99"/>
    <w:qFormat/>
    <w:locked/>
    <w:rsid w:val="006127F1"/>
    <w:rPr>
      <w:sz w:val="24"/>
      <w:lang w:val="ru-RU" w:eastAsia="ru-RU"/>
    </w:rPr>
  </w:style>
  <w:style w:type="character" w:customStyle="1" w:styleId="5310">
    <w:name w:val="Знак Знак531"/>
    <w:uiPriority w:val="99"/>
    <w:qFormat/>
    <w:locked/>
    <w:rsid w:val="006127F1"/>
    <w:rPr>
      <w:b/>
      <w:caps/>
      <w:sz w:val="24"/>
      <w:lang w:val="ru-RU" w:eastAsia="ru-RU"/>
    </w:rPr>
  </w:style>
  <w:style w:type="character" w:customStyle="1" w:styleId="1510">
    <w:name w:val="Знак Знак151"/>
    <w:uiPriority w:val="99"/>
    <w:qFormat/>
    <w:rsid w:val="006127F1"/>
    <w:rPr>
      <w:rFonts w:ascii="Times New Roman" w:hAnsi="Times New Roman"/>
      <w:sz w:val="24"/>
      <w:lang w:eastAsia="ru-RU"/>
    </w:rPr>
  </w:style>
  <w:style w:type="character" w:customStyle="1" w:styleId="460">
    <w:name w:val="Знак Знак46"/>
    <w:uiPriority w:val="99"/>
    <w:qFormat/>
    <w:locked/>
    <w:rsid w:val="006127F1"/>
    <w:rPr>
      <w:rFonts w:ascii="Arial" w:hAnsi="Arial"/>
      <w:b/>
      <w:i/>
      <w:sz w:val="28"/>
      <w:lang w:val="ru-RU" w:eastAsia="en-US"/>
    </w:rPr>
  </w:style>
  <w:style w:type="paragraph" w:customStyle="1" w:styleId="opredelenie">
    <w:name w:val="opredelenie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710">
    <w:name w:val="Знак Знак171"/>
    <w:uiPriority w:val="99"/>
    <w:qFormat/>
    <w:locked/>
    <w:rsid w:val="006127F1"/>
    <w:rPr>
      <w:i/>
      <w:sz w:val="24"/>
      <w:lang w:val="ru-RU" w:eastAsia="ru-RU"/>
    </w:rPr>
  </w:style>
  <w:style w:type="character" w:customStyle="1" w:styleId="ConsPlusNormal0">
    <w:name w:val="ConsPlusNormal Знак"/>
    <w:link w:val="ConsPlusNormal"/>
    <w:uiPriority w:val="99"/>
    <w:qFormat/>
    <w:locked/>
    <w:rsid w:val="006127F1"/>
    <w:rPr>
      <w:rFonts w:ascii="Arial" w:eastAsia="Calibri" w:hAnsi="Arial" w:cs="Times New Roman"/>
      <w:lang w:eastAsia="ru-RU"/>
    </w:rPr>
  </w:style>
  <w:style w:type="paragraph" w:customStyle="1" w:styleId="rvps4">
    <w:name w:val="rvps4"/>
    <w:basedOn w:val="a2"/>
    <w:uiPriority w:val="99"/>
    <w:qFormat/>
    <w:rsid w:val="006127F1"/>
    <w:pPr>
      <w:widowControl/>
      <w:snapToGrid/>
      <w:spacing w:before="0" w:after="0"/>
      <w:jc w:val="both"/>
    </w:pPr>
    <w:rPr>
      <w:rFonts w:eastAsia="Times New Roman"/>
      <w:szCs w:val="24"/>
    </w:rPr>
  </w:style>
  <w:style w:type="character" w:customStyle="1" w:styleId="1fff7">
    <w:name w:val="Без интервала Знак1"/>
    <w:link w:val="48"/>
    <w:uiPriority w:val="99"/>
    <w:qFormat/>
    <w:locked/>
    <w:rsid w:val="006127F1"/>
  </w:style>
  <w:style w:type="paragraph" w:customStyle="1" w:styleId="48">
    <w:name w:val="Без интервала4"/>
    <w:link w:val="1fff7"/>
    <w:uiPriority w:val="99"/>
    <w:qFormat/>
    <w:rsid w:val="006127F1"/>
    <w:pPr>
      <w:spacing w:after="0" w:line="240" w:lineRule="auto"/>
    </w:pPr>
  </w:style>
  <w:style w:type="character" w:customStyle="1" w:styleId="3f2">
    <w:name w:val="3 ступень Знак"/>
    <w:link w:val="3f3"/>
    <w:uiPriority w:val="99"/>
    <w:qFormat/>
    <w:locked/>
    <w:rsid w:val="006127F1"/>
    <w:rPr>
      <w:rFonts w:ascii="BodoniCTT" w:hAnsi="BodoniCTT"/>
      <w:b/>
    </w:rPr>
  </w:style>
  <w:style w:type="paragraph" w:customStyle="1" w:styleId="3f3">
    <w:name w:val="3 ступень"/>
    <w:basedOn w:val="a2"/>
    <w:link w:val="3f2"/>
    <w:uiPriority w:val="99"/>
    <w:qFormat/>
    <w:rsid w:val="006127F1"/>
    <w:pPr>
      <w:keepNext/>
      <w:widowControl/>
      <w:overflowPunct w:val="0"/>
      <w:autoSpaceDE w:val="0"/>
      <w:autoSpaceDN w:val="0"/>
      <w:adjustRightInd w:val="0"/>
      <w:snapToGrid/>
      <w:spacing w:before="120" w:after="0"/>
    </w:pPr>
    <w:rPr>
      <w:rFonts w:ascii="BodoniCTT" w:eastAsiaTheme="minorHAnsi" w:hAnsi="BodoniCTT" w:cstheme="minorBidi"/>
      <w:b/>
      <w:sz w:val="22"/>
      <w:szCs w:val="22"/>
      <w:lang w:eastAsia="en-US"/>
    </w:rPr>
  </w:style>
  <w:style w:type="paragraph" w:customStyle="1" w:styleId="Style28">
    <w:name w:val="Style28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Style7">
    <w:name w:val="Style7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6">
    <w:name w:val="Style36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F9">
    <w:name w:val="ОбычныF9"/>
    <w:uiPriority w:val="99"/>
    <w:qFormat/>
    <w:rsid w:val="006127F1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49">
    <w:name w:val="Квадрат4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/>
      <w:jc w:val="both"/>
    </w:pPr>
    <w:rPr>
      <w:rFonts w:ascii="a_Timer" w:eastAsia="Times New Roman" w:hAnsi="a_Timer" w:cs="a_Timer"/>
      <w:szCs w:val="24"/>
      <w:lang w:val="en-US"/>
    </w:rPr>
  </w:style>
  <w:style w:type="paragraph" w:customStyle="1" w:styleId="p3">
    <w:name w:val="p3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4">
    <w:name w:val="p4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rvts6">
    <w:name w:val="rvts6"/>
    <w:uiPriority w:val="99"/>
    <w:qFormat/>
    <w:rsid w:val="006127F1"/>
    <w:rPr>
      <w:rFonts w:ascii="Times New Roman" w:hAnsi="Times New Roman"/>
      <w:sz w:val="28"/>
    </w:rPr>
  </w:style>
  <w:style w:type="character" w:customStyle="1" w:styleId="3917">
    <w:name w:val="3917"/>
    <w:basedOn w:val="a3"/>
    <w:uiPriority w:val="99"/>
    <w:qFormat/>
    <w:rsid w:val="006127F1"/>
    <w:rPr>
      <w:rFonts w:cs="Times New Roman"/>
    </w:rPr>
  </w:style>
  <w:style w:type="character" w:customStyle="1" w:styleId="epm">
    <w:name w:val="epm"/>
    <w:uiPriority w:val="99"/>
    <w:qFormat/>
    <w:rsid w:val="006127F1"/>
  </w:style>
  <w:style w:type="character" w:customStyle="1" w:styleId="afffffff2">
    <w:name w:val="Стиль Зеленый"/>
    <w:uiPriority w:val="99"/>
    <w:qFormat/>
    <w:rsid w:val="006127F1"/>
    <w:rPr>
      <w:color w:val="00B050"/>
      <w:spacing w:val="0"/>
    </w:rPr>
  </w:style>
  <w:style w:type="character" w:customStyle="1" w:styleId="FontStyle44">
    <w:name w:val="Font Style44"/>
    <w:uiPriority w:val="99"/>
    <w:qFormat/>
    <w:rsid w:val="006127F1"/>
    <w:rPr>
      <w:rFonts w:ascii="Times New Roman" w:hAnsi="Times New Roman"/>
      <w:b/>
      <w:sz w:val="26"/>
    </w:rPr>
  </w:style>
  <w:style w:type="character" w:customStyle="1" w:styleId="FontStyle45">
    <w:name w:val="Font Style45"/>
    <w:uiPriority w:val="99"/>
    <w:qFormat/>
    <w:rsid w:val="006127F1"/>
    <w:rPr>
      <w:rFonts w:ascii="Times New Roman" w:hAnsi="Times New Roman"/>
      <w:i/>
      <w:sz w:val="26"/>
    </w:rPr>
  </w:style>
  <w:style w:type="character" w:customStyle="1" w:styleId="s10">
    <w:name w:val="s_10"/>
    <w:basedOn w:val="a3"/>
    <w:uiPriority w:val="99"/>
    <w:qFormat/>
    <w:rsid w:val="006127F1"/>
    <w:rPr>
      <w:rFonts w:cs="Times New Roman"/>
    </w:rPr>
  </w:style>
  <w:style w:type="character" w:customStyle="1" w:styleId="s5">
    <w:name w:val="s5"/>
    <w:basedOn w:val="a3"/>
    <w:uiPriority w:val="99"/>
    <w:qFormat/>
    <w:rsid w:val="006127F1"/>
    <w:rPr>
      <w:rFonts w:cs="Times New Roman"/>
    </w:rPr>
  </w:style>
  <w:style w:type="character" w:customStyle="1" w:styleId="sz12">
    <w:name w:val="sz12"/>
    <w:basedOn w:val="a3"/>
    <w:uiPriority w:val="99"/>
    <w:qFormat/>
    <w:rsid w:val="006127F1"/>
    <w:rPr>
      <w:rFonts w:cs="Times New Roman"/>
    </w:rPr>
  </w:style>
  <w:style w:type="character" w:customStyle="1" w:styleId="s6">
    <w:name w:val="s6"/>
    <w:basedOn w:val="a3"/>
    <w:uiPriority w:val="99"/>
    <w:qFormat/>
    <w:rsid w:val="006127F1"/>
    <w:rPr>
      <w:rFonts w:cs="Times New Roman"/>
    </w:rPr>
  </w:style>
  <w:style w:type="character" w:customStyle="1" w:styleId="FontStyle133">
    <w:name w:val="Font Style133"/>
    <w:uiPriority w:val="99"/>
    <w:qFormat/>
    <w:rsid w:val="006127F1"/>
    <w:rPr>
      <w:rFonts w:ascii="Times New Roman" w:hAnsi="Times New Roman"/>
      <w:i/>
      <w:sz w:val="18"/>
    </w:rPr>
  </w:style>
  <w:style w:type="character" w:customStyle="1" w:styleId="blk3">
    <w:name w:val="blk3"/>
    <w:uiPriority w:val="99"/>
    <w:qFormat/>
    <w:rsid w:val="006127F1"/>
  </w:style>
  <w:style w:type="character" w:customStyle="1" w:styleId="11f1">
    <w:name w:val="Знак1 Знак Знак1"/>
    <w:uiPriority w:val="99"/>
    <w:qFormat/>
    <w:locked/>
    <w:rsid w:val="006127F1"/>
    <w:rPr>
      <w:rFonts w:ascii="Times New Roman" w:hAnsi="Times New Roman"/>
      <w:sz w:val="24"/>
      <w:lang w:eastAsia="ru-RU"/>
    </w:rPr>
  </w:style>
  <w:style w:type="character" w:customStyle="1" w:styleId="461">
    <w:name w:val="Знак Знак461"/>
    <w:uiPriority w:val="99"/>
    <w:qFormat/>
    <w:locked/>
    <w:rsid w:val="006127F1"/>
    <w:rPr>
      <w:b/>
      <w:sz w:val="27"/>
      <w:lang w:val="ru-RU" w:eastAsia="ru-RU"/>
    </w:rPr>
  </w:style>
  <w:style w:type="character" w:customStyle="1" w:styleId="3111">
    <w:name w:val="Знак3 Знак Знак11"/>
    <w:uiPriority w:val="99"/>
    <w:qFormat/>
    <w:locked/>
    <w:rsid w:val="006127F1"/>
    <w:rPr>
      <w:rFonts w:ascii="Arial" w:hAnsi="Arial"/>
      <w:b/>
      <w:i/>
      <w:sz w:val="28"/>
      <w:lang w:val="ru-RU" w:eastAsia="en-US"/>
    </w:rPr>
  </w:style>
  <w:style w:type="character" w:customStyle="1" w:styleId="480">
    <w:name w:val="Знак Знак48"/>
    <w:uiPriority w:val="99"/>
    <w:qFormat/>
    <w:locked/>
    <w:rsid w:val="006127F1"/>
    <w:rPr>
      <w:b/>
      <w:sz w:val="27"/>
      <w:lang w:val="ru-RU" w:eastAsia="ru-RU"/>
    </w:rPr>
  </w:style>
  <w:style w:type="character" w:customStyle="1" w:styleId="21b">
    <w:name w:val="Основной текст с отступом Знак21"/>
    <w:uiPriority w:val="99"/>
    <w:rsid w:val="006127F1"/>
    <w:rPr>
      <w:rFonts w:ascii="Times New Roman" w:hAnsi="Times New Roman"/>
      <w:sz w:val="24"/>
    </w:rPr>
  </w:style>
  <w:style w:type="paragraph" w:customStyle="1" w:styleId="z-1">
    <w:name w:val="z-Начало формы1"/>
    <w:basedOn w:val="a2"/>
    <w:next w:val="a2"/>
    <w:link w:val="z-"/>
    <w:uiPriority w:val="99"/>
    <w:qFormat/>
    <w:rsid w:val="006127F1"/>
    <w:pPr>
      <w:widowControl/>
      <w:pBdr>
        <w:bottom w:val="single" w:sz="6" w:space="1" w:color="auto"/>
      </w:pBdr>
      <w:snapToGrid/>
      <w:spacing w:before="0" w:after="0"/>
      <w:jc w:val="center"/>
    </w:pPr>
    <w:rPr>
      <w:rFonts w:ascii="Arial" w:eastAsia="Times New Roman" w:hAnsi="Arial"/>
      <w:b/>
      <w:sz w:val="36"/>
      <w:lang w:eastAsia="en-US"/>
    </w:rPr>
  </w:style>
  <w:style w:type="character" w:customStyle="1" w:styleId="z-TopofFormChar">
    <w:name w:val="z-Top of Form Char"/>
    <w:basedOn w:val="a3"/>
    <w:uiPriority w:val="99"/>
    <w:locked/>
    <w:rsid w:val="006127F1"/>
    <w:rPr>
      <w:rFonts w:ascii="Arial" w:hAnsi="Arial" w:cs="Times New Roman"/>
      <w:b/>
      <w:sz w:val="20"/>
    </w:rPr>
  </w:style>
  <w:style w:type="character" w:customStyle="1" w:styleId="z-">
    <w:name w:val="z-Начало формы Знак"/>
    <w:basedOn w:val="a3"/>
    <w:link w:val="z-1"/>
    <w:uiPriority w:val="99"/>
    <w:qFormat/>
    <w:locked/>
    <w:rsid w:val="006127F1"/>
    <w:rPr>
      <w:rFonts w:ascii="Arial" w:eastAsia="Times New Roman" w:hAnsi="Arial" w:cs="Times New Roman"/>
      <w:b/>
      <w:sz w:val="36"/>
      <w:szCs w:val="20"/>
    </w:rPr>
  </w:style>
  <w:style w:type="character" w:customStyle="1" w:styleId="440">
    <w:name w:val="Знак Знак44"/>
    <w:uiPriority w:val="99"/>
    <w:qFormat/>
    <w:locked/>
    <w:rsid w:val="006127F1"/>
    <w:rPr>
      <w:sz w:val="24"/>
    </w:rPr>
  </w:style>
  <w:style w:type="character" w:customStyle="1" w:styleId="511">
    <w:name w:val="Знак Знак51"/>
    <w:uiPriority w:val="99"/>
    <w:qFormat/>
    <w:locked/>
    <w:rsid w:val="006127F1"/>
    <w:rPr>
      <w:b/>
      <w:sz w:val="27"/>
      <w:lang w:val="ru-RU" w:eastAsia="ru-RU"/>
    </w:rPr>
  </w:style>
  <w:style w:type="character" w:customStyle="1" w:styleId="FontStyle16">
    <w:name w:val="Font Style16"/>
    <w:uiPriority w:val="99"/>
    <w:qFormat/>
    <w:rsid w:val="006127F1"/>
    <w:rPr>
      <w:rFonts w:ascii="Century Gothic" w:hAnsi="Century Gothic"/>
      <w:sz w:val="18"/>
    </w:rPr>
  </w:style>
  <w:style w:type="character" w:customStyle="1" w:styleId="430">
    <w:name w:val="Знак Знак43"/>
    <w:uiPriority w:val="99"/>
    <w:qFormat/>
    <w:locked/>
    <w:rsid w:val="006127F1"/>
    <w:rPr>
      <w:color w:val="000000"/>
      <w:sz w:val="24"/>
      <w:lang w:eastAsia="ru-RU"/>
    </w:rPr>
  </w:style>
  <w:style w:type="paragraph" w:customStyle="1" w:styleId="a3cxspmiddle">
    <w:name w:val="a3cxspmiddle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afffffff3">
    <w:name w:val="слайд"/>
    <w:basedOn w:val="a2"/>
    <w:uiPriority w:val="99"/>
    <w:qFormat/>
    <w:rsid w:val="006127F1"/>
    <w:pPr>
      <w:widowControl/>
      <w:snapToGrid/>
      <w:spacing w:before="0" w:after="0"/>
      <w:jc w:val="both"/>
    </w:pPr>
    <w:rPr>
      <w:rFonts w:eastAsia="Times New Roman"/>
      <w:sz w:val="36"/>
      <w:szCs w:val="24"/>
      <w:lang w:eastAsia="en-US"/>
    </w:rPr>
  </w:style>
  <w:style w:type="character" w:customStyle="1" w:styleId="st">
    <w:name w:val="st"/>
    <w:basedOn w:val="a3"/>
    <w:uiPriority w:val="99"/>
    <w:qFormat/>
    <w:rsid w:val="006127F1"/>
    <w:rPr>
      <w:rFonts w:cs="Times New Roman"/>
    </w:rPr>
  </w:style>
  <w:style w:type="paragraph" w:customStyle="1" w:styleId="z-10">
    <w:name w:val="z-Конец формы1"/>
    <w:basedOn w:val="a2"/>
    <w:next w:val="a2"/>
    <w:link w:val="z-0"/>
    <w:uiPriority w:val="99"/>
    <w:qFormat/>
    <w:rsid w:val="006127F1"/>
    <w:pPr>
      <w:widowControl/>
      <w:pBdr>
        <w:top w:val="single" w:sz="6" w:space="1" w:color="auto"/>
      </w:pBdr>
      <w:snapToGrid/>
      <w:spacing w:before="0" w:after="0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a3"/>
    <w:uiPriority w:val="99"/>
    <w:locked/>
    <w:rsid w:val="006127F1"/>
    <w:rPr>
      <w:rFonts w:ascii="Arial" w:hAnsi="Arial" w:cs="Times New Roman"/>
      <w:vanish/>
      <w:sz w:val="16"/>
      <w:lang w:eastAsia="ru-RU"/>
    </w:rPr>
  </w:style>
  <w:style w:type="character" w:customStyle="1" w:styleId="z-0">
    <w:name w:val="z-Конец формы Знак"/>
    <w:basedOn w:val="a3"/>
    <w:link w:val="z-10"/>
    <w:uiPriority w:val="99"/>
    <w:qFormat/>
    <w:locked/>
    <w:rsid w:val="006127F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keyworddef">
    <w:name w:val="keyword_def"/>
    <w:basedOn w:val="a3"/>
    <w:uiPriority w:val="99"/>
    <w:qFormat/>
    <w:rsid w:val="006127F1"/>
    <w:rPr>
      <w:rFonts w:cs="Times New Roman"/>
    </w:rPr>
  </w:style>
  <w:style w:type="paragraph" w:customStyle="1" w:styleId="11f2">
    <w:name w:val="Обычный + 11 пт"/>
    <w:basedOn w:val="a2"/>
    <w:uiPriority w:val="99"/>
    <w:qFormat/>
    <w:rsid w:val="006127F1"/>
    <w:pPr>
      <w:shd w:val="clear" w:color="auto" w:fill="FFFFFF"/>
      <w:autoSpaceDE w:val="0"/>
      <w:autoSpaceDN w:val="0"/>
      <w:adjustRightInd w:val="0"/>
      <w:snapToGrid/>
      <w:spacing w:before="25" w:after="0" w:line="241" w:lineRule="exact"/>
      <w:ind w:left="7"/>
    </w:pPr>
    <w:rPr>
      <w:rFonts w:eastAsia="Times New Roman"/>
      <w:sz w:val="22"/>
    </w:rPr>
  </w:style>
  <w:style w:type="character" w:customStyle="1" w:styleId="bold">
    <w:name w:val="bold"/>
    <w:uiPriority w:val="99"/>
    <w:qFormat/>
    <w:rsid w:val="006127F1"/>
  </w:style>
  <w:style w:type="character" w:customStyle="1" w:styleId="lbldata1">
    <w:name w:val="lbldata1"/>
    <w:uiPriority w:val="99"/>
    <w:qFormat/>
    <w:rsid w:val="006127F1"/>
    <w:rPr>
      <w:rFonts w:ascii="Arial" w:hAnsi="Arial"/>
      <w:sz w:val="24"/>
      <w:u w:val="single"/>
    </w:rPr>
  </w:style>
  <w:style w:type="character" w:customStyle="1" w:styleId="FontStyle17">
    <w:name w:val="Font Style17"/>
    <w:uiPriority w:val="99"/>
    <w:qFormat/>
    <w:rsid w:val="006127F1"/>
    <w:rPr>
      <w:rFonts w:ascii="Times New Roman" w:hAnsi="Times New Roman"/>
      <w:sz w:val="20"/>
    </w:rPr>
  </w:style>
  <w:style w:type="character" w:customStyle="1" w:styleId="FontStyle18">
    <w:name w:val="Font Style18"/>
    <w:uiPriority w:val="99"/>
    <w:qFormat/>
    <w:rsid w:val="006127F1"/>
    <w:rPr>
      <w:rFonts w:ascii="Times New Roman" w:hAnsi="Times New Roman"/>
      <w:i/>
      <w:sz w:val="20"/>
    </w:rPr>
  </w:style>
  <w:style w:type="character" w:customStyle="1" w:styleId="FontStyle19">
    <w:name w:val="Font Style19"/>
    <w:uiPriority w:val="99"/>
    <w:qFormat/>
    <w:rsid w:val="006127F1"/>
    <w:rPr>
      <w:rFonts w:ascii="Times New Roman" w:hAnsi="Times New Roman"/>
      <w:sz w:val="20"/>
    </w:rPr>
  </w:style>
  <w:style w:type="paragraph" w:customStyle="1" w:styleId="Style3">
    <w:name w:val="Style3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 w:line="259" w:lineRule="exact"/>
      <w:ind w:firstLine="542"/>
      <w:jc w:val="both"/>
    </w:pPr>
    <w:rPr>
      <w:rFonts w:eastAsia="Times New Roman"/>
      <w:szCs w:val="24"/>
    </w:rPr>
  </w:style>
  <w:style w:type="character" w:customStyle="1" w:styleId="420">
    <w:name w:val="Знак Знак42"/>
    <w:uiPriority w:val="99"/>
    <w:qFormat/>
    <w:rsid w:val="006127F1"/>
    <w:rPr>
      <w:rFonts w:ascii="Times New Roman" w:hAnsi="Times New Roman"/>
      <w:sz w:val="16"/>
    </w:rPr>
  </w:style>
  <w:style w:type="character" w:customStyle="1" w:styleId="490">
    <w:name w:val="Знак Знак49"/>
    <w:uiPriority w:val="99"/>
    <w:qFormat/>
    <w:rsid w:val="006127F1"/>
    <w:rPr>
      <w:rFonts w:ascii="Times New Roman" w:hAnsi="Times New Roman"/>
      <w:b/>
      <w:caps/>
      <w:sz w:val="24"/>
      <w:lang w:eastAsia="ru-RU"/>
    </w:rPr>
  </w:style>
  <w:style w:type="character" w:customStyle="1" w:styleId="c4">
    <w:name w:val="c4"/>
    <w:basedOn w:val="a3"/>
    <w:uiPriority w:val="99"/>
    <w:qFormat/>
    <w:rsid w:val="006127F1"/>
    <w:rPr>
      <w:rFonts w:cs="Times New Roman"/>
    </w:rPr>
  </w:style>
  <w:style w:type="paragraph" w:customStyle="1" w:styleId="c3">
    <w:name w:val="c3"/>
    <w:basedOn w:val="a2"/>
    <w:uiPriority w:val="99"/>
    <w:qFormat/>
    <w:rsid w:val="006127F1"/>
    <w:pPr>
      <w:widowControl/>
      <w:snapToGrid/>
      <w:spacing w:before="0" w:after="150"/>
    </w:pPr>
    <w:rPr>
      <w:rFonts w:eastAsia="Times New Roman"/>
      <w:szCs w:val="24"/>
    </w:rPr>
  </w:style>
  <w:style w:type="character" w:customStyle="1" w:styleId="470">
    <w:name w:val="Знак Знак47"/>
    <w:uiPriority w:val="99"/>
    <w:qFormat/>
    <w:rsid w:val="006127F1"/>
    <w:rPr>
      <w:rFonts w:ascii="Times New Roman" w:hAnsi="Times New Roman"/>
      <w:b/>
      <w:sz w:val="27"/>
      <w:lang w:eastAsia="ru-RU"/>
    </w:rPr>
  </w:style>
  <w:style w:type="character" w:customStyle="1" w:styleId="450">
    <w:name w:val="Знак Знак45"/>
    <w:uiPriority w:val="99"/>
    <w:qFormat/>
    <w:rsid w:val="006127F1"/>
    <w:rPr>
      <w:rFonts w:ascii="Times New Roman" w:hAnsi="Times New Roman"/>
      <w:b/>
      <w:i/>
      <w:sz w:val="26"/>
      <w:lang w:eastAsia="ru-RU"/>
    </w:rPr>
  </w:style>
  <w:style w:type="character" w:customStyle="1" w:styleId="MacroTextChar">
    <w:name w:val="Macro Text Char"/>
    <w:basedOn w:val="a3"/>
    <w:uiPriority w:val="99"/>
    <w:qFormat/>
    <w:locked/>
    <w:rsid w:val="006127F1"/>
    <w:rPr>
      <w:rFonts w:ascii="Courier New" w:hAnsi="Courier New" w:cs="Times New Roman"/>
      <w:sz w:val="22"/>
      <w:lang w:val="en-US" w:eastAsia="en-US"/>
    </w:rPr>
  </w:style>
  <w:style w:type="character" w:customStyle="1" w:styleId="toctext">
    <w:name w:val="toctext"/>
    <w:basedOn w:val="a3"/>
    <w:uiPriority w:val="99"/>
    <w:qFormat/>
    <w:rsid w:val="006127F1"/>
    <w:rPr>
      <w:rFonts w:cs="Times New Roman"/>
    </w:rPr>
  </w:style>
  <w:style w:type="character" w:customStyle="1" w:styleId="searchmatch">
    <w:name w:val="searchmatch"/>
    <w:basedOn w:val="a3"/>
    <w:uiPriority w:val="99"/>
    <w:qFormat/>
    <w:rsid w:val="006127F1"/>
    <w:rPr>
      <w:rFonts w:cs="Times New Roman"/>
    </w:rPr>
  </w:style>
  <w:style w:type="paragraph" w:customStyle="1" w:styleId="a3cxsplast">
    <w:name w:val="a3cxsplast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character" w:customStyle="1" w:styleId="1fff8">
    <w:name w:val="Заголовок №1_"/>
    <w:link w:val="1fff9"/>
    <w:uiPriority w:val="99"/>
    <w:qFormat/>
    <w:locked/>
    <w:rsid w:val="006127F1"/>
    <w:rPr>
      <w:sz w:val="23"/>
      <w:shd w:val="clear" w:color="auto" w:fill="FFFFFF"/>
    </w:rPr>
  </w:style>
  <w:style w:type="paragraph" w:customStyle="1" w:styleId="1fff9">
    <w:name w:val="Заголовок №1"/>
    <w:basedOn w:val="a2"/>
    <w:link w:val="1fff8"/>
    <w:uiPriority w:val="99"/>
    <w:qFormat/>
    <w:rsid w:val="006127F1"/>
    <w:pPr>
      <w:widowControl/>
      <w:shd w:val="clear" w:color="auto" w:fill="FFFFFF"/>
      <w:snapToGrid/>
      <w:spacing w:before="540" w:after="0" w:line="326" w:lineRule="exact"/>
      <w:outlineLvl w:val="0"/>
    </w:pPr>
    <w:rPr>
      <w:rFonts w:asciiTheme="minorHAnsi" w:eastAsiaTheme="minorHAnsi" w:hAnsiTheme="minorHAnsi" w:cstheme="minorBidi"/>
      <w:sz w:val="23"/>
      <w:szCs w:val="22"/>
      <w:lang w:eastAsia="en-US"/>
    </w:rPr>
  </w:style>
  <w:style w:type="character" w:customStyle="1" w:styleId="745">
    <w:name w:val="Основной текст (7)45"/>
    <w:uiPriority w:val="99"/>
    <w:qFormat/>
    <w:rsid w:val="006127F1"/>
    <w:rPr>
      <w:rFonts w:ascii="Times New Roman" w:hAnsi="Times New Roman"/>
      <w:spacing w:val="0"/>
      <w:sz w:val="20"/>
    </w:rPr>
  </w:style>
  <w:style w:type="character" w:customStyle="1" w:styleId="c7">
    <w:name w:val="c7"/>
    <w:basedOn w:val="a3"/>
    <w:uiPriority w:val="99"/>
    <w:qFormat/>
    <w:rsid w:val="006127F1"/>
    <w:rPr>
      <w:rFonts w:cs="Times New Roman"/>
    </w:rPr>
  </w:style>
  <w:style w:type="character" w:customStyle="1" w:styleId="afffffff4">
    <w:name w:val="полужирный"/>
    <w:uiPriority w:val="99"/>
    <w:qFormat/>
    <w:rsid w:val="006127F1"/>
    <w:rPr>
      <w:rFonts w:ascii="Times New Roman" w:hAnsi="Times New Roman"/>
      <w:b/>
      <w:color w:val="auto"/>
      <w:sz w:val="24"/>
    </w:rPr>
  </w:style>
  <w:style w:type="paragraph" w:customStyle="1" w:styleId="1fffa">
    <w:name w:val="список1"/>
    <w:basedOn w:val="a2"/>
    <w:uiPriority w:val="99"/>
    <w:qFormat/>
    <w:rsid w:val="006127F1"/>
    <w:pPr>
      <w:widowControl/>
      <w:tabs>
        <w:tab w:val="left" w:pos="0"/>
      </w:tabs>
      <w:autoSpaceDE w:val="0"/>
      <w:autoSpaceDN w:val="0"/>
      <w:adjustRightInd w:val="0"/>
      <w:snapToGrid/>
      <w:spacing w:before="0" w:after="0"/>
      <w:ind w:firstLine="66"/>
      <w:jc w:val="both"/>
    </w:pPr>
    <w:rPr>
      <w:rFonts w:ascii="PragmaticaCTT" w:eastAsia="Times New Roman" w:hAnsi="PragmaticaCTT"/>
      <w:sz w:val="20"/>
      <w:szCs w:val="24"/>
    </w:rPr>
  </w:style>
  <w:style w:type="paragraph" w:customStyle="1" w:styleId="afffffff5">
    <w:name w:val="Основной текст с отступо"/>
    <w:basedOn w:val="a2"/>
    <w:uiPriority w:val="99"/>
    <w:qFormat/>
    <w:rsid w:val="006127F1"/>
    <w:pPr>
      <w:widowControl/>
      <w:snapToGrid/>
      <w:spacing w:before="0" w:after="0"/>
      <w:ind w:left="-340" w:firstLine="720"/>
    </w:pPr>
    <w:rPr>
      <w:rFonts w:eastAsia="Times New Roman"/>
      <w:sz w:val="36"/>
    </w:rPr>
  </w:style>
  <w:style w:type="paragraph" w:customStyle="1" w:styleId="Lang">
    <w:name w:val="Lang"/>
    <w:basedOn w:val="a2"/>
    <w:uiPriority w:val="99"/>
    <w:qFormat/>
    <w:rsid w:val="006127F1"/>
    <w:pPr>
      <w:widowControl/>
      <w:overflowPunct w:val="0"/>
      <w:autoSpaceDE w:val="0"/>
      <w:autoSpaceDN w:val="0"/>
      <w:adjustRightInd w:val="0"/>
      <w:snapToGrid/>
      <w:spacing w:before="0" w:after="0" w:line="480" w:lineRule="exact"/>
      <w:ind w:right="-170" w:firstLine="567"/>
      <w:jc w:val="both"/>
      <w:textAlignment w:val="baseline"/>
    </w:pPr>
    <w:rPr>
      <w:rFonts w:ascii="Courier New" w:eastAsia="Times New Roman" w:hAnsi="Courier New"/>
    </w:rPr>
  </w:style>
  <w:style w:type="paragraph" w:customStyle="1" w:styleId="Standard">
    <w:name w:val="Standard"/>
    <w:uiPriority w:val="99"/>
    <w:qFormat/>
    <w:rsid w:val="006127F1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eastAsia="ru-RU"/>
    </w:rPr>
  </w:style>
  <w:style w:type="character" w:customStyle="1" w:styleId="authorabout1">
    <w:name w:val="authorabout1"/>
    <w:uiPriority w:val="99"/>
    <w:qFormat/>
    <w:rsid w:val="006127F1"/>
    <w:rPr>
      <w:sz w:val="26"/>
    </w:rPr>
  </w:style>
  <w:style w:type="paragraph" w:customStyle="1" w:styleId="3f4">
    <w:name w:val="заголовок 3"/>
    <w:basedOn w:val="a2"/>
    <w:next w:val="a2"/>
    <w:uiPriority w:val="99"/>
    <w:qFormat/>
    <w:rsid w:val="006127F1"/>
    <w:pPr>
      <w:keepNext/>
      <w:snapToGrid/>
      <w:spacing w:before="0" w:after="0" w:line="190" w:lineRule="atLeast"/>
      <w:jc w:val="both"/>
    </w:pPr>
    <w:rPr>
      <w:rFonts w:eastAsia="Times New Roman"/>
      <w:b/>
      <w:sz w:val="28"/>
    </w:rPr>
  </w:style>
  <w:style w:type="paragraph" w:customStyle="1" w:styleId="listnum">
    <w:name w:val="listnum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fb">
    <w:name w:val="Подзаголовок 1"/>
    <w:basedOn w:val="a2"/>
    <w:next w:val="a2"/>
    <w:uiPriority w:val="99"/>
    <w:qFormat/>
    <w:rsid w:val="006127F1"/>
    <w:pPr>
      <w:widowControl/>
      <w:autoSpaceDE w:val="0"/>
      <w:autoSpaceDN w:val="0"/>
      <w:adjustRightInd w:val="0"/>
      <w:snapToGrid/>
      <w:spacing w:before="0" w:after="0"/>
      <w:jc w:val="center"/>
    </w:pPr>
    <w:rPr>
      <w:rFonts w:ascii="PragmaticaCTT" w:eastAsia="Times New Roman" w:hAnsi="PragmaticaCTT" w:cs="PragmaticaCTT"/>
      <w:b/>
      <w:bCs/>
      <w:sz w:val="22"/>
      <w:szCs w:val="22"/>
    </w:rPr>
  </w:style>
  <w:style w:type="paragraph" w:customStyle="1" w:styleId="4a">
    <w:name w:val="Обычный4"/>
    <w:uiPriority w:val="99"/>
    <w:qFormat/>
    <w:rsid w:val="006127F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pt025">
    <w:name w:val="Стиль 12 pt полужирный Черный уплотненный на  025 пт"/>
    <w:basedOn w:val="10"/>
    <w:uiPriority w:val="99"/>
    <w:qFormat/>
    <w:rsid w:val="006127F1"/>
    <w:pPr>
      <w:keepNext/>
      <w:widowControl w:val="0"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  <w:tab w:val="left" w:pos="1354"/>
      </w:tabs>
      <w:spacing w:before="340" w:after="240"/>
      <w:ind w:firstLine="454"/>
      <w:jc w:val="center"/>
    </w:pPr>
    <w:rPr>
      <w:rFonts w:ascii="Times New Roman" w:hAnsi="Times New Roman" w:cs="Arial"/>
      <w:b/>
      <w:color w:val="000000"/>
      <w:spacing w:val="-5"/>
      <w:kern w:val="32"/>
      <w:sz w:val="26"/>
      <w:szCs w:val="24"/>
    </w:rPr>
  </w:style>
  <w:style w:type="character" w:customStyle="1" w:styleId="Sylfaen1">
    <w:name w:val="Основной текст + Sylfaen1"/>
    <w:uiPriority w:val="99"/>
    <w:qFormat/>
    <w:rsid w:val="006127F1"/>
    <w:rPr>
      <w:rFonts w:ascii="Sylfaen" w:hAnsi="Sylfaen"/>
      <w:sz w:val="20"/>
      <w:u w:val="none"/>
    </w:rPr>
  </w:style>
  <w:style w:type="character" w:customStyle="1" w:styleId="Sylfaen">
    <w:name w:val="Основной текст + Sylfaen"/>
    <w:uiPriority w:val="99"/>
    <w:qFormat/>
    <w:rsid w:val="006127F1"/>
    <w:rPr>
      <w:rFonts w:ascii="Sylfaen" w:hAnsi="Sylfaen"/>
      <w:sz w:val="19"/>
      <w:u w:val="none"/>
      <w:lang w:val="ru-RU" w:eastAsia="ru-RU"/>
    </w:rPr>
  </w:style>
  <w:style w:type="paragraph" w:customStyle="1" w:styleId="ipara">
    <w:name w:val="ipara"/>
    <w:basedOn w:val="a2"/>
    <w:uiPriority w:val="99"/>
    <w:qFormat/>
    <w:rsid w:val="006127F1"/>
    <w:pPr>
      <w:overflowPunct w:val="0"/>
      <w:autoSpaceDE w:val="0"/>
      <w:autoSpaceDN w:val="0"/>
      <w:adjustRightInd w:val="0"/>
      <w:snapToGrid/>
      <w:textAlignment w:val="baseline"/>
    </w:pPr>
    <w:rPr>
      <w:rFonts w:eastAsia="Times New Roman"/>
      <w:lang w:val="en-US" w:eastAsia="en-US"/>
    </w:rPr>
  </w:style>
  <w:style w:type="character" w:customStyle="1" w:styleId="127">
    <w:name w:val="Стиль Выделение + 12 пт не курсив"/>
    <w:uiPriority w:val="99"/>
    <w:qFormat/>
    <w:rsid w:val="006127F1"/>
    <w:rPr>
      <w:rFonts w:ascii="Times New Roman" w:hAnsi="Times New Roman"/>
      <w:b/>
      <w:i/>
      <w:sz w:val="24"/>
    </w:rPr>
  </w:style>
  <w:style w:type="character" w:customStyle="1" w:styleId="743">
    <w:name w:val="Основной текст (7)43"/>
    <w:uiPriority w:val="99"/>
    <w:qFormat/>
    <w:rsid w:val="006127F1"/>
    <w:rPr>
      <w:rFonts w:ascii="Times New Roman" w:hAnsi="Times New Roman"/>
      <w:spacing w:val="0"/>
      <w:sz w:val="20"/>
    </w:rPr>
  </w:style>
  <w:style w:type="paragraph" w:customStyle="1" w:styleId="afffffff6">
    <w:name w:val="Разработчик"/>
    <w:basedOn w:val="a2"/>
    <w:uiPriority w:val="99"/>
    <w:qFormat/>
    <w:rsid w:val="006127F1"/>
    <w:pPr>
      <w:widowControl/>
      <w:snapToGrid/>
      <w:spacing w:before="0" w:after="0"/>
      <w:jc w:val="both"/>
    </w:pPr>
    <w:rPr>
      <w:rFonts w:eastAsia="Times New Roman"/>
      <w:b/>
      <w:sz w:val="20"/>
      <w:szCs w:val="24"/>
    </w:rPr>
  </w:style>
  <w:style w:type="character" w:customStyle="1" w:styleId="55">
    <w:name w:val="Знак5 Знак Знак"/>
    <w:uiPriority w:val="99"/>
    <w:qFormat/>
    <w:locked/>
    <w:rsid w:val="006127F1"/>
    <w:rPr>
      <w:sz w:val="16"/>
    </w:rPr>
  </w:style>
  <w:style w:type="character" w:customStyle="1" w:styleId="500">
    <w:name w:val="Знак Знак50"/>
    <w:uiPriority w:val="99"/>
    <w:qFormat/>
    <w:locked/>
    <w:rsid w:val="006127F1"/>
    <w:rPr>
      <w:b/>
      <w:sz w:val="28"/>
      <w:lang w:val="ru-RU" w:eastAsia="ru-RU"/>
    </w:rPr>
  </w:style>
  <w:style w:type="character" w:customStyle="1" w:styleId="sem">
    <w:name w:val="sem"/>
    <w:basedOn w:val="a3"/>
    <w:uiPriority w:val="99"/>
    <w:qFormat/>
    <w:rsid w:val="006127F1"/>
    <w:rPr>
      <w:rFonts w:cs="Times New Roman"/>
    </w:rPr>
  </w:style>
  <w:style w:type="character" w:customStyle="1" w:styleId="520">
    <w:name w:val="Знак Знак52"/>
    <w:uiPriority w:val="99"/>
    <w:qFormat/>
    <w:rsid w:val="006127F1"/>
    <w:rPr>
      <w:rFonts w:ascii="Arial" w:hAnsi="Arial"/>
      <w:b/>
      <w:i/>
      <w:sz w:val="28"/>
    </w:rPr>
  </w:style>
  <w:style w:type="paragraph" w:customStyle="1" w:styleId="p7">
    <w:name w:val="p7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9">
    <w:name w:val="p9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6">
    <w:name w:val="p6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8">
    <w:name w:val="p8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1c">
    <w:name w:val="Заголовок 21"/>
    <w:basedOn w:val="a2"/>
    <w:next w:val="a2"/>
    <w:uiPriority w:val="99"/>
    <w:qFormat/>
    <w:rsid w:val="006127F1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ff4">
    <w:name w:val="Текст2"/>
    <w:basedOn w:val="a2"/>
    <w:qFormat/>
    <w:rsid w:val="006127F1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11f3">
    <w:name w:val="Цитата11"/>
    <w:basedOn w:val="a2"/>
    <w:uiPriority w:val="99"/>
    <w:qFormat/>
    <w:rsid w:val="006127F1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111">
    <w:name w:val="Основной текст 211"/>
    <w:basedOn w:val="a2"/>
    <w:uiPriority w:val="99"/>
    <w:qFormat/>
    <w:rsid w:val="006127F1"/>
    <w:pPr>
      <w:widowControl/>
      <w:snapToGrid/>
      <w:spacing w:before="0" w:after="0"/>
    </w:pPr>
    <w:rPr>
      <w:rFonts w:eastAsia="Times New Roman"/>
      <w:sz w:val="28"/>
    </w:rPr>
  </w:style>
  <w:style w:type="paragraph" w:customStyle="1" w:styleId="1fffc">
    <w:name w:val="Верхний колонтитул1"/>
    <w:basedOn w:val="a2"/>
    <w:uiPriority w:val="99"/>
    <w:qFormat/>
    <w:rsid w:val="006127F1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31b">
    <w:name w:val="Заголовок 31"/>
    <w:basedOn w:val="1f0"/>
    <w:next w:val="1f0"/>
    <w:uiPriority w:val="99"/>
    <w:qFormat/>
    <w:rsid w:val="006127F1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3112">
    <w:name w:val="Основной текст 311"/>
    <w:basedOn w:val="a2"/>
    <w:uiPriority w:val="99"/>
    <w:qFormat/>
    <w:rsid w:val="006127F1"/>
    <w:pPr>
      <w:widowControl/>
      <w:snapToGrid/>
      <w:spacing w:before="0" w:after="120"/>
    </w:pPr>
    <w:rPr>
      <w:rFonts w:eastAsia="Times New Roman"/>
      <w:sz w:val="16"/>
      <w:szCs w:val="16"/>
      <w:lang w:eastAsia="zh-CN"/>
    </w:rPr>
  </w:style>
  <w:style w:type="character" w:customStyle="1" w:styleId="ipa">
    <w:name w:val="ipa"/>
    <w:uiPriority w:val="99"/>
    <w:qFormat/>
    <w:rsid w:val="006127F1"/>
  </w:style>
  <w:style w:type="character" w:customStyle="1" w:styleId="fliesstext">
    <w:name w:val="fliesstext"/>
    <w:uiPriority w:val="99"/>
    <w:qFormat/>
    <w:rsid w:val="006127F1"/>
  </w:style>
  <w:style w:type="character" w:customStyle="1" w:styleId="skypec2ctextspan">
    <w:name w:val="skype_c2c_text_span"/>
    <w:uiPriority w:val="99"/>
    <w:qFormat/>
    <w:rsid w:val="006127F1"/>
  </w:style>
  <w:style w:type="paragraph" w:customStyle="1" w:styleId="1fffd">
    <w:name w:val="ЗАГОЛОВОК 1"/>
    <w:link w:val="1fffe"/>
    <w:uiPriority w:val="99"/>
    <w:qFormat/>
    <w:rsid w:val="006127F1"/>
    <w:pPr>
      <w:suppressAutoHyphens/>
      <w:spacing w:after="0" w:line="312" w:lineRule="auto"/>
      <w:ind w:firstLine="454"/>
      <w:outlineLvl w:val="0"/>
    </w:pPr>
    <w:rPr>
      <w:rFonts w:ascii="Times New Roman" w:eastAsia="Calibri" w:hAnsi="Times New Roman" w:cs="Times New Roman"/>
      <w:b/>
      <w:caps/>
      <w:lang w:eastAsia="ru-RU"/>
    </w:rPr>
  </w:style>
  <w:style w:type="paragraph" w:customStyle="1" w:styleId="style140">
    <w:name w:val="style14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">
    <w:name w:val="w"/>
    <w:basedOn w:val="a3"/>
    <w:uiPriority w:val="99"/>
    <w:qFormat/>
    <w:rsid w:val="006127F1"/>
    <w:rPr>
      <w:rFonts w:cs="Times New Roman"/>
    </w:rPr>
  </w:style>
  <w:style w:type="character" w:customStyle="1" w:styleId="selectionindex">
    <w:name w:val="selection_index"/>
    <w:basedOn w:val="a3"/>
    <w:uiPriority w:val="99"/>
    <w:qFormat/>
    <w:rsid w:val="006127F1"/>
    <w:rPr>
      <w:rFonts w:cs="Times New Roman"/>
    </w:rPr>
  </w:style>
  <w:style w:type="character" w:customStyle="1" w:styleId="citecrochet">
    <w:name w:val="cite_crochet"/>
    <w:basedOn w:val="a3"/>
    <w:uiPriority w:val="99"/>
    <w:qFormat/>
    <w:rsid w:val="006127F1"/>
    <w:rPr>
      <w:rFonts w:cs="Times New Roman"/>
    </w:rPr>
  </w:style>
  <w:style w:type="character" w:customStyle="1" w:styleId="hoverable">
    <w:name w:val="hoverable"/>
    <w:basedOn w:val="a3"/>
    <w:uiPriority w:val="99"/>
    <w:qFormat/>
    <w:rsid w:val="006127F1"/>
    <w:rPr>
      <w:rFonts w:cs="Times New Roman"/>
    </w:rPr>
  </w:style>
  <w:style w:type="character" w:customStyle="1" w:styleId="3f5">
    <w:name w:val="Основной текст Знак3"/>
    <w:uiPriority w:val="99"/>
    <w:qFormat/>
    <w:locked/>
    <w:rsid w:val="006127F1"/>
    <w:rPr>
      <w:sz w:val="24"/>
    </w:rPr>
  </w:style>
  <w:style w:type="character" w:customStyle="1" w:styleId="s15122">
    <w:name w:val="s15122"/>
    <w:basedOn w:val="a3"/>
    <w:uiPriority w:val="99"/>
    <w:qFormat/>
    <w:rsid w:val="006127F1"/>
    <w:rPr>
      <w:rFonts w:cs="Times New Roman"/>
    </w:rPr>
  </w:style>
  <w:style w:type="character" w:customStyle="1" w:styleId="shorttext">
    <w:name w:val="short_text"/>
    <w:basedOn w:val="a3"/>
    <w:uiPriority w:val="99"/>
    <w:qFormat/>
    <w:rsid w:val="006127F1"/>
    <w:rPr>
      <w:rFonts w:cs="Times New Roman"/>
    </w:rPr>
  </w:style>
  <w:style w:type="character" w:customStyle="1" w:styleId="CommentTextChar1">
    <w:name w:val="Comment Text Char1"/>
    <w:uiPriority w:val="99"/>
    <w:qFormat/>
    <w:rsid w:val="006127F1"/>
    <w:rPr>
      <w:rFonts w:ascii="Times New Roman" w:hAnsi="Times New Roman"/>
    </w:rPr>
  </w:style>
  <w:style w:type="paragraph" w:customStyle="1" w:styleId="afffffff7">
    <w:name w:val="ТЕМА"/>
    <w:basedOn w:val="a2"/>
    <w:uiPriority w:val="99"/>
    <w:qFormat/>
    <w:rsid w:val="006127F1"/>
    <w:pPr>
      <w:widowControl/>
      <w:snapToGrid/>
      <w:spacing w:before="0" w:after="60" w:line="264" w:lineRule="auto"/>
      <w:jc w:val="both"/>
    </w:pPr>
    <w:rPr>
      <w:rFonts w:ascii="Arial" w:eastAsia="Times New Roman" w:hAnsi="Arial"/>
      <w:b/>
      <w:sz w:val="30"/>
      <w:szCs w:val="24"/>
    </w:rPr>
  </w:style>
  <w:style w:type="character" w:customStyle="1" w:styleId="533">
    <w:name w:val="Знак5 Знак3"/>
    <w:uiPriority w:val="99"/>
    <w:qFormat/>
    <w:locked/>
    <w:rsid w:val="006127F1"/>
    <w:rPr>
      <w:sz w:val="16"/>
      <w:lang w:val="ru-RU" w:eastAsia="ru-RU"/>
    </w:rPr>
  </w:style>
  <w:style w:type="character" w:customStyle="1" w:styleId="128">
    <w:name w:val="Знак1 Знак Знак2"/>
    <w:uiPriority w:val="99"/>
    <w:qFormat/>
    <w:locked/>
    <w:rsid w:val="006127F1"/>
    <w:rPr>
      <w:sz w:val="24"/>
    </w:rPr>
  </w:style>
  <w:style w:type="character" w:customStyle="1" w:styleId="1ffff">
    <w:name w:val="Основной текст Знак Знак Знак1"/>
    <w:uiPriority w:val="99"/>
    <w:rsid w:val="006127F1"/>
    <w:rPr>
      <w:sz w:val="24"/>
    </w:rPr>
  </w:style>
  <w:style w:type="character" w:customStyle="1" w:styleId="56">
    <w:name w:val="Знак Знак5"/>
    <w:uiPriority w:val="99"/>
    <w:qFormat/>
    <w:locked/>
    <w:rsid w:val="006127F1"/>
    <w:rPr>
      <w:i/>
      <w:sz w:val="24"/>
      <w:lang w:val="ru-RU" w:eastAsia="ru-RU"/>
    </w:rPr>
  </w:style>
  <w:style w:type="character" w:customStyle="1" w:styleId="5110">
    <w:name w:val="Знак5 Знак Знак11"/>
    <w:uiPriority w:val="99"/>
    <w:qFormat/>
    <w:locked/>
    <w:rsid w:val="006127F1"/>
    <w:rPr>
      <w:sz w:val="16"/>
      <w:lang w:val="ru-RU" w:eastAsia="ru-RU"/>
    </w:rPr>
  </w:style>
  <w:style w:type="paragraph" w:customStyle="1" w:styleId="Style26">
    <w:name w:val="Style26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 w:line="480" w:lineRule="exact"/>
      <w:jc w:val="both"/>
    </w:pPr>
    <w:rPr>
      <w:rFonts w:eastAsia="Times New Roman"/>
      <w:szCs w:val="24"/>
    </w:rPr>
  </w:style>
  <w:style w:type="character" w:customStyle="1" w:styleId="FontStyle54">
    <w:name w:val="Font Style54"/>
    <w:uiPriority w:val="99"/>
    <w:qFormat/>
    <w:rsid w:val="006127F1"/>
    <w:rPr>
      <w:rFonts w:ascii="Times New Roman" w:hAnsi="Times New Roman"/>
      <w:b/>
      <w:sz w:val="18"/>
    </w:rPr>
  </w:style>
  <w:style w:type="character" w:customStyle="1" w:styleId="FontStyle58">
    <w:name w:val="Font Style58"/>
    <w:uiPriority w:val="99"/>
    <w:qFormat/>
    <w:rsid w:val="006127F1"/>
    <w:rPr>
      <w:rFonts w:ascii="Times New Roman" w:hAnsi="Times New Roman"/>
      <w:b/>
      <w:w w:val="40"/>
      <w:sz w:val="38"/>
    </w:rPr>
  </w:style>
  <w:style w:type="character" w:customStyle="1" w:styleId="FontStyle26">
    <w:name w:val="Font Style26"/>
    <w:uiPriority w:val="99"/>
    <w:qFormat/>
    <w:rsid w:val="006127F1"/>
    <w:rPr>
      <w:rFonts w:ascii="Times New Roman" w:hAnsi="Times New Roman"/>
      <w:sz w:val="26"/>
    </w:rPr>
  </w:style>
  <w:style w:type="paragraph" w:customStyle="1" w:styleId="afffffff8">
    <w:name w:val="...... . ......."/>
    <w:basedOn w:val="Default"/>
    <w:next w:val="Default"/>
    <w:uiPriority w:val="99"/>
    <w:qFormat/>
    <w:rsid w:val="006127F1"/>
    <w:rPr>
      <w:color w:val="auto"/>
    </w:rPr>
  </w:style>
  <w:style w:type="paragraph" w:customStyle="1" w:styleId="afffffff9">
    <w:name w:val="........ ..... . ........"/>
    <w:basedOn w:val="Default"/>
    <w:next w:val="Default"/>
    <w:uiPriority w:val="99"/>
    <w:qFormat/>
    <w:rsid w:val="006127F1"/>
    <w:rPr>
      <w:color w:val="auto"/>
    </w:rPr>
  </w:style>
  <w:style w:type="paragraph" w:customStyle="1" w:styleId="afffffffa">
    <w:name w:val="... ......"/>
    <w:basedOn w:val="Default"/>
    <w:next w:val="Default"/>
    <w:uiPriority w:val="99"/>
    <w:qFormat/>
    <w:rsid w:val="006127F1"/>
    <w:rPr>
      <w:color w:val="auto"/>
    </w:rPr>
  </w:style>
  <w:style w:type="paragraph" w:customStyle="1" w:styleId="1ffff0">
    <w:name w:val=".....1"/>
    <w:basedOn w:val="Default"/>
    <w:next w:val="Default"/>
    <w:uiPriority w:val="99"/>
    <w:qFormat/>
    <w:rsid w:val="006127F1"/>
    <w:rPr>
      <w:color w:val="auto"/>
    </w:rPr>
  </w:style>
  <w:style w:type="paragraph" w:customStyle="1" w:styleId="bodytext2">
    <w:name w:val="bodytext2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serp-itemtextpassage">
    <w:name w:val="b-serp-item__text_passage"/>
    <w:basedOn w:val="a3"/>
    <w:uiPriority w:val="99"/>
    <w:qFormat/>
    <w:rsid w:val="006127F1"/>
    <w:rPr>
      <w:rFonts w:cs="Times New Roman"/>
    </w:rPr>
  </w:style>
  <w:style w:type="paragraph" w:customStyle="1" w:styleId="afffffffb">
    <w:name w:val="Знак Знак Знак Знак"/>
    <w:basedOn w:val="a2"/>
    <w:uiPriority w:val="99"/>
    <w:qFormat/>
    <w:rsid w:val="006127F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table" w:customStyle="1" w:styleId="1ffff1">
    <w:name w:val="Сетка таблицы1"/>
    <w:uiPriority w:val="99"/>
    <w:rsid w:val="00612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f6">
    <w:name w:val="Îñíîâíîé òåêñò 3"/>
    <w:basedOn w:val="a2"/>
    <w:uiPriority w:val="99"/>
    <w:qFormat/>
    <w:rsid w:val="006127F1"/>
    <w:pPr>
      <w:widowControl/>
      <w:autoSpaceDE w:val="0"/>
      <w:autoSpaceDN w:val="0"/>
      <w:adjustRightInd w:val="0"/>
      <w:snapToGrid/>
      <w:spacing w:beforeAutospacing="1" w:afterAutospacing="1"/>
    </w:pPr>
    <w:rPr>
      <w:rFonts w:eastAsia="Times New Roman"/>
      <w:b/>
      <w:bCs/>
      <w:color w:val="000000"/>
      <w:sz w:val="20"/>
      <w:szCs w:val="24"/>
    </w:rPr>
  </w:style>
  <w:style w:type="character" w:customStyle="1" w:styleId="postheader">
    <w:name w:val="postheader"/>
    <w:basedOn w:val="a3"/>
    <w:uiPriority w:val="99"/>
    <w:qFormat/>
    <w:rsid w:val="006127F1"/>
    <w:rPr>
      <w:rFonts w:cs="Times New Roman"/>
    </w:rPr>
  </w:style>
  <w:style w:type="paragraph" w:customStyle="1" w:styleId="text">
    <w:name w:val="text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c">
    <w:name w:val="ТЕКСТ"/>
    <w:basedOn w:val="afff1"/>
    <w:uiPriority w:val="99"/>
    <w:qFormat/>
    <w:rsid w:val="006127F1"/>
    <w:pPr>
      <w:spacing w:line="264" w:lineRule="auto"/>
      <w:ind w:firstLine="357"/>
      <w:jc w:val="both"/>
    </w:pPr>
    <w:rPr>
      <w:rFonts w:cs="Arial"/>
      <w:sz w:val="30"/>
      <w:szCs w:val="16"/>
    </w:rPr>
  </w:style>
  <w:style w:type="paragraph" w:customStyle="1" w:styleId="afffffffd">
    <w:name w:val="НУМ"/>
    <w:basedOn w:val="afff1"/>
    <w:next w:val="afff1"/>
    <w:uiPriority w:val="99"/>
    <w:qFormat/>
    <w:rsid w:val="006127F1"/>
    <w:pPr>
      <w:spacing w:line="264" w:lineRule="auto"/>
      <w:jc w:val="both"/>
    </w:pPr>
    <w:rPr>
      <w:rFonts w:cs="Arial"/>
      <w:sz w:val="30"/>
      <w:szCs w:val="16"/>
    </w:rPr>
  </w:style>
  <w:style w:type="paragraph" w:customStyle="1" w:styleId="afffffffe">
    <w:name w:val="Список М"/>
    <w:basedOn w:val="afff1"/>
    <w:uiPriority w:val="99"/>
    <w:qFormat/>
    <w:rsid w:val="006127F1"/>
    <w:pPr>
      <w:spacing w:line="288" w:lineRule="auto"/>
      <w:jc w:val="both"/>
    </w:pPr>
    <w:rPr>
      <w:sz w:val="30"/>
      <w:szCs w:val="30"/>
    </w:rPr>
  </w:style>
  <w:style w:type="paragraph" w:customStyle="1" w:styleId="Style29">
    <w:name w:val="Style29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 w:line="485" w:lineRule="exact"/>
      <w:ind w:firstLine="696"/>
      <w:jc w:val="both"/>
    </w:pPr>
    <w:rPr>
      <w:rFonts w:eastAsia="Times New Roman"/>
      <w:szCs w:val="24"/>
    </w:rPr>
  </w:style>
  <w:style w:type="paragraph" w:customStyle="1" w:styleId="146">
    <w:name w:val="Знак Знак Знак Знак Знак Знак Знак14"/>
    <w:basedOn w:val="a2"/>
    <w:uiPriority w:val="99"/>
    <w:qFormat/>
    <w:rsid w:val="006127F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field-label-subj-value3font-optima-mb">
    <w:name w:val="field-label-subj-value3 font-optima-mb"/>
    <w:basedOn w:val="a3"/>
    <w:uiPriority w:val="99"/>
    <w:qFormat/>
    <w:rsid w:val="006127F1"/>
    <w:rPr>
      <w:rFonts w:cs="Times New Roman"/>
    </w:rPr>
  </w:style>
  <w:style w:type="paragraph" w:customStyle="1" w:styleId="affffffff">
    <w:name w:val="Маркированный."/>
    <w:basedOn w:val="a2"/>
    <w:uiPriority w:val="99"/>
    <w:qFormat/>
    <w:rsid w:val="006127F1"/>
    <w:pPr>
      <w:widowControl/>
      <w:snapToGrid/>
      <w:spacing w:before="0" w:after="0"/>
      <w:ind w:left="1429" w:hanging="360"/>
    </w:pPr>
    <w:rPr>
      <w:rFonts w:eastAsia="Times New Roman"/>
      <w:szCs w:val="22"/>
      <w:lang w:eastAsia="en-US"/>
    </w:rPr>
  </w:style>
  <w:style w:type="character" w:customStyle="1" w:styleId="65">
    <w:name w:val="Знак6 Знак Знак"/>
    <w:uiPriority w:val="99"/>
    <w:qFormat/>
    <w:rsid w:val="006127F1"/>
    <w:rPr>
      <w:sz w:val="24"/>
      <w:lang w:val="ru-RU" w:eastAsia="ru-RU"/>
    </w:rPr>
  </w:style>
  <w:style w:type="character" w:customStyle="1" w:styleId="searchterm">
    <w:name w:val="searchterm"/>
    <w:basedOn w:val="a3"/>
    <w:uiPriority w:val="99"/>
    <w:qFormat/>
    <w:rsid w:val="006127F1"/>
    <w:rPr>
      <w:rFonts w:cs="Times New Roman"/>
    </w:rPr>
  </w:style>
  <w:style w:type="paragraph" w:customStyle="1" w:styleId="p">
    <w:name w:val="p"/>
    <w:basedOn w:val="a2"/>
    <w:uiPriority w:val="99"/>
    <w:qFormat/>
    <w:rsid w:val="006127F1"/>
    <w:pPr>
      <w:widowControl/>
      <w:snapToGrid/>
      <w:spacing w:before="75" w:after="75"/>
      <w:ind w:left="75" w:right="75"/>
      <w:jc w:val="both"/>
    </w:pPr>
    <w:rPr>
      <w:rFonts w:ascii="Verdana" w:eastAsia="Times New Roman" w:hAnsi="Verdana"/>
      <w:sz w:val="20"/>
    </w:rPr>
  </w:style>
  <w:style w:type="character" w:customStyle="1" w:styleId="3200">
    <w:name w:val="Основной текст (3) + Полужирный20"/>
    <w:uiPriority w:val="99"/>
    <w:qFormat/>
    <w:rsid w:val="006127F1"/>
    <w:rPr>
      <w:rFonts w:ascii="Times New Roman" w:hAnsi="Times New Roman"/>
      <w:b/>
      <w:i/>
      <w:spacing w:val="0"/>
      <w:sz w:val="23"/>
    </w:rPr>
  </w:style>
  <w:style w:type="paragraph" w:customStyle="1" w:styleId="1ffff2">
    <w:name w:val="Обычный + полужирный+1"/>
    <w:basedOn w:val="a2"/>
    <w:uiPriority w:val="99"/>
    <w:qFormat/>
    <w:rsid w:val="006127F1"/>
    <w:pPr>
      <w:widowControl/>
      <w:autoSpaceDE w:val="0"/>
      <w:autoSpaceDN w:val="0"/>
      <w:adjustRightInd w:val="0"/>
      <w:snapToGrid/>
      <w:spacing w:before="0" w:after="0"/>
      <w:ind w:firstLine="709"/>
      <w:jc w:val="both"/>
      <w:outlineLvl w:val="1"/>
    </w:pPr>
    <w:rPr>
      <w:rFonts w:eastAsia="Times New Roman"/>
      <w:b/>
      <w:bCs/>
      <w:szCs w:val="24"/>
    </w:rPr>
  </w:style>
  <w:style w:type="character" w:customStyle="1" w:styleId="349">
    <w:name w:val="Основной текст (3)49"/>
    <w:uiPriority w:val="99"/>
    <w:qFormat/>
    <w:rsid w:val="006127F1"/>
    <w:rPr>
      <w:rFonts w:ascii="Times New Roman" w:hAnsi="Times New Roman"/>
      <w:spacing w:val="0"/>
      <w:sz w:val="20"/>
    </w:rPr>
  </w:style>
  <w:style w:type="character" w:customStyle="1" w:styleId="Heading1Char1">
    <w:name w:val="Heading 1 Char1"/>
    <w:uiPriority w:val="99"/>
    <w:qFormat/>
    <w:locked/>
    <w:rsid w:val="006127F1"/>
    <w:rPr>
      <w:rFonts w:ascii="Times New Roman" w:hAnsi="Times New Roman"/>
      <w:b/>
      <w:kern w:val="32"/>
      <w:sz w:val="32"/>
      <w:lang w:eastAsia="ru-RU"/>
    </w:rPr>
  </w:style>
  <w:style w:type="character" w:customStyle="1" w:styleId="news">
    <w:name w:val="news"/>
    <w:uiPriority w:val="99"/>
    <w:qFormat/>
    <w:rsid w:val="006127F1"/>
    <w:rPr>
      <w:rFonts w:ascii="Times New Roman" w:hAnsi="Times New Roman"/>
    </w:rPr>
  </w:style>
  <w:style w:type="character" w:customStyle="1" w:styleId="affffffff0">
    <w:name w:val="выделение"/>
    <w:uiPriority w:val="99"/>
    <w:qFormat/>
    <w:rsid w:val="006127F1"/>
    <w:rPr>
      <w:rFonts w:ascii="Times New Roman" w:hAnsi="Times New Roman"/>
    </w:rPr>
  </w:style>
  <w:style w:type="character" w:customStyle="1" w:styleId="347">
    <w:name w:val="Основной текст (3)47"/>
    <w:uiPriority w:val="99"/>
    <w:qFormat/>
    <w:rsid w:val="006127F1"/>
    <w:rPr>
      <w:rFonts w:ascii="Times New Roman" w:hAnsi="Times New Roman"/>
      <w:spacing w:val="0"/>
      <w:sz w:val="20"/>
    </w:rPr>
  </w:style>
  <w:style w:type="character" w:customStyle="1" w:styleId="345">
    <w:name w:val="Основной текст (3)45"/>
    <w:uiPriority w:val="99"/>
    <w:qFormat/>
    <w:rsid w:val="006127F1"/>
    <w:rPr>
      <w:rFonts w:ascii="Times New Roman" w:hAnsi="Times New Roman"/>
      <w:spacing w:val="0"/>
      <w:sz w:val="20"/>
    </w:rPr>
  </w:style>
  <w:style w:type="character" w:customStyle="1" w:styleId="FootnoteTextChar2">
    <w:name w:val="Footnote Text Char2"/>
    <w:uiPriority w:val="99"/>
    <w:locked/>
    <w:rsid w:val="006127F1"/>
    <w:rPr>
      <w:lang w:eastAsia="ru-RU"/>
    </w:rPr>
  </w:style>
  <w:style w:type="character" w:customStyle="1" w:styleId="612">
    <w:name w:val="Знак Знак61"/>
    <w:uiPriority w:val="99"/>
    <w:qFormat/>
    <w:rsid w:val="006127F1"/>
    <w:rPr>
      <w:rFonts w:ascii="Arial" w:hAnsi="Arial"/>
      <w:b/>
      <w:kern w:val="32"/>
      <w:sz w:val="32"/>
    </w:rPr>
  </w:style>
  <w:style w:type="paragraph" w:customStyle="1" w:styleId="Style210">
    <w:name w:val="Style21"/>
    <w:basedOn w:val="a2"/>
    <w:qFormat/>
    <w:rsid w:val="006127F1"/>
    <w:pPr>
      <w:autoSpaceDE w:val="0"/>
      <w:autoSpaceDN w:val="0"/>
      <w:adjustRightInd w:val="0"/>
      <w:snapToGrid/>
      <w:spacing w:before="0" w:after="0"/>
    </w:pPr>
    <w:rPr>
      <w:rFonts w:ascii="Trebuchet MS" w:eastAsia="Times New Roman" w:hAnsi="Trebuchet MS"/>
      <w:szCs w:val="24"/>
    </w:rPr>
  </w:style>
  <w:style w:type="character" w:customStyle="1" w:styleId="FontStyle205">
    <w:name w:val="Font Style205"/>
    <w:uiPriority w:val="99"/>
    <w:qFormat/>
    <w:rsid w:val="006127F1"/>
    <w:rPr>
      <w:rFonts w:ascii="Times New Roman" w:hAnsi="Times New Roman"/>
      <w:color w:val="000000"/>
      <w:sz w:val="18"/>
    </w:rPr>
  </w:style>
  <w:style w:type="paragraph" w:customStyle="1" w:styleId="psection">
    <w:name w:val="psection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otnoteTextChar1">
    <w:name w:val="Footnote Text Char1"/>
    <w:uiPriority w:val="99"/>
    <w:qFormat/>
    <w:rsid w:val="006127F1"/>
    <w:rPr>
      <w:rFonts w:ascii="Times New Roman" w:hAnsi="Times New Roman"/>
    </w:rPr>
  </w:style>
  <w:style w:type="character" w:customStyle="1" w:styleId="BodyTextIndentChar3">
    <w:name w:val="Body Text Indent Char3"/>
    <w:uiPriority w:val="99"/>
    <w:locked/>
    <w:rsid w:val="006127F1"/>
    <w:rPr>
      <w:sz w:val="24"/>
    </w:rPr>
  </w:style>
  <w:style w:type="character" w:customStyle="1" w:styleId="BodyTextIndentChar1">
    <w:name w:val="Body Text Indent Char1"/>
    <w:uiPriority w:val="99"/>
    <w:qFormat/>
    <w:rsid w:val="006127F1"/>
    <w:rPr>
      <w:rFonts w:ascii="Times New Roman" w:hAnsi="Times New Roman"/>
      <w:sz w:val="24"/>
    </w:rPr>
  </w:style>
  <w:style w:type="character" w:customStyle="1" w:styleId="PlainTextChar1">
    <w:name w:val="Plain Text Char1"/>
    <w:uiPriority w:val="99"/>
    <w:qFormat/>
    <w:rsid w:val="006127F1"/>
    <w:rPr>
      <w:rFonts w:ascii="Courier New" w:hAnsi="Courier New"/>
    </w:rPr>
  </w:style>
  <w:style w:type="character" w:customStyle="1" w:styleId="HeaderChar1">
    <w:name w:val="Header Char1"/>
    <w:uiPriority w:val="99"/>
    <w:qFormat/>
    <w:rsid w:val="006127F1"/>
    <w:rPr>
      <w:rFonts w:ascii="Times New Roman" w:hAnsi="Times New Roman"/>
      <w:sz w:val="24"/>
    </w:rPr>
  </w:style>
  <w:style w:type="character" w:customStyle="1" w:styleId="FooterChar1">
    <w:name w:val="Footer Char1"/>
    <w:uiPriority w:val="99"/>
    <w:qFormat/>
    <w:rsid w:val="006127F1"/>
    <w:rPr>
      <w:rFonts w:ascii="Times New Roman" w:hAnsi="Times New Roman"/>
      <w:sz w:val="24"/>
    </w:rPr>
  </w:style>
  <w:style w:type="character" w:customStyle="1" w:styleId="TitleChar1">
    <w:name w:val="Title Char1"/>
    <w:uiPriority w:val="99"/>
    <w:qFormat/>
    <w:rsid w:val="006127F1"/>
    <w:rPr>
      <w:rFonts w:ascii="Cambria" w:hAnsi="Cambria"/>
      <w:b/>
      <w:kern w:val="28"/>
      <w:sz w:val="32"/>
    </w:rPr>
  </w:style>
  <w:style w:type="character" w:customStyle="1" w:styleId="BodyText2Char1">
    <w:name w:val="Body Text 2 Char1"/>
    <w:uiPriority w:val="99"/>
    <w:qFormat/>
    <w:rsid w:val="006127F1"/>
    <w:rPr>
      <w:rFonts w:ascii="Times New Roman" w:hAnsi="Times New Roman"/>
      <w:sz w:val="24"/>
    </w:rPr>
  </w:style>
  <w:style w:type="character" w:customStyle="1" w:styleId="BodyText3Char1">
    <w:name w:val="Body Text 3 Char1"/>
    <w:uiPriority w:val="99"/>
    <w:qFormat/>
    <w:rsid w:val="006127F1"/>
    <w:rPr>
      <w:rFonts w:ascii="Times New Roman" w:hAnsi="Times New Roman"/>
      <w:sz w:val="16"/>
    </w:rPr>
  </w:style>
  <w:style w:type="character" w:customStyle="1" w:styleId="BodyTextIndent2Char1">
    <w:name w:val="Body Text Indent 2 Char1"/>
    <w:uiPriority w:val="99"/>
    <w:qFormat/>
    <w:rsid w:val="006127F1"/>
    <w:rPr>
      <w:rFonts w:ascii="Times New Roman" w:hAnsi="Times New Roman"/>
      <w:sz w:val="24"/>
    </w:rPr>
  </w:style>
  <w:style w:type="character" w:customStyle="1" w:styleId="BodyTextIndent3Char1">
    <w:name w:val="Body Text Indent 3 Char1"/>
    <w:uiPriority w:val="99"/>
    <w:qFormat/>
    <w:rsid w:val="006127F1"/>
    <w:rPr>
      <w:rFonts w:ascii="Times New Roman" w:hAnsi="Times New Roman"/>
      <w:sz w:val="16"/>
    </w:rPr>
  </w:style>
  <w:style w:type="character" w:customStyle="1" w:styleId="DocumentMapChar1">
    <w:name w:val="Document Map Char1"/>
    <w:uiPriority w:val="99"/>
    <w:qFormat/>
    <w:rsid w:val="006127F1"/>
    <w:rPr>
      <w:rFonts w:ascii="Times New Roman" w:hAnsi="Times New Roman"/>
      <w:sz w:val="2"/>
    </w:rPr>
  </w:style>
  <w:style w:type="character" w:customStyle="1" w:styleId="CommentSubjectChar1">
    <w:name w:val="Comment Subject Char1"/>
    <w:uiPriority w:val="99"/>
    <w:qFormat/>
    <w:rsid w:val="006127F1"/>
    <w:rPr>
      <w:rFonts w:ascii="Times New Roman" w:hAnsi="Times New Roman"/>
      <w:b/>
      <w:i/>
      <w:color w:val="4F81BD"/>
      <w:spacing w:val="15"/>
      <w:sz w:val="20"/>
      <w:lang w:eastAsia="ru-RU"/>
    </w:rPr>
  </w:style>
  <w:style w:type="character" w:customStyle="1" w:styleId="BalloonTextChar1">
    <w:name w:val="Balloon Text Char1"/>
    <w:uiPriority w:val="99"/>
    <w:qFormat/>
    <w:rsid w:val="006127F1"/>
    <w:rPr>
      <w:rFonts w:ascii="Times New Roman" w:hAnsi="Times New Roman"/>
      <w:sz w:val="2"/>
    </w:rPr>
  </w:style>
  <w:style w:type="character" w:customStyle="1" w:styleId="SubtitleChar1">
    <w:name w:val="Subtitle Char1"/>
    <w:uiPriority w:val="99"/>
    <w:qFormat/>
    <w:rsid w:val="006127F1"/>
    <w:rPr>
      <w:rFonts w:ascii="Cambria" w:hAnsi="Cambria"/>
      <w:sz w:val="24"/>
    </w:rPr>
  </w:style>
  <w:style w:type="character" w:customStyle="1" w:styleId="QuoteChar1">
    <w:name w:val="Quote Char1"/>
    <w:uiPriority w:val="99"/>
    <w:qFormat/>
    <w:rsid w:val="006127F1"/>
    <w:rPr>
      <w:rFonts w:ascii="Times New Roman" w:hAnsi="Times New Roman"/>
      <w:i/>
      <w:color w:val="000000"/>
      <w:sz w:val="24"/>
    </w:rPr>
  </w:style>
  <w:style w:type="character" w:customStyle="1" w:styleId="IntenseQuoteChar1">
    <w:name w:val="Intense Quote Char1"/>
    <w:uiPriority w:val="99"/>
    <w:qFormat/>
    <w:rsid w:val="006127F1"/>
    <w:rPr>
      <w:rFonts w:ascii="Times New Roman" w:hAnsi="Times New Roman"/>
      <w:b/>
      <w:i/>
      <w:color w:val="4F81BD"/>
      <w:sz w:val="24"/>
    </w:rPr>
  </w:style>
  <w:style w:type="character" w:customStyle="1" w:styleId="BodyTextFirstIndentChar1">
    <w:name w:val="Body Text First Indent Char1"/>
    <w:uiPriority w:val="99"/>
    <w:qFormat/>
    <w:rsid w:val="006127F1"/>
    <w:rPr>
      <w:rFonts w:ascii="Times New Roman" w:hAnsi="Times New Roman"/>
      <w:sz w:val="24"/>
      <w:lang w:eastAsia="ru-RU"/>
    </w:rPr>
  </w:style>
  <w:style w:type="character" w:customStyle="1" w:styleId="BodyTextFirstIndent2Char1">
    <w:name w:val="Body Text First Indent 2 Char1"/>
    <w:uiPriority w:val="99"/>
    <w:qFormat/>
    <w:rsid w:val="006127F1"/>
    <w:rPr>
      <w:rFonts w:ascii="Times New Roman" w:hAnsi="Times New Roman"/>
      <w:sz w:val="24"/>
      <w:lang w:eastAsia="ru-RU"/>
    </w:rPr>
  </w:style>
  <w:style w:type="character" w:customStyle="1" w:styleId="1111">
    <w:name w:val="Слабое выделение111"/>
    <w:uiPriority w:val="99"/>
    <w:qFormat/>
    <w:rsid w:val="006127F1"/>
    <w:rPr>
      <w:i/>
      <w:color w:val="808080"/>
    </w:rPr>
  </w:style>
  <w:style w:type="paragraph" w:customStyle="1" w:styleId="p35">
    <w:name w:val="p35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6">
    <w:name w:val="p36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14">
    <w:name w:val="fontstyle14"/>
    <w:basedOn w:val="a3"/>
    <w:uiPriority w:val="99"/>
    <w:qFormat/>
    <w:rsid w:val="006127F1"/>
    <w:rPr>
      <w:rFonts w:cs="Times New Roman"/>
    </w:rPr>
  </w:style>
  <w:style w:type="character" w:customStyle="1" w:styleId="FontStyle820">
    <w:name w:val="Font Style820"/>
    <w:uiPriority w:val="99"/>
    <w:qFormat/>
    <w:rsid w:val="006127F1"/>
    <w:rPr>
      <w:rFonts w:ascii="Times New Roman" w:hAnsi="Times New Roman"/>
      <w:sz w:val="22"/>
    </w:rPr>
  </w:style>
  <w:style w:type="character" w:customStyle="1" w:styleId="FontStyle594">
    <w:name w:val="Font Style594"/>
    <w:uiPriority w:val="99"/>
    <w:qFormat/>
    <w:rsid w:val="006127F1"/>
    <w:rPr>
      <w:rFonts w:ascii="Times New Roman" w:hAnsi="Times New Roman"/>
      <w:i/>
      <w:sz w:val="20"/>
    </w:rPr>
  </w:style>
  <w:style w:type="character" w:customStyle="1" w:styleId="FontStyle187">
    <w:name w:val="Font Style187"/>
    <w:uiPriority w:val="99"/>
    <w:qFormat/>
    <w:rsid w:val="006127F1"/>
    <w:rPr>
      <w:rFonts w:ascii="Times New Roman" w:hAnsi="Times New Roman"/>
      <w:i/>
      <w:sz w:val="20"/>
    </w:rPr>
  </w:style>
  <w:style w:type="character" w:customStyle="1" w:styleId="FontStyle600">
    <w:name w:val="Font Style600"/>
    <w:uiPriority w:val="99"/>
    <w:qFormat/>
    <w:rsid w:val="006127F1"/>
    <w:rPr>
      <w:rFonts w:ascii="Times New Roman" w:hAnsi="Times New Roman"/>
      <w:sz w:val="22"/>
    </w:rPr>
  </w:style>
  <w:style w:type="character" w:customStyle="1" w:styleId="FontStyle624">
    <w:name w:val="Font Style624"/>
    <w:uiPriority w:val="99"/>
    <w:qFormat/>
    <w:rsid w:val="006127F1"/>
    <w:rPr>
      <w:rFonts w:ascii="Times New Roman" w:hAnsi="Times New Roman"/>
      <w:b/>
      <w:i/>
      <w:sz w:val="22"/>
    </w:rPr>
  </w:style>
  <w:style w:type="character" w:customStyle="1" w:styleId="FontStyle572">
    <w:name w:val="Font Style572"/>
    <w:uiPriority w:val="99"/>
    <w:qFormat/>
    <w:rsid w:val="006127F1"/>
    <w:rPr>
      <w:rFonts w:ascii="Times New Roman" w:hAnsi="Times New Roman"/>
      <w:sz w:val="16"/>
    </w:rPr>
  </w:style>
  <w:style w:type="character" w:customStyle="1" w:styleId="FontStyle184">
    <w:name w:val="Font Style184"/>
    <w:uiPriority w:val="99"/>
    <w:qFormat/>
    <w:rsid w:val="006127F1"/>
    <w:rPr>
      <w:rFonts w:ascii="Times New Roman" w:hAnsi="Times New Roman"/>
      <w:sz w:val="20"/>
    </w:rPr>
  </w:style>
  <w:style w:type="character" w:customStyle="1" w:styleId="550">
    <w:name w:val="Знак Знак55"/>
    <w:uiPriority w:val="99"/>
    <w:qFormat/>
    <w:locked/>
    <w:rsid w:val="006127F1"/>
    <w:rPr>
      <w:sz w:val="24"/>
      <w:lang w:val="ru-RU" w:eastAsia="ru-RU"/>
    </w:rPr>
  </w:style>
  <w:style w:type="paragraph" w:customStyle="1" w:styleId="TextBody">
    <w:name w:val="Text Body"/>
    <w:basedOn w:val="a2"/>
    <w:uiPriority w:val="99"/>
    <w:qFormat/>
    <w:rsid w:val="006127F1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character" w:customStyle="1" w:styleId="650">
    <w:name w:val="Знак Знак65"/>
    <w:uiPriority w:val="99"/>
    <w:qFormat/>
    <w:locked/>
    <w:rsid w:val="006127F1"/>
    <w:rPr>
      <w:b/>
      <w:sz w:val="27"/>
      <w:lang w:val="ru-RU" w:eastAsia="ru-RU"/>
    </w:rPr>
  </w:style>
  <w:style w:type="character" w:customStyle="1" w:styleId="640">
    <w:name w:val="Знак Знак64"/>
    <w:uiPriority w:val="99"/>
    <w:qFormat/>
    <w:locked/>
    <w:rsid w:val="006127F1"/>
    <w:rPr>
      <w:b/>
      <w:sz w:val="28"/>
      <w:lang w:val="ru-RU" w:eastAsia="ru-RU"/>
    </w:rPr>
  </w:style>
  <w:style w:type="character" w:customStyle="1" w:styleId="630">
    <w:name w:val="Знак Знак63"/>
    <w:uiPriority w:val="99"/>
    <w:qFormat/>
    <w:locked/>
    <w:rsid w:val="006127F1"/>
    <w:rPr>
      <w:b/>
      <w:i/>
      <w:sz w:val="26"/>
      <w:lang w:val="ru-RU" w:eastAsia="ru-RU"/>
    </w:rPr>
  </w:style>
  <w:style w:type="character" w:customStyle="1" w:styleId="620">
    <w:name w:val="Знак Знак62"/>
    <w:uiPriority w:val="99"/>
    <w:qFormat/>
    <w:locked/>
    <w:rsid w:val="006127F1"/>
    <w:rPr>
      <w:sz w:val="24"/>
      <w:lang w:val="ru-RU" w:eastAsia="ru-RU"/>
    </w:rPr>
  </w:style>
  <w:style w:type="character" w:customStyle="1" w:styleId="6110">
    <w:name w:val="Знак Знак611"/>
    <w:uiPriority w:val="99"/>
    <w:qFormat/>
    <w:locked/>
    <w:rsid w:val="006127F1"/>
    <w:rPr>
      <w:sz w:val="24"/>
      <w:lang w:val="ru-RU" w:eastAsia="ru-RU"/>
    </w:rPr>
  </w:style>
  <w:style w:type="character" w:customStyle="1" w:styleId="600">
    <w:name w:val="Знак Знак60"/>
    <w:uiPriority w:val="99"/>
    <w:qFormat/>
    <w:locked/>
    <w:rsid w:val="006127F1"/>
    <w:rPr>
      <w:i/>
      <w:sz w:val="24"/>
      <w:lang w:val="ru-RU" w:eastAsia="ru-RU"/>
    </w:rPr>
  </w:style>
  <w:style w:type="character" w:customStyle="1" w:styleId="59">
    <w:name w:val="Знак Знак59"/>
    <w:uiPriority w:val="99"/>
    <w:qFormat/>
    <w:locked/>
    <w:rsid w:val="006127F1"/>
    <w:rPr>
      <w:rFonts w:ascii="Arial" w:hAnsi="Arial"/>
      <w:sz w:val="22"/>
      <w:lang w:val="ru-RU" w:eastAsia="ru-RU"/>
    </w:rPr>
  </w:style>
  <w:style w:type="character" w:customStyle="1" w:styleId="58">
    <w:name w:val="Знак Знак58"/>
    <w:uiPriority w:val="99"/>
    <w:qFormat/>
    <w:locked/>
    <w:rsid w:val="006127F1"/>
    <w:rPr>
      <w:rFonts w:ascii="Courier New" w:hAnsi="Courier New"/>
      <w:lang w:val="ru-RU" w:eastAsia="ru-RU"/>
    </w:rPr>
  </w:style>
  <w:style w:type="character" w:customStyle="1" w:styleId="57">
    <w:name w:val="Знак Знак57"/>
    <w:uiPriority w:val="99"/>
    <w:qFormat/>
    <w:locked/>
    <w:rsid w:val="006127F1"/>
    <w:rPr>
      <w:lang w:val="ru-RU" w:eastAsia="ru-RU"/>
    </w:rPr>
  </w:style>
  <w:style w:type="character" w:customStyle="1" w:styleId="560">
    <w:name w:val="Знак Знак56"/>
    <w:uiPriority w:val="99"/>
    <w:qFormat/>
    <w:locked/>
    <w:rsid w:val="006127F1"/>
    <w:rPr>
      <w:sz w:val="24"/>
      <w:lang w:val="ru-RU" w:eastAsia="ru-RU"/>
    </w:rPr>
  </w:style>
  <w:style w:type="character" w:customStyle="1" w:styleId="540">
    <w:name w:val="Знак Знак54"/>
    <w:uiPriority w:val="99"/>
    <w:qFormat/>
    <w:locked/>
    <w:rsid w:val="006127F1"/>
    <w:rPr>
      <w:sz w:val="24"/>
      <w:lang w:val="en-US" w:eastAsia="ru-RU"/>
    </w:rPr>
  </w:style>
  <w:style w:type="paragraph" w:customStyle="1" w:styleId="p10">
    <w:name w:val="p10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g3">
    <w:name w:val="eg3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material-headdate-day">
    <w:name w:val="b-material-head__date-day"/>
    <w:basedOn w:val="a3"/>
    <w:uiPriority w:val="99"/>
    <w:qFormat/>
    <w:rsid w:val="006127F1"/>
    <w:rPr>
      <w:rFonts w:cs="Times New Roman"/>
    </w:rPr>
  </w:style>
  <w:style w:type="character" w:customStyle="1" w:styleId="s2">
    <w:name w:val="s2"/>
    <w:basedOn w:val="a3"/>
    <w:uiPriority w:val="99"/>
    <w:qFormat/>
    <w:rsid w:val="006127F1"/>
    <w:rPr>
      <w:rFonts w:cs="Times New Roman"/>
    </w:rPr>
  </w:style>
  <w:style w:type="paragraph" w:customStyle="1" w:styleId="p2">
    <w:name w:val="p2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5">
    <w:name w:val="p5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W8Num16z0">
    <w:name w:val="WW8Num16z0"/>
    <w:uiPriority w:val="99"/>
    <w:qFormat/>
    <w:rsid w:val="006127F1"/>
    <w:rPr>
      <w:rFonts w:ascii="Wingdings" w:hAnsi="Wingdings"/>
    </w:rPr>
  </w:style>
  <w:style w:type="character" w:customStyle="1" w:styleId="WW8Num4z0">
    <w:name w:val="WW8Num4z0"/>
    <w:uiPriority w:val="99"/>
    <w:qFormat/>
    <w:rsid w:val="006127F1"/>
    <w:rPr>
      <w:color w:val="auto"/>
    </w:rPr>
  </w:style>
  <w:style w:type="character" w:customStyle="1" w:styleId="WW8Num5z0">
    <w:name w:val="WW8Num5z0"/>
    <w:uiPriority w:val="99"/>
    <w:qFormat/>
    <w:rsid w:val="006127F1"/>
    <w:rPr>
      <w:b/>
      <w:sz w:val="20"/>
    </w:rPr>
  </w:style>
  <w:style w:type="character" w:customStyle="1" w:styleId="WW8Num6z0">
    <w:name w:val="WW8Num6z0"/>
    <w:uiPriority w:val="99"/>
    <w:qFormat/>
    <w:rsid w:val="006127F1"/>
    <w:rPr>
      <w:sz w:val="20"/>
    </w:rPr>
  </w:style>
  <w:style w:type="character" w:customStyle="1" w:styleId="WW8Num7z0">
    <w:name w:val="WW8Num7z0"/>
    <w:uiPriority w:val="99"/>
    <w:qFormat/>
    <w:rsid w:val="006127F1"/>
    <w:rPr>
      <w:b/>
      <w:sz w:val="20"/>
    </w:rPr>
  </w:style>
  <w:style w:type="character" w:customStyle="1" w:styleId="WW8Num9z0">
    <w:name w:val="WW8Num9z0"/>
    <w:uiPriority w:val="99"/>
    <w:qFormat/>
    <w:rsid w:val="006127F1"/>
    <w:rPr>
      <w:sz w:val="20"/>
    </w:rPr>
  </w:style>
  <w:style w:type="character" w:customStyle="1" w:styleId="WW8Num9z1">
    <w:name w:val="WW8Num9z1"/>
    <w:uiPriority w:val="99"/>
    <w:qFormat/>
    <w:rsid w:val="006127F1"/>
    <w:rPr>
      <w:rFonts w:ascii="Symbol" w:hAnsi="Symbol"/>
      <w:sz w:val="20"/>
    </w:rPr>
  </w:style>
  <w:style w:type="character" w:customStyle="1" w:styleId="WW8Num9z2">
    <w:name w:val="WW8Num9z2"/>
    <w:uiPriority w:val="99"/>
    <w:qFormat/>
    <w:rsid w:val="006127F1"/>
  </w:style>
  <w:style w:type="character" w:customStyle="1" w:styleId="WW8Num9z3">
    <w:name w:val="WW8Num9z3"/>
    <w:uiPriority w:val="99"/>
    <w:qFormat/>
    <w:rsid w:val="006127F1"/>
  </w:style>
  <w:style w:type="character" w:customStyle="1" w:styleId="WW8Num9z4">
    <w:name w:val="WW8Num9z4"/>
    <w:uiPriority w:val="99"/>
    <w:qFormat/>
    <w:rsid w:val="006127F1"/>
  </w:style>
  <w:style w:type="character" w:customStyle="1" w:styleId="WW8Num9z5">
    <w:name w:val="WW8Num9z5"/>
    <w:uiPriority w:val="99"/>
    <w:qFormat/>
    <w:rsid w:val="006127F1"/>
  </w:style>
  <w:style w:type="character" w:customStyle="1" w:styleId="WW8Num9z6">
    <w:name w:val="WW8Num9z6"/>
    <w:uiPriority w:val="99"/>
    <w:qFormat/>
    <w:rsid w:val="006127F1"/>
  </w:style>
  <w:style w:type="character" w:customStyle="1" w:styleId="WW8Num9z7">
    <w:name w:val="WW8Num9z7"/>
    <w:uiPriority w:val="99"/>
    <w:qFormat/>
    <w:rsid w:val="006127F1"/>
  </w:style>
  <w:style w:type="character" w:customStyle="1" w:styleId="WW8Num9z8">
    <w:name w:val="WW8Num9z8"/>
    <w:uiPriority w:val="99"/>
    <w:qFormat/>
    <w:rsid w:val="006127F1"/>
  </w:style>
  <w:style w:type="character" w:customStyle="1" w:styleId="WW8Num10z0">
    <w:name w:val="WW8Num10z0"/>
    <w:uiPriority w:val="99"/>
    <w:qFormat/>
    <w:rsid w:val="006127F1"/>
    <w:rPr>
      <w:sz w:val="20"/>
    </w:rPr>
  </w:style>
  <w:style w:type="character" w:customStyle="1" w:styleId="WW8Num11z0">
    <w:name w:val="WW8Num11z0"/>
    <w:uiPriority w:val="99"/>
    <w:qFormat/>
    <w:rsid w:val="006127F1"/>
    <w:rPr>
      <w:rFonts w:ascii="Symbol" w:hAnsi="Symbol"/>
      <w:b/>
    </w:rPr>
  </w:style>
  <w:style w:type="character" w:customStyle="1" w:styleId="WW8Num12z0">
    <w:name w:val="WW8Num12z0"/>
    <w:uiPriority w:val="99"/>
    <w:qFormat/>
    <w:rsid w:val="006127F1"/>
    <w:rPr>
      <w:rFonts w:ascii="Symbol" w:hAnsi="Symbol"/>
      <w:sz w:val="24"/>
    </w:rPr>
  </w:style>
  <w:style w:type="character" w:customStyle="1" w:styleId="WW8Num13z0">
    <w:name w:val="WW8Num13z0"/>
    <w:uiPriority w:val="99"/>
    <w:qFormat/>
    <w:rsid w:val="006127F1"/>
    <w:rPr>
      <w:rFonts w:ascii="Symbol" w:hAnsi="Symbol"/>
      <w:sz w:val="20"/>
    </w:rPr>
  </w:style>
  <w:style w:type="character" w:customStyle="1" w:styleId="WW8Num14z0">
    <w:name w:val="WW8Num14z0"/>
    <w:uiPriority w:val="99"/>
    <w:qFormat/>
    <w:rsid w:val="006127F1"/>
    <w:rPr>
      <w:sz w:val="20"/>
    </w:rPr>
  </w:style>
  <w:style w:type="character" w:customStyle="1" w:styleId="WW8Num15z0">
    <w:name w:val="WW8Num15z0"/>
    <w:uiPriority w:val="99"/>
    <w:qFormat/>
    <w:rsid w:val="006127F1"/>
    <w:rPr>
      <w:sz w:val="20"/>
    </w:rPr>
  </w:style>
  <w:style w:type="character" w:customStyle="1" w:styleId="WW8Num17z0">
    <w:name w:val="WW8Num17z0"/>
    <w:uiPriority w:val="99"/>
    <w:qFormat/>
    <w:rsid w:val="006127F1"/>
    <w:rPr>
      <w:rFonts w:ascii="Wingdings" w:hAnsi="Wingdings"/>
    </w:rPr>
  </w:style>
  <w:style w:type="character" w:customStyle="1" w:styleId="WW8Num18z0">
    <w:name w:val="WW8Num18z0"/>
    <w:uiPriority w:val="99"/>
    <w:qFormat/>
    <w:rsid w:val="006127F1"/>
  </w:style>
  <w:style w:type="character" w:customStyle="1" w:styleId="WW8Num18z1">
    <w:name w:val="WW8Num18z1"/>
    <w:uiPriority w:val="99"/>
    <w:qFormat/>
    <w:rsid w:val="006127F1"/>
    <w:rPr>
      <w:rFonts w:ascii="Symbol" w:hAnsi="Symbol"/>
      <w:sz w:val="20"/>
    </w:rPr>
  </w:style>
  <w:style w:type="character" w:customStyle="1" w:styleId="WW8Num18z2">
    <w:name w:val="WW8Num18z2"/>
    <w:uiPriority w:val="99"/>
    <w:qFormat/>
    <w:rsid w:val="006127F1"/>
  </w:style>
  <w:style w:type="character" w:customStyle="1" w:styleId="WW8Num18z3">
    <w:name w:val="WW8Num18z3"/>
    <w:uiPriority w:val="99"/>
    <w:qFormat/>
    <w:rsid w:val="006127F1"/>
  </w:style>
  <w:style w:type="character" w:customStyle="1" w:styleId="WW8Num18z4">
    <w:name w:val="WW8Num18z4"/>
    <w:uiPriority w:val="99"/>
    <w:qFormat/>
    <w:rsid w:val="006127F1"/>
  </w:style>
  <w:style w:type="character" w:customStyle="1" w:styleId="WW8Num18z5">
    <w:name w:val="WW8Num18z5"/>
    <w:uiPriority w:val="99"/>
    <w:qFormat/>
    <w:rsid w:val="006127F1"/>
  </w:style>
  <w:style w:type="character" w:customStyle="1" w:styleId="WW8Num18z6">
    <w:name w:val="WW8Num18z6"/>
    <w:uiPriority w:val="99"/>
    <w:qFormat/>
    <w:rsid w:val="006127F1"/>
  </w:style>
  <w:style w:type="character" w:customStyle="1" w:styleId="WW8Num18z7">
    <w:name w:val="WW8Num18z7"/>
    <w:uiPriority w:val="99"/>
    <w:qFormat/>
    <w:rsid w:val="006127F1"/>
  </w:style>
  <w:style w:type="character" w:customStyle="1" w:styleId="WW8Num18z8">
    <w:name w:val="WW8Num18z8"/>
    <w:uiPriority w:val="99"/>
    <w:qFormat/>
    <w:rsid w:val="006127F1"/>
  </w:style>
  <w:style w:type="character" w:customStyle="1" w:styleId="WW8Num19z0">
    <w:name w:val="WW8Num19z0"/>
    <w:uiPriority w:val="99"/>
    <w:qFormat/>
    <w:rsid w:val="006127F1"/>
  </w:style>
  <w:style w:type="character" w:customStyle="1" w:styleId="WW8Num19z1">
    <w:name w:val="WW8Num19z1"/>
    <w:uiPriority w:val="99"/>
    <w:qFormat/>
    <w:rsid w:val="006127F1"/>
  </w:style>
  <w:style w:type="character" w:customStyle="1" w:styleId="WW8Num19z2">
    <w:name w:val="WW8Num19z2"/>
    <w:uiPriority w:val="99"/>
    <w:qFormat/>
    <w:rsid w:val="006127F1"/>
  </w:style>
  <w:style w:type="character" w:customStyle="1" w:styleId="WW8Num19z3">
    <w:name w:val="WW8Num19z3"/>
    <w:uiPriority w:val="99"/>
    <w:qFormat/>
    <w:rsid w:val="006127F1"/>
  </w:style>
  <w:style w:type="character" w:customStyle="1" w:styleId="WW8Num19z4">
    <w:name w:val="WW8Num19z4"/>
    <w:uiPriority w:val="99"/>
    <w:qFormat/>
    <w:rsid w:val="006127F1"/>
  </w:style>
  <w:style w:type="character" w:customStyle="1" w:styleId="WW8Num19z5">
    <w:name w:val="WW8Num19z5"/>
    <w:uiPriority w:val="99"/>
    <w:qFormat/>
    <w:rsid w:val="006127F1"/>
  </w:style>
  <w:style w:type="character" w:customStyle="1" w:styleId="WW8Num19z6">
    <w:name w:val="WW8Num19z6"/>
    <w:uiPriority w:val="99"/>
    <w:qFormat/>
    <w:rsid w:val="006127F1"/>
  </w:style>
  <w:style w:type="character" w:customStyle="1" w:styleId="WW8Num19z7">
    <w:name w:val="WW8Num19z7"/>
    <w:uiPriority w:val="99"/>
    <w:qFormat/>
    <w:rsid w:val="006127F1"/>
  </w:style>
  <w:style w:type="character" w:customStyle="1" w:styleId="WW8Num19z8">
    <w:name w:val="WW8Num19z8"/>
    <w:uiPriority w:val="99"/>
    <w:qFormat/>
    <w:rsid w:val="006127F1"/>
  </w:style>
  <w:style w:type="character" w:customStyle="1" w:styleId="WW8Num4z1">
    <w:name w:val="WW8Num4z1"/>
    <w:uiPriority w:val="99"/>
    <w:qFormat/>
    <w:rsid w:val="006127F1"/>
  </w:style>
  <w:style w:type="character" w:customStyle="1" w:styleId="WW8Num4z2">
    <w:name w:val="WW8Num4z2"/>
    <w:uiPriority w:val="99"/>
    <w:qFormat/>
    <w:rsid w:val="006127F1"/>
  </w:style>
  <w:style w:type="character" w:customStyle="1" w:styleId="WW8Num4z3">
    <w:name w:val="WW8Num4z3"/>
    <w:uiPriority w:val="99"/>
    <w:qFormat/>
    <w:rsid w:val="006127F1"/>
  </w:style>
  <w:style w:type="character" w:customStyle="1" w:styleId="WW8Num4z4">
    <w:name w:val="WW8Num4z4"/>
    <w:uiPriority w:val="99"/>
    <w:qFormat/>
    <w:rsid w:val="006127F1"/>
  </w:style>
  <w:style w:type="character" w:customStyle="1" w:styleId="WW8Num4z5">
    <w:name w:val="WW8Num4z5"/>
    <w:uiPriority w:val="99"/>
    <w:qFormat/>
    <w:rsid w:val="006127F1"/>
  </w:style>
  <w:style w:type="character" w:customStyle="1" w:styleId="WW8Num4z6">
    <w:name w:val="WW8Num4z6"/>
    <w:uiPriority w:val="99"/>
    <w:qFormat/>
    <w:rsid w:val="006127F1"/>
  </w:style>
  <w:style w:type="character" w:customStyle="1" w:styleId="WW8Num4z7">
    <w:name w:val="WW8Num4z7"/>
    <w:uiPriority w:val="99"/>
    <w:qFormat/>
    <w:rsid w:val="006127F1"/>
  </w:style>
  <w:style w:type="character" w:customStyle="1" w:styleId="WW8Num4z8">
    <w:name w:val="WW8Num4z8"/>
    <w:uiPriority w:val="99"/>
    <w:qFormat/>
    <w:rsid w:val="006127F1"/>
  </w:style>
  <w:style w:type="character" w:customStyle="1" w:styleId="WW8Num5z1">
    <w:name w:val="WW8Num5z1"/>
    <w:uiPriority w:val="99"/>
    <w:qFormat/>
    <w:rsid w:val="006127F1"/>
  </w:style>
  <w:style w:type="character" w:customStyle="1" w:styleId="WW8Num5z2">
    <w:name w:val="WW8Num5z2"/>
    <w:uiPriority w:val="99"/>
    <w:qFormat/>
    <w:rsid w:val="006127F1"/>
  </w:style>
  <w:style w:type="character" w:customStyle="1" w:styleId="WW8Num5z3">
    <w:name w:val="WW8Num5z3"/>
    <w:uiPriority w:val="99"/>
    <w:qFormat/>
    <w:rsid w:val="006127F1"/>
  </w:style>
  <w:style w:type="character" w:customStyle="1" w:styleId="WW8Num5z4">
    <w:name w:val="WW8Num5z4"/>
    <w:uiPriority w:val="99"/>
    <w:qFormat/>
    <w:rsid w:val="006127F1"/>
  </w:style>
  <w:style w:type="character" w:customStyle="1" w:styleId="WW8Num5z5">
    <w:name w:val="WW8Num5z5"/>
    <w:uiPriority w:val="99"/>
    <w:qFormat/>
    <w:rsid w:val="006127F1"/>
  </w:style>
  <w:style w:type="character" w:customStyle="1" w:styleId="WW8Num5z6">
    <w:name w:val="WW8Num5z6"/>
    <w:uiPriority w:val="99"/>
    <w:qFormat/>
    <w:rsid w:val="006127F1"/>
  </w:style>
  <w:style w:type="character" w:customStyle="1" w:styleId="WW8Num5z7">
    <w:name w:val="WW8Num5z7"/>
    <w:uiPriority w:val="99"/>
    <w:qFormat/>
    <w:rsid w:val="006127F1"/>
  </w:style>
  <w:style w:type="character" w:customStyle="1" w:styleId="WW8Num5z8">
    <w:name w:val="WW8Num5z8"/>
    <w:uiPriority w:val="99"/>
    <w:qFormat/>
    <w:rsid w:val="006127F1"/>
  </w:style>
  <w:style w:type="character" w:customStyle="1" w:styleId="WW8Num6z1">
    <w:name w:val="WW8Num6z1"/>
    <w:uiPriority w:val="99"/>
    <w:qFormat/>
    <w:rsid w:val="006127F1"/>
  </w:style>
  <w:style w:type="character" w:customStyle="1" w:styleId="WW8Num6z2">
    <w:name w:val="WW8Num6z2"/>
    <w:uiPriority w:val="99"/>
    <w:qFormat/>
    <w:rsid w:val="006127F1"/>
  </w:style>
  <w:style w:type="character" w:customStyle="1" w:styleId="WW8Num6z3">
    <w:name w:val="WW8Num6z3"/>
    <w:uiPriority w:val="99"/>
    <w:qFormat/>
    <w:rsid w:val="006127F1"/>
  </w:style>
  <w:style w:type="character" w:customStyle="1" w:styleId="WW8Num6z4">
    <w:name w:val="WW8Num6z4"/>
    <w:uiPriority w:val="99"/>
    <w:qFormat/>
    <w:rsid w:val="006127F1"/>
  </w:style>
  <w:style w:type="character" w:customStyle="1" w:styleId="WW8Num6z5">
    <w:name w:val="WW8Num6z5"/>
    <w:uiPriority w:val="99"/>
    <w:qFormat/>
    <w:rsid w:val="006127F1"/>
  </w:style>
  <w:style w:type="character" w:customStyle="1" w:styleId="WW8Num6z6">
    <w:name w:val="WW8Num6z6"/>
    <w:uiPriority w:val="99"/>
    <w:qFormat/>
    <w:rsid w:val="006127F1"/>
  </w:style>
  <w:style w:type="character" w:customStyle="1" w:styleId="WW8Num6z7">
    <w:name w:val="WW8Num6z7"/>
    <w:uiPriority w:val="99"/>
    <w:qFormat/>
    <w:rsid w:val="006127F1"/>
  </w:style>
  <w:style w:type="character" w:customStyle="1" w:styleId="WW8Num6z8">
    <w:name w:val="WW8Num6z8"/>
    <w:uiPriority w:val="99"/>
    <w:qFormat/>
    <w:rsid w:val="006127F1"/>
  </w:style>
  <w:style w:type="character" w:customStyle="1" w:styleId="WW8Num7z1">
    <w:name w:val="WW8Num7z1"/>
    <w:uiPriority w:val="99"/>
    <w:qFormat/>
    <w:rsid w:val="006127F1"/>
  </w:style>
  <w:style w:type="character" w:customStyle="1" w:styleId="WW8Num7z2">
    <w:name w:val="WW8Num7z2"/>
    <w:uiPriority w:val="99"/>
    <w:qFormat/>
    <w:rsid w:val="006127F1"/>
  </w:style>
  <w:style w:type="character" w:customStyle="1" w:styleId="WW8Num7z3">
    <w:name w:val="WW8Num7z3"/>
    <w:uiPriority w:val="99"/>
    <w:qFormat/>
    <w:rsid w:val="006127F1"/>
  </w:style>
  <w:style w:type="character" w:customStyle="1" w:styleId="WW8Num7z4">
    <w:name w:val="WW8Num7z4"/>
    <w:uiPriority w:val="99"/>
    <w:qFormat/>
    <w:rsid w:val="006127F1"/>
  </w:style>
  <w:style w:type="character" w:customStyle="1" w:styleId="WW8Num7z5">
    <w:name w:val="WW8Num7z5"/>
    <w:uiPriority w:val="99"/>
    <w:qFormat/>
    <w:rsid w:val="006127F1"/>
  </w:style>
  <w:style w:type="character" w:customStyle="1" w:styleId="WW8Num7z6">
    <w:name w:val="WW8Num7z6"/>
    <w:uiPriority w:val="99"/>
    <w:qFormat/>
    <w:rsid w:val="006127F1"/>
  </w:style>
  <w:style w:type="character" w:customStyle="1" w:styleId="WW8Num7z7">
    <w:name w:val="WW8Num7z7"/>
    <w:uiPriority w:val="99"/>
    <w:qFormat/>
    <w:rsid w:val="006127F1"/>
  </w:style>
  <w:style w:type="character" w:customStyle="1" w:styleId="WW8Num7z8">
    <w:name w:val="WW8Num7z8"/>
    <w:uiPriority w:val="99"/>
    <w:qFormat/>
    <w:rsid w:val="006127F1"/>
  </w:style>
  <w:style w:type="character" w:customStyle="1" w:styleId="WW8Num8z1">
    <w:name w:val="WW8Num8z1"/>
    <w:uiPriority w:val="99"/>
    <w:qFormat/>
    <w:rsid w:val="006127F1"/>
    <w:rPr>
      <w:rFonts w:ascii="Symbol" w:hAnsi="Symbol"/>
      <w:sz w:val="20"/>
    </w:rPr>
  </w:style>
  <w:style w:type="character" w:customStyle="1" w:styleId="WW8Num8z2">
    <w:name w:val="WW8Num8z2"/>
    <w:uiPriority w:val="99"/>
    <w:qFormat/>
    <w:rsid w:val="006127F1"/>
  </w:style>
  <w:style w:type="character" w:customStyle="1" w:styleId="WW8Num8z3">
    <w:name w:val="WW8Num8z3"/>
    <w:uiPriority w:val="99"/>
    <w:qFormat/>
    <w:rsid w:val="006127F1"/>
  </w:style>
  <w:style w:type="character" w:customStyle="1" w:styleId="WW8Num8z4">
    <w:name w:val="WW8Num8z4"/>
    <w:uiPriority w:val="99"/>
    <w:qFormat/>
    <w:rsid w:val="006127F1"/>
  </w:style>
  <w:style w:type="character" w:customStyle="1" w:styleId="WW8Num8z5">
    <w:name w:val="WW8Num8z5"/>
    <w:uiPriority w:val="99"/>
    <w:qFormat/>
    <w:rsid w:val="006127F1"/>
  </w:style>
  <w:style w:type="character" w:customStyle="1" w:styleId="WW8Num8z6">
    <w:name w:val="WW8Num8z6"/>
    <w:uiPriority w:val="99"/>
    <w:qFormat/>
    <w:rsid w:val="006127F1"/>
  </w:style>
  <w:style w:type="character" w:customStyle="1" w:styleId="WW8Num8z7">
    <w:name w:val="WW8Num8z7"/>
    <w:uiPriority w:val="99"/>
    <w:qFormat/>
    <w:rsid w:val="006127F1"/>
  </w:style>
  <w:style w:type="character" w:customStyle="1" w:styleId="WW8Num8z8">
    <w:name w:val="WW8Num8z8"/>
    <w:uiPriority w:val="99"/>
    <w:qFormat/>
    <w:rsid w:val="006127F1"/>
  </w:style>
  <w:style w:type="character" w:customStyle="1" w:styleId="WW8Num10z1">
    <w:name w:val="WW8Num10z1"/>
    <w:uiPriority w:val="99"/>
    <w:qFormat/>
    <w:rsid w:val="006127F1"/>
  </w:style>
  <w:style w:type="character" w:customStyle="1" w:styleId="WW8Num10z2">
    <w:name w:val="WW8Num10z2"/>
    <w:uiPriority w:val="99"/>
    <w:qFormat/>
    <w:rsid w:val="006127F1"/>
  </w:style>
  <w:style w:type="character" w:customStyle="1" w:styleId="WW8Num10z3">
    <w:name w:val="WW8Num10z3"/>
    <w:uiPriority w:val="99"/>
    <w:qFormat/>
    <w:rsid w:val="006127F1"/>
  </w:style>
  <w:style w:type="character" w:customStyle="1" w:styleId="WW8Num10z4">
    <w:name w:val="WW8Num10z4"/>
    <w:uiPriority w:val="99"/>
    <w:qFormat/>
    <w:rsid w:val="006127F1"/>
  </w:style>
  <w:style w:type="character" w:customStyle="1" w:styleId="WW8Num10z5">
    <w:name w:val="WW8Num10z5"/>
    <w:uiPriority w:val="99"/>
    <w:qFormat/>
    <w:rsid w:val="006127F1"/>
  </w:style>
  <w:style w:type="character" w:customStyle="1" w:styleId="WW8Num10z6">
    <w:name w:val="WW8Num10z6"/>
    <w:uiPriority w:val="99"/>
    <w:qFormat/>
    <w:rsid w:val="006127F1"/>
  </w:style>
  <w:style w:type="character" w:customStyle="1" w:styleId="WW8Num10z7">
    <w:name w:val="WW8Num10z7"/>
    <w:uiPriority w:val="99"/>
    <w:qFormat/>
    <w:rsid w:val="006127F1"/>
  </w:style>
  <w:style w:type="character" w:customStyle="1" w:styleId="WW8Num10z8">
    <w:name w:val="WW8Num10z8"/>
    <w:uiPriority w:val="99"/>
    <w:qFormat/>
    <w:rsid w:val="006127F1"/>
  </w:style>
  <w:style w:type="character" w:customStyle="1" w:styleId="WW8Num11z1">
    <w:name w:val="WW8Num11z1"/>
    <w:uiPriority w:val="99"/>
    <w:qFormat/>
    <w:rsid w:val="006127F1"/>
    <w:rPr>
      <w:sz w:val="20"/>
    </w:rPr>
  </w:style>
  <w:style w:type="character" w:customStyle="1" w:styleId="WW8Num11z2">
    <w:name w:val="WW8Num11z2"/>
    <w:uiPriority w:val="99"/>
    <w:qFormat/>
    <w:rsid w:val="006127F1"/>
  </w:style>
  <w:style w:type="character" w:customStyle="1" w:styleId="WW8Num11z3">
    <w:name w:val="WW8Num11z3"/>
    <w:uiPriority w:val="99"/>
    <w:qFormat/>
    <w:rsid w:val="006127F1"/>
  </w:style>
  <w:style w:type="character" w:customStyle="1" w:styleId="WW8Num11z4">
    <w:name w:val="WW8Num11z4"/>
    <w:uiPriority w:val="99"/>
    <w:qFormat/>
    <w:rsid w:val="006127F1"/>
  </w:style>
  <w:style w:type="character" w:customStyle="1" w:styleId="WW8Num11z5">
    <w:name w:val="WW8Num11z5"/>
    <w:uiPriority w:val="99"/>
    <w:qFormat/>
    <w:rsid w:val="006127F1"/>
  </w:style>
  <w:style w:type="character" w:customStyle="1" w:styleId="WW8Num11z6">
    <w:name w:val="WW8Num11z6"/>
    <w:uiPriority w:val="99"/>
    <w:qFormat/>
    <w:rsid w:val="006127F1"/>
  </w:style>
  <w:style w:type="character" w:customStyle="1" w:styleId="WW8Num11z7">
    <w:name w:val="WW8Num11z7"/>
    <w:uiPriority w:val="99"/>
    <w:qFormat/>
    <w:rsid w:val="006127F1"/>
  </w:style>
  <w:style w:type="character" w:customStyle="1" w:styleId="WW8Num11z8">
    <w:name w:val="WW8Num11z8"/>
    <w:uiPriority w:val="99"/>
    <w:qFormat/>
    <w:rsid w:val="006127F1"/>
  </w:style>
  <w:style w:type="character" w:customStyle="1" w:styleId="WW8Num12z2">
    <w:name w:val="WW8Num12z2"/>
    <w:uiPriority w:val="99"/>
    <w:qFormat/>
    <w:rsid w:val="006127F1"/>
    <w:rPr>
      <w:rFonts w:ascii="Wingdings" w:hAnsi="Wingdings"/>
    </w:rPr>
  </w:style>
  <w:style w:type="character" w:customStyle="1" w:styleId="WW8Num12z3">
    <w:name w:val="WW8Num12z3"/>
    <w:uiPriority w:val="99"/>
    <w:qFormat/>
    <w:rsid w:val="006127F1"/>
    <w:rPr>
      <w:rFonts w:ascii="Symbol" w:hAnsi="Symbol"/>
    </w:rPr>
  </w:style>
  <w:style w:type="character" w:customStyle="1" w:styleId="WW8Num12z4">
    <w:name w:val="WW8Num12z4"/>
    <w:uiPriority w:val="99"/>
    <w:qFormat/>
    <w:rsid w:val="006127F1"/>
    <w:rPr>
      <w:rFonts w:ascii="Courier New" w:hAnsi="Courier New"/>
    </w:rPr>
  </w:style>
  <w:style w:type="character" w:customStyle="1" w:styleId="WW8Num13z1">
    <w:name w:val="WW8Num13z1"/>
    <w:uiPriority w:val="99"/>
    <w:qFormat/>
    <w:rsid w:val="006127F1"/>
  </w:style>
  <w:style w:type="character" w:customStyle="1" w:styleId="WW8Num13z2">
    <w:name w:val="WW8Num13z2"/>
    <w:uiPriority w:val="99"/>
    <w:qFormat/>
    <w:rsid w:val="006127F1"/>
  </w:style>
  <w:style w:type="character" w:customStyle="1" w:styleId="WW8Num13z3">
    <w:name w:val="WW8Num13z3"/>
    <w:uiPriority w:val="99"/>
    <w:qFormat/>
    <w:rsid w:val="006127F1"/>
  </w:style>
  <w:style w:type="character" w:customStyle="1" w:styleId="WW8Num13z4">
    <w:name w:val="WW8Num13z4"/>
    <w:uiPriority w:val="99"/>
    <w:qFormat/>
    <w:rsid w:val="006127F1"/>
  </w:style>
  <w:style w:type="character" w:customStyle="1" w:styleId="WW8Num13z5">
    <w:name w:val="WW8Num13z5"/>
    <w:uiPriority w:val="99"/>
    <w:qFormat/>
    <w:rsid w:val="006127F1"/>
  </w:style>
  <w:style w:type="character" w:customStyle="1" w:styleId="WW8Num13z6">
    <w:name w:val="WW8Num13z6"/>
    <w:uiPriority w:val="99"/>
    <w:qFormat/>
    <w:rsid w:val="006127F1"/>
  </w:style>
  <w:style w:type="character" w:customStyle="1" w:styleId="WW8Num13z7">
    <w:name w:val="WW8Num13z7"/>
    <w:uiPriority w:val="99"/>
    <w:qFormat/>
    <w:rsid w:val="006127F1"/>
  </w:style>
  <w:style w:type="character" w:customStyle="1" w:styleId="WW8Num13z8">
    <w:name w:val="WW8Num13z8"/>
    <w:uiPriority w:val="99"/>
    <w:qFormat/>
    <w:rsid w:val="006127F1"/>
  </w:style>
  <w:style w:type="character" w:customStyle="1" w:styleId="WW8Num14z1">
    <w:name w:val="WW8Num14z1"/>
    <w:uiPriority w:val="99"/>
    <w:qFormat/>
    <w:rsid w:val="006127F1"/>
  </w:style>
  <w:style w:type="character" w:customStyle="1" w:styleId="WW8Num14z2">
    <w:name w:val="WW8Num14z2"/>
    <w:uiPriority w:val="99"/>
    <w:qFormat/>
    <w:rsid w:val="006127F1"/>
  </w:style>
  <w:style w:type="character" w:customStyle="1" w:styleId="WW8Num14z3">
    <w:name w:val="WW8Num14z3"/>
    <w:uiPriority w:val="99"/>
    <w:qFormat/>
    <w:rsid w:val="006127F1"/>
  </w:style>
  <w:style w:type="character" w:customStyle="1" w:styleId="WW8Num14z4">
    <w:name w:val="WW8Num14z4"/>
    <w:uiPriority w:val="99"/>
    <w:qFormat/>
    <w:rsid w:val="006127F1"/>
  </w:style>
  <w:style w:type="character" w:customStyle="1" w:styleId="WW8Num14z5">
    <w:name w:val="WW8Num14z5"/>
    <w:uiPriority w:val="99"/>
    <w:qFormat/>
    <w:rsid w:val="006127F1"/>
  </w:style>
  <w:style w:type="character" w:customStyle="1" w:styleId="WW8Num14z6">
    <w:name w:val="WW8Num14z6"/>
    <w:uiPriority w:val="99"/>
    <w:qFormat/>
    <w:rsid w:val="006127F1"/>
  </w:style>
  <w:style w:type="character" w:customStyle="1" w:styleId="WW8Num14z7">
    <w:name w:val="WW8Num14z7"/>
    <w:uiPriority w:val="99"/>
    <w:qFormat/>
    <w:rsid w:val="006127F1"/>
  </w:style>
  <w:style w:type="character" w:customStyle="1" w:styleId="WW8Num14z8">
    <w:name w:val="WW8Num14z8"/>
    <w:uiPriority w:val="99"/>
    <w:qFormat/>
    <w:rsid w:val="006127F1"/>
  </w:style>
  <w:style w:type="character" w:customStyle="1" w:styleId="WW8Num15z1">
    <w:name w:val="WW8Num15z1"/>
    <w:uiPriority w:val="99"/>
    <w:qFormat/>
    <w:rsid w:val="006127F1"/>
  </w:style>
  <w:style w:type="character" w:customStyle="1" w:styleId="WW8Num15z2">
    <w:name w:val="WW8Num15z2"/>
    <w:uiPriority w:val="99"/>
    <w:qFormat/>
    <w:rsid w:val="006127F1"/>
  </w:style>
  <w:style w:type="character" w:customStyle="1" w:styleId="WW8Num15z3">
    <w:name w:val="WW8Num15z3"/>
    <w:uiPriority w:val="99"/>
    <w:qFormat/>
    <w:rsid w:val="006127F1"/>
  </w:style>
  <w:style w:type="character" w:customStyle="1" w:styleId="WW8Num15z4">
    <w:name w:val="WW8Num15z4"/>
    <w:uiPriority w:val="99"/>
    <w:qFormat/>
    <w:rsid w:val="006127F1"/>
  </w:style>
  <w:style w:type="character" w:customStyle="1" w:styleId="WW8Num15z5">
    <w:name w:val="WW8Num15z5"/>
    <w:uiPriority w:val="99"/>
    <w:qFormat/>
    <w:rsid w:val="006127F1"/>
  </w:style>
  <w:style w:type="character" w:customStyle="1" w:styleId="WW8Num15z6">
    <w:name w:val="WW8Num15z6"/>
    <w:uiPriority w:val="99"/>
    <w:qFormat/>
    <w:rsid w:val="006127F1"/>
  </w:style>
  <w:style w:type="character" w:customStyle="1" w:styleId="WW8Num15z7">
    <w:name w:val="WW8Num15z7"/>
    <w:uiPriority w:val="99"/>
    <w:qFormat/>
    <w:rsid w:val="006127F1"/>
  </w:style>
  <w:style w:type="character" w:customStyle="1" w:styleId="WW8Num15z8">
    <w:name w:val="WW8Num15z8"/>
    <w:uiPriority w:val="99"/>
    <w:qFormat/>
    <w:rsid w:val="006127F1"/>
  </w:style>
  <w:style w:type="character" w:customStyle="1" w:styleId="WW8Num16z1">
    <w:name w:val="WW8Num16z1"/>
    <w:uiPriority w:val="99"/>
    <w:qFormat/>
    <w:rsid w:val="006127F1"/>
  </w:style>
  <w:style w:type="character" w:customStyle="1" w:styleId="WW8Num16z2">
    <w:name w:val="WW8Num16z2"/>
    <w:uiPriority w:val="99"/>
    <w:qFormat/>
    <w:rsid w:val="006127F1"/>
  </w:style>
  <w:style w:type="character" w:customStyle="1" w:styleId="WW8Num16z3">
    <w:name w:val="WW8Num16z3"/>
    <w:uiPriority w:val="99"/>
    <w:qFormat/>
    <w:rsid w:val="006127F1"/>
  </w:style>
  <w:style w:type="character" w:customStyle="1" w:styleId="WW8Num16z4">
    <w:name w:val="WW8Num16z4"/>
    <w:uiPriority w:val="99"/>
    <w:qFormat/>
    <w:rsid w:val="006127F1"/>
  </w:style>
  <w:style w:type="character" w:customStyle="1" w:styleId="WW8Num16z5">
    <w:name w:val="WW8Num16z5"/>
    <w:uiPriority w:val="99"/>
    <w:qFormat/>
    <w:rsid w:val="006127F1"/>
  </w:style>
  <w:style w:type="character" w:customStyle="1" w:styleId="WW8Num16z6">
    <w:name w:val="WW8Num16z6"/>
    <w:uiPriority w:val="99"/>
    <w:qFormat/>
    <w:rsid w:val="006127F1"/>
  </w:style>
  <w:style w:type="character" w:customStyle="1" w:styleId="WW8Num16z7">
    <w:name w:val="WW8Num16z7"/>
    <w:uiPriority w:val="99"/>
    <w:qFormat/>
    <w:rsid w:val="006127F1"/>
  </w:style>
  <w:style w:type="character" w:customStyle="1" w:styleId="WW8Num16z8">
    <w:name w:val="WW8Num16z8"/>
    <w:uiPriority w:val="99"/>
    <w:qFormat/>
    <w:rsid w:val="006127F1"/>
  </w:style>
  <w:style w:type="character" w:customStyle="1" w:styleId="affffffff1">
    <w:name w:val="Символ нумерации"/>
    <w:uiPriority w:val="99"/>
    <w:qFormat/>
    <w:rsid w:val="006127F1"/>
  </w:style>
  <w:style w:type="paragraph" w:customStyle="1" w:styleId="1ffff3">
    <w:name w:val="Название1"/>
    <w:basedOn w:val="a2"/>
    <w:uiPriority w:val="99"/>
    <w:qFormat/>
    <w:rsid w:val="006127F1"/>
    <w:pPr>
      <w:widowControl/>
      <w:suppressLineNumbers/>
      <w:suppressAutoHyphens/>
      <w:snapToGrid/>
      <w:spacing w:before="120" w:after="120"/>
    </w:pPr>
    <w:rPr>
      <w:rFonts w:eastAsia="Times New Roman" w:cs="Mangal"/>
      <w:i/>
      <w:iCs/>
      <w:szCs w:val="24"/>
      <w:lang w:eastAsia="ar-SA"/>
    </w:rPr>
  </w:style>
  <w:style w:type="paragraph" w:customStyle="1" w:styleId="1ffff4">
    <w:name w:val="Текст примечания1"/>
    <w:basedOn w:val="a2"/>
    <w:uiPriority w:val="99"/>
    <w:qFormat/>
    <w:rsid w:val="006127F1"/>
    <w:pPr>
      <w:widowControl/>
      <w:suppressAutoHyphens/>
      <w:snapToGrid/>
      <w:spacing w:before="0" w:after="0"/>
    </w:pPr>
    <w:rPr>
      <w:rFonts w:eastAsia="Times New Roman"/>
      <w:sz w:val="20"/>
      <w:lang w:eastAsia="ar-SA"/>
    </w:rPr>
  </w:style>
  <w:style w:type="paragraph" w:customStyle="1" w:styleId="1ffff5">
    <w:name w:val="Нумерованный список1"/>
    <w:basedOn w:val="a2"/>
    <w:uiPriority w:val="99"/>
    <w:qFormat/>
    <w:rsid w:val="006127F1"/>
    <w:pPr>
      <w:widowControl/>
      <w:tabs>
        <w:tab w:val="left" w:pos="720"/>
      </w:tabs>
      <w:suppressAutoHyphens/>
      <w:snapToGrid/>
      <w:spacing w:before="0" w:after="0"/>
      <w:ind w:left="720" w:hanging="360"/>
    </w:pPr>
    <w:rPr>
      <w:rFonts w:eastAsia="Times New Roman"/>
      <w:szCs w:val="24"/>
      <w:lang w:eastAsia="ar-SA"/>
    </w:rPr>
  </w:style>
  <w:style w:type="paragraph" w:customStyle="1" w:styleId="21d">
    <w:name w:val="Маркированный список 21"/>
    <w:basedOn w:val="a2"/>
    <w:uiPriority w:val="99"/>
    <w:qFormat/>
    <w:rsid w:val="006127F1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ar-SA"/>
    </w:rPr>
  </w:style>
  <w:style w:type="paragraph" w:customStyle="1" w:styleId="1ffff6">
    <w:name w:val="Название объекта1"/>
    <w:basedOn w:val="a2"/>
    <w:next w:val="a2"/>
    <w:uiPriority w:val="99"/>
    <w:qFormat/>
    <w:rsid w:val="006127F1"/>
    <w:pPr>
      <w:widowControl/>
      <w:suppressAutoHyphens/>
      <w:snapToGrid/>
      <w:spacing w:before="0" w:after="0"/>
    </w:pPr>
    <w:rPr>
      <w:rFonts w:eastAsia="Times New Roman"/>
      <w:b/>
      <w:bCs/>
      <w:color w:val="4F81BD"/>
      <w:sz w:val="18"/>
      <w:szCs w:val="18"/>
      <w:lang w:eastAsia="ar-SA"/>
    </w:rPr>
  </w:style>
  <w:style w:type="paragraph" w:customStyle="1" w:styleId="21e">
    <w:name w:val="Список 21"/>
    <w:basedOn w:val="a2"/>
    <w:uiPriority w:val="99"/>
    <w:qFormat/>
    <w:rsid w:val="006127F1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ar-SA"/>
    </w:rPr>
  </w:style>
  <w:style w:type="paragraph" w:customStyle="1" w:styleId="413">
    <w:name w:val="Список 41"/>
    <w:basedOn w:val="a2"/>
    <w:uiPriority w:val="99"/>
    <w:qFormat/>
    <w:rsid w:val="006127F1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ar-SA"/>
    </w:rPr>
  </w:style>
  <w:style w:type="character" w:customStyle="1" w:styleId="z-11">
    <w:name w:val="z-Начало формы Знак1"/>
    <w:uiPriority w:val="99"/>
    <w:qFormat/>
    <w:rsid w:val="006127F1"/>
    <w:rPr>
      <w:rFonts w:ascii="Arial" w:hAnsi="Arial"/>
      <w:vanish/>
      <w:sz w:val="16"/>
    </w:rPr>
  </w:style>
  <w:style w:type="paragraph" w:customStyle="1" w:styleId="0">
    <w:name w:val="Стиль По левому краю Первая строка:  0 см"/>
    <w:basedOn w:val="a2"/>
    <w:uiPriority w:val="99"/>
    <w:qFormat/>
    <w:rsid w:val="006127F1"/>
    <w:pPr>
      <w:widowControl/>
      <w:snapToGrid/>
      <w:spacing w:before="0" w:after="0"/>
      <w:contextualSpacing/>
    </w:pPr>
    <w:rPr>
      <w:rFonts w:eastAsia="Times New Roman"/>
      <w:sz w:val="28"/>
      <w:lang w:eastAsia="en-US"/>
    </w:rPr>
  </w:style>
  <w:style w:type="character" w:customStyle="1" w:styleId="431">
    <w:name w:val="Знак Знак431"/>
    <w:uiPriority w:val="99"/>
    <w:qFormat/>
    <w:locked/>
    <w:rsid w:val="006127F1"/>
    <w:rPr>
      <w:sz w:val="24"/>
    </w:rPr>
  </w:style>
  <w:style w:type="character" w:customStyle="1" w:styleId="501">
    <w:name w:val="Знак Знак501"/>
    <w:uiPriority w:val="99"/>
    <w:qFormat/>
    <w:locked/>
    <w:rsid w:val="006127F1"/>
    <w:rPr>
      <w:b/>
      <w:sz w:val="28"/>
      <w:lang w:val="ru-RU" w:eastAsia="ru-RU"/>
    </w:rPr>
  </w:style>
  <w:style w:type="character" w:customStyle="1" w:styleId="5111">
    <w:name w:val="Знак Знак511"/>
    <w:uiPriority w:val="99"/>
    <w:qFormat/>
    <w:locked/>
    <w:rsid w:val="006127F1"/>
    <w:rPr>
      <w:b/>
      <w:sz w:val="27"/>
      <w:lang w:val="ru-RU" w:eastAsia="ru-RU"/>
    </w:rPr>
  </w:style>
  <w:style w:type="character" w:customStyle="1" w:styleId="421">
    <w:name w:val="Знак Знак421"/>
    <w:uiPriority w:val="99"/>
    <w:qFormat/>
    <w:locked/>
    <w:rsid w:val="006127F1"/>
    <w:rPr>
      <w:color w:val="000000"/>
      <w:sz w:val="24"/>
      <w:lang w:val="ru-RU" w:eastAsia="ru-RU"/>
    </w:rPr>
  </w:style>
  <w:style w:type="character" w:customStyle="1" w:styleId="441">
    <w:name w:val="Знак Знак441"/>
    <w:uiPriority w:val="99"/>
    <w:qFormat/>
    <w:rsid w:val="006127F1"/>
    <w:rPr>
      <w:sz w:val="24"/>
      <w:lang w:val="ru-RU" w:eastAsia="ru-RU"/>
    </w:rPr>
  </w:style>
  <w:style w:type="character" w:customStyle="1" w:styleId="521">
    <w:name w:val="Знак Знак521"/>
    <w:uiPriority w:val="99"/>
    <w:qFormat/>
    <w:rsid w:val="006127F1"/>
    <w:rPr>
      <w:rFonts w:ascii="Arial" w:hAnsi="Arial"/>
      <w:b/>
      <w:i/>
      <w:sz w:val="28"/>
    </w:rPr>
  </w:style>
  <w:style w:type="paragraph" w:customStyle="1" w:styleId="p32">
    <w:name w:val="p32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7">
    <w:name w:val="p17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6">
    <w:name w:val="p26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00">
    <w:name w:val="s10"/>
    <w:basedOn w:val="a3"/>
    <w:uiPriority w:val="99"/>
    <w:qFormat/>
    <w:rsid w:val="006127F1"/>
    <w:rPr>
      <w:rFonts w:cs="Times New Roman"/>
    </w:rPr>
  </w:style>
  <w:style w:type="character" w:customStyle="1" w:styleId="Heading12">
    <w:name w:val="Heading 12 Знак Знак"/>
    <w:uiPriority w:val="99"/>
    <w:qFormat/>
    <w:rsid w:val="006127F1"/>
    <w:rPr>
      <w:rFonts w:ascii="Courier New" w:hAnsi="Courier New"/>
    </w:rPr>
  </w:style>
  <w:style w:type="character" w:customStyle="1" w:styleId="afffff1">
    <w:name w:val="Обычный текст Знак"/>
    <w:link w:val="afffff0"/>
    <w:uiPriority w:val="99"/>
    <w:qFormat/>
    <w:locked/>
    <w:rsid w:val="006127F1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67">
    <w:name w:val="Знак Знак67"/>
    <w:uiPriority w:val="99"/>
    <w:qFormat/>
    <w:rsid w:val="006127F1"/>
    <w:rPr>
      <w:rFonts w:ascii="Arial" w:hAnsi="Arial"/>
      <w:b/>
      <w:sz w:val="26"/>
    </w:rPr>
  </w:style>
  <w:style w:type="character" w:customStyle="1" w:styleId="66">
    <w:name w:val="Знак Знак66"/>
    <w:uiPriority w:val="99"/>
    <w:qFormat/>
    <w:rsid w:val="006127F1"/>
    <w:rPr>
      <w:b/>
      <w:sz w:val="28"/>
    </w:rPr>
  </w:style>
  <w:style w:type="character" w:customStyle="1" w:styleId="11f4">
    <w:name w:val="Текст сноски Знак Знак Знак11"/>
    <w:uiPriority w:val="99"/>
    <w:qFormat/>
    <w:rsid w:val="006127F1"/>
    <w:rPr>
      <w:lang w:eastAsia="en-US"/>
    </w:rPr>
  </w:style>
  <w:style w:type="character" w:customStyle="1" w:styleId="225">
    <w:name w:val="Заголовок 2 Знак2"/>
    <w:uiPriority w:val="99"/>
    <w:qFormat/>
    <w:rsid w:val="006127F1"/>
    <w:rPr>
      <w:rFonts w:ascii="Arial" w:hAnsi="Arial"/>
      <w:b/>
      <w:i/>
      <w:sz w:val="28"/>
    </w:rPr>
  </w:style>
  <w:style w:type="paragraph" w:customStyle="1" w:styleId="1ffff7">
    <w:name w:val="Знак Знак Знак Знак Знак Знак1"/>
    <w:basedOn w:val="a2"/>
    <w:uiPriority w:val="99"/>
    <w:qFormat/>
    <w:rsid w:val="006127F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ffff2">
    <w:name w:val="Основной текст Знак Знак Знак Знак"/>
    <w:uiPriority w:val="99"/>
    <w:locked/>
    <w:rsid w:val="006127F1"/>
    <w:rPr>
      <w:sz w:val="24"/>
    </w:rPr>
  </w:style>
  <w:style w:type="paragraph" w:customStyle="1" w:styleId="paragraf2">
    <w:name w:val="paragraf2"/>
    <w:basedOn w:val="a2"/>
    <w:uiPriority w:val="99"/>
    <w:qFormat/>
    <w:rsid w:val="006127F1"/>
    <w:pPr>
      <w:snapToGrid/>
      <w:spacing w:before="72" w:after="0"/>
      <w:ind w:left="510"/>
      <w:jc w:val="both"/>
    </w:pPr>
    <w:rPr>
      <w:rFonts w:ascii="Antiqua" w:eastAsia="Times New Roman" w:hAnsi="Antiqua"/>
      <w:sz w:val="28"/>
      <w:lang w:val="en-GB"/>
    </w:rPr>
  </w:style>
  <w:style w:type="paragraph" w:customStyle="1" w:styleId="2ff5">
    <w:name w:val="Загол. 2 ур."/>
    <w:basedOn w:val="a2"/>
    <w:uiPriority w:val="99"/>
    <w:qFormat/>
    <w:rsid w:val="006127F1"/>
    <w:pPr>
      <w:keepNext/>
      <w:autoSpaceDE w:val="0"/>
      <w:autoSpaceDN w:val="0"/>
      <w:adjustRightInd w:val="0"/>
      <w:snapToGrid/>
      <w:spacing w:before="221" w:after="221" w:line="220" w:lineRule="atLeast"/>
      <w:jc w:val="center"/>
    </w:pPr>
    <w:rPr>
      <w:rFonts w:ascii="PragmaticaCTT" w:eastAsia="Times New Roman" w:hAnsi="PragmaticaCTT"/>
      <w:b/>
      <w:bCs/>
      <w:sz w:val="22"/>
      <w:szCs w:val="22"/>
    </w:rPr>
  </w:style>
  <w:style w:type="paragraph" w:customStyle="1" w:styleId="Mycell">
    <w:name w:val="My cell"/>
    <w:basedOn w:val="a2"/>
    <w:uiPriority w:val="99"/>
    <w:qFormat/>
    <w:rsid w:val="006127F1"/>
    <w:pPr>
      <w:snapToGrid/>
      <w:spacing w:before="0" w:after="0"/>
      <w:jc w:val="both"/>
    </w:pPr>
    <w:rPr>
      <w:rFonts w:ascii="Antiqua" w:eastAsia="Times New Roman" w:hAnsi="Antiqua"/>
      <w:lang w:val="en-GB"/>
    </w:rPr>
  </w:style>
  <w:style w:type="paragraph" w:customStyle="1" w:styleId="Style49">
    <w:name w:val="Style49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 w:line="480" w:lineRule="exact"/>
      <w:ind w:firstLine="240"/>
      <w:jc w:val="both"/>
    </w:pPr>
    <w:rPr>
      <w:rFonts w:eastAsia="Times New Roman"/>
      <w:szCs w:val="24"/>
    </w:rPr>
  </w:style>
  <w:style w:type="character" w:customStyle="1" w:styleId="EndnoteTextChar">
    <w:name w:val="Endnote Text Char"/>
    <w:basedOn w:val="a3"/>
    <w:uiPriority w:val="99"/>
    <w:qFormat/>
    <w:locked/>
    <w:rsid w:val="006127F1"/>
    <w:rPr>
      <w:rFonts w:cs="Times New Roman"/>
      <w:color w:val="000000"/>
      <w:sz w:val="24"/>
    </w:rPr>
  </w:style>
  <w:style w:type="paragraph" w:customStyle="1" w:styleId="TablLeft">
    <w:name w:val="Tabl Left"/>
    <w:basedOn w:val="a2"/>
    <w:uiPriority w:val="99"/>
    <w:qFormat/>
    <w:rsid w:val="006127F1"/>
    <w:pPr>
      <w:widowControl/>
      <w:overflowPunct w:val="0"/>
      <w:autoSpaceDE w:val="0"/>
      <w:autoSpaceDN w:val="0"/>
      <w:adjustRightInd w:val="0"/>
      <w:snapToGrid/>
      <w:spacing w:before="0" w:after="0"/>
      <w:textAlignment w:val="baseline"/>
    </w:pPr>
    <w:rPr>
      <w:rFonts w:eastAsia="Times New Roman"/>
      <w:sz w:val="28"/>
    </w:rPr>
  </w:style>
  <w:style w:type="paragraph" w:customStyle="1" w:styleId="1ffff8">
    <w:name w:val="Заголовок 1+"/>
    <w:basedOn w:val="10"/>
    <w:uiPriority w:val="99"/>
    <w:qFormat/>
    <w:rsid w:val="006127F1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right"/>
    </w:pPr>
    <w:rPr>
      <w:rFonts w:ascii="Times New Roman" w:eastAsia="SimSun" w:hAnsi="Times New Roman"/>
      <w:bCs/>
      <w:sz w:val="24"/>
      <w:szCs w:val="24"/>
    </w:rPr>
  </w:style>
  <w:style w:type="paragraph" w:customStyle="1" w:styleId="2120">
    <w:name w:val="Стиль Заголовок 2 + 12 пт По левому краю"/>
    <w:basedOn w:val="20"/>
    <w:uiPriority w:val="99"/>
    <w:qFormat/>
    <w:rsid w:val="006127F1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i/>
      <w:color w:val="000000"/>
      <w:sz w:val="24"/>
      <w:lang w:eastAsia="en-US"/>
    </w:rPr>
  </w:style>
  <w:style w:type="paragraph" w:customStyle="1" w:styleId="1085">
    <w:name w:val="Стиль Заголовок 1 + По ширине Справа:  085 см"/>
    <w:basedOn w:val="10"/>
    <w:uiPriority w:val="99"/>
    <w:qFormat/>
    <w:rsid w:val="006127F1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right="482" w:firstLine="454"/>
    </w:pPr>
    <w:rPr>
      <w:rFonts w:ascii="Times New Roman" w:hAnsi="Times New Roman"/>
      <w:bCs/>
      <w:sz w:val="24"/>
    </w:rPr>
  </w:style>
  <w:style w:type="paragraph" w:customStyle="1" w:styleId="10851">
    <w:name w:val="Стиль Заголовок 1 + По ширине Справа:  085 см1"/>
    <w:basedOn w:val="10"/>
    <w:uiPriority w:val="99"/>
    <w:qFormat/>
    <w:rsid w:val="006127F1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sz w:val="24"/>
    </w:rPr>
  </w:style>
  <w:style w:type="paragraph" w:customStyle="1" w:styleId="Iauiue0">
    <w:name w:val="Iau.iue"/>
    <w:basedOn w:val="Default"/>
    <w:next w:val="Default"/>
    <w:uiPriority w:val="99"/>
    <w:qFormat/>
    <w:rsid w:val="006127F1"/>
    <w:rPr>
      <w:color w:val="auto"/>
    </w:rPr>
  </w:style>
  <w:style w:type="paragraph" w:customStyle="1" w:styleId="Caaieiaie2">
    <w:name w:val="Caaieiaie 2"/>
    <w:basedOn w:val="Default"/>
    <w:next w:val="Default"/>
    <w:uiPriority w:val="99"/>
    <w:qFormat/>
    <w:rsid w:val="006127F1"/>
    <w:rPr>
      <w:color w:val="auto"/>
    </w:rPr>
  </w:style>
  <w:style w:type="paragraph" w:customStyle="1" w:styleId="affffffff3">
    <w:name w:val="Обычный.Нормальный"/>
    <w:uiPriority w:val="99"/>
    <w:qFormat/>
    <w:rsid w:val="00612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f5">
    <w:name w:val="1 Заголовок 1 Знак"/>
    <w:link w:val="11f6"/>
    <w:uiPriority w:val="99"/>
    <w:qFormat/>
    <w:locked/>
    <w:rsid w:val="006127F1"/>
    <w:rPr>
      <w:rFonts w:ascii="Arial" w:hAnsi="Arial"/>
      <w:b/>
      <w:sz w:val="32"/>
    </w:rPr>
  </w:style>
  <w:style w:type="paragraph" w:customStyle="1" w:styleId="11f6">
    <w:name w:val="1 Заголовок 1"/>
    <w:basedOn w:val="a2"/>
    <w:link w:val="11f5"/>
    <w:uiPriority w:val="99"/>
    <w:qFormat/>
    <w:rsid w:val="006127F1"/>
    <w:pPr>
      <w:widowControl/>
      <w:snapToGrid/>
      <w:spacing w:before="240" w:after="60"/>
    </w:pPr>
    <w:rPr>
      <w:rFonts w:ascii="Arial" w:eastAsiaTheme="minorHAnsi" w:hAnsi="Arial" w:cstheme="minorBidi"/>
      <w:b/>
      <w:sz w:val="32"/>
      <w:szCs w:val="22"/>
      <w:lang w:eastAsia="en-US"/>
    </w:rPr>
  </w:style>
  <w:style w:type="character" w:customStyle="1" w:styleId="3c">
    <w:name w:val="Стиль3 Знак"/>
    <w:link w:val="3b"/>
    <w:uiPriority w:val="99"/>
    <w:qFormat/>
    <w:locked/>
    <w:rsid w:val="006127F1"/>
    <w:rPr>
      <w:rFonts w:ascii="Arial" w:eastAsia="Calibri" w:hAnsi="Arial" w:cs="Times New Roman"/>
      <w:color w:val="622423"/>
      <w:sz w:val="32"/>
      <w:szCs w:val="20"/>
      <w:shd w:val="clear" w:color="auto" w:fill="F2DBDB"/>
      <w:lang w:eastAsia="ru-RU"/>
    </w:rPr>
  </w:style>
  <w:style w:type="character" w:customStyle="1" w:styleId="FontStyle528">
    <w:name w:val="Font Style528"/>
    <w:uiPriority w:val="99"/>
    <w:qFormat/>
    <w:rsid w:val="006127F1"/>
    <w:rPr>
      <w:rFonts w:ascii="Times New Roman" w:hAnsi="Times New Roman"/>
      <w:b/>
      <w:i/>
      <w:sz w:val="16"/>
    </w:rPr>
  </w:style>
  <w:style w:type="character" w:customStyle="1" w:styleId="FontStyle514">
    <w:name w:val="Font Style514"/>
    <w:uiPriority w:val="99"/>
    <w:qFormat/>
    <w:rsid w:val="006127F1"/>
    <w:rPr>
      <w:rFonts w:ascii="Times New Roman" w:hAnsi="Times New Roman"/>
      <w:sz w:val="20"/>
    </w:rPr>
  </w:style>
  <w:style w:type="paragraph" w:customStyle="1" w:styleId="Style46">
    <w:name w:val="Style46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 w:line="240" w:lineRule="exact"/>
      <w:ind w:hanging="106"/>
    </w:pPr>
    <w:rPr>
      <w:rFonts w:eastAsia="Times New Roman"/>
      <w:szCs w:val="24"/>
    </w:rPr>
  </w:style>
  <w:style w:type="paragraph" w:customStyle="1" w:styleId="Style61">
    <w:name w:val="Style61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 w:line="242" w:lineRule="exact"/>
      <w:ind w:hanging="446"/>
    </w:pPr>
    <w:rPr>
      <w:rFonts w:eastAsia="Times New Roman"/>
      <w:szCs w:val="24"/>
    </w:rPr>
  </w:style>
  <w:style w:type="character" w:customStyle="1" w:styleId="FontStyle511">
    <w:name w:val="Font Style511"/>
    <w:uiPriority w:val="99"/>
    <w:qFormat/>
    <w:rsid w:val="006127F1"/>
    <w:rPr>
      <w:rFonts w:ascii="Times New Roman" w:hAnsi="Times New Roman"/>
      <w:i/>
      <w:sz w:val="20"/>
    </w:rPr>
  </w:style>
  <w:style w:type="paragraph" w:customStyle="1" w:styleId="FR21">
    <w:name w:val="[О] FR2"/>
    <w:uiPriority w:val="99"/>
    <w:qFormat/>
    <w:rsid w:val="006127F1"/>
    <w:pPr>
      <w:tabs>
        <w:tab w:val="right" w:leader="dot" w:pos="7002"/>
      </w:tabs>
      <w:autoSpaceDE w:val="0"/>
      <w:autoSpaceDN w:val="0"/>
      <w:adjustRightInd w:val="0"/>
      <w:spacing w:after="0" w:line="240" w:lineRule="auto"/>
      <w:ind w:left="283" w:hanging="283"/>
    </w:pPr>
    <w:rPr>
      <w:rFonts w:ascii="PragmaticaCTT" w:eastAsia="Times New Roman" w:hAnsi="PragmaticaCTT" w:cs="PragmaticaCTT"/>
      <w:b/>
      <w:bCs/>
      <w:lang w:eastAsia="ru-RU"/>
    </w:rPr>
  </w:style>
  <w:style w:type="paragraph" w:customStyle="1" w:styleId="e">
    <w:name w:val="Основн*e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/>
      <w:sz w:val="28"/>
      <w:szCs w:val="28"/>
    </w:rPr>
  </w:style>
  <w:style w:type="character" w:customStyle="1" w:styleId="keyword1">
    <w:name w:val="keyword1"/>
    <w:uiPriority w:val="99"/>
    <w:qFormat/>
    <w:rsid w:val="006127F1"/>
    <w:rPr>
      <w:i/>
    </w:rPr>
  </w:style>
  <w:style w:type="character" w:customStyle="1" w:styleId="font2">
    <w:name w:val="font2"/>
    <w:uiPriority w:val="99"/>
    <w:qFormat/>
    <w:rsid w:val="006127F1"/>
  </w:style>
  <w:style w:type="character" w:customStyle="1" w:styleId="keyworddef1">
    <w:name w:val="keyword_def1"/>
    <w:uiPriority w:val="99"/>
    <w:qFormat/>
    <w:rsid w:val="006127F1"/>
    <w:rPr>
      <w:b/>
      <w:i/>
    </w:rPr>
  </w:style>
  <w:style w:type="character" w:customStyle="1" w:styleId="affffffff4">
    <w:name w:val="Выделение в тексте документа"/>
    <w:uiPriority w:val="99"/>
    <w:qFormat/>
    <w:rsid w:val="006127F1"/>
    <w:rPr>
      <w:b/>
    </w:rPr>
  </w:style>
  <w:style w:type="paragraph" w:customStyle="1" w:styleId="affffffff5">
    <w:name w:val="Текст документа"/>
    <w:basedOn w:val="a2"/>
    <w:uiPriority w:val="99"/>
    <w:qFormat/>
    <w:rsid w:val="006127F1"/>
    <w:pPr>
      <w:widowControl/>
      <w:snapToGrid/>
      <w:spacing w:before="0" w:after="0"/>
      <w:ind w:firstLine="709"/>
      <w:jc w:val="both"/>
    </w:pPr>
    <w:rPr>
      <w:rFonts w:eastAsia="Times New Roman"/>
      <w:szCs w:val="24"/>
    </w:rPr>
  </w:style>
  <w:style w:type="character" w:customStyle="1" w:styleId="xmlemitalic1">
    <w:name w:val="xml_em_italic1"/>
    <w:uiPriority w:val="99"/>
    <w:qFormat/>
    <w:rsid w:val="006127F1"/>
    <w:rPr>
      <w:i/>
    </w:rPr>
  </w:style>
  <w:style w:type="paragraph" w:customStyle="1" w:styleId="Style164">
    <w:name w:val="Style164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 w:line="247" w:lineRule="exact"/>
      <w:ind w:firstLine="528"/>
      <w:jc w:val="both"/>
    </w:pPr>
    <w:rPr>
      <w:rFonts w:eastAsia="Times New Roman"/>
      <w:szCs w:val="24"/>
    </w:rPr>
  </w:style>
  <w:style w:type="paragraph" w:customStyle="1" w:styleId="14pt">
    <w:name w:val="Стиль Обычный. + 14 pt"/>
    <w:basedOn w:val="a2"/>
    <w:link w:val="14pt0"/>
    <w:uiPriority w:val="99"/>
    <w:qFormat/>
    <w:rsid w:val="006127F1"/>
    <w:pPr>
      <w:widowControl/>
      <w:shd w:val="clear" w:color="auto" w:fill="FFFFFF"/>
      <w:suppressAutoHyphens/>
      <w:autoSpaceDE w:val="0"/>
      <w:autoSpaceDN w:val="0"/>
      <w:adjustRightInd w:val="0"/>
      <w:snapToGrid/>
      <w:spacing w:before="0" w:after="0" w:line="310" w:lineRule="auto"/>
      <w:ind w:firstLine="454"/>
      <w:jc w:val="both"/>
    </w:pPr>
  </w:style>
  <w:style w:type="character" w:customStyle="1" w:styleId="14pt0">
    <w:name w:val="Стиль Обычный. + 14 pt Знак"/>
    <w:link w:val="14pt"/>
    <w:uiPriority w:val="99"/>
    <w:qFormat/>
    <w:locked/>
    <w:rsid w:val="006127F1"/>
    <w:rPr>
      <w:rFonts w:ascii="Times New Roman" w:eastAsia="Calibri" w:hAnsi="Times New Roman" w:cs="Times New Roman"/>
      <w:sz w:val="24"/>
      <w:szCs w:val="20"/>
      <w:shd w:val="clear" w:color="auto" w:fill="FFFFFF"/>
      <w:lang w:eastAsia="ru-RU"/>
    </w:rPr>
  </w:style>
  <w:style w:type="character" w:customStyle="1" w:styleId="affffffff6">
    <w:name w:val="Текст.Акцентированный"/>
    <w:uiPriority w:val="99"/>
    <w:qFormat/>
    <w:rsid w:val="006127F1"/>
    <w:rPr>
      <w:i/>
    </w:rPr>
  </w:style>
  <w:style w:type="paragraph" w:customStyle="1" w:styleId="68">
    <w:name w:val="Обычный (веб)6"/>
    <w:basedOn w:val="a2"/>
    <w:uiPriority w:val="99"/>
    <w:qFormat/>
    <w:rsid w:val="006127F1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fontstyle27">
    <w:name w:val="fontstyle27"/>
    <w:uiPriority w:val="99"/>
    <w:qFormat/>
    <w:rsid w:val="006127F1"/>
  </w:style>
  <w:style w:type="character" w:customStyle="1" w:styleId="pav31">
    <w:name w:val="pav31"/>
    <w:uiPriority w:val="99"/>
    <w:qFormat/>
    <w:rsid w:val="006127F1"/>
    <w:rPr>
      <w:rFonts w:ascii="Comic Sans MS" w:hAnsi="Comic Sans MS"/>
      <w:color w:val="272652"/>
      <w:sz w:val="12"/>
    </w:rPr>
  </w:style>
  <w:style w:type="paragraph" w:customStyle="1" w:styleId="pri">
    <w:name w:val="pri"/>
    <w:basedOn w:val="a2"/>
    <w:uiPriority w:val="99"/>
    <w:qFormat/>
    <w:rsid w:val="006127F1"/>
    <w:pPr>
      <w:widowControl/>
      <w:snapToGrid/>
      <w:spacing w:before="60" w:afterAutospacing="1"/>
      <w:ind w:left="100" w:right="100"/>
    </w:pPr>
    <w:rPr>
      <w:rFonts w:ascii="Comic Sans MS" w:eastAsia="Times New Roman" w:hAnsi="Comic Sans MS"/>
      <w:i/>
      <w:iCs/>
      <w:color w:val="111565"/>
      <w:sz w:val="18"/>
      <w:szCs w:val="18"/>
    </w:rPr>
  </w:style>
  <w:style w:type="character" w:customStyle="1" w:styleId="WW8Num3z1">
    <w:name w:val="WW8Num3z1"/>
    <w:uiPriority w:val="99"/>
    <w:qFormat/>
    <w:rsid w:val="006127F1"/>
    <w:rPr>
      <w:rFonts w:ascii="Times New Roman" w:hAnsi="Times New Roman"/>
    </w:rPr>
  </w:style>
  <w:style w:type="character" w:customStyle="1" w:styleId="WW8Num17z1">
    <w:name w:val="WW8Num17z1"/>
    <w:uiPriority w:val="99"/>
    <w:qFormat/>
    <w:rsid w:val="006127F1"/>
    <w:rPr>
      <w:rFonts w:ascii="Times New Roman" w:hAnsi="Times New Roman"/>
    </w:rPr>
  </w:style>
  <w:style w:type="character" w:customStyle="1" w:styleId="MTEquationSection">
    <w:name w:val="MTEquationSection"/>
    <w:uiPriority w:val="99"/>
    <w:qFormat/>
    <w:rsid w:val="006127F1"/>
    <w:rPr>
      <w:vanish/>
      <w:color w:val="FF0000"/>
      <w:lang w:val="en-US"/>
    </w:rPr>
  </w:style>
  <w:style w:type="character" w:customStyle="1" w:styleId="texample1">
    <w:name w:val="texample1"/>
    <w:uiPriority w:val="99"/>
    <w:qFormat/>
    <w:rsid w:val="006127F1"/>
    <w:rPr>
      <w:rFonts w:ascii="Courier New" w:hAnsi="Courier New"/>
      <w:color w:val="8B0000"/>
    </w:rPr>
  </w:style>
  <w:style w:type="character" w:customStyle="1" w:styleId="FontStyle28">
    <w:name w:val="Font Style28"/>
    <w:uiPriority w:val="99"/>
    <w:qFormat/>
    <w:rsid w:val="006127F1"/>
    <w:rPr>
      <w:rFonts w:ascii="Times New Roman" w:hAnsi="Times New Roman"/>
      <w:i/>
      <w:sz w:val="18"/>
    </w:rPr>
  </w:style>
  <w:style w:type="character" w:customStyle="1" w:styleId="FontStyle20">
    <w:name w:val="Font Style20"/>
    <w:uiPriority w:val="99"/>
    <w:qFormat/>
    <w:rsid w:val="006127F1"/>
    <w:rPr>
      <w:rFonts w:ascii="Book Antiqua" w:hAnsi="Book Antiqua"/>
      <w:sz w:val="18"/>
    </w:rPr>
  </w:style>
  <w:style w:type="character" w:customStyle="1" w:styleId="FontStyle140">
    <w:name w:val="Font Style14"/>
    <w:uiPriority w:val="99"/>
    <w:qFormat/>
    <w:rsid w:val="006127F1"/>
    <w:rPr>
      <w:rFonts w:ascii="Franklin Gothic Book" w:hAnsi="Franklin Gothic Book"/>
      <w:b/>
      <w:sz w:val="30"/>
    </w:rPr>
  </w:style>
  <w:style w:type="character" w:customStyle="1" w:styleId="FontStyle13">
    <w:name w:val="Font Style13"/>
    <w:uiPriority w:val="99"/>
    <w:qFormat/>
    <w:rsid w:val="006127F1"/>
    <w:rPr>
      <w:rFonts w:ascii="Arial" w:hAnsi="Arial"/>
      <w:b/>
      <w:sz w:val="14"/>
    </w:rPr>
  </w:style>
  <w:style w:type="paragraph" w:customStyle="1" w:styleId="3f7">
    <w:name w:val="Загол. 3 ур."/>
    <w:uiPriority w:val="99"/>
    <w:qFormat/>
    <w:rsid w:val="006127F1"/>
    <w:pPr>
      <w:keepNext/>
      <w:keepLines/>
      <w:autoSpaceDE w:val="0"/>
      <w:autoSpaceDN w:val="0"/>
      <w:adjustRightInd w:val="0"/>
      <w:spacing w:before="221" w:after="221" w:line="220" w:lineRule="atLeast"/>
      <w:jc w:val="center"/>
    </w:pPr>
    <w:rPr>
      <w:rFonts w:ascii="PragmaticaCTT" w:eastAsia="Times New Roman" w:hAnsi="PragmaticaCTT" w:cs="PragmaticaCTT"/>
      <w:b/>
      <w:bCs/>
      <w:color w:val="000000"/>
      <w:sz w:val="20"/>
      <w:szCs w:val="20"/>
      <w:lang w:eastAsia="ru-RU"/>
    </w:rPr>
  </w:style>
  <w:style w:type="paragraph" w:customStyle="1" w:styleId="affffffff7">
    <w:name w:val="Обычный. Знак Знак"/>
    <w:basedOn w:val="a2"/>
    <w:uiPriority w:val="99"/>
    <w:qFormat/>
    <w:rsid w:val="006127F1"/>
    <w:pPr>
      <w:shd w:val="clear" w:color="auto" w:fill="FFFFFF"/>
      <w:tabs>
        <w:tab w:val="left" w:pos="567"/>
      </w:tabs>
      <w:autoSpaceDE w:val="0"/>
      <w:autoSpaceDN w:val="0"/>
      <w:adjustRightInd w:val="0"/>
      <w:snapToGrid/>
      <w:spacing w:before="0" w:after="0" w:line="384" w:lineRule="auto"/>
      <w:ind w:left="737" w:hanging="283"/>
      <w:jc w:val="both"/>
    </w:pPr>
    <w:rPr>
      <w:rFonts w:eastAsia="Times New Roman"/>
      <w:sz w:val="20"/>
    </w:rPr>
  </w:style>
  <w:style w:type="character" w:customStyle="1" w:styleId="fontstyle15">
    <w:name w:val="fontstyle15"/>
    <w:uiPriority w:val="99"/>
    <w:qFormat/>
    <w:rsid w:val="006127F1"/>
  </w:style>
  <w:style w:type="character" w:customStyle="1" w:styleId="fontstyle160">
    <w:name w:val="fontstyle16"/>
    <w:uiPriority w:val="99"/>
    <w:qFormat/>
    <w:rsid w:val="006127F1"/>
  </w:style>
  <w:style w:type="character" w:customStyle="1" w:styleId="noprint">
    <w:name w:val="noprint"/>
    <w:uiPriority w:val="99"/>
    <w:qFormat/>
    <w:rsid w:val="006127F1"/>
  </w:style>
  <w:style w:type="paragraph" w:customStyle="1" w:styleId="center">
    <w:name w:val="center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2left">
    <w:name w:val="p12_left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00">
    <w:name w:val="a0"/>
    <w:uiPriority w:val="99"/>
    <w:qFormat/>
    <w:rsid w:val="006127F1"/>
  </w:style>
  <w:style w:type="character" w:customStyle="1" w:styleId="Typewriter">
    <w:name w:val="Typewriter"/>
    <w:uiPriority w:val="99"/>
    <w:qFormat/>
    <w:rsid w:val="006127F1"/>
    <w:rPr>
      <w:rFonts w:ascii="Courier New" w:hAnsi="Courier New"/>
      <w:sz w:val="20"/>
    </w:rPr>
  </w:style>
  <w:style w:type="character" w:customStyle="1" w:styleId="keyword">
    <w:name w:val="keyword"/>
    <w:uiPriority w:val="99"/>
    <w:qFormat/>
    <w:rsid w:val="006127F1"/>
  </w:style>
  <w:style w:type="character" w:customStyle="1" w:styleId="texample">
    <w:name w:val="texample"/>
    <w:uiPriority w:val="99"/>
    <w:qFormat/>
    <w:rsid w:val="006127F1"/>
  </w:style>
  <w:style w:type="character" w:customStyle="1" w:styleId="sentence">
    <w:name w:val="sentence"/>
    <w:uiPriority w:val="99"/>
    <w:qFormat/>
    <w:rsid w:val="006127F1"/>
  </w:style>
  <w:style w:type="character" w:customStyle="1" w:styleId="input">
    <w:name w:val="input"/>
    <w:uiPriority w:val="99"/>
    <w:qFormat/>
    <w:rsid w:val="006127F1"/>
  </w:style>
  <w:style w:type="character" w:customStyle="1" w:styleId="xmlemitalic">
    <w:name w:val="xml_em_italic"/>
    <w:uiPriority w:val="99"/>
    <w:qFormat/>
    <w:rsid w:val="006127F1"/>
  </w:style>
  <w:style w:type="character" w:customStyle="1" w:styleId="serp-urlitem">
    <w:name w:val="serp-url__item"/>
    <w:uiPriority w:val="99"/>
    <w:qFormat/>
    <w:rsid w:val="006127F1"/>
  </w:style>
  <w:style w:type="character" w:customStyle="1" w:styleId="1ffff9">
    <w:name w:val="Гиперссылка1"/>
    <w:uiPriority w:val="99"/>
    <w:qFormat/>
    <w:rsid w:val="006127F1"/>
    <w:rPr>
      <w:color w:val="006890"/>
      <w:u w:val="none"/>
    </w:rPr>
  </w:style>
  <w:style w:type="character" w:customStyle="1" w:styleId="1fffe">
    <w:name w:val="ЗАГОЛОВОК 1 Знак"/>
    <w:link w:val="1fffd"/>
    <w:uiPriority w:val="99"/>
    <w:qFormat/>
    <w:locked/>
    <w:rsid w:val="006127F1"/>
    <w:rPr>
      <w:rFonts w:ascii="Times New Roman" w:eastAsia="Calibri" w:hAnsi="Times New Roman" w:cs="Times New Roman"/>
      <w:b/>
      <w:caps/>
      <w:lang w:eastAsia="ru-RU"/>
    </w:rPr>
  </w:style>
  <w:style w:type="paragraph" w:customStyle="1" w:styleId="TableParagraph">
    <w:name w:val="Table Paragraph"/>
    <w:basedOn w:val="a2"/>
    <w:uiPriority w:val="99"/>
    <w:qFormat/>
    <w:rsid w:val="006127F1"/>
    <w:pPr>
      <w:snapToGrid/>
      <w:spacing w:before="0" w:after="0"/>
    </w:pPr>
    <w:rPr>
      <w:rFonts w:ascii="Calibri" w:eastAsia="Times New Roman" w:hAnsi="Calibri"/>
      <w:sz w:val="22"/>
      <w:szCs w:val="22"/>
      <w:lang w:val="en-US" w:eastAsia="en-US"/>
    </w:rPr>
  </w:style>
  <w:style w:type="paragraph" w:customStyle="1" w:styleId="414">
    <w:name w:val="Заголовок 41"/>
    <w:basedOn w:val="1f0"/>
    <w:next w:val="1f0"/>
    <w:uiPriority w:val="99"/>
    <w:qFormat/>
    <w:rsid w:val="006127F1"/>
    <w:pPr>
      <w:keepNext/>
      <w:widowControl/>
      <w:spacing w:line="240" w:lineRule="auto"/>
      <w:ind w:firstLine="0"/>
      <w:jc w:val="left"/>
    </w:pPr>
    <w:rPr>
      <w:sz w:val="24"/>
    </w:rPr>
  </w:style>
  <w:style w:type="paragraph" w:customStyle="1" w:styleId="affffffff8">
    <w:name w:val="Мой стиль"/>
    <w:basedOn w:val="a2"/>
    <w:uiPriority w:val="99"/>
    <w:qFormat/>
    <w:rsid w:val="006127F1"/>
    <w:pPr>
      <w:widowControl/>
      <w:snapToGrid/>
      <w:spacing w:before="0" w:after="0"/>
      <w:ind w:left="284" w:right="567"/>
      <w:jc w:val="center"/>
    </w:pPr>
    <w:rPr>
      <w:rFonts w:ascii="Calibri" w:eastAsia="Times New Roman" w:hAnsi="Calibri" w:cs="Calibri"/>
      <w:b/>
      <w:bCs/>
      <w:sz w:val="28"/>
      <w:szCs w:val="28"/>
    </w:rPr>
  </w:style>
  <w:style w:type="paragraph" w:customStyle="1" w:styleId="base">
    <w:name w:val="base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aintxt">
    <w:name w:val="maintxt"/>
    <w:uiPriority w:val="99"/>
    <w:qFormat/>
    <w:rsid w:val="006127F1"/>
  </w:style>
  <w:style w:type="character" w:customStyle="1" w:styleId="zagl">
    <w:name w:val="zagl"/>
    <w:uiPriority w:val="99"/>
    <w:qFormat/>
    <w:rsid w:val="006127F1"/>
  </w:style>
  <w:style w:type="character" w:customStyle="1" w:styleId="FontStyle135">
    <w:name w:val="Font Style135"/>
    <w:uiPriority w:val="99"/>
    <w:qFormat/>
    <w:rsid w:val="006127F1"/>
    <w:rPr>
      <w:rFonts w:ascii="Times New Roman" w:hAnsi="Times New Roman"/>
      <w:sz w:val="20"/>
    </w:rPr>
  </w:style>
  <w:style w:type="character" w:customStyle="1" w:styleId="wrc131">
    <w:name w:val="wrc131"/>
    <w:uiPriority w:val="99"/>
    <w:qFormat/>
    <w:rsid w:val="006127F1"/>
    <w:rPr>
      <w:vanish/>
    </w:rPr>
  </w:style>
  <w:style w:type="character" w:customStyle="1" w:styleId="butback">
    <w:name w:val="butback"/>
    <w:uiPriority w:val="99"/>
    <w:qFormat/>
    <w:rsid w:val="006127F1"/>
  </w:style>
  <w:style w:type="character" w:customStyle="1" w:styleId="3f8">
    <w:name w:val="Основной текст Знак Знак3"/>
    <w:uiPriority w:val="99"/>
    <w:locked/>
    <w:rsid w:val="006127F1"/>
    <w:rPr>
      <w:sz w:val="24"/>
      <w:lang w:val="ru-RU" w:eastAsia="ru-RU"/>
    </w:rPr>
  </w:style>
  <w:style w:type="character" w:customStyle="1" w:styleId="a30">
    <w:name w:val="a3"/>
    <w:uiPriority w:val="99"/>
    <w:qFormat/>
    <w:rsid w:val="006127F1"/>
  </w:style>
  <w:style w:type="character" w:customStyle="1" w:styleId="formula">
    <w:name w:val="formula"/>
    <w:uiPriority w:val="99"/>
    <w:qFormat/>
    <w:rsid w:val="006127F1"/>
  </w:style>
  <w:style w:type="character" w:customStyle="1" w:styleId="style170">
    <w:name w:val="style17"/>
    <w:uiPriority w:val="99"/>
    <w:qFormat/>
    <w:rsid w:val="006127F1"/>
  </w:style>
  <w:style w:type="character" w:customStyle="1" w:styleId="texhtml">
    <w:name w:val="texhtml"/>
    <w:uiPriority w:val="99"/>
    <w:qFormat/>
    <w:rsid w:val="006127F1"/>
  </w:style>
  <w:style w:type="character" w:customStyle="1" w:styleId="style230">
    <w:name w:val="style23"/>
    <w:uiPriority w:val="99"/>
    <w:qFormat/>
    <w:rsid w:val="006127F1"/>
  </w:style>
  <w:style w:type="character" w:customStyle="1" w:styleId="BodyTextChar1">
    <w:name w:val="Body Text Char1"/>
    <w:uiPriority w:val="99"/>
    <w:qFormat/>
    <w:locked/>
    <w:rsid w:val="006127F1"/>
    <w:rPr>
      <w:sz w:val="24"/>
      <w:lang w:eastAsia="ru-RU"/>
    </w:rPr>
  </w:style>
  <w:style w:type="character" w:customStyle="1" w:styleId="FontStyle29">
    <w:name w:val="Font Style29"/>
    <w:uiPriority w:val="99"/>
    <w:qFormat/>
    <w:rsid w:val="006127F1"/>
    <w:rPr>
      <w:rFonts w:ascii="Times New Roman" w:hAnsi="Times New Roman"/>
      <w:sz w:val="26"/>
    </w:rPr>
  </w:style>
  <w:style w:type="character" w:customStyle="1" w:styleId="small1">
    <w:name w:val="small1"/>
    <w:uiPriority w:val="99"/>
    <w:qFormat/>
    <w:rsid w:val="006127F1"/>
  </w:style>
  <w:style w:type="character" w:customStyle="1" w:styleId="answer-source">
    <w:name w:val="answer-source"/>
    <w:uiPriority w:val="99"/>
    <w:qFormat/>
    <w:rsid w:val="006127F1"/>
  </w:style>
  <w:style w:type="character" w:customStyle="1" w:styleId="reftag">
    <w:name w:val="reftag"/>
    <w:uiPriority w:val="99"/>
    <w:qFormat/>
    <w:rsid w:val="006127F1"/>
  </w:style>
  <w:style w:type="character" w:customStyle="1" w:styleId="tgc">
    <w:name w:val="_tgc"/>
    <w:uiPriority w:val="99"/>
    <w:qFormat/>
    <w:rsid w:val="006127F1"/>
  </w:style>
  <w:style w:type="paragraph" w:customStyle="1" w:styleId="Style134">
    <w:name w:val="Style134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 w:line="228" w:lineRule="exact"/>
      <w:ind w:firstLine="288"/>
    </w:pPr>
    <w:rPr>
      <w:rFonts w:ascii="Franklin Gothic Demi Cond" w:eastAsia="Times New Roman" w:hAnsi="Franklin Gothic Demi Cond"/>
      <w:szCs w:val="24"/>
    </w:rPr>
  </w:style>
  <w:style w:type="character" w:customStyle="1" w:styleId="FontStyle39">
    <w:name w:val="Font Style39"/>
    <w:uiPriority w:val="99"/>
    <w:qFormat/>
    <w:rsid w:val="006127F1"/>
    <w:rPr>
      <w:rFonts w:ascii="Times New Roman" w:hAnsi="Times New Roman"/>
      <w:b/>
      <w:sz w:val="24"/>
    </w:rPr>
  </w:style>
  <w:style w:type="character" w:customStyle="1" w:styleId="FontStyle816">
    <w:name w:val="Font Style816"/>
    <w:uiPriority w:val="99"/>
    <w:qFormat/>
    <w:rsid w:val="006127F1"/>
    <w:rPr>
      <w:rFonts w:ascii="Times New Roman" w:hAnsi="Times New Roman"/>
      <w:sz w:val="20"/>
    </w:rPr>
  </w:style>
  <w:style w:type="paragraph" w:customStyle="1" w:styleId="1ffffa">
    <w:name w:val="Без интервала1"/>
    <w:uiPriority w:val="99"/>
    <w:qFormat/>
    <w:rsid w:val="006127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f6">
    <w:name w:val="Абзац списка2"/>
    <w:basedOn w:val="a2"/>
    <w:uiPriority w:val="99"/>
    <w:qFormat/>
    <w:rsid w:val="006127F1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Heading91">
    <w:name w:val="Heading 91"/>
    <w:uiPriority w:val="99"/>
    <w:qFormat/>
    <w:rsid w:val="006127F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1">
    <w:name w:val="Heading 11"/>
    <w:uiPriority w:val="99"/>
    <w:qFormat/>
    <w:rsid w:val="006127F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1">
    <w:name w:val="Heading 61"/>
    <w:uiPriority w:val="99"/>
    <w:qFormat/>
    <w:rsid w:val="006127F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1">
    <w:name w:val="Heading 71"/>
    <w:uiPriority w:val="99"/>
    <w:qFormat/>
    <w:rsid w:val="006127F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1">
    <w:name w:val="Heading 21"/>
    <w:uiPriority w:val="99"/>
    <w:qFormat/>
    <w:rsid w:val="006127F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1">
    <w:name w:val="Heading 51"/>
    <w:uiPriority w:val="99"/>
    <w:qFormat/>
    <w:rsid w:val="006127F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EndnoteTextChar1">
    <w:name w:val="Endnote Text Char1"/>
    <w:uiPriority w:val="99"/>
    <w:qFormat/>
    <w:rsid w:val="006127F1"/>
    <w:rPr>
      <w:rFonts w:ascii="Times New Roman" w:hAnsi="Times New Roman"/>
    </w:rPr>
  </w:style>
  <w:style w:type="character" w:customStyle="1" w:styleId="11f7">
    <w:name w:val="Выделенная цитата Знак11"/>
    <w:uiPriority w:val="99"/>
    <w:qFormat/>
    <w:rsid w:val="006127F1"/>
    <w:rPr>
      <w:b/>
      <w:i/>
      <w:color w:val="4F81BD"/>
      <w:sz w:val="24"/>
    </w:rPr>
  </w:style>
  <w:style w:type="paragraph" w:customStyle="1" w:styleId="p11">
    <w:name w:val="p11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5">
    <w:name w:val="p15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7">
    <w:name w:val="s7"/>
    <w:uiPriority w:val="99"/>
    <w:qFormat/>
    <w:rsid w:val="006127F1"/>
  </w:style>
  <w:style w:type="character" w:customStyle="1" w:styleId="s13">
    <w:name w:val="s13"/>
    <w:uiPriority w:val="99"/>
    <w:qFormat/>
    <w:rsid w:val="006127F1"/>
  </w:style>
  <w:style w:type="paragraph" w:customStyle="1" w:styleId="p29">
    <w:name w:val="p29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0">
    <w:name w:val="p30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1">
    <w:name w:val="p31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4">
    <w:name w:val="s14"/>
    <w:uiPriority w:val="99"/>
    <w:qFormat/>
    <w:rsid w:val="006127F1"/>
  </w:style>
  <w:style w:type="character" w:customStyle="1" w:styleId="s15">
    <w:name w:val="s15"/>
    <w:uiPriority w:val="99"/>
    <w:qFormat/>
    <w:rsid w:val="006127F1"/>
  </w:style>
  <w:style w:type="paragraph" w:customStyle="1" w:styleId="p33">
    <w:name w:val="p33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3">
    <w:name w:val="p13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9">
    <w:name w:val="s9"/>
    <w:uiPriority w:val="99"/>
    <w:qFormat/>
    <w:rsid w:val="006127F1"/>
  </w:style>
  <w:style w:type="paragraph" w:customStyle="1" w:styleId="p25">
    <w:name w:val="p25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2">
    <w:name w:val="Обычный (веб) Знак"/>
    <w:aliases w:val=" Знак Знак23 Знак,Обычный (Web) Знак1"/>
    <w:link w:val="afff1"/>
    <w:uiPriority w:val="99"/>
    <w:qFormat/>
    <w:locked/>
    <w:rsid w:val="006127F1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129">
    <w:name w:val="Знак1 Знак2"/>
    <w:uiPriority w:val="99"/>
    <w:qFormat/>
    <w:rsid w:val="006127F1"/>
    <w:rPr>
      <w:sz w:val="24"/>
    </w:rPr>
  </w:style>
  <w:style w:type="character" w:customStyle="1" w:styleId="1ffffb">
    <w:name w:val="Красная строка Знак1"/>
    <w:uiPriority w:val="99"/>
    <w:qFormat/>
    <w:rsid w:val="006127F1"/>
    <w:rPr>
      <w:sz w:val="24"/>
    </w:rPr>
  </w:style>
  <w:style w:type="character" w:customStyle="1" w:styleId="2610">
    <w:name w:val="Знак Знак261"/>
    <w:uiPriority w:val="99"/>
    <w:qFormat/>
    <w:rsid w:val="006127F1"/>
    <w:rPr>
      <w:rFonts w:ascii="Cambria" w:hAnsi="Cambria"/>
      <w:b/>
      <w:sz w:val="26"/>
    </w:rPr>
  </w:style>
  <w:style w:type="character" w:customStyle="1" w:styleId="2410">
    <w:name w:val="Знак Знак241"/>
    <w:uiPriority w:val="99"/>
    <w:qFormat/>
    <w:rsid w:val="006127F1"/>
    <w:rPr>
      <w:rFonts w:ascii="Times New Roman" w:hAnsi="Times New Roman"/>
      <w:b/>
      <w:i/>
      <w:sz w:val="26"/>
    </w:rPr>
  </w:style>
  <w:style w:type="character" w:customStyle="1" w:styleId="1ffffc">
    <w:name w:val="Текст концевой сноски Знак1"/>
    <w:basedOn w:val="a3"/>
    <w:uiPriority w:val="99"/>
    <w:qFormat/>
    <w:rsid w:val="006127F1"/>
    <w:rPr>
      <w:rFonts w:cs="Times New Roman"/>
    </w:rPr>
  </w:style>
  <w:style w:type="character" w:customStyle="1" w:styleId="2112">
    <w:name w:val="Цитата 2 Знак11"/>
    <w:uiPriority w:val="99"/>
    <w:qFormat/>
    <w:rsid w:val="006127F1"/>
    <w:rPr>
      <w:i/>
      <w:color w:val="404040"/>
      <w:sz w:val="24"/>
    </w:rPr>
  </w:style>
  <w:style w:type="character" w:customStyle="1" w:styleId="1112">
    <w:name w:val="Знак1 Знак Знак11"/>
    <w:uiPriority w:val="99"/>
    <w:qFormat/>
    <w:locked/>
    <w:rsid w:val="006127F1"/>
    <w:rPr>
      <w:rFonts w:ascii="Times New Roman" w:hAnsi="Times New Roman"/>
      <w:sz w:val="24"/>
      <w:lang w:eastAsia="ru-RU"/>
    </w:rPr>
  </w:style>
  <w:style w:type="character" w:customStyle="1" w:styleId="481">
    <w:name w:val="Знак Знак481"/>
    <w:uiPriority w:val="99"/>
    <w:qFormat/>
    <w:locked/>
    <w:rsid w:val="006127F1"/>
    <w:rPr>
      <w:b/>
      <w:sz w:val="27"/>
      <w:lang w:val="ru-RU" w:eastAsia="ru-RU"/>
    </w:rPr>
  </w:style>
  <w:style w:type="character" w:customStyle="1" w:styleId="491">
    <w:name w:val="Знак Знак491"/>
    <w:uiPriority w:val="99"/>
    <w:qFormat/>
    <w:rsid w:val="006127F1"/>
    <w:rPr>
      <w:rFonts w:ascii="Times New Roman" w:hAnsi="Times New Roman"/>
      <w:b/>
      <w:caps/>
      <w:sz w:val="24"/>
      <w:lang w:eastAsia="ru-RU"/>
    </w:rPr>
  </w:style>
  <w:style w:type="character" w:customStyle="1" w:styleId="471">
    <w:name w:val="Знак Знак471"/>
    <w:uiPriority w:val="99"/>
    <w:qFormat/>
    <w:rsid w:val="006127F1"/>
    <w:rPr>
      <w:rFonts w:ascii="Times New Roman" w:hAnsi="Times New Roman"/>
      <w:b/>
      <w:sz w:val="27"/>
      <w:lang w:eastAsia="ru-RU"/>
    </w:rPr>
  </w:style>
  <w:style w:type="character" w:customStyle="1" w:styleId="451">
    <w:name w:val="Знак Знак451"/>
    <w:uiPriority w:val="99"/>
    <w:qFormat/>
    <w:rsid w:val="006127F1"/>
    <w:rPr>
      <w:rFonts w:ascii="Times New Roman" w:hAnsi="Times New Roman"/>
      <w:b/>
      <w:i/>
      <w:sz w:val="26"/>
      <w:lang w:eastAsia="ru-RU"/>
    </w:rPr>
  </w:style>
  <w:style w:type="character" w:customStyle="1" w:styleId="1ffffd">
    <w:name w:val="Текст макроса Знак1"/>
    <w:uiPriority w:val="99"/>
    <w:qFormat/>
    <w:rsid w:val="006127F1"/>
    <w:rPr>
      <w:rFonts w:ascii="Consolas" w:hAnsi="Consolas"/>
    </w:rPr>
  </w:style>
  <w:style w:type="character" w:customStyle="1" w:styleId="1210">
    <w:name w:val="Знак1 Знак Знак21"/>
    <w:uiPriority w:val="99"/>
    <w:qFormat/>
    <w:locked/>
    <w:rsid w:val="006127F1"/>
    <w:rPr>
      <w:sz w:val="24"/>
    </w:rPr>
  </w:style>
  <w:style w:type="character" w:customStyle="1" w:styleId="613">
    <w:name w:val="Знак6 Знак Знак1"/>
    <w:uiPriority w:val="99"/>
    <w:qFormat/>
    <w:rsid w:val="006127F1"/>
    <w:rPr>
      <w:sz w:val="24"/>
      <w:lang w:val="ru-RU" w:eastAsia="ru-RU"/>
    </w:rPr>
  </w:style>
  <w:style w:type="paragraph" w:customStyle="1" w:styleId="Caaieiaie5">
    <w:name w:val="Caaieiaie 5"/>
    <w:basedOn w:val="a2"/>
    <w:next w:val="a2"/>
    <w:uiPriority w:val="99"/>
    <w:qFormat/>
    <w:rsid w:val="006127F1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  <w:lang w:eastAsia="en-US"/>
    </w:rPr>
  </w:style>
  <w:style w:type="character" w:customStyle="1" w:styleId="712">
    <w:name w:val="Знак Знак71"/>
    <w:uiPriority w:val="99"/>
    <w:qFormat/>
    <w:rsid w:val="006127F1"/>
    <w:rPr>
      <w:sz w:val="16"/>
      <w:lang w:val="ru-RU" w:eastAsia="ru-RU"/>
    </w:rPr>
  </w:style>
  <w:style w:type="character" w:customStyle="1" w:styleId="1610">
    <w:name w:val="Знак Знак161"/>
    <w:uiPriority w:val="99"/>
    <w:qFormat/>
    <w:rsid w:val="006127F1"/>
    <w:rPr>
      <w:rFonts w:ascii="Cambria" w:hAnsi="Cambria"/>
      <w:b/>
      <w:kern w:val="32"/>
      <w:sz w:val="32"/>
    </w:rPr>
  </w:style>
  <w:style w:type="paragraph" w:customStyle="1" w:styleId="226">
    <w:name w:val="Основной текст 22"/>
    <w:basedOn w:val="a2"/>
    <w:uiPriority w:val="99"/>
    <w:qFormat/>
    <w:rsid w:val="006127F1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paragraph" w:customStyle="1" w:styleId="322">
    <w:name w:val="Основной текст 32"/>
    <w:basedOn w:val="2ff1"/>
    <w:uiPriority w:val="99"/>
    <w:qFormat/>
    <w:rsid w:val="006127F1"/>
    <w:pPr>
      <w:widowControl/>
      <w:spacing w:line="240" w:lineRule="auto"/>
      <w:ind w:firstLine="0"/>
    </w:pPr>
    <w:rPr>
      <w:i/>
      <w:sz w:val="26"/>
    </w:rPr>
  </w:style>
  <w:style w:type="paragraph" w:customStyle="1" w:styleId="3f9">
    <w:name w:val="Обычный3"/>
    <w:basedOn w:val="a2"/>
    <w:uiPriority w:val="99"/>
    <w:qFormat/>
    <w:rsid w:val="006127F1"/>
    <w:pPr>
      <w:widowControl/>
      <w:spacing w:before="0" w:after="0"/>
    </w:pPr>
    <w:rPr>
      <w:rFonts w:eastAsia="Times New Roman"/>
      <w:sz w:val="20"/>
    </w:rPr>
  </w:style>
  <w:style w:type="paragraph" w:customStyle="1" w:styleId="11f8">
    <w:name w:val="Основной текст11"/>
    <w:basedOn w:val="a2"/>
    <w:uiPriority w:val="99"/>
    <w:qFormat/>
    <w:rsid w:val="006127F1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  <w:shd w:val="clear" w:color="auto" w:fill="FFFFFF"/>
    </w:rPr>
  </w:style>
  <w:style w:type="paragraph" w:customStyle="1" w:styleId="2ff7">
    <w:name w:val="Цитата2"/>
    <w:basedOn w:val="a2"/>
    <w:uiPriority w:val="99"/>
    <w:qFormat/>
    <w:rsid w:val="006127F1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ff8">
    <w:name w:val="Знак Знак Знак Знак Знак Знак Знак Знак Знак Знак Знак Знак Знак2"/>
    <w:basedOn w:val="a2"/>
    <w:uiPriority w:val="99"/>
    <w:qFormat/>
    <w:rsid w:val="006127F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s4">
    <w:name w:val="s4"/>
    <w:basedOn w:val="a3"/>
    <w:uiPriority w:val="99"/>
    <w:qFormat/>
    <w:rsid w:val="006127F1"/>
    <w:rPr>
      <w:rFonts w:cs="Times New Roman"/>
    </w:rPr>
  </w:style>
  <w:style w:type="paragraph" w:customStyle="1" w:styleId="p21">
    <w:name w:val="p21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4">
    <w:name w:val="p24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fa">
    <w:name w:val="Гиперссылка3"/>
    <w:uiPriority w:val="99"/>
    <w:qFormat/>
    <w:rsid w:val="006127F1"/>
    <w:rPr>
      <w:color w:val="2C437A"/>
      <w:u w:val="none"/>
    </w:rPr>
  </w:style>
  <w:style w:type="character" w:customStyle="1" w:styleId="700">
    <w:name w:val="Знак Знак70"/>
    <w:uiPriority w:val="99"/>
    <w:qFormat/>
    <w:rsid w:val="006127F1"/>
    <w:rPr>
      <w:rFonts w:ascii="Arial" w:hAnsi="Arial"/>
      <w:b/>
      <w:sz w:val="26"/>
    </w:rPr>
  </w:style>
  <w:style w:type="character" w:customStyle="1" w:styleId="69">
    <w:name w:val="Знак Знак69"/>
    <w:uiPriority w:val="99"/>
    <w:qFormat/>
    <w:rsid w:val="006127F1"/>
    <w:rPr>
      <w:b/>
      <w:sz w:val="28"/>
    </w:rPr>
  </w:style>
  <w:style w:type="character" w:customStyle="1" w:styleId="680">
    <w:name w:val="Знак Знак68"/>
    <w:uiPriority w:val="99"/>
    <w:qFormat/>
    <w:rsid w:val="006127F1"/>
    <w:rPr>
      <w:b/>
      <w:i/>
      <w:sz w:val="26"/>
    </w:rPr>
  </w:style>
  <w:style w:type="character" w:customStyle="1" w:styleId="Heading121">
    <w:name w:val="Heading 12 Знак Знак1"/>
    <w:uiPriority w:val="99"/>
    <w:qFormat/>
    <w:rsid w:val="006127F1"/>
    <w:rPr>
      <w:rFonts w:ascii="Courier New" w:hAnsi="Courier New"/>
    </w:rPr>
  </w:style>
  <w:style w:type="character" w:customStyle="1" w:styleId="hps">
    <w:name w:val="hps"/>
    <w:basedOn w:val="a3"/>
    <w:uiPriority w:val="99"/>
    <w:qFormat/>
    <w:rsid w:val="006127F1"/>
    <w:rPr>
      <w:rFonts w:cs="Times New Roman"/>
    </w:rPr>
  </w:style>
  <w:style w:type="paragraph" w:customStyle="1" w:styleId="3fb">
    <w:name w:val="Основной текст3"/>
    <w:basedOn w:val="a2"/>
    <w:uiPriority w:val="99"/>
    <w:qFormat/>
    <w:rsid w:val="006127F1"/>
    <w:pPr>
      <w:shd w:val="clear" w:color="auto" w:fill="FFFFFF"/>
      <w:snapToGrid/>
      <w:spacing w:before="0" w:after="540" w:line="240" w:lineRule="atLeast"/>
    </w:pPr>
    <w:rPr>
      <w:rFonts w:ascii="Arial Unicode MS" w:eastAsia="Times New Roman"/>
      <w:sz w:val="19"/>
      <w:szCs w:val="19"/>
    </w:rPr>
  </w:style>
  <w:style w:type="character" w:customStyle="1" w:styleId="HTML20">
    <w:name w:val="Стандартный HTML Знак2"/>
    <w:uiPriority w:val="99"/>
    <w:qFormat/>
    <w:locked/>
    <w:rsid w:val="006127F1"/>
    <w:rPr>
      <w:rFonts w:ascii="Courier New" w:hAnsi="Courier New"/>
      <w:lang w:val="ru-RU" w:eastAsia="ru-RU"/>
    </w:rPr>
  </w:style>
  <w:style w:type="paragraph" w:customStyle="1" w:styleId="3113">
    <w:name w:val="Основной текст с отступом 311"/>
    <w:basedOn w:val="a2"/>
    <w:uiPriority w:val="99"/>
    <w:qFormat/>
    <w:rsid w:val="006127F1"/>
    <w:pPr>
      <w:widowControl/>
      <w:overflowPunct w:val="0"/>
      <w:autoSpaceDE w:val="0"/>
      <w:autoSpaceDN w:val="0"/>
      <w:adjustRightInd w:val="0"/>
      <w:snapToGrid/>
      <w:spacing w:before="0" w:after="120" w:line="312" w:lineRule="auto"/>
      <w:ind w:left="283" w:firstLine="709"/>
      <w:jc w:val="both"/>
    </w:pPr>
    <w:rPr>
      <w:rFonts w:eastAsia="Times New Roman"/>
      <w:sz w:val="16"/>
    </w:rPr>
  </w:style>
  <w:style w:type="paragraph" w:customStyle="1" w:styleId="2113">
    <w:name w:val="Заголовок 211"/>
    <w:basedOn w:val="a2"/>
    <w:next w:val="a2"/>
    <w:uiPriority w:val="99"/>
    <w:qFormat/>
    <w:rsid w:val="006127F1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1f">
    <w:name w:val="Текст21"/>
    <w:basedOn w:val="11b"/>
    <w:uiPriority w:val="99"/>
    <w:qFormat/>
    <w:rsid w:val="006127F1"/>
    <w:pPr>
      <w:widowControl/>
      <w:spacing w:line="240" w:lineRule="auto"/>
      <w:ind w:firstLine="0"/>
      <w:jc w:val="left"/>
    </w:pPr>
    <w:rPr>
      <w:rFonts w:ascii="Courier New" w:hAnsi="Courier New"/>
      <w:sz w:val="20"/>
    </w:rPr>
  </w:style>
  <w:style w:type="paragraph" w:customStyle="1" w:styleId="4111">
    <w:name w:val="Заголовок 411"/>
    <w:basedOn w:val="11b"/>
    <w:next w:val="11b"/>
    <w:uiPriority w:val="99"/>
    <w:qFormat/>
    <w:rsid w:val="006127F1"/>
    <w:pPr>
      <w:keepNext/>
      <w:widowControl/>
      <w:spacing w:line="240" w:lineRule="auto"/>
      <w:ind w:firstLine="0"/>
      <w:jc w:val="left"/>
    </w:pPr>
    <w:rPr>
      <w:sz w:val="24"/>
    </w:rPr>
  </w:style>
  <w:style w:type="character" w:customStyle="1" w:styleId="11f9">
    <w:name w:val="Знак11"/>
    <w:uiPriority w:val="99"/>
    <w:qFormat/>
    <w:rsid w:val="006127F1"/>
    <w:rPr>
      <w:rFonts w:ascii="Arial" w:hAnsi="Arial"/>
      <w:b/>
      <w:kern w:val="32"/>
      <w:sz w:val="32"/>
      <w:lang w:val="ru-RU" w:eastAsia="ru-RU"/>
    </w:rPr>
  </w:style>
  <w:style w:type="paragraph" w:customStyle="1" w:styleId="ledge1">
    <w:name w:val="ledge1"/>
    <w:basedOn w:val="a2"/>
    <w:uiPriority w:val="99"/>
    <w:qFormat/>
    <w:rsid w:val="006127F1"/>
    <w:pPr>
      <w:widowControl/>
      <w:snapToGrid/>
      <w:spacing w:beforeAutospacing="1" w:afterAutospacing="1" w:line="360" w:lineRule="atLeast"/>
      <w:jc w:val="both"/>
    </w:pPr>
    <w:rPr>
      <w:rFonts w:eastAsia="Times New Roman"/>
      <w:szCs w:val="24"/>
    </w:rPr>
  </w:style>
  <w:style w:type="character" w:customStyle="1" w:styleId="rubric2">
    <w:name w:val="rubric2"/>
    <w:uiPriority w:val="99"/>
    <w:qFormat/>
    <w:rsid w:val="006127F1"/>
    <w:rPr>
      <w:shd w:val="clear" w:color="auto" w:fill="FFFFFF"/>
    </w:rPr>
  </w:style>
  <w:style w:type="paragraph" w:customStyle="1" w:styleId="WW-Normal">
    <w:name w:val="WW-Normal"/>
    <w:uiPriority w:val="99"/>
    <w:qFormat/>
    <w:rsid w:val="006127F1"/>
    <w:pPr>
      <w:suppressAutoHyphens/>
      <w:autoSpaceDE w:val="0"/>
      <w:spacing w:after="0" w:line="240" w:lineRule="auto"/>
      <w:ind w:left="-533" w:firstLine="142"/>
      <w:jc w:val="both"/>
    </w:pPr>
    <w:rPr>
      <w:rFonts w:ascii="Times New Roman" w:eastAsia="Times New Roman" w:hAnsi="Times New Roman" w:cs="Calibri"/>
      <w:color w:val="000000"/>
      <w:sz w:val="24"/>
      <w:szCs w:val="24"/>
      <w:lang w:eastAsia="zh-CN"/>
    </w:rPr>
  </w:style>
  <w:style w:type="character" w:customStyle="1" w:styleId="A10">
    <w:name w:val="A1"/>
    <w:uiPriority w:val="99"/>
    <w:qFormat/>
    <w:rsid w:val="006127F1"/>
    <w:rPr>
      <w:color w:val="000000"/>
      <w:sz w:val="20"/>
    </w:rPr>
  </w:style>
  <w:style w:type="character" w:customStyle="1" w:styleId="A31">
    <w:name w:val="A3"/>
    <w:uiPriority w:val="99"/>
    <w:qFormat/>
    <w:rsid w:val="006127F1"/>
    <w:rPr>
      <w:b/>
      <w:color w:val="000000"/>
      <w:sz w:val="30"/>
    </w:rPr>
  </w:style>
  <w:style w:type="character" w:customStyle="1" w:styleId="para6">
    <w:name w:val="para6"/>
    <w:uiPriority w:val="99"/>
    <w:qFormat/>
    <w:rsid w:val="006127F1"/>
  </w:style>
  <w:style w:type="character" w:customStyle="1" w:styleId="affffffff9">
    <w:name w:val="Абзац списка Знак"/>
    <w:link w:val="5a"/>
    <w:uiPriority w:val="34"/>
    <w:qFormat/>
    <w:locked/>
    <w:rsid w:val="006127F1"/>
    <w:rPr>
      <w:rFonts w:eastAsia="Times New Roman"/>
      <w:sz w:val="24"/>
      <w:lang w:eastAsia="ru-RU"/>
    </w:rPr>
  </w:style>
  <w:style w:type="paragraph" w:customStyle="1" w:styleId="5a">
    <w:name w:val="Абзац списка5"/>
    <w:basedOn w:val="a2"/>
    <w:link w:val="affffffff9"/>
    <w:uiPriority w:val="34"/>
    <w:qFormat/>
    <w:rsid w:val="006127F1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Cs w:val="22"/>
    </w:rPr>
  </w:style>
  <w:style w:type="character" w:customStyle="1" w:styleId="FontStyle31">
    <w:name w:val="Font Style31"/>
    <w:uiPriority w:val="99"/>
    <w:qFormat/>
    <w:rsid w:val="006127F1"/>
    <w:rPr>
      <w:rFonts w:ascii="Times New Roman" w:hAnsi="Times New Roman"/>
      <w:b/>
      <w:sz w:val="28"/>
    </w:rPr>
  </w:style>
  <w:style w:type="character" w:customStyle="1" w:styleId="342">
    <w:name w:val="Знак3 Знак Знак4"/>
    <w:uiPriority w:val="99"/>
    <w:qFormat/>
    <w:locked/>
    <w:rsid w:val="006127F1"/>
    <w:rPr>
      <w:rFonts w:ascii="Courier New" w:hAnsi="Courier New"/>
      <w:lang w:val="ru-RU" w:eastAsia="ru-RU"/>
    </w:rPr>
  </w:style>
  <w:style w:type="paragraph" w:customStyle="1" w:styleId="Style15">
    <w:name w:val="Style15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 w:line="269" w:lineRule="exact"/>
    </w:pPr>
    <w:rPr>
      <w:rFonts w:eastAsia="Times New Roman"/>
      <w:szCs w:val="24"/>
    </w:rPr>
  </w:style>
  <w:style w:type="character" w:customStyle="1" w:styleId="FontStyle30">
    <w:name w:val="Font Style30"/>
    <w:uiPriority w:val="99"/>
    <w:qFormat/>
    <w:rsid w:val="006127F1"/>
    <w:rPr>
      <w:rFonts w:ascii="Times New Roman" w:hAnsi="Times New Roman"/>
      <w:sz w:val="22"/>
    </w:rPr>
  </w:style>
  <w:style w:type="paragraph" w:customStyle="1" w:styleId="Style32">
    <w:name w:val="Style32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0">
    <w:name w:val="Style40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 w:line="480" w:lineRule="exact"/>
      <w:ind w:firstLine="773"/>
    </w:pPr>
    <w:rPr>
      <w:rFonts w:eastAsia="Times New Roman"/>
      <w:szCs w:val="24"/>
    </w:rPr>
  </w:style>
  <w:style w:type="paragraph" w:customStyle="1" w:styleId="Style45">
    <w:name w:val="Style45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 w:line="480" w:lineRule="exact"/>
      <w:ind w:firstLine="691"/>
      <w:jc w:val="both"/>
    </w:pPr>
    <w:rPr>
      <w:rFonts w:eastAsia="Times New Roman"/>
      <w:szCs w:val="24"/>
    </w:rPr>
  </w:style>
  <w:style w:type="paragraph" w:customStyle="1" w:styleId="1ffffe">
    <w:name w:val="Заголовок 1ъ"/>
    <w:basedOn w:val="1f3"/>
    <w:uiPriority w:val="99"/>
    <w:qFormat/>
    <w:rsid w:val="006127F1"/>
    <w:pPr>
      <w:spacing w:before="0" w:after="0" w:line="240" w:lineRule="auto"/>
      <w:ind w:firstLine="709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FontStyle32">
    <w:name w:val="Font Style32"/>
    <w:uiPriority w:val="99"/>
    <w:qFormat/>
    <w:rsid w:val="006127F1"/>
    <w:rPr>
      <w:rFonts w:ascii="Times New Roman" w:hAnsi="Times New Roman"/>
      <w:i/>
      <w:sz w:val="26"/>
    </w:rPr>
  </w:style>
  <w:style w:type="paragraph" w:customStyle="1" w:styleId="CharChar0">
    <w:name w:val="первый Char Char"/>
    <w:basedOn w:val="a2"/>
    <w:uiPriority w:val="99"/>
    <w:qFormat/>
    <w:rsid w:val="006127F1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paragraph" w:customStyle="1" w:styleId="Char">
    <w:name w:val="первый Char"/>
    <w:basedOn w:val="a2"/>
    <w:uiPriority w:val="99"/>
    <w:qFormat/>
    <w:rsid w:val="006127F1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character" w:customStyle="1" w:styleId="gray1">
    <w:name w:val="gray1"/>
    <w:uiPriority w:val="99"/>
    <w:qFormat/>
    <w:rsid w:val="006127F1"/>
    <w:rPr>
      <w:color w:val="808080"/>
    </w:rPr>
  </w:style>
  <w:style w:type="paragraph" w:customStyle="1" w:styleId="small">
    <w:name w:val="small"/>
    <w:basedOn w:val="a2"/>
    <w:uiPriority w:val="99"/>
    <w:qFormat/>
    <w:rsid w:val="006127F1"/>
    <w:pPr>
      <w:widowControl/>
      <w:snapToGrid/>
      <w:spacing w:beforeAutospacing="1" w:afterAutospacing="1"/>
    </w:pPr>
    <w:rPr>
      <w:rFonts w:ascii="Verdana" w:eastAsia="Times New Roman" w:hAnsi="Verdana"/>
      <w:sz w:val="15"/>
      <w:szCs w:val="15"/>
    </w:rPr>
  </w:style>
  <w:style w:type="character" w:customStyle="1" w:styleId="style161">
    <w:name w:val="style161"/>
    <w:uiPriority w:val="99"/>
    <w:qFormat/>
    <w:rsid w:val="006127F1"/>
    <w:rPr>
      <w:rFonts w:ascii="Verdana" w:hAnsi="Verdana"/>
      <w:sz w:val="24"/>
    </w:rPr>
  </w:style>
  <w:style w:type="paragraph" w:customStyle="1" w:styleId="affffffffa">
    <w:name w:val="Содержание"/>
    <w:basedOn w:val="a2"/>
    <w:uiPriority w:val="99"/>
    <w:qFormat/>
    <w:rsid w:val="006127F1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paragraph" w:customStyle="1" w:styleId="affffffffb">
    <w:name w:val="Модули"/>
    <w:basedOn w:val="a2"/>
    <w:uiPriority w:val="99"/>
    <w:qFormat/>
    <w:rsid w:val="006127F1"/>
    <w:pPr>
      <w:keepNext/>
      <w:widowControl/>
      <w:snapToGrid/>
      <w:spacing w:before="0" w:after="0"/>
    </w:pPr>
    <w:rPr>
      <w:rFonts w:eastAsia="Times New Roman"/>
      <w:b/>
      <w:bCs/>
      <w:szCs w:val="24"/>
    </w:rPr>
  </w:style>
  <w:style w:type="character" w:customStyle="1" w:styleId="description2">
    <w:name w:val="description2"/>
    <w:uiPriority w:val="99"/>
    <w:qFormat/>
    <w:rsid w:val="006127F1"/>
    <w:rPr>
      <w:color w:val="000000"/>
      <w:sz w:val="20"/>
    </w:rPr>
  </w:style>
  <w:style w:type="paragraph" w:customStyle="1" w:styleId="227">
    <w:name w:val="Îñíî´2íîé òåêñò 2"/>
    <w:basedOn w:val="a2"/>
    <w:uiPriority w:val="99"/>
    <w:qFormat/>
    <w:rsid w:val="006127F1"/>
    <w:pPr>
      <w:snapToGrid/>
      <w:spacing w:before="0" w:after="0"/>
      <w:ind w:firstLine="709"/>
      <w:jc w:val="both"/>
    </w:pPr>
    <w:rPr>
      <w:rFonts w:eastAsia="Times New Roman"/>
    </w:rPr>
  </w:style>
  <w:style w:type="paragraph" w:customStyle="1" w:styleId="Noeeu3">
    <w:name w:val="Noeeu3"/>
    <w:basedOn w:val="a2"/>
    <w:uiPriority w:val="99"/>
    <w:qFormat/>
    <w:rsid w:val="006127F1"/>
    <w:pPr>
      <w:snapToGrid/>
      <w:spacing w:before="0" w:after="0"/>
      <w:ind w:firstLine="284"/>
      <w:jc w:val="both"/>
    </w:pPr>
    <w:rPr>
      <w:rFonts w:eastAsia="Times New Roman"/>
      <w:sz w:val="20"/>
    </w:rPr>
  </w:style>
  <w:style w:type="character" w:customStyle="1" w:styleId="c17">
    <w:name w:val="c17"/>
    <w:basedOn w:val="a3"/>
    <w:uiPriority w:val="99"/>
    <w:qFormat/>
    <w:rsid w:val="006127F1"/>
    <w:rPr>
      <w:rFonts w:cs="Times New Roman"/>
    </w:rPr>
  </w:style>
  <w:style w:type="character" w:customStyle="1" w:styleId="searchhit">
    <w:name w:val="search_hit"/>
    <w:basedOn w:val="a3"/>
    <w:uiPriority w:val="99"/>
    <w:qFormat/>
    <w:rsid w:val="006127F1"/>
    <w:rPr>
      <w:rFonts w:cs="Times New Roman"/>
    </w:rPr>
  </w:style>
  <w:style w:type="paragraph" w:customStyle="1" w:styleId="a0">
    <w:name w:val="заголовок"/>
    <w:basedOn w:val="a2"/>
    <w:uiPriority w:val="99"/>
    <w:qFormat/>
    <w:rsid w:val="006127F1"/>
    <w:pPr>
      <w:widowControl/>
      <w:numPr>
        <w:numId w:val="6"/>
      </w:numPr>
      <w:snapToGrid/>
      <w:spacing w:before="0" w:after="0"/>
      <w:jc w:val="both"/>
    </w:pPr>
    <w:rPr>
      <w:rFonts w:eastAsia="Times New Roman"/>
      <w:b/>
      <w:szCs w:val="24"/>
    </w:rPr>
  </w:style>
  <w:style w:type="character" w:customStyle="1" w:styleId="FontStyle111">
    <w:name w:val="Font Style111"/>
    <w:uiPriority w:val="99"/>
    <w:qFormat/>
    <w:rsid w:val="006127F1"/>
    <w:rPr>
      <w:rFonts w:ascii="Century Schoolbook" w:hAnsi="Century Schoolbook"/>
      <w:sz w:val="18"/>
    </w:rPr>
  </w:style>
  <w:style w:type="character" w:customStyle="1" w:styleId="FontStyle136">
    <w:name w:val="Font Style136"/>
    <w:uiPriority w:val="99"/>
    <w:qFormat/>
    <w:rsid w:val="006127F1"/>
    <w:rPr>
      <w:rFonts w:ascii="Century Schoolbook" w:hAnsi="Century Schoolbook"/>
      <w:b/>
      <w:sz w:val="18"/>
    </w:rPr>
  </w:style>
  <w:style w:type="paragraph" w:customStyle="1" w:styleId="Style67">
    <w:name w:val="Style67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/>
    </w:pPr>
    <w:rPr>
      <w:rFonts w:ascii="Arial Black" w:eastAsia="Times New Roman" w:hAnsi="Arial Black"/>
      <w:szCs w:val="24"/>
    </w:rPr>
  </w:style>
  <w:style w:type="character" w:customStyle="1" w:styleId="rl">
    <w:name w:val="rl"/>
    <w:uiPriority w:val="99"/>
    <w:qFormat/>
    <w:rsid w:val="006127F1"/>
  </w:style>
  <w:style w:type="paragraph" w:customStyle="1" w:styleId="affffffffc">
    <w:name w:val="_Обычный"/>
    <w:basedOn w:val="a2"/>
    <w:uiPriority w:val="99"/>
    <w:qFormat/>
    <w:rsid w:val="006127F1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Cs w:val="24"/>
    </w:rPr>
  </w:style>
  <w:style w:type="character" w:customStyle="1" w:styleId="NoBreak">
    <w:name w:val="_NoBreak"/>
    <w:uiPriority w:val="99"/>
    <w:qFormat/>
    <w:rsid w:val="006127F1"/>
  </w:style>
  <w:style w:type="paragraph" w:customStyle="1" w:styleId="1270">
    <w:name w:val="Стиль по ширине Первая строка:  127 см"/>
    <w:basedOn w:val="a2"/>
    <w:uiPriority w:val="99"/>
    <w:qFormat/>
    <w:rsid w:val="006127F1"/>
    <w:pPr>
      <w:widowControl/>
      <w:snapToGrid/>
      <w:spacing w:before="0" w:after="0" w:line="360" w:lineRule="auto"/>
      <w:ind w:firstLine="720"/>
      <w:jc w:val="both"/>
    </w:pPr>
    <w:rPr>
      <w:rFonts w:eastAsia="Times New Roman"/>
    </w:rPr>
  </w:style>
  <w:style w:type="character" w:customStyle="1" w:styleId="mymarkfind">
    <w:name w:val="my_mark_find"/>
    <w:basedOn w:val="a3"/>
    <w:uiPriority w:val="99"/>
    <w:qFormat/>
    <w:rsid w:val="006127F1"/>
    <w:rPr>
      <w:rFonts w:cs="Times New Roman"/>
    </w:rPr>
  </w:style>
  <w:style w:type="character" w:customStyle="1" w:styleId="hl">
    <w:name w:val="hl"/>
    <w:uiPriority w:val="99"/>
    <w:qFormat/>
    <w:rsid w:val="006127F1"/>
  </w:style>
  <w:style w:type="paragraph" w:customStyle="1" w:styleId="book">
    <w:name w:val="book"/>
    <w:basedOn w:val="a2"/>
    <w:uiPriority w:val="99"/>
    <w:qFormat/>
    <w:rsid w:val="006127F1"/>
    <w:pPr>
      <w:widowControl/>
      <w:snapToGrid/>
      <w:spacing w:before="0" w:after="0"/>
      <w:ind w:firstLine="450"/>
      <w:jc w:val="both"/>
    </w:pPr>
    <w:rPr>
      <w:rFonts w:eastAsia="Times New Roman"/>
      <w:szCs w:val="24"/>
    </w:rPr>
  </w:style>
  <w:style w:type="character" w:customStyle="1" w:styleId="Arial16">
    <w:name w:val="Стиль Arial 16 пт полужирный"/>
    <w:uiPriority w:val="99"/>
    <w:qFormat/>
    <w:rsid w:val="006127F1"/>
    <w:rPr>
      <w:rFonts w:ascii="Arial" w:hAnsi="Arial"/>
      <w:b/>
      <w:sz w:val="32"/>
    </w:rPr>
  </w:style>
  <w:style w:type="character" w:customStyle="1" w:styleId="b">
    <w:name w:val="b"/>
    <w:uiPriority w:val="99"/>
    <w:qFormat/>
    <w:rsid w:val="006127F1"/>
  </w:style>
  <w:style w:type="paragraph" w:customStyle="1" w:styleId="12a">
    <w:name w:val="стиль12"/>
    <w:basedOn w:val="a2"/>
    <w:uiPriority w:val="99"/>
    <w:qFormat/>
    <w:rsid w:val="006127F1"/>
    <w:pPr>
      <w:widowControl/>
      <w:snapToGrid/>
      <w:spacing w:beforeAutospacing="1" w:afterAutospacing="1"/>
    </w:pPr>
    <w:rPr>
      <w:rFonts w:ascii="Arial" w:eastAsia="Times New Roman" w:hAnsi="Arial" w:cs="Arial"/>
      <w:color w:val="676767"/>
      <w:sz w:val="20"/>
    </w:rPr>
  </w:style>
  <w:style w:type="character" w:customStyle="1" w:styleId="FontStyle61">
    <w:name w:val="Font Style61"/>
    <w:uiPriority w:val="99"/>
    <w:qFormat/>
    <w:rsid w:val="006127F1"/>
    <w:rPr>
      <w:rFonts w:ascii="MS Reference Sans Serif" w:hAnsi="MS Reference Sans Serif"/>
      <w:sz w:val="12"/>
    </w:rPr>
  </w:style>
  <w:style w:type="character" w:customStyle="1" w:styleId="FontStyle60">
    <w:name w:val="Font Style60"/>
    <w:uiPriority w:val="99"/>
    <w:qFormat/>
    <w:rsid w:val="006127F1"/>
    <w:rPr>
      <w:rFonts w:ascii="MS Reference Sans Serif" w:hAnsi="MS Reference Sans Serif"/>
      <w:sz w:val="16"/>
    </w:rPr>
  </w:style>
  <w:style w:type="paragraph" w:customStyle="1" w:styleId="Style101">
    <w:name w:val="Стиль Style10 + Черный"/>
    <w:basedOn w:val="a2"/>
    <w:next w:val="a2"/>
    <w:uiPriority w:val="99"/>
    <w:qFormat/>
    <w:rsid w:val="006127F1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paragraph" w:customStyle="1" w:styleId="Style1010">
    <w:name w:val="Стиль Style10 + Черный1"/>
    <w:basedOn w:val="a2"/>
    <w:next w:val="a2"/>
    <w:uiPriority w:val="99"/>
    <w:qFormat/>
    <w:rsid w:val="006127F1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character" w:customStyle="1" w:styleId="FontStyle79">
    <w:name w:val="Font Style79"/>
    <w:uiPriority w:val="99"/>
    <w:qFormat/>
    <w:rsid w:val="006127F1"/>
    <w:rPr>
      <w:rFonts w:ascii="MS Reference Sans Serif" w:hAnsi="MS Reference Sans Serif"/>
      <w:sz w:val="22"/>
    </w:rPr>
  </w:style>
  <w:style w:type="paragraph" w:customStyle="1" w:styleId="Style48">
    <w:name w:val="Style48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WW8Num2z1">
    <w:name w:val="WW8Num2z1"/>
    <w:uiPriority w:val="99"/>
    <w:qFormat/>
    <w:rsid w:val="006127F1"/>
    <w:rPr>
      <w:rFonts w:ascii="Times New Roman" w:hAnsi="Times New Roman"/>
    </w:rPr>
  </w:style>
  <w:style w:type="paragraph" w:customStyle="1" w:styleId="Textbody0">
    <w:name w:val="Text body"/>
    <w:basedOn w:val="Standard"/>
    <w:uiPriority w:val="99"/>
    <w:qFormat/>
    <w:rsid w:val="006127F1"/>
    <w:pPr>
      <w:autoSpaceDN/>
      <w:spacing w:after="120"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Index">
    <w:name w:val="Index"/>
    <w:basedOn w:val="Standard"/>
    <w:uiPriority w:val="99"/>
    <w:qFormat/>
    <w:rsid w:val="006127F1"/>
    <w:pPr>
      <w:suppressLineNumbers/>
      <w:autoSpaceDN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TimesET10pt">
    <w:name w:val="Стиль Основной текст + TimesET 10 pt Знак Знак Знак Знак Знак Знак Знак Знак Знак Знак Знак Знак Знак Знак Знак Знак Знак Знак"/>
    <w:basedOn w:val="aff1"/>
    <w:link w:val="TimesET10pt0"/>
    <w:uiPriority w:val="99"/>
    <w:qFormat/>
    <w:rsid w:val="006127F1"/>
    <w:pPr>
      <w:autoSpaceDE w:val="0"/>
      <w:autoSpaceDN w:val="0"/>
      <w:adjustRightInd w:val="0"/>
      <w:spacing w:line="240" w:lineRule="auto"/>
      <w:ind w:firstLine="340"/>
      <w:jc w:val="both"/>
    </w:pPr>
    <w:rPr>
      <w:rFonts w:ascii="TimesET" w:eastAsia="Calibri" w:hAnsi="TimesET"/>
      <w:color w:val="000000"/>
      <w:sz w:val="19"/>
    </w:rPr>
  </w:style>
  <w:style w:type="character" w:customStyle="1" w:styleId="TimesET10pt0">
    <w:name w:val="Стиль Основной текст + TimesET 10 pt Знак Знак Знак Знак Знак Знак Знак Знак Знак Знак Знак Знак Знак Знак Знак Знак Знак Знак Знак"/>
    <w:link w:val="TimesET10pt"/>
    <w:uiPriority w:val="99"/>
    <w:qFormat/>
    <w:locked/>
    <w:rsid w:val="006127F1"/>
    <w:rPr>
      <w:rFonts w:ascii="TimesET" w:eastAsia="Calibri" w:hAnsi="TimesET" w:cs="Times New Roman"/>
      <w:color w:val="000000"/>
      <w:sz w:val="19"/>
      <w:szCs w:val="20"/>
      <w:lang w:eastAsia="ru-RU"/>
    </w:rPr>
  </w:style>
  <w:style w:type="character" w:customStyle="1" w:styleId="331">
    <w:name w:val="Знак3 Знак Знак3"/>
    <w:uiPriority w:val="99"/>
    <w:qFormat/>
    <w:locked/>
    <w:rsid w:val="006127F1"/>
    <w:rPr>
      <w:rFonts w:ascii="Courier New" w:hAnsi="Courier New"/>
      <w:lang w:val="ru-RU" w:eastAsia="ru-RU"/>
    </w:rPr>
  </w:style>
  <w:style w:type="character" w:customStyle="1" w:styleId="WW8Num2z2">
    <w:name w:val="WW8Num2z2"/>
    <w:uiPriority w:val="99"/>
    <w:qFormat/>
    <w:rsid w:val="006127F1"/>
    <w:rPr>
      <w:rFonts w:ascii="Wingdings" w:hAnsi="Wingdings"/>
    </w:rPr>
  </w:style>
  <w:style w:type="character" w:customStyle="1" w:styleId="WW8Num3z2">
    <w:name w:val="WW8Num3z2"/>
    <w:uiPriority w:val="99"/>
    <w:qFormat/>
    <w:rsid w:val="006127F1"/>
    <w:rPr>
      <w:rFonts w:ascii="Wingdings" w:hAnsi="Wingdings"/>
    </w:rPr>
  </w:style>
  <w:style w:type="character" w:customStyle="1" w:styleId="WW8Num3z3">
    <w:name w:val="WW8Num3z3"/>
    <w:uiPriority w:val="99"/>
    <w:qFormat/>
    <w:rsid w:val="006127F1"/>
    <w:rPr>
      <w:rFonts w:ascii="Symbol" w:hAnsi="Symbol"/>
    </w:rPr>
  </w:style>
  <w:style w:type="character" w:customStyle="1" w:styleId="WW8Num12z1">
    <w:name w:val="WW8Num12z1"/>
    <w:uiPriority w:val="99"/>
    <w:qFormat/>
    <w:rsid w:val="006127F1"/>
    <w:rPr>
      <w:b/>
    </w:rPr>
  </w:style>
  <w:style w:type="character" w:customStyle="1" w:styleId="WW8Num12z5">
    <w:name w:val="WW8Num12z5"/>
    <w:uiPriority w:val="99"/>
    <w:qFormat/>
    <w:rsid w:val="006127F1"/>
  </w:style>
  <w:style w:type="character" w:customStyle="1" w:styleId="WW8Num12z6">
    <w:name w:val="WW8Num12z6"/>
    <w:uiPriority w:val="99"/>
    <w:qFormat/>
    <w:rsid w:val="006127F1"/>
  </w:style>
  <w:style w:type="character" w:customStyle="1" w:styleId="WW8Num12z7">
    <w:name w:val="WW8Num12z7"/>
    <w:uiPriority w:val="99"/>
    <w:qFormat/>
    <w:rsid w:val="006127F1"/>
  </w:style>
  <w:style w:type="character" w:customStyle="1" w:styleId="WW8Num12z8">
    <w:name w:val="WW8Num12z8"/>
    <w:uiPriority w:val="99"/>
    <w:qFormat/>
    <w:rsid w:val="006127F1"/>
  </w:style>
  <w:style w:type="character" w:customStyle="1" w:styleId="WW8Num17z2">
    <w:name w:val="WW8Num17z2"/>
    <w:uiPriority w:val="99"/>
    <w:qFormat/>
    <w:rsid w:val="006127F1"/>
  </w:style>
  <w:style w:type="character" w:customStyle="1" w:styleId="WW8Num17z3">
    <w:name w:val="WW8Num17z3"/>
    <w:uiPriority w:val="99"/>
    <w:qFormat/>
    <w:rsid w:val="006127F1"/>
  </w:style>
  <w:style w:type="character" w:customStyle="1" w:styleId="WW8Num17z4">
    <w:name w:val="WW8Num17z4"/>
    <w:uiPriority w:val="99"/>
    <w:qFormat/>
    <w:rsid w:val="006127F1"/>
  </w:style>
  <w:style w:type="character" w:customStyle="1" w:styleId="WW8Num17z5">
    <w:name w:val="WW8Num17z5"/>
    <w:uiPriority w:val="99"/>
    <w:qFormat/>
    <w:rsid w:val="006127F1"/>
  </w:style>
  <w:style w:type="character" w:customStyle="1" w:styleId="WW8Num17z6">
    <w:name w:val="WW8Num17z6"/>
    <w:uiPriority w:val="99"/>
    <w:qFormat/>
    <w:rsid w:val="006127F1"/>
  </w:style>
  <w:style w:type="character" w:customStyle="1" w:styleId="WW8Num17z7">
    <w:name w:val="WW8Num17z7"/>
    <w:uiPriority w:val="99"/>
    <w:qFormat/>
    <w:rsid w:val="006127F1"/>
  </w:style>
  <w:style w:type="character" w:customStyle="1" w:styleId="WW8Num17z8">
    <w:name w:val="WW8Num17z8"/>
    <w:uiPriority w:val="99"/>
    <w:qFormat/>
    <w:rsid w:val="006127F1"/>
  </w:style>
  <w:style w:type="character" w:customStyle="1" w:styleId="WW8Num20z0">
    <w:name w:val="WW8Num20z0"/>
    <w:uiPriority w:val="99"/>
    <w:qFormat/>
    <w:rsid w:val="006127F1"/>
  </w:style>
  <w:style w:type="character" w:customStyle="1" w:styleId="WW8Num21z0">
    <w:name w:val="WW8Num21z0"/>
    <w:uiPriority w:val="99"/>
    <w:qFormat/>
    <w:rsid w:val="006127F1"/>
  </w:style>
  <w:style w:type="character" w:customStyle="1" w:styleId="WW8Num21z1">
    <w:name w:val="WW8Num21z1"/>
    <w:uiPriority w:val="99"/>
    <w:qFormat/>
    <w:rsid w:val="006127F1"/>
  </w:style>
  <w:style w:type="character" w:customStyle="1" w:styleId="WW8Num21z2">
    <w:name w:val="WW8Num21z2"/>
    <w:uiPriority w:val="99"/>
    <w:qFormat/>
    <w:rsid w:val="006127F1"/>
  </w:style>
  <w:style w:type="character" w:customStyle="1" w:styleId="WW8Num21z3">
    <w:name w:val="WW8Num21z3"/>
    <w:uiPriority w:val="99"/>
    <w:qFormat/>
    <w:rsid w:val="006127F1"/>
  </w:style>
  <w:style w:type="character" w:customStyle="1" w:styleId="WW8Num21z4">
    <w:name w:val="WW8Num21z4"/>
    <w:uiPriority w:val="99"/>
    <w:qFormat/>
    <w:rsid w:val="006127F1"/>
  </w:style>
  <w:style w:type="character" w:customStyle="1" w:styleId="WW8Num21z5">
    <w:name w:val="WW8Num21z5"/>
    <w:uiPriority w:val="99"/>
    <w:qFormat/>
    <w:rsid w:val="006127F1"/>
  </w:style>
  <w:style w:type="character" w:customStyle="1" w:styleId="WW8Num21z6">
    <w:name w:val="WW8Num21z6"/>
    <w:uiPriority w:val="99"/>
    <w:qFormat/>
    <w:rsid w:val="006127F1"/>
  </w:style>
  <w:style w:type="character" w:customStyle="1" w:styleId="WW8Num21z7">
    <w:name w:val="WW8Num21z7"/>
    <w:uiPriority w:val="99"/>
    <w:qFormat/>
    <w:rsid w:val="006127F1"/>
  </w:style>
  <w:style w:type="character" w:customStyle="1" w:styleId="WW8Num21z8">
    <w:name w:val="WW8Num21z8"/>
    <w:uiPriority w:val="99"/>
    <w:qFormat/>
    <w:rsid w:val="006127F1"/>
  </w:style>
  <w:style w:type="character" w:customStyle="1" w:styleId="WW8Num22z0">
    <w:name w:val="WW8Num22z0"/>
    <w:uiPriority w:val="99"/>
    <w:qFormat/>
    <w:rsid w:val="006127F1"/>
    <w:rPr>
      <w:rFonts w:ascii="Symbol" w:hAnsi="Symbol"/>
    </w:rPr>
  </w:style>
  <w:style w:type="character" w:customStyle="1" w:styleId="WW8Num22z1">
    <w:name w:val="WW8Num22z1"/>
    <w:uiPriority w:val="99"/>
    <w:qFormat/>
    <w:rsid w:val="006127F1"/>
    <w:rPr>
      <w:rFonts w:ascii="Courier New" w:hAnsi="Courier New"/>
    </w:rPr>
  </w:style>
  <w:style w:type="character" w:customStyle="1" w:styleId="WW8Num22z2">
    <w:name w:val="WW8Num22z2"/>
    <w:uiPriority w:val="99"/>
    <w:qFormat/>
    <w:rsid w:val="006127F1"/>
    <w:rPr>
      <w:rFonts w:ascii="Wingdings" w:hAnsi="Wingdings"/>
    </w:rPr>
  </w:style>
  <w:style w:type="character" w:customStyle="1" w:styleId="WW8Num23z0">
    <w:name w:val="WW8Num23z0"/>
    <w:uiPriority w:val="99"/>
    <w:qFormat/>
    <w:rsid w:val="006127F1"/>
  </w:style>
  <w:style w:type="character" w:customStyle="1" w:styleId="WW8Num23z1">
    <w:name w:val="WW8Num23z1"/>
    <w:uiPriority w:val="99"/>
    <w:qFormat/>
    <w:rsid w:val="006127F1"/>
  </w:style>
  <w:style w:type="character" w:customStyle="1" w:styleId="WW8Num23z2">
    <w:name w:val="WW8Num23z2"/>
    <w:uiPriority w:val="99"/>
    <w:qFormat/>
    <w:rsid w:val="006127F1"/>
  </w:style>
  <w:style w:type="character" w:customStyle="1" w:styleId="WW8Num23z3">
    <w:name w:val="WW8Num23z3"/>
    <w:uiPriority w:val="99"/>
    <w:qFormat/>
    <w:rsid w:val="006127F1"/>
  </w:style>
  <w:style w:type="character" w:customStyle="1" w:styleId="WW8Num23z4">
    <w:name w:val="WW8Num23z4"/>
    <w:uiPriority w:val="99"/>
    <w:qFormat/>
    <w:rsid w:val="006127F1"/>
  </w:style>
  <w:style w:type="character" w:customStyle="1" w:styleId="WW8Num23z5">
    <w:name w:val="WW8Num23z5"/>
    <w:uiPriority w:val="99"/>
    <w:qFormat/>
    <w:rsid w:val="006127F1"/>
  </w:style>
  <w:style w:type="character" w:customStyle="1" w:styleId="WW8Num23z6">
    <w:name w:val="WW8Num23z6"/>
    <w:uiPriority w:val="99"/>
    <w:qFormat/>
    <w:rsid w:val="006127F1"/>
  </w:style>
  <w:style w:type="character" w:customStyle="1" w:styleId="WW8Num23z7">
    <w:name w:val="WW8Num23z7"/>
    <w:uiPriority w:val="99"/>
    <w:qFormat/>
    <w:rsid w:val="006127F1"/>
  </w:style>
  <w:style w:type="character" w:customStyle="1" w:styleId="WW8Num23z8">
    <w:name w:val="WW8Num23z8"/>
    <w:uiPriority w:val="99"/>
    <w:qFormat/>
    <w:rsid w:val="006127F1"/>
  </w:style>
  <w:style w:type="character" w:customStyle="1" w:styleId="WW8Num24z0">
    <w:name w:val="WW8Num24z0"/>
    <w:uiPriority w:val="99"/>
    <w:qFormat/>
    <w:rsid w:val="006127F1"/>
    <w:rPr>
      <w:rFonts w:ascii="Symbol" w:hAnsi="Symbol"/>
      <w:sz w:val="24"/>
    </w:rPr>
  </w:style>
  <w:style w:type="character" w:customStyle="1" w:styleId="WW8Num24z1">
    <w:name w:val="WW8Num24z1"/>
    <w:uiPriority w:val="99"/>
    <w:qFormat/>
    <w:rsid w:val="006127F1"/>
    <w:rPr>
      <w:rFonts w:ascii="Courier New" w:hAnsi="Courier New"/>
    </w:rPr>
  </w:style>
  <w:style w:type="character" w:customStyle="1" w:styleId="WW8Num24z2">
    <w:name w:val="WW8Num24z2"/>
    <w:uiPriority w:val="99"/>
    <w:qFormat/>
    <w:rsid w:val="006127F1"/>
    <w:rPr>
      <w:rFonts w:ascii="Wingdings" w:hAnsi="Wingdings"/>
    </w:rPr>
  </w:style>
  <w:style w:type="character" w:customStyle="1" w:styleId="WW8Num24z3">
    <w:name w:val="WW8Num24z3"/>
    <w:uiPriority w:val="99"/>
    <w:qFormat/>
    <w:rsid w:val="006127F1"/>
    <w:rPr>
      <w:rFonts w:ascii="Symbol" w:hAnsi="Symbol"/>
    </w:rPr>
  </w:style>
  <w:style w:type="character" w:customStyle="1" w:styleId="WW8Num25z0">
    <w:name w:val="WW8Num25z0"/>
    <w:uiPriority w:val="99"/>
    <w:qFormat/>
    <w:rsid w:val="006127F1"/>
    <w:rPr>
      <w:rFonts w:ascii="Symbol" w:hAnsi="Symbol"/>
      <w:color w:val="auto"/>
    </w:rPr>
  </w:style>
  <w:style w:type="character" w:customStyle="1" w:styleId="WW8Num25z1">
    <w:name w:val="WW8Num25z1"/>
    <w:uiPriority w:val="99"/>
    <w:qFormat/>
    <w:rsid w:val="006127F1"/>
    <w:rPr>
      <w:rFonts w:ascii="Courier New" w:hAnsi="Courier New"/>
    </w:rPr>
  </w:style>
  <w:style w:type="character" w:customStyle="1" w:styleId="WW8Num25z2">
    <w:name w:val="WW8Num25z2"/>
    <w:uiPriority w:val="99"/>
    <w:qFormat/>
    <w:rsid w:val="006127F1"/>
    <w:rPr>
      <w:rFonts w:ascii="Wingdings" w:hAnsi="Wingdings"/>
    </w:rPr>
  </w:style>
  <w:style w:type="character" w:customStyle="1" w:styleId="WW8Num25z3">
    <w:name w:val="WW8Num25z3"/>
    <w:uiPriority w:val="99"/>
    <w:qFormat/>
    <w:rsid w:val="006127F1"/>
    <w:rPr>
      <w:rFonts w:ascii="Symbol" w:hAnsi="Symbol"/>
    </w:rPr>
  </w:style>
  <w:style w:type="character" w:customStyle="1" w:styleId="WW8Num26z0">
    <w:name w:val="WW8Num26z0"/>
    <w:uiPriority w:val="99"/>
    <w:qFormat/>
    <w:rsid w:val="006127F1"/>
    <w:rPr>
      <w:rFonts w:ascii="Symbol" w:hAnsi="Symbol"/>
    </w:rPr>
  </w:style>
  <w:style w:type="character" w:customStyle="1" w:styleId="WW8Num26z1">
    <w:name w:val="WW8Num26z1"/>
    <w:uiPriority w:val="99"/>
    <w:qFormat/>
    <w:rsid w:val="006127F1"/>
    <w:rPr>
      <w:rFonts w:ascii="Courier New" w:hAnsi="Courier New"/>
    </w:rPr>
  </w:style>
  <w:style w:type="character" w:customStyle="1" w:styleId="WW8Num26z2">
    <w:name w:val="WW8Num26z2"/>
    <w:uiPriority w:val="99"/>
    <w:qFormat/>
    <w:rsid w:val="006127F1"/>
    <w:rPr>
      <w:rFonts w:ascii="Wingdings" w:hAnsi="Wingdings"/>
    </w:rPr>
  </w:style>
  <w:style w:type="character" w:customStyle="1" w:styleId="WW8Num27z0">
    <w:name w:val="WW8Num27z0"/>
    <w:uiPriority w:val="99"/>
    <w:qFormat/>
    <w:rsid w:val="006127F1"/>
  </w:style>
  <w:style w:type="character" w:customStyle="1" w:styleId="WW8Num27z1">
    <w:name w:val="WW8Num27z1"/>
    <w:uiPriority w:val="99"/>
    <w:qFormat/>
    <w:rsid w:val="006127F1"/>
  </w:style>
  <w:style w:type="character" w:customStyle="1" w:styleId="WW8Num27z2">
    <w:name w:val="WW8Num27z2"/>
    <w:uiPriority w:val="99"/>
    <w:qFormat/>
    <w:rsid w:val="006127F1"/>
  </w:style>
  <w:style w:type="character" w:customStyle="1" w:styleId="WW8Num27z3">
    <w:name w:val="WW8Num27z3"/>
    <w:uiPriority w:val="99"/>
    <w:qFormat/>
    <w:rsid w:val="006127F1"/>
  </w:style>
  <w:style w:type="character" w:customStyle="1" w:styleId="WW8Num27z4">
    <w:name w:val="WW8Num27z4"/>
    <w:uiPriority w:val="99"/>
    <w:qFormat/>
    <w:rsid w:val="006127F1"/>
  </w:style>
  <w:style w:type="character" w:customStyle="1" w:styleId="WW8Num27z5">
    <w:name w:val="WW8Num27z5"/>
    <w:uiPriority w:val="99"/>
    <w:qFormat/>
    <w:rsid w:val="006127F1"/>
  </w:style>
  <w:style w:type="character" w:customStyle="1" w:styleId="WW8Num27z6">
    <w:name w:val="WW8Num27z6"/>
    <w:uiPriority w:val="99"/>
    <w:qFormat/>
    <w:rsid w:val="006127F1"/>
  </w:style>
  <w:style w:type="character" w:customStyle="1" w:styleId="WW8Num27z7">
    <w:name w:val="WW8Num27z7"/>
    <w:uiPriority w:val="99"/>
    <w:qFormat/>
    <w:rsid w:val="006127F1"/>
  </w:style>
  <w:style w:type="character" w:customStyle="1" w:styleId="WW8Num27z8">
    <w:name w:val="WW8Num27z8"/>
    <w:uiPriority w:val="99"/>
    <w:qFormat/>
    <w:rsid w:val="006127F1"/>
  </w:style>
  <w:style w:type="character" w:customStyle="1" w:styleId="WW8Num28z0">
    <w:name w:val="WW8Num28z0"/>
    <w:uiPriority w:val="99"/>
    <w:qFormat/>
    <w:rsid w:val="006127F1"/>
  </w:style>
  <w:style w:type="character" w:customStyle="1" w:styleId="WW8Num28z1">
    <w:name w:val="WW8Num28z1"/>
    <w:uiPriority w:val="99"/>
    <w:qFormat/>
    <w:rsid w:val="006127F1"/>
    <w:rPr>
      <w:rFonts w:ascii="Symbol" w:hAnsi="Symbol"/>
      <w:sz w:val="24"/>
    </w:rPr>
  </w:style>
  <w:style w:type="character" w:customStyle="1" w:styleId="WW8Num28z2">
    <w:name w:val="WW8Num28z2"/>
    <w:uiPriority w:val="99"/>
    <w:qFormat/>
    <w:rsid w:val="006127F1"/>
  </w:style>
  <w:style w:type="character" w:customStyle="1" w:styleId="WW8Num28z3">
    <w:name w:val="WW8Num28z3"/>
    <w:uiPriority w:val="99"/>
    <w:qFormat/>
    <w:rsid w:val="006127F1"/>
  </w:style>
  <w:style w:type="character" w:customStyle="1" w:styleId="WW8Num28z4">
    <w:name w:val="WW8Num28z4"/>
    <w:uiPriority w:val="99"/>
    <w:qFormat/>
    <w:rsid w:val="006127F1"/>
  </w:style>
  <w:style w:type="character" w:customStyle="1" w:styleId="WW8Num28z5">
    <w:name w:val="WW8Num28z5"/>
    <w:uiPriority w:val="99"/>
    <w:qFormat/>
    <w:rsid w:val="006127F1"/>
  </w:style>
  <w:style w:type="character" w:customStyle="1" w:styleId="WW8Num28z6">
    <w:name w:val="WW8Num28z6"/>
    <w:uiPriority w:val="99"/>
    <w:qFormat/>
    <w:rsid w:val="006127F1"/>
  </w:style>
  <w:style w:type="character" w:customStyle="1" w:styleId="WW8Num28z7">
    <w:name w:val="WW8Num28z7"/>
    <w:uiPriority w:val="99"/>
    <w:qFormat/>
    <w:rsid w:val="006127F1"/>
  </w:style>
  <w:style w:type="character" w:customStyle="1" w:styleId="WW8Num28z8">
    <w:name w:val="WW8Num28z8"/>
    <w:uiPriority w:val="99"/>
    <w:qFormat/>
    <w:rsid w:val="006127F1"/>
  </w:style>
  <w:style w:type="character" w:customStyle="1" w:styleId="WW8Num29z0">
    <w:name w:val="WW8Num29z0"/>
    <w:uiPriority w:val="99"/>
    <w:qFormat/>
    <w:rsid w:val="006127F1"/>
  </w:style>
  <w:style w:type="character" w:customStyle="1" w:styleId="WW8Num29z1">
    <w:name w:val="WW8Num29z1"/>
    <w:uiPriority w:val="99"/>
    <w:qFormat/>
    <w:rsid w:val="006127F1"/>
  </w:style>
  <w:style w:type="character" w:customStyle="1" w:styleId="WW8Num29z2">
    <w:name w:val="WW8Num29z2"/>
    <w:uiPriority w:val="99"/>
    <w:qFormat/>
    <w:rsid w:val="006127F1"/>
  </w:style>
  <w:style w:type="character" w:customStyle="1" w:styleId="WW8Num29z3">
    <w:name w:val="WW8Num29z3"/>
    <w:uiPriority w:val="99"/>
    <w:qFormat/>
    <w:rsid w:val="006127F1"/>
  </w:style>
  <w:style w:type="character" w:customStyle="1" w:styleId="WW8Num29z4">
    <w:name w:val="WW8Num29z4"/>
    <w:uiPriority w:val="99"/>
    <w:qFormat/>
    <w:rsid w:val="006127F1"/>
  </w:style>
  <w:style w:type="character" w:customStyle="1" w:styleId="WW8Num29z5">
    <w:name w:val="WW8Num29z5"/>
    <w:uiPriority w:val="99"/>
    <w:qFormat/>
    <w:rsid w:val="006127F1"/>
  </w:style>
  <w:style w:type="character" w:customStyle="1" w:styleId="WW8Num29z6">
    <w:name w:val="WW8Num29z6"/>
    <w:uiPriority w:val="99"/>
    <w:qFormat/>
    <w:rsid w:val="006127F1"/>
  </w:style>
  <w:style w:type="character" w:customStyle="1" w:styleId="WW8Num29z7">
    <w:name w:val="WW8Num29z7"/>
    <w:uiPriority w:val="99"/>
    <w:qFormat/>
    <w:rsid w:val="006127F1"/>
  </w:style>
  <w:style w:type="character" w:customStyle="1" w:styleId="WW8Num29z8">
    <w:name w:val="WW8Num29z8"/>
    <w:uiPriority w:val="99"/>
    <w:qFormat/>
    <w:rsid w:val="006127F1"/>
  </w:style>
  <w:style w:type="character" w:customStyle="1" w:styleId="WW8Num30z0">
    <w:name w:val="WW8Num30z0"/>
    <w:uiPriority w:val="99"/>
    <w:qFormat/>
    <w:rsid w:val="006127F1"/>
    <w:rPr>
      <w:rFonts w:ascii="Wingdings" w:hAnsi="Wingdings"/>
    </w:rPr>
  </w:style>
  <w:style w:type="character" w:customStyle="1" w:styleId="WW8Num30z1">
    <w:name w:val="WW8Num30z1"/>
    <w:uiPriority w:val="99"/>
    <w:qFormat/>
    <w:rsid w:val="006127F1"/>
    <w:rPr>
      <w:rFonts w:ascii="Courier New" w:hAnsi="Courier New"/>
    </w:rPr>
  </w:style>
  <w:style w:type="character" w:customStyle="1" w:styleId="WW8Num30z3">
    <w:name w:val="WW8Num30z3"/>
    <w:uiPriority w:val="99"/>
    <w:qFormat/>
    <w:rsid w:val="006127F1"/>
    <w:rPr>
      <w:rFonts w:ascii="Symbol" w:hAnsi="Symbol"/>
    </w:rPr>
  </w:style>
  <w:style w:type="character" w:customStyle="1" w:styleId="WW8Num31z0">
    <w:name w:val="WW8Num31z0"/>
    <w:uiPriority w:val="99"/>
    <w:qFormat/>
    <w:rsid w:val="006127F1"/>
    <w:rPr>
      <w:rFonts w:ascii="Wingdings" w:hAnsi="Wingdings"/>
    </w:rPr>
  </w:style>
  <w:style w:type="character" w:customStyle="1" w:styleId="WW8Num31z1">
    <w:name w:val="WW8Num31z1"/>
    <w:uiPriority w:val="99"/>
    <w:qFormat/>
    <w:rsid w:val="006127F1"/>
    <w:rPr>
      <w:rFonts w:ascii="Courier New" w:hAnsi="Courier New"/>
    </w:rPr>
  </w:style>
  <w:style w:type="character" w:customStyle="1" w:styleId="WW8Num31z3">
    <w:name w:val="WW8Num31z3"/>
    <w:uiPriority w:val="99"/>
    <w:qFormat/>
    <w:rsid w:val="006127F1"/>
    <w:rPr>
      <w:rFonts w:ascii="Symbol" w:hAnsi="Symbol"/>
    </w:rPr>
  </w:style>
  <w:style w:type="character" w:customStyle="1" w:styleId="WW8Num32z0">
    <w:name w:val="WW8Num32z0"/>
    <w:uiPriority w:val="99"/>
    <w:qFormat/>
    <w:rsid w:val="006127F1"/>
  </w:style>
  <w:style w:type="character" w:customStyle="1" w:styleId="WW8Num32z1">
    <w:name w:val="WW8Num32z1"/>
    <w:uiPriority w:val="99"/>
    <w:qFormat/>
    <w:rsid w:val="006127F1"/>
    <w:rPr>
      <w:rFonts w:ascii="Courier New" w:hAnsi="Courier New"/>
    </w:rPr>
  </w:style>
  <w:style w:type="character" w:customStyle="1" w:styleId="WW8Num32z2">
    <w:name w:val="WW8Num32z2"/>
    <w:uiPriority w:val="99"/>
    <w:qFormat/>
    <w:rsid w:val="006127F1"/>
    <w:rPr>
      <w:rFonts w:ascii="Wingdings" w:hAnsi="Wingdings"/>
    </w:rPr>
  </w:style>
  <w:style w:type="character" w:customStyle="1" w:styleId="WW8Num32z3">
    <w:name w:val="WW8Num32z3"/>
    <w:uiPriority w:val="99"/>
    <w:qFormat/>
    <w:rsid w:val="006127F1"/>
    <w:rPr>
      <w:rFonts w:ascii="Symbol" w:hAnsi="Symbol"/>
    </w:rPr>
  </w:style>
  <w:style w:type="paragraph" w:customStyle="1" w:styleId="affffffffd">
    <w:name w:val="Содержимое врезки"/>
    <w:basedOn w:val="a2"/>
    <w:uiPriority w:val="99"/>
    <w:qFormat/>
    <w:rsid w:val="006127F1"/>
    <w:pPr>
      <w:widowControl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ext1">
    <w:name w:val="text1"/>
    <w:basedOn w:val="a2"/>
    <w:uiPriority w:val="99"/>
    <w:qFormat/>
    <w:rsid w:val="006127F1"/>
    <w:pPr>
      <w:widowControl/>
      <w:snapToGrid/>
      <w:spacing w:before="0" w:after="300"/>
    </w:pPr>
    <w:rPr>
      <w:rFonts w:eastAsia="Times New Roman"/>
      <w:szCs w:val="24"/>
    </w:rPr>
  </w:style>
  <w:style w:type="character" w:customStyle="1" w:styleId="FontStyle310">
    <w:name w:val="Font Style310"/>
    <w:uiPriority w:val="99"/>
    <w:qFormat/>
    <w:rsid w:val="006127F1"/>
    <w:rPr>
      <w:rFonts w:ascii="Times New Roman" w:hAnsi="Times New Roman"/>
      <w:sz w:val="18"/>
    </w:rPr>
  </w:style>
  <w:style w:type="paragraph" w:customStyle="1" w:styleId="2121">
    <w:name w:val="Стиль Заголовок 2 + 12 пт"/>
    <w:basedOn w:val="20"/>
    <w:uiPriority w:val="99"/>
    <w:qFormat/>
    <w:rsid w:val="006127F1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bCs/>
      <w:kern w:val="32"/>
      <w:sz w:val="24"/>
      <w:szCs w:val="32"/>
    </w:rPr>
  </w:style>
  <w:style w:type="paragraph" w:customStyle="1" w:styleId="affffffffe">
    <w:name w:val="Базовый"/>
    <w:uiPriority w:val="99"/>
    <w:qFormat/>
    <w:rsid w:val="006127F1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-0">
    <w:name w:val="Интернет-ссылка"/>
    <w:uiPriority w:val="99"/>
    <w:qFormat/>
    <w:rsid w:val="006127F1"/>
    <w:rPr>
      <w:color w:val="0000FF"/>
      <w:u w:val="single"/>
    </w:rPr>
  </w:style>
  <w:style w:type="character" w:customStyle="1" w:styleId="textmaincenter">
    <w:name w:val="textmain_center"/>
    <w:basedOn w:val="a3"/>
    <w:uiPriority w:val="99"/>
    <w:qFormat/>
    <w:rsid w:val="006127F1"/>
    <w:rPr>
      <w:rFonts w:cs="Times New Roman"/>
    </w:rPr>
  </w:style>
  <w:style w:type="character" w:customStyle="1" w:styleId="WW8Num2z3">
    <w:name w:val="WW8Num2z3"/>
    <w:uiPriority w:val="99"/>
    <w:qFormat/>
    <w:rsid w:val="006127F1"/>
  </w:style>
  <w:style w:type="character" w:customStyle="1" w:styleId="WW8Num2z4">
    <w:name w:val="WW8Num2z4"/>
    <w:uiPriority w:val="99"/>
    <w:qFormat/>
    <w:rsid w:val="006127F1"/>
  </w:style>
  <w:style w:type="character" w:customStyle="1" w:styleId="WW8Num2z5">
    <w:name w:val="WW8Num2z5"/>
    <w:uiPriority w:val="99"/>
    <w:qFormat/>
    <w:rsid w:val="006127F1"/>
  </w:style>
  <w:style w:type="character" w:customStyle="1" w:styleId="WW8Num2z6">
    <w:name w:val="WW8Num2z6"/>
    <w:uiPriority w:val="99"/>
    <w:qFormat/>
    <w:rsid w:val="006127F1"/>
  </w:style>
  <w:style w:type="character" w:customStyle="1" w:styleId="WW8Num2z7">
    <w:name w:val="WW8Num2z7"/>
    <w:uiPriority w:val="99"/>
    <w:qFormat/>
    <w:rsid w:val="006127F1"/>
  </w:style>
  <w:style w:type="character" w:customStyle="1" w:styleId="WW8Num2z8">
    <w:name w:val="WW8Num2z8"/>
    <w:uiPriority w:val="99"/>
    <w:qFormat/>
    <w:rsid w:val="006127F1"/>
  </w:style>
  <w:style w:type="character" w:customStyle="1" w:styleId="WW8Num3z4">
    <w:name w:val="WW8Num3z4"/>
    <w:uiPriority w:val="99"/>
    <w:qFormat/>
    <w:rsid w:val="006127F1"/>
  </w:style>
  <w:style w:type="character" w:customStyle="1" w:styleId="WW8Num3z5">
    <w:name w:val="WW8Num3z5"/>
    <w:uiPriority w:val="99"/>
    <w:qFormat/>
    <w:rsid w:val="006127F1"/>
  </w:style>
  <w:style w:type="character" w:customStyle="1" w:styleId="WW8Num3z6">
    <w:name w:val="WW8Num3z6"/>
    <w:uiPriority w:val="99"/>
    <w:qFormat/>
    <w:rsid w:val="006127F1"/>
  </w:style>
  <w:style w:type="character" w:customStyle="1" w:styleId="WW8Num3z7">
    <w:name w:val="WW8Num3z7"/>
    <w:uiPriority w:val="99"/>
    <w:qFormat/>
    <w:rsid w:val="006127F1"/>
  </w:style>
  <w:style w:type="character" w:customStyle="1" w:styleId="WW8Num3z8">
    <w:name w:val="WW8Num3z8"/>
    <w:uiPriority w:val="99"/>
    <w:qFormat/>
    <w:rsid w:val="006127F1"/>
  </w:style>
  <w:style w:type="paragraph" w:customStyle="1" w:styleId="LO-Normal">
    <w:name w:val="LO-Normal"/>
    <w:uiPriority w:val="99"/>
    <w:qFormat/>
    <w:rsid w:val="006127F1"/>
    <w:pPr>
      <w:widowControl w:val="0"/>
      <w:suppressAutoHyphens/>
      <w:spacing w:after="0" w:line="240" w:lineRule="auto"/>
      <w:ind w:firstLine="420"/>
      <w:jc w:val="both"/>
    </w:pPr>
    <w:rPr>
      <w:rFonts w:ascii="Arial" w:eastAsia="Times New Roman" w:hAnsi="Arial" w:cs="Arial"/>
      <w:sz w:val="18"/>
      <w:szCs w:val="20"/>
      <w:lang w:eastAsia="zh-CN"/>
    </w:rPr>
  </w:style>
  <w:style w:type="character" w:customStyle="1" w:styleId="afffffffff">
    <w:name w:val="Стиль Обычный"/>
    <w:uiPriority w:val="99"/>
    <w:qFormat/>
    <w:rsid w:val="006127F1"/>
    <w:rPr>
      <w:rFonts w:ascii="Times New Roman" w:hAnsi="Times New Roman"/>
      <w:sz w:val="24"/>
    </w:rPr>
  </w:style>
  <w:style w:type="paragraph" w:customStyle="1" w:styleId="afffffffff0">
    <w:name w:val="Стиль Основной текст"/>
    <w:basedOn w:val="a2"/>
    <w:uiPriority w:val="99"/>
    <w:qFormat/>
    <w:rsid w:val="006127F1"/>
    <w:pPr>
      <w:widowControl/>
      <w:snapToGrid/>
      <w:spacing w:before="0" w:after="0"/>
    </w:pPr>
    <w:rPr>
      <w:rFonts w:eastAsia="Times New Roman"/>
    </w:rPr>
  </w:style>
  <w:style w:type="paragraph" w:customStyle="1" w:styleId="afffffffff1">
    <w:name w:val="Основа"/>
    <w:basedOn w:val="a2"/>
    <w:uiPriority w:val="99"/>
    <w:qFormat/>
    <w:rsid w:val="006127F1"/>
    <w:pPr>
      <w:widowControl/>
      <w:snapToGrid/>
      <w:spacing w:before="0" w:after="0"/>
      <w:ind w:firstLine="709"/>
      <w:jc w:val="both"/>
    </w:pPr>
    <w:rPr>
      <w:rFonts w:ascii="Verdana" w:eastAsia="Times New Roman" w:hAnsi="Verdana"/>
      <w:bCs/>
      <w:sz w:val="20"/>
    </w:rPr>
  </w:style>
  <w:style w:type="paragraph" w:customStyle="1" w:styleId="1271">
    <w:name w:val="Стиль По ширине Первая строка:  127 см Междустр.интервал:  полут..."/>
    <w:basedOn w:val="a2"/>
    <w:uiPriority w:val="99"/>
    <w:qFormat/>
    <w:rsid w:val="006127F1"/>
    <w:pPr>
      <w:widowControl/>
      <w:snapToGrid/>
      <w:spacing w:before="0" w:after="0" w:line="360" w:lineRule="auto"/>
    </w:pPr>
    <w:rPr>
      <w:rFonts w:eastAsia="Times New Roman"/>
    </w:rPr>
  </w:style>
  <w:style w:type="paragraph" w:customStyle="1" w:styleId="21f0">
    <w:name w:val="Красная строка 21"/>
    <w:basedOn w:val="aff8"/>
    <w:uiPriority w:val="99"/>
    <w:qFormat/>
    <w:rsid w:val="006127F1"/>
    <w:pPr>
      <w:suppressAutoHyphens/>
      <w:snapToGrid/>
      <w:spacing w:before="0"/>
      <w:ind w:firstLine="210"/>
    </w:pPr>
    <w:rPr>
      <w:rFonts w:ascii="Arial" w:eastAsia="MS PMincho" w:hAnsi="Arial" w:cs="Mangal"/>
      <w:b/>
      <w:bCs/>
      <w:kern w:val="1"/>
      <w:sz w:val="32"/>
      <w:szCs w:val="32"/>
      <w:lang w:val="en-US" w:eastAsia="hi-IN" w:bidi="hi-IN"/>
    </w:rPr>
  </w:style>
  <w:style w:type="paragraph" w:customStyle="1" w:styleId="09">
    <w:name w:val="Стиль Междустр.интервал:  множитель 09 ин"/>
    <w:basedOn w:val="a2"/>
    <w:uiPriority w:val="99"/>
    <w:qFormat/>
    <w:rsid w:val="006127F1"/>
    <w:pPr>
      <w:widowControl/>
      <w:snapToGrid/>
      <w:spacing w:before="0" w:after="0"/>
    </w:pPr>
    <w:rPr>
      <w:rFonts w:eastAsia="Times New Roman"/>
    </w:rPr>
  </w:style>
  <w:style w:type="character" w:customStyle="1" w:styleId="butback1">
    <w:name w:val="butback1"/>
    <w:uiPriority w:val="99"/>
    <w:qFormat/>
    <w:rsid w:val="006127F1"/>
    <w:rPr>
      <w:color w:val="666666"/>
    </w:rPr>
  </w:style>
  <w:style w:type="character" w:customStyle="1" w:styleId="FontStyle95">
    <w:name w:val="Font Style95"/>
    <w:uiPriority w:val="99"/>
    <w:qFormat/>
    <w:rsid w:val="006127F1"/>
    <w:rPr>
      <w:rFonts w:ascii="Times New Roman" w:hAnsi="Times New Roman"/>
      <w:sz w:val="22"/>
    </w:rPr>
  </w:style>
  <w:style w:type="character" w:customStyle="1" w:styleId="FontStyle94">
    <w:name w:val="Font Style94"/>
    <w:uiPriority w:val="99"/>
    <w:qFormat/>
    <w:rsid w:val="006127F1"/>
    <w:rPr>
      <w:rFonts w:ascii="Times New Roman" w:hAnsi="Times New Roman"/>
      <w:b/>
      <w:sz w:val="22"/>
    </w:rPr>
  </w:style>
  <w:style w:type="character" w:customStyle="1" w:styleId="FontStyle231">
    <w:name w:val="Font Style231"/>
    <w:uiPriority w:val="99"/>
    <w:qFormat/>
    <w:rsid w:val="006127F1"/>
    <w:rPr>
      <w:rFonts w:ascii="Times New Roman" w:hAnsi="Times New Roman"/>
      <w:sz w:val="26"/>
    </w:rPr>
  </w:style>
  <w:style w:type="character" w:customStyle="1" w:styleId="FontStyle145">
    <w:name w:val="Font Style145"/>
    <w:uiPriority w:val="99"/>
    <w:qFormat/>
    <w:rsid w:val="006127F1"/>
    <w:rPr>
      <w:rFonts w:ascii="Times New Roman" w:hAnsi="Times New Roman"/>
      <w:color w:val="000000"/>
      <w:sz w:val="18"/>
    </w:rPr>
  </w:style>
  <w:style w:type="character" w:customStyle="1" w:styleId="FontStyle215">
    <w:name w:val="Font Style215"/>
    <w:uiPriority w:val="99"/>
    <w:qFormat/>
    <w:rsid w:val="006127F1"/>
    <w:rPr>
      <w:rFonts w:ascii="Times New Roman" w:hAnsi="Times New Roman"/>
      <w:b/>
      <w:color w:val="000000"/>
      <w:sz w:val="18"/>
    </w:rPr>
  </w:style>
  <w:style w:type="character" w:customStyle="1" w:styleId="FontStyle153">
    <w:name w:val="Font Style153"/>
    <w:uiPriority w:val="99"/>
    <w:qFormat/>
    <w:rsid w:val="006127F1"/>
    <w:rPr>
      <w:rFonts w:ascii="Times New Roman" w:hAnsi="Times New Roman"/>
      <w:i/>
      <w:color w:val="000000"/>
      <w:sz w:val="18"/>
    </w:rPr>
  </w:style>
  <w:style w:type="paragraph" w:customStyle="1" w:styleId="Style1011">
    <w:name w:val="Style101"/>
    <w:basedOn w:val="a2"/>
    <w:uiPriority w:val="99"/>
    <w:qFormat/>
    <w:rsid w:val="006127F1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character" w:customStyle="1" w:styleId="FontStyle173">
    <w:name w:val="Font Style173"/>
    <w:uiPriority w:val="99"/>
    <w:qFormat/>
    <w:rsid w:val="006127F1"/>
    <w:rPr>
      <w:rFonts w:ascii="Times New Roman" w:hAnsi="Times New Roman"/>
      <w:i/>
      <w:color w:val="000000"/>
      <w:spacing w:val="20"/>
      <w:sz w:val="18"/>
    </w:rPr>
  </w:style>
  <w:style w:type="paragraph" w:customStyle="1" w:styleId="Style92">
    <w:name w:val="Style92"/>
    <w:basedOn w:val="a2"/>
    <w:uiPriority w:val="99"/>
    <w:qFormat/>
    <w:rsid w:val="006127F1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Style87">
    <w:name w:val="Style87"/>
    <w:basedOn w:val="a2"/>
    <w:uiPriority w:val="99"/>
    <w:qFormat/>
    <w:rsid w:val="006127F1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text0">
    <w:name w:val="text0"/>
    <w:basedOn w:val="a2"/>
    <w:uiPriority w:val="99"/>
    <w:qFormat/>
    <w:rsid w:val="006127F1"/>
    <w:pPr>
      <w:widowControl/>
      <w:snapToGrid/>
      <w:spacing w:before="48" w:after="48"/>
      <w:jc w:val="both"/>
    </w:pPr>
    <w:rPr>
      <w:rFonts w:eastAsia="Times New Roman"/>
      <w:szCs w:val="24"/>
    </w:rPr>
  </w:style>
  <w:style w:type="character" w:customStyle="1" w:styleId="b-serp-url">
    <w:name w:val="b-serp-url"/>
    <w:basedOn w:val="a3"/>
    <w:uiPriority w:val="99"/>
    <w:qFormat/>
    <w:rsid w:val="006127F1"/>
    <w:rPr>
      <w:rFonts w:cs="Times New Roman"/>
    </w:rPr>
  </w:style>
  <w:style w:type="paragraph" w:customStyle="1" w:styleId="biblio">
    <w:name w:val="biblio"/>
    <w:basedOn w:val="a2"/>
    <w:uiPriority w:val="99"/>
    <w:qFormat/>
    <w:rsid w:val="006127F1"/>
    <w:pPr>
      <w:widowControl/>
      <w:snapToGrid/>
      <w:spacing w:before="48" w:after="48"/>
      <w:ind w:firstLine="360"/>
      <w:jc w:val="both"/>
    </w:pPr>
    <w:rPr>
      <w:rFonts w:eastAsia="Times New Roman"/>
      <w:sz w:val="19"/>
      <w:szCs w:val="19"/>
    </w:rPr>
  </w:style>
  <w:style w:type="paragraph" w:customStyle="1" w:styleId="biblio0">
    <w:name w:val="biblio0"/>
    <w:basedOn w:val="a2"/>
    <w:uiPriority w:val="99"/>
    <w:qFormat/>
    <w:rsid w:val="006127F1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podpis">
    <w:name w:val="podpis"/>
    <w:basedOn w:val="a2"/>
    <w:uiPriority w:val="99"/>
    <w:qFormat/>
    <w:rsid w:val="006127F1"/>
    <w:pPr>
      <w:widowControl/>
      <w:snapToGrid/>
      <w:spacing w:before="48" w:after="48"/>
      <w:jc w:val="right"/>
    </w:pPr>
    <w:rPr>
      <w:rFonts w:eastAsia="Times New Roman"/>
      <w:i/>
      <w:iCs/>
      <w:sz w:val="19"/>
      <w:szCs w:val="19"/>
    </w:rPr>
  </w:style>
  <w:style w:type="paragraph" w:customStyle="1" w:styleId="ris">
    <w:name w:val="ris"/>
    <w:basedOn w:val="a2"/>
    <w:uiPriority w:val="99"/>
    <w:qFormat/>
    <w:rsid w:val="006127F1"/>
    <w:pPr>
      <w:widowControl/>
      <w:snapToGrid/>
      <w:spacing w:before="48" w:after="48"/>
      <w:jc w:val="center"/>
    </w:pPr>
    <w:rPr>
      <w:rFonts w:eastAsia="Times New Roman"/>
      <w:i/>
      <w:iCs/>
      <w:sz w:val="19"/>
      <w:szCs w:val="19"/>
    </w:rPr>
  </w:style>
  <w:style w:type="paragraph" w:customStyle="1" w:styleId="small0">
    <w:name w:val="small0"/>
    <w:basedOn w:val="a2"/>
    <w:uiPriority w:val="99"/>
    <w:qFormat/>
    <w:rsid w:val="006127F1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stih4">
    <w:name w:val="stih4"/>
    <w:basedOn w:val="a2"/>
    <w:uiPriority w:val="99"/>
    <w:qFormat/>
    <w:rsid w:val="006127F1"/>
    <w:pPr>
      <w:widowControl/>
      <w:snapToGrid/>
      <w:spacing w:before="120" w:after="120"/>
      <w:ind w:left="3240"/>
    </w:pPr>
    <w:rPr>
      <w:rFonts w:eastAsia="Times New Roman"/>
      <w:sz w:val="19"/>
      <w:szCs w:val="19"/>
    </w:rPr>
  </w:style>
  <w:style w:type="paragraph" w:customStyle="1" w:styleId="zag8">
    <w:name w:val="zag8"/>
    <w:basedOn w:val="a2"/>
    <w:uiPriority w:val="99"/>
    <w:qFormat/>
    <w:rsid w:val="006127F1"/>
    <w:pPr>
      <w:widowControl/>
      <w:snapToGrid/>
      <w:spacing w:before="240" w:after="48"/>
      <w:jc w:val="center"/>
    </w:pPr>
    <w:rPr>
      <w:rFonts w:eastAsia="Times New Roman"/>
      <w:sz w:val="19"/>
      <w:szCs w:val="19"/>
    </w:rPr>
  </w:style>
  <w:style w:type="character" w:customStyle="1" w:styleId="page">
    <w:name w:val="page"/>
    <w:uiPriority w:val="99"/>
    <w:rsid w:val="006127F1"/>
    <w:rPr>
      <w:i/>
      <w:vanish/>
      <w:color w:val="00008B"/>
      <w:sz w:val="19"/>
      <w:bdr w:val="single" w:sz="4" w:space="0" w:color="C1C1C1"/>
    </w:rPr>
  </w:style>
  <w:style w:type="paragraph" w:customStyle="1" w:styleId="hook">
    <w:name w:val="hook"/>
    <w:basedOn w:val="a2"/>
    <w:uiPriority w:val="99"/>
    <w:qFormat/>
    <w:rsid w:val="006127F1"/>
    <w:pPr>
      <w:widowControl/>
      <w:snapToGrid/>
      <w:spacing w:beforeAutospacing="1" w:afterAutospacing="1"/>
    </w:pPr>
    <w:rPr>
      <w:rFonts w:ascii="Comic Sans MS" w:eastAsia="Times New Roman" w:hAnsi="Comic Sans MS"/>
      <w:b/>
      <w:bCs/>
      <w:szCs w:val="24"/>
    </w:rPr>
  </w:style>
  <w:style w:type="character" w:customStyle="1" w:styleId="current">
    <w:name w:val="current"/>
    <w:basedOn w:val="a3"/>
    <w:uiPriority w:val="99"/>
    <w:qFormat/>
    <w:rsid w:val="006127F1"/>
    <w:rPr>
      <w:rFonts w:cs="Times New Roman"/>
    </w:rPr>
  </w:style>
  <w:style w:type="paragraph" w:customStyle="1" w:styleId="afffffffff2">
    <w:name w:val="Цитаты"/>
    <w:basedOn w:val="a2"/>
    <w:uiPriority w:val="99"/>
    <w:qFormat/>
    <w:rsid w:val="006127F1"/>
    <w:pPr>
      <w:widowControl/>
      <w:ind w:left="360" w:right="360"/>
    </w:pPr>
    <w:rPr>
      <w:rFonts w:eastAsia="Times New Roman"/>
    </w:rPr>
  </w:style>
  <w:style w:type="character" w:customStyle="1" w:styleId="FontStyle235">
    <w:name w:val="Font Style235"/>
    <w:uiPriority w:val="99"/>
    <w:qFormat/>
    <w:rsid w:val="006127F1"/>
    <w:rPr>
      <w:rFonts w:ascii="Arial" w:hAnsi="Arial"/>
      <w:b/>
      <w:sz w:val="18"/>
    </w:rPr>
  </w:style>
  <w:style w:type="character" w:customStyle="1" w:styleId="FontStyle255">
    <w:name w:val="Font Style255"/>
    <w:uiPriority w:val="99"/>
    <w:qFormat/>
    <w:rsid w:val="006127F1"/>
    <w:rPr>
      <w:rFonts w:ascii="Times New Roman" w:hAnsi="Times New Roman"/>
      <w:b/>
      <w:i/>
      <w:sz w:val="20"/>
    </w:rPr>
  </w:style>
  <w:style w:type="character" w:customStyle="1" w:styleId="FontStyle256">
    <w:name w:val="Font Style256"/>
    <w:uiPriority w:val="99"/>
    <w:qFormat/>
    <w:rsid w:val="006127F1"/>
    <w:rPr>
      <w:rFonts w:ascii="Times New Roman" w:hAnsi="Times New Roman"/>
      <w:b/>
      <w:sz w:val="20"/>
    </w:rPr>
  </w:style>
  <w:style w:type="character" w:customStyle="1" w:styleId="FontStyle240">
    <w:name w:val="Font Style240"/>
    <w:uiPriority w:val="99"/>
    <w:qFormat/>
    <w:rsid w:val="006127F1"/>
    <w:rPr>
      <w:rFonts w:ascii="Times New Roman" w:hAnsi="Times New Roman"/>
      <w:sz w:val="18"/>
    </w:rPr>
  </w:style>
  <w:style w:type="character" w:customStyle="1" w:styleId="FontStyle253">
    <w:name w:val="Font Style253"/>
    <w:uiPriority w:val="99"/>
    <w:qFormat/>
    <w:rsid w:val="006127F1"/>
    <w:rPr>
      <w:rFonts w:ascii="Times New Roman" w:hAnsi="Times New Roman"/>
      <w:i/>
      <w:sz w:val="18"/>
    </w:rPr>
  </w:style>
  <w:style w:type="character" w:customStyle="1" w:styleId="FontStyle234">
    <w:name w:val="Font Style234"/>
    <w:uiPriority w:val="99"/>
    <w:qFormat/>
    <w:rsid w:val="006127F1"/>
    <w:rPr>
      <w:rFonts w:ascii="Arial" w:hAnsi="Arial"/>
      <w:b/>
      <w:sz w:val="16"/>
    </w:rPr>
  </w:style>
  <w:style w:type="paragraph" w:customStyle="1" w:styleId="Style55">
    <w:name w:val="Style55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paragraph" w:customStyle="1" w:styleId="Style69">
    <w:name w:val="Style69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 w:line="235" w:lineRule="exact"/>
      <w:ind w:hanging="206"/>
      <w:jc w:val="both"/>
    </w:pPr>
    <w:rPr>
      <w:rFonts w:ascii="Segoe UI" w:eastAsia="Times New Roman" w:hAnsi="Segoe UI" w:cs="Segoe UI"/>
      <w:szCs w:val="24"/>
    </w:rPr>
  </w:style>
  <w:style w:type="paragraph" w:customStyle="1" w:styleId="Style72">
    <w:name w:val="Style72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character" w:customStyle="1" w:styleId="citation">
    <w:name w:val="citation"/>
    <w:basedOn w:val="a3"/>
    <w:uiPriority w:val="99"/>
    <w:qFormat/>
    <w:rsid w:val="006127F1"/>
    <w:rPr>
      <w:rFonts w:cs="Times New Roman"/>
    </w:rPr>
  </w:style>
  <w:style w:type="character" w:customStyle="1" w:styleId="xmlemitalic10">
    <w:name w:val="xmlemitalic1"/>
    <w:basedOn w:val="a3"/>
    <w:uiPriority w:val="99"/>
    <w:qFormat/>
    <w:rsid w:val="006127F1"/>
    <w:rPr>
      <w:rFonts w:cs="Times New Roman"/>
    </w:rPr>
  </w:style>
  <w:style w:type="paragraph" w:customStyle="1" w:styleId="nospacing">
    <w:name w:val="nospacing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ilogRazd">
    <w:name w:val="Prilog Razd"/>
    <w:uiPriority w:val="99"/>
    <w:qFormat/>
    <w:rsid w:val="006127F1"/>
    <w:pPr>
      <w:keepNext/>
      <w:widowControl w:val="0"/>
      <w:autoSpaceDE w:val="0"/>
      <w:autoSpaceDN w:val="0"/>
      <w:adjustRightInd w:val="0"/>
      <w:spacing w:line="207" w:lineRule="atLeast"/>
      <w:jc w:val="center"/>
    </w:pPr>
    <w:rPr>
      <w:rFonts w:ascii="SchoolBookCTT" w:eastAsia="Times New Roman" w:hAnsi="SchoolBookCTT" w:cs="SchoolBookCTT"/>
      <w:b/>
      <w:bCs/>
      <w:sz w:val="20"/>
      <w:szCs w:val="20"/>
      <w:lang w:eastAsia="ru-RU"/>
    </w:rPr>
  </w:style>
  <w:style w:type="paragraph" w:customStyle="1" w:styleId="osntext">
    <w:name w:val="osn_text"/>
    <w:basedOn w:val="a2"/>
    <w:uiPriority w:val="99"/>
    <w:qFormat/>
    <w:rsid w:val="006127F1"/>
    <w:pPr>
      <w:snapToGrid/>
      <w:spacing w:before="0" w:after="0"/>
      <w:ind w:firstLine="567"/>
      <w:jc w:val="both"/>
    </w:pPr>
    <w:rPr>
      <w:rFonts w:eastAsia="Times New Roman"/>
      <w:sz w:val="20"/>
    </w:rPr>
  </w:style>
  <w:style w:type="paragraph" w:customStyle="1" w:styleId="Style43">
    <w:name w:val="Style43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 w:line="475" w:lineRule="exact"/>
      <w:ind w:firstLine="706"/>
      <w:jc w:val="both"/>
    </w:pPr>
    <w:rPr>
      <w:rFonts w:eastAsia="Times New Roman"/>
      <w:szCs w:val="24"/>
    </w:rPr>
  </w:style>
  <w:style w:type="character" w:customStyle="1" w:styleId="font23">
    <w:name w:val="font23"/>
    <w:uiPriority w:val="99"/>
    <w:qFormat/>
    <w:rsid w:val="006127F1"/>
  </w:style>
  <w:style w:type="character" w:customStyle="1" w:styleId="texttext1">
    <w:name w:val="texttext1"/>
    <w:uiPriority w:val="99"/>
    <w:qFormat/>
    <w:rsid w:val="006127F1"/>
    <w:rPr>
      <w:rFonts w:ascii="Verdana" w:hAnsi="Verdana"/>
      <w:color w:val="000000"/>
      <w:sz w:val="19"/>
      <w:u w:val="none"/>
    </w:rPr>
  </w:style>
  <w:style w:type="character" w:customStyle="1" w:styleId="FontStyle64">
    <w:name w:val="Font Style64"/>
    <w:uiPriority w:val="99"/>
    <w:qFormat/>
    <w:rsid w:val="006127F1"/>
    <w:rPr>
      <w:rFonts w:ascii="Times New Roman" w:hAnsi="Times New Roman"/>
      <w:b/>
      <w:sz w:val="24"/>
    </w:rPr>
  </w:style>
  <w:style w:type="character" w:customStyle="1" w:styleId="authorabout">
    <w:name w:val="authorabout"/>
    <w:uiPriority w:val="99"/>
    <w:qFormat/>
    <w:rsid w:val="006127F1"/>
    <w:rPr>
      <w:rFonts w:ascii="Times New Roman" w:hAnsi="Times New Roman"/>
    </w:rPr>
  </w:style>
  <w:style w:type="character" w:customStyle="1" w:styleId="textbf">
    <w:name w:val="textbf"/>
    <w:uiPriority w:val="99"/>
    <w:qFormat/>
    <w:rsid w:val="006127F1"/>
  </w:style>
  <w:style w:type="character" w:customStyle="1" w:styleId="textit">
    <w:name w:val="textit"/>
    <w:uiPriority w:val="99"/>
    <w:qFormat/>
    <w:rsid w:val="006127F1"/>
  </w:style>
  <w:style w:type="character" w:customStyle="1" w:styleId="textdoc1">
    <w:name w:val="textdoc1"/>
    <w:uiPriority w:val="99"/>
    <w:qFormat/>
    <w:rsid w:val="006127F1"/>
  </w:style>
  <w:style w:type="paragraph" w:customStyle="1" w:styleId="textdoc">
    <w:name w:val="textdoc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sonormalcxsplast">
    <w:name w:val="msonormalcxsplast"/>
    <w:basedOn w:val="a2"/>
    <w:uiPriority w:val="99"/>
    <w:qFormat/>
    <w:rsid w:val="006127F1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paragraph" w:customStyle="1" w:styleId="msonormalcxspmiddlecxspmiddle">
    <w:name w:val="msonormalcxspmiddlecxspmiddle"/>
    <w:basedOn w:val="a2"/>
    <w:uiPriority w:val="99"/>
    <w:qFormat/>
    <w:rsid w:val="006127F1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character" w:customStyle="1" w:styleId="FontStyle52">
    <w:name w:val="Font Style52"/>
    <w:uiPriority w:val="99"/>
    <w:qFormat/>
    <w:rsid w:val="006127F1"/>
    <w:rPr>
      <w:rFonts w:ascii="Times New Roman" w:hAnsi="Times New Roman"/>
      <w:sz w:val="20"/>
    </w:rPr>
  </w:style>
  <w:style w:type="character" w:customStyle="1" w:styleId="snsep">
    <w:name w:val="snsep"/>
    <w:uiPriority w:val="99"/>
    <w:qFormat/>
    <w:rsid w:val="006127F1"/>
  </w:style>
  <w:style w:type="paragraph" w:customStyle="1" w:styleId="normalrus">
    <w:name w:val="normalrus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0cxspmiddle">
    <w:name w:val="a0cxspmiddle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w-editsection">
    <w:name w:val="mw-editsection"/>
    <w:uiPriority w:val="99"/>
    <w:qFormat/>
    <w:rsid w:val="006127F1"/>
  </w:style>
  <w:style w:type="character" w:customStyle="1" w:styleId="num0">
    <w:name w:val="num0"/>
    <w:uiPriority w:val="99"/>
    <w:qFormat/>
    <w:rsid w:val="006127F1"/>
  </w:style>
  <w:style w:type="paragraph" w:customStyle="1" w:styleId="Style27">
    <w:name w:val="Style27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 w:line="446" w:lineRule="exact"/>
      <w:ind w:firstLine="533"/>
      <w:jc w:val="both"/>
    </w:pPr>
    <w:rPr>
      <w:rFonts w:eastAsia="Times New Roman"/>
      <w:szCs w:val="24"/>
    </w:rPr>
  </w:style>
  <w:style w:type="character" w:customStyle="1" w:styleId="copy3">
    <w:name w:val="copy3"/>
    <w:uiPriority w:val="99"/>
    <w:qFormat/>
    <w:rsid w:val="006127F1"/>
  </w:style>
  <w:style w:type="character" w:customStyle="1" w:styleId="style80">
    <w:name w:val="style8"/>
    <w:uiPriority w:val="99"/>
    <w:qFormat/>
    <w:rsid w:val="006127F1"/>
  </w:style>
  <w:style w:type="paragraph" w:customStyle="1" w:styleId="ptx2">
    <w:name w:val="ptx2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512">
    <w:name w:val="Заголовок 5 Знак1"/>
    <w:uiPriority w:val="99"/>
    <w:qFormat/>
    <w:locked/>
    <w:rsid w:val="006127F1"/>
    <w:rPr>
      <w:b/>
      <w:i/>
      <w:sz w:val="26"/>
    </w:rPr>
  </w:style>
  <w:style w:type="character" w:customStyle="1" w:styleId="afffffffff3">
    <w:name w:val="Выделение жирным"/>
    <w:uiPriority w:val="99"/>
    <w:qFormat/>
    <w:rsid w:val="006127F1"/>
    <w:rPr>
      <w:b/>
    </w:rPr>
  </w:style>
  <w:style w:type="character" w:customStyle="1" w:styleId="ListLabel1">
    <w:name w:val="ListLabel 1"/>
    <w:uiPriority w:val="99"/>
    <w:qFormat/>
    <w:rsid w:val="006127F1"/>
    <w:rPr>
      <w:color w:val="000000"/>
      <w:spacing w:val="0"/>
      <w:position w:val="0"/>
      <w:sz w:val="20"/>
      <w:u w:val="none"/>
      <w:vertAlign w:val="baseline"/>
    </w:rPr>
  </w:style>
  <w:style w:type="character" w:customStyle="1" w:styleId="ListLabel2">
    <w:name w:val="ListLabel 2"/>
    <w:uiPriority w:val="99"/>
    <w:qFormat/>
    <w:rsid w:val="006127F1"/>
  </w:style>
  <w:style w:type="character" w:customStyle="1" w:styleId="ListLabel3">
    <w:name w:val="ListLabel 3"/>
    <w:uiPriority w:val="99"/>
    <w:qFormat/>
    <w:rsid w:val="006127F1"/>
    <w:rPr>
      <w:b/>
    </w:rPr>
  </w:style>
  <w:style w:type="character" w:customStyle="1" w:styleId="ListLabel4">
    <w:name w:val="ListLabel 4"/>
    <w:uiPriority w:val="99"/>
    <w:qFormat/>
    <w:rsid w:val="006127F1"/>
  </w:style>
  <w:style w:type="character" w:customStyle="1" w:styleId="ListLabel5">
    <w:name w:val="ListLabel 5"/>
    <w:uiPriority w:val="99"/>
    <w:qFormat/>
    <w:rsid w:val="006127F1"/>
    <w:rPr>
      <w:color w:val="00000A"/>
    </w:rPr>
  </w:style>
  <w:style w:type="character" w:customStyle="1" w:styleId="ListLabel6">
    <w:name w:val="ListLabel 6"/>
    <w:uiPriority w:val="99"/>
    <w:qFormat/>
    <w:rsid w:val="006127F1"/>
    <w:rPr>
      <w:sz w:val="20"/>
    </w:rPr>
  </w:style>
  <w:style w:type="character" w:customStyle="1" w:styleId="2ff9">
    <w:name w:val="Название Знак2"/>
    <w:uiPriority w:val="99"/>
    <w:qFormat/>
    <w:locked/>
    <w:rsid w:val="006127F1"/>
    <w:rPr>
      <w:i/>
      <w:color w:val="00000A"/>
      <w:sz w:val="24"/>
    </w:rPr>
  </w:style>
  <w:style w:type="character" w:customStyle="1" w:styleId="2ffa">
    <w:name w:val="Схема документа Знак2"/>
    <w:uiPriority w:val="99"/>
    <w:qFormat/>
    <w:locked/>
    <w:rsid w:val="006127F1"/>
    <w:rPr>
      <w:rFonts w:ascii="Tahoma" w:hAnsi="Tahoma"/>
      <w:color w:val="00000A"/>
      <w:shd w:val="clear" w:color="auto" w:fill="000080"/>
    </w:rPr>
  </w:style>
  <w:style w:type="character" w:customStyle="1" w:styleId="323">
    <w:name w:val="Основной текст с отступом 3 Знак2"/>
    <w:uiPriority w:val="99"/>
    <w:qFormat/>
    <w:locked/>
    <w:rsid w:val="006127F1"/>
    <w:rPr>
      <w:color w:val="00000A"/>
      <w:sz w:val="16"/>
      <w:lang w:val="ru-RU" w:eastAsia="ru-RU"/>
    </w:rPr>
  </w:style>
  <w:style w:type="character" w:customStyle="1" w:styleId="2ffb">
    <w:name w:val="Нижний колонтитул Знак2"/>
    <w:uiPriority w:val="99"/>
    <w:qFormat/>
    <w:locked/>
    <w:rsid w:val="006127F1"/>
    <w:rPr>
      <w:sz w:val="24"/>
    </w:rPr>
  </w:style>
  <w:style w:type="character" w:customStyle="1" w:styleId="2ffc">
    <w:name w:val="Текст выноски Знак2"/>
    <w:uiPriority w:val="99"/>
    <w:qFormat/>
    <w:locked/>
    <w:rsid w:val="006127F1"/>
    <w:rPr>
      <w:rFonts w:ascii="Tahoma" w:hAnsi="Tahoma"/>
      <w:color w:val="00000A"/>
      <w:sz w:val="16"/>
    </w:rPr>
  </w:style>
  <w:style w:type="character" w:customStyle="1" w:styleId="228">
    <w:name w:val="Основной текст 2 Знак2"/>
    <w:uiPriority w:val="99"/>
    <w:qFormat/>
    <w:locked/>
    <w:rsid w:val="006127F1"/>
    <w:rPr>
      <w:sz w:val="24"/>
    </w:rPr>
  </w:style>
  <w:style w:type="paragraph" w:customStyle="1" w:styleId="afffffffff4">
    <w:name w:val="Заглавие"/>
    <w:basedOn w:val="affffffffe"/>
    <w:uiPriority w:val="99"/>
    <w:qFormat/>
    <w:rsid w:val="006127F1"/>
    <w:pPr>
      <w:jc w:val="center"/>
    </w:pPr>
    <w:rPr>
      <w:sz w:val="20"/>
      <w:szCs w:val="20"/>
    </w:rPr>
  </w:style>
  <w:style w:type="table" w:customStyle="1" w:styleId="11fa">
    <w:name w:val="Сетка таблицы11"/>
    <w:uiPriority w:val="99"/>
    <w:rsid w:val="00612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t1834">
    <w:name w:val="ft1834"/>
    <w:uiPriority w:val="99"/>
    <w:qFormat/>
    <w:rsid w:val="006127F1"/>
  </w:style>
  <w:style w:type="character" w:customStyle="1" w:styleId="ft1846">
    <w:name w:val="ft1846"/>
    <w:uiPriority w:val="99"/>
    <w:qFormat/>
    <w:rsid w:val="006127F1"/>
  </w:style>
  <w:style w:type="character" w:customStyle="1" w:styleId="ft1850">
    <w:name w:val="ft1850"/>
    <w:uiPriority w:val="99"/>
    <w:qFormat/>
    <w:rsid w:val="006127F1"/>
  </w:style>
  <w:style w:type="character" w:customStyle="1" w:styleId="ft1994">
    <w:name w:val="ft1994"/>
    <w:uiPriority w:val="99"/>
    <w:qFormat/>
    <w:rsid w:val="006127F1"/>
  </w:style>
  <w:style w:type="character" w:customStyle="1" w:styleId="ft2006">
    <w:name w:val="ft2006"/>
    <w:uiPriority w:val="99"/>
    <w:qFormat/>
    <w:rsid w:val="006127F1"/>
  </w:style>
  <w:style w:type="character" w:customStyle="1" w:styleId="ft2181">
    <w:name w:val="ft2181"/>
    <w:uiPriority w:val="99"/>
    <w:qFormat/>
    <w:rsid w:val="006127F1"/>
  </w:style>
  <w:style w:type="character" w:customStyle="1" w:styleId="ft2193">
    <w:name w:val="ft2193"/>
    <w:uiPriority w:val="99"/>
    <w:qFormat/>
    <w:rsid w:val="006127F1"/>
  </w:style>
  <w:style w:type="character" w:customStyle="1" w:styleId="ft2205">
    <w:name w:val="ft2205"/>
    <w:uiPriority w:val="99"/>
    <w:qFormat/>
    <w:rsid w:val="006127F1"/>
  </w:style>
  <w:style w:type="character" w:customStyle="1" w:styleId="ft2213">
    <w:name w:val="ft2213"/>
    <w:uiPriority w:val="99"/>
    <w:qFormat/>
    <w:rsid w:val="006127F1"/>
  </w:style>
  <w:style w:type="character" w:customStyle="1" w:styleId="editsection">
    <w:name w:val="editsection"/>
    <w:uiPriority w:val="99"/>
    <w:qFormat/>
    <w:rsid w:val="006127F1"/>
  </w:style>
  <w:style w:type="paragraph" w:customStyle="1" w:styleId="-10-11">
    <w:name w:val="А-10-11"/>
    <w:basedOn w:val="a2"/>
    <w:uiPriority w:val="99"/>
    <w:qFormat/>
    <w:rsid w:val="006127F1"/>
    <w:pPr>
      <w:widowControl/>
      <w:snapToGrid/>
      <w:spacing w:before="0" w:after="0" w:line="233" w:lineRule="exact"/>
      <w:ind w:firstLine="397"/>
      <w:jc w:val="both"/>
    </w:pPr>
    <w:rPr>
      <w:rFonts w:eastAsia="Times New Roman"/>
      <w:sz w:val="20"/>
    </w:rPr>
  </w:style>
  <w:style w:type="paragraph" w:customStyle="1" w:styleId="iauiueiiiaaiio">
    <w:name w:val="iau?iue ii i?aaiio"/>
    <w:basedOn w:val="a2"/>
    <w:uiPriority w:val="99"/>
    <w:qFormat/>
    <w:rsid w:val="006127F1"/>
    <w:pPr>
      <w:widowControl/>
      <w:overflowPunct w:val="0"/>
      <w:autoSpaceDE w:val="0"/>
      <w:autoSpaceDN w:val="0"/>
      <w:adjustRightInd w:val="0"/>
      <w:snapToGrid/>
      <w:spacing w:before="0" w:after="0"/>
      <w:jc w:val="right"/>
      <w:textAlignment w:val="baseline"/>
    </w:pPr>
    <w:rPr>
      <w:rFonts w:eastAsia="Times New Roman"/>
      <w:sz w:val="20"/>
    </w:rPr>
  </w:style>
  <w:style w:type="character" w:customStyle="1" w:styleId="f1">
    <w:name w:val="f1"/>
    <w:uiPriority w:val="99"/>
    <w:qFormat/>
    <w:rsid w:val="006127F1"/>
  </w:style>
  <w:style w:type="paragraph" w:customStyle="1" w:styleId="131">
    <w:name w:val="Стиль Стиль по ширине Междустр.интервал:  множитель 13 ин + полужир...1"/>
    <w:basedOn w:val="a2"/>
    <w:uiPriority w:val="99"/>
    <w:qFormat/>
    <w:rsid w:val="006127F1"/>
    <w:pPr>
      <w:widowControl/>
      <w:numPr>
        <w:numId w:val="7"/>
      </w:numPr>
      <w:tabs>
        <w:tab w:val="left" w:pos="680"/>
        <w:tab w:val="left" w:pos="851"/>
      </w:tabs>
      <w:snapToGrid/>
      <w:spacing w:before="0" w:after="0" w:line="312" w:lineRule="auto"/>
      <w:ind w:left="680" w:hanging="226"/>
    </w:pPr>
    <w:rPr>
      <w:rFonts w:eastAsia="Times New Roman"/>
      <w:bCs/>
      <w:i/>
    </w:rPr>
  </w:style>
  <w:style w:type="table" w:customStyle="1" w:styleId="12b">
    <w:name w:val="Сетка таблицы12"/>
    <w:uiPriority w:val="99"/>
    <w:rsid w:val="006127F1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TimesNewRoman122">
    <w:name w:val="Стиль Заголовок 2 + Times New Roman 12 пт По левому краю"/>
    <w:basedOn w:val="20"/>
    <w:uiPriority w:val="99"/>
    <w:qFormat/>
    <w:rsid w:val="006127F1"/>
    <w:p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1TimesNewRoman12">
    <w:name w:val="Стиль Загол. 1 ур. + Times New Roman 12 пт"/>
    <w:basedOn w:val="a2"/>
    <w:uiPriority w:val="99"/>
    <w:qFormat/>
    <w:rsid w:val="006127F1"/>
    <w:pPr>
      <w:keepNext/>
      <w:widowControl/>
      <w:autoSpaceDE w:val="0"/>
      <w:autoSpaceDN w:val="0"/>
      <w:adjustRightInd w:val="0"/>
      <w:snapToGrid/>
      <w:spacing w:before="0" w:after="0" w:line="360" w:lineRule="auto"/>
      <w:jc w:val="center"/>
    </w:pPr>
    <w:rPr>
      <w:rFonts w:eastAsia="Times New Roman" w:cs="PragmaticaCTT"/>
      <w:b/>
      <w:bCs/>
      <w:caps/>
      <w:sz w:val="26"/>
    </w:rPr>
  </w:style>
  <w:style w:type="paragraph" w:customStyle="1" w:styleId="afffffffff5">
    <w:name w:val="НаКурсач"/>
    <w:basedOn w:val="a2"/>
    <w:uiPriority w:val="99"/>
    <w:qFormat/>
    <w:rsid w:val="006127F1"/>
    <w:pPr>
      <w:widowControl/>
      <w:snapToGrid/>
      <w:spacing w:before="0" w:after="0" w:line="312" w:lineRule="auto"/>
      <w:jc w:val="both"/>
    </w:pPr>
    <w:rPr>
      <w:rFonts w:eastAsia="Times New Roman"/>
      <w:sz w:val="28"/>
      <w:szCs w:val="24"/>
    </w:rPr>
  </w:style>
  <w:style w:type="character" w:customStyle="1" w:styleId="a11">
    <w:name w:val="a1"/>
    <w:uiPriority w:val="99"/>
    <w:qFormat/>
    <w:rsid w:val="006127F1"/>
  </w:style>
  <w:style w:type="character" w:customStyle="1" w:styleId="1113">
    <w:name w:val="Сильное выделение111"/>
    <w:uiPriority w:val="99"/>
    <w:qFormat/>
    <w:rsid w:val="006127F1"/>
    <w:rPr>
      <w:b/>
    </w:rPr>
  </w:style>
  <w:style w:type="paragraph" w:customStyle="1" w:styleId="HTML1a">
    <w:name w:val="Стандартный HTML1"/>
    <w:basedOn w:val="a2"/>
    <w:uiPriority w:val="99"/>
    <w:qFormat/>
    <w:rsid w:val="006127F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eastAsia="Times New Roman" w:hAnsi="Courier New" w:cs="Courier New"/>
      <w:kern w:val="1"/>
      <w:sz w:val="20"/>
      <w:lang w:eastAsia="hi-IN" w:bidi="hi-IN"/>
    </w:rPr>
  </w:style>
  <w:style w:type="character" w:customStyle="1" w:styleId="field-content">
    <w:name w:val="field-content"/>
    <w:uiPriority w:val="99"/>
    <w:qFormat/>
    <w:rsid w:val="006127F1"/>
  </w:style>
  <w:style w:type="character" w:customStyle="1" w:styleId="reference-text">
    <w:name w:val="reference-text"/>
    <w:uiPriority w:val="99"/>
    <w:qFormat/>
    <w:rsid w:val="006127F1"/>
  </w:style>
  <w:style w:type="paragraph" w:customStyle="1" w:styleId="snip1">
    <w:name w:val="snip1"/>
    <w:basedOn w:val="a2"/>
    <w:uiPriority w:val="99"/>
    <w:qFormat/>
    <w:rsid w:val="006127F1"/>
    <w:pPr>
      <w:widowControl/>
      <w:snapToGrid/>
      <w:spacing w:before="49" w:after="0" w:line="300" w:lineRule="atLeast"/>
    </w:pPr>
    <w:rPr>
      <w:rFonts w:eastAsia="Times New Roman"/>
      <w:color w:val="000000"/>
      <w:szCs w:val="24"/>
    </w:rPr>
  </w:style>
  <w:style w:type="paragraph" w:customStyle="1" w:styleId="Style74">
    <w:name w:val="Style74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 w:line="274" w:lineRule="exact"/>
      <w:ind w:firstLine="293"/>
      <w:jc w:val="both"/>
    </w:pPr>
    <w:rPr>
      <w:rFonts w:eastAsia="Times New Roman"/>
      <w:szCs w:val="24"/>
    </w:rPr>
  </w:style>
  <w:style w:type="paragraph" w:customStyle="1" w:styleId="-1">
    <w:name w:val="Обычный-1"/>
    <w:basedOn w:val="a2"/>
    <w:uiPriority w:val="99"/>
    <w:qFormat/>
    <w:rsid w:val="006127F1"/>
    <w:pPr>
      <w:snapToGrid/>
      <w:spacing w:before="0" w:after="0" w:line="360" w:lineRule="auto"/>
      <w:ind w:firstLine="720"/>
      <w:jc w:val="both"/>
    </w:pPr>
    <w:rPr>
      <w:rFonts w:eastAsia="Times New Roman"/>
    </w:rPr>
  </w:style>
  <w:style w:type="paragraph" w:customStyle="1" w:styleId="normal5">
    <w:name w:val="normal5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c">
    <w:name w:val="Абзац списка Знак1"/>
    <w:link w:val="afffc"/>
    <w:uiPriority w:val="34"/>
    <w:qFormat/>
    <w:locked/>
    <w:rsid w:val="006127F1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12c">
    <w:name w:val="Обычный12"/>
    <w:uiPriority w:val="99"/>
    <w:qFormat/>
    <w:rsid w:val="006127F1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02">
    <w:name w:val="Знак Знак202"/>
    <w:uiPriority w:val="99"/>
    <w:qFormat/>
    <w:rsid w:val="006127F1"/>
    <w:rPr>
      <w:rFonts w:ascii="Arial" w:hAnsi="Arial"/>
      <w:sz w:val="22"/>
    </w:rPr>
  </w:style>
  <w:style w:type="paragraph" w:customStyle="1" w:styleId="3fc">
    <w:name w:val="Знак Знак Знак Знак Знак Знак3"/>
    <w:basedOn w:val="a2"/>
    <w:uiPriority w:val="99"/>
    <w:qFormat/>
    <w:rsid w:val="006127F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42">
    <w:name w:val="Знак Знак74"/>
    <w:uiPriority w:val="99"/>
    <w:qFormat/>
    <w:rsid w:val="006127F1"/>
    <w:rPr>
      <w:sz w:val="16"/>
      <w:lang w:val="ru-RU" w:eastAsia="ru-RU"/>
    </w:rPr>
  </w:style>
  <w:style w:type="character" w:customStyle="1" w:styleId="1420">
    <w:name w:val="Знак Знак142"/>
    <w:uiPriority w:val="99"/>
    <w:qFormat/>
    <w:locked/>
    <w:rsid w:val="006127F1"/>
    <w:rPr>
      <w:b/>
      <w:sz w:val="27"/>
      <w:lang w:val="ru-RU" w:eastAsia="ru-RU"/>
    </w:rPr>
  </w:style>
  <w:style w:type="character" w:customStyle="1" w:styleId="102">
    <w:name w:val="Знак Знак102"/>
    <w:uiPriority w:val="99"/>
    <w:qFormat/>
    <w:locked/>
    <w:rsid w:val="006127F1"/>
    <w:rPr>
      <w:sz w:val="16"/>
      <w:lang w:val="ru-RU" w:eastAsia="ru-RU"/>
    </w:rPr>
  </w:style>
  <w:style w:type="character" w:customStyle="1" w:styleId="6120">
    <w:name w:val="Знак Знак612"/>
    <w:uiPriority w:val="99"/>
    <w:qFormat/>
    <w:rsid w:val="006127F1"/>
    <w:rPr>
      <w:rFonts w:ascii="Arial" w:hAnsi="Arial"/>
      <w:b/>
      <w:i/>
      <w:sz w:val="28"/>
      <w:lang w:val="ru-RU" w:eastAsia="en-US"/>
    </w:rPr>
  </w:style>
  <w:style w:type="character" w:customStyle="1" w:styleId="1630">
    <w:name w:val="Знак Знак163"/>
    <w:uiPriority w:val="99"/>
    <w:qFormat/>
    <w:locked/>
    <w:rsid w:val="006127F1"/>
    <w:rPr>
      <w:b/>
      <w:caps/>
      <w:sz w:val="24"/>
      <w:lang w:val="ru-RU" w:eastAsia="ru-RU"/>
    </w:rPr>
  </w:style>
  <w:style w:type="character" w:customStyle="1" w:styleId="4b">
    <w:name w:val="Знак Знак Знак4"/>
    <w:uiPriority w:val="99"/>
    <w:qFormat/>
    <w:rsid w:val="006127F1"/>
    <w:rPr>
      <w:rFonts w:ascii="Times New Roman" w:hAnsi="Times New Roman"/>
      <w:b/>
      <w:caps/>
      <w:sz w:val="28"/>
    </w:rPr>
  </w:style>
  <w:style w:type="character" w:customStyle="1" w:styleId="252">
    <w:name w:val="Знак Знак252"/>
    <w:uiPriority w:val="99"/>
    <w:qFormat/>
    <w:rsid w:val="006127F1"/>
    <w:rPr>
      <w:rFonts w:ascii="Times New Roman" w:hAnsi="Times New Roman"/>
      <w:b/>
      <w:sz w:val="28"/>
    </w:rPr>
  </w:style>
  <w:style w:type="character" w:customStyle="1" w:styleId="2220">
    <w:name w:val="Знак Знак222"/>
    <w:uiPriority w:val="99"/>
    <w:qFormat/>
    <w:rsid w:val="006127F1"/>
    <w:rPr>
      <w:rFonts w:ascii="Times New Roman" w:hAnsi="Times New Roman"/>
      <w:sz w:val="24"/>
    </w:rPr>
  </w:style>
  <w:style w:type="character" w:customStyle="1" w:styleId="1920">
    <w:name w:val="Знак Знак192"/>
    <w:uiPriority w:val="99"/>
    <w:qFormat/>
    <w:rsid w:val="006127F1"/>
    <w:rPr>
      <w:rFonts w:ascii="Times New Roman" w:hAnsi="Times New Roman"/>
      <w:sz w:val="16"/>
      <w:lang w:eastAsia="ru-RU"/>
    </w:rPr>
  </w:style>
  <w:style w:type="character" w:customStyle="1" w:styleId="1820">
    <w:name w:val="Знак Знак182"/>
    <w:uiPriority w:val="99"/>
    <w:qFormat/>
    <w:rsid w:val="006127F1"/>
    <w:rPr>
      <w:rFonts w:ascii="Courier New" w:hAnsi="Courier New"/>
    </w:rPr>
  </w:style>
  <w:style w:type="character" w:customStyle="1" w:styleId="1720">
    <w:name w:val="Знак Знак172"/>
    <w:uiPriority w:val="99"/>
    <w:qFormat/>
    <w:rsid w:val="006127F1"/>
    <w:rPr>
      <w:rFonts w:ascii="Times New Roman" w:hAnsi="Times New Roman"/>
      <w:sz w:val="24"/>
    </w:rPr>
  </w:style>
  <w:style w:type="character" w:customStyle="1" w:styleId="1520">
    <w:name w:val="Знак Знак152"/>
    <w:uiPriority w:val="99"/>
    <w:qFormat/>
    <w:rsid w:val="006127F1"/>
    <w:rPr>
      <w:b/>
      <w:sz w:val="28"/>
    </w:rPr>
  </w:style>
  <w:style w:type="character" w:customStyle="1" w:styleId="4120">
    <w:name w:val="Знак Знак412"/>
    <w:uiPriority w:val="99"/>
    <w:qFormat/>
    <w:locked/>
    <w:rsid w:val="006127F1"/>
    <w:rPr>
      <w:rFonts w:ascii="Arial" w:hAnsi="Arial"/>
      <w:b/>
      <w:i/>
      <w:sz w:val="28"/>
      <w:lang w:val="ru-RU" w:eastAsia="en-US"/>
    </w:rPr>
  </w:style>
  <w:style w:type="character" w:customStyle="1" w:styleId="233">
    <w:name w:val="Знак Знак23 Знак3"/>
    <w:uiPriority w:val="99"/>
    <w:locked/>
    <w:rsid w:val="006127F1"/>
    <w:rPr>
      <w:rFonts w:ascii="Tahoma" w:hAnsi="Tahoma"/>
      <w:sz w:val="16"/>
    </w:rPr>
  </w:style>
  <w:style w:type="paragraph" w:customStyle="1" w:styleId="4c">
    <w:name w:val="Знак Знак Знак Знак Знак Знак Знак Знак Знак Знак Знак Знак Знак4"/>
    <w:basedOn w:val="a2"/>
    <w:uiPriority w:val="99"/>
    <w:qFormat/>
    <w:rsid w:val="006127F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24">
    <w:name w:val="Знак32"/>
    <w:basedOn w:val="a2"/>
    <w:uiPriority w:val="99"/>
    <w:qFormat/>
    <w:rsid w:val="006127F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20">
    <w:name w:val="Знак Знак532"/>
    <w:uiPriority w:val="99"/>
    <w:qFormat/>
    <w:locked/>
    <w:rsid w:val="006127F1"/>
    <w:rPr>
      <w:b/>
      <w:caps/>
      <w:sz w:val="24"/>
      <w:lang w:val="ru-RU" w:eastAsia="ru-RU"/>
    </w:rPr>
  </w:style>
  <w:style w:type="character" w:customStyle="1" w:styleId="2ffd">
    <w:name w:val="Без интервала Знак2"/>
    <w:uiPriority w:val="99"/>
    <w:qFormat/>
    <w:locked/>
    <w:rsid w:val="006127F1"/>
    <w:rPr>
      <w:sz w:val="24"/>
      <w:lang w:eastAsia="en-US"/>
    </w:rPr>
  </w:style>
  <w:style w:type="character" w:customStyle="1" w:styleId="1121">
    <w:name w:val="Знак1 Знак Знак12"/>
    <w:uiPriority w:val="99"/>
    <w:qFormat/>
    <w:locked/>
    <w:rsid w:val="006127F1"/>
    <w:rPr>
      <w:rFonts w:ascii="Times New Roman" w:hAnsi="Times New Roman"/>
      <w:sz w:val="24"/>
      <w:lang w:eastAsia="ru-RU"/>
    </w:rPr>
  </w:style>
  <w:style w:type="character" w:customStyle="1" w:styleId="462">
    <w:name w:val="Знак Знак462"/>
    <w:uiPriority w:val="99"/>
    <w:qFormat/>
    <w:locked/>
    <w:rsid w:val="006127F1"/>
    <w:rPr>
      <w:b/>
      <w:sz w:val="27"/>
      <w:lang w:val="ru-RU" w:eastAsia="ru-RU"/>
    </w:rPr>
  </w:style>
  <w:style w:type="character" w:customStyle="1" w:styleId="482">
    <w:name w:val="Знак Знак482"/>
    <w:uiPriority w:val="99"/>
    <w:qFormat/>
    <w:locked/>
    <w:rsid w:val="006127F1"/>
    <w:rPr>
      <w:b/>
      <w:sz w:val="27"/>
      <w:lang w:val="ru-RU" w:eastAsia="ru-RU"/>
    </w:rPr>
  </w:style>
  <w:style w:type="character" w:customStyle="1" w:styleId="442">
    <w:name w:val="Знак Знак442"/>
    <w:uiPriority w:val="99"/>
    <w:qFormat/>
    <w:locked/>
    <w:rsid w:val="006127F1"/>
    <w:rPr>
      <w:sz w:val="24"/>
    </w:rPr>
  </w:style>
  <w:style w:type="character" w:customStyle="1" w:styleId="5120">
    <w:name w:val="Знак Знак512"/>
    <w:uiPriority w:val="99"/>
    <w:qFormat/>
    <w:locked/>
    <w:rsid w:val="006127F1"/>
    <w:rPr>
      <w:b/>
      <w:sz w:val="27"/>
      <w:lang w:val="ru-RU" w:eastAsia="ru-RU"/>
    </w:rPr>
  </w:style>
  <w:style w:type="character" w:customStyle="1" w:styleId="432">
    <w:name w:val="Знак Знак432"/>
    <w:uiPriority w:val="99"/>
    <w:qFormat/>
    <w:locked/>
    <w:rsid w:val="006127F1"/>
    <w:rPr>
      <w:color w:val="000000"/>
      <w:sz w:val="24"/>
      <w:lang w:eastAsia="ru-RU"/>
    </w:rPr>
  </w:style>
  <w:style w:type="character" w:customStyle="1" w:styleId="422">
    <w:name w:val="Знак Знак422"/>
    <w:uiPriority w:val="99"/>
    <w:qFormat/>
    <w:rsid w:val="006127F1"/>
    <w:rPr>
      <w:rFonts w:ascii="Times New Roman" w:hAnsi="Times New Roman"/>
      <w:sz w:val="16"/>
    </w:rPr>
  </w:style>
  <w:style w:type="character" w:customStyle="1" w:styleId="492">
    <w:name w:val="Знак Знак492"/>
    <w:uiPriority w:val="99"/>
    <w:qFormat/>
    <w:rsid w:val="006127F1"/>
    <w:rPr>
      <w:rFonts w:ascii="Times New Roman" w:hAnsi="Times New Roman"/>
      <w:b/>
      <w:caps/>
      <w:sz w:val="24"/>
      <w:lang w:eastAsia="ru-RU"/>
    </w:rPr>
  </w:style>
  <w:style w:type="character" w:customStyle="1" w:styleId="472">
    <w:name w:val="Знак Знак472"/>
    <w:uiPriority w:val="99"/>
    <w:qFormat/>
    <w:rsid w:val="006127F1"/>
    <w:rPr>
      <w:rFonts w:ascii="Times New Roman" w:hAnsi="Times New Roman"/>
      <w:b/>
      <w:sz w:val="27"/>
      <w:lang w:eastAsia="ru-RU"/>
    </w:rPr>
  </w:style>
  <w:style w:type="character" w:customStyle="1" w:styleId="452">
    <w:name w:val="Знак Знак452"/>
    <w:uiPriority w:val="99"/>
    <w:qFormat/>
    <w:rsid w:val="006127F1"/>
    <w:rPr>
      <w:rFonts w:ascii="Times New Roman" w:hAnsi="Times New Roman"/>
      <w:b/>
      <w:i/>
      <w:sz w:val="26"/>
      <w:lang w:eastAsia="ru-RU"/>
    </w:rPr>
  </w:style>
  <w:style w:type="character" w:customStyle="1" w:styleId="534">
    <w:name w:val="Знак5 Знак Знак3"/>
    <w:uiPriority w:val="99"/>
    <w:qFormat/>
    <w:locked/>
    <w:rsid w:val="006127F1"/>
    <w:rPr>
      <w:sz w:val="16"/>
    </w:rPr>
  </w:style>
  <w:style w:type="character" w:customStyle="1" w:styleId="502">
    <w:name w:val="Знак Знак502"/>
    <w:uiPriority w:val="99"/>
    <w:qFormat/>
    <w:locked/>
    <w:rsid w:val="006127F1"/>
    <w:rPr>
      <w:b/>
      <w:sz w:val="28"/>
      <w:lang w:val="ru-RU" w:eastAsia="ru-RU"/>
    </w:rPr>
  </w:style>
  <w:style w:type="character" w:customStyle="1" w:styleId="522">
    <w:name w:val="Знак Знак522"/>
    <w:uiPriority w:val="99"/>
    <w:qFormat/>
    <w:rsid w:val="006127F1"/>
    <w:rPr>
      <w:rFonts w:ascii="Arial" w:hAnsi="Arial"/>
      <w:b/>
      <w:i/>
      <w:sz w:val="28"/>
    </w:rPr>
  </w:style>
  <w:style w:type="character" w:customStyle="1" w:styleId="5121">
    <w:name w:val="Знак5 Знак Знак12"/>
    <w:uiPriority w:val="99"/>
    <w:qFormat/>
    <w:locked/>
    <w:rsid w:val="006127F1"/>
    <w:rPr>
      <w:sz w:val="16"/>
      <w:lang w:val="ru-RU" w:eastAsia="ru-RU"/>
    </w:rPr>
  </w:style>
  <w:style w:type="character" w:customStyle="1" w:styleId="621">
    <w:name w:val="Знак6 Знак Знак2"/>
    <w:uiPriority w:val="99"/>
    <w:qFormat/>
    <w:rsid w:val="006127F1"/>
    <w:rPr>
      <w:sz w:val="24"/>
      <w:lang w:val="ru-RU" w:eastAsia="ru-RU"/>
    </w:rPr>
  </w:style>
  <w:style w:type="character" w:customStyle="1" w:styleId="5210">
    <w:name w:val="Знак5 Знак21"/>
    <w:uiPriority w:val="99"/>
    <w:rsid w:val="006127F1"/>
    <w:rPr>
      <w:sz w:val="16"/>
    </w:rPr>
  </w:style>
  <w:style w:type="character" w:customStyle="1" w:styleId="UnresolvedMention">
    <w:name w:val="Unresolved Mention"/>
    <w:basedOn w:val="a3"/>
    <w:uiPriority w:val="99"/>
    <w:semiHidden/>
    <w:qFormat/>
    <w:rsid w:val="006127F1"/>
    <w:rPr>
      <w:rFonts w:cs="Times New Roman"/>
      <w:color w:val="605E5C"/>
      <w:shd w:val="clear" w:color="auto" w:fill="E1DFDD"/>
    </w:rPr>
  </w:style>
  <w:style w:type="character" w:customStyle="1" w:styleId="203">
    <w:name w:val="Знак Знак203"/>
    <w:uiPriority w:val="99"/>
    <w:qFormat/>
    <w:rsid w:val="006127F1"/>
    <w:rPr>
      <w:rFonts w:ascii="Arial" w:hAnsi="Arial"/>
      <w:sz w:val="22"/>
    </w:rPr>
  </w:style>
  <w:style w:type="paragraph" w:customStyle="1" w:styleId="4d">
    <w:name w:val="Знак Знак Знак Знак Знак Знак4"/>
    <w:basedOn w:val="a2"/>
    <w:uiPriority w:val="99"/>
    <w:qFormat/>
    <w:rsid w:val="006127F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50">
    <w:name w:val="Знак Знак75"/>
    <w:uiPriority w:val="99"/>
    <w:rsid w:val="006127F1"/>
    <w:rPr>
      <w:sz w:val="16"/>
      <w:lang w:val="ru-RU" w:eastAsia="ru-RU"/>
    </w:rPr>
  </w:style>
  <w:style w:type="character" w:customStyle="1" w:styleId="1430">
    <w:name w:val="Знак Знак143"/>
    <w:uiPriority w:val="99"/>
    <w:qFormat/>
    <w:locked/>
    <w:rsid w:val="006127F1"/>
    <w:rPr>
      <w:b/>
      <w:sz w:val="27"/>
      <w:lang w:val="ru-RU" w:eastAsia="ru-RU"/>
    </w:rPr>
  </w:style>
  <w:style w:type="character" w:customStyle="1" w:styleId="103">
    <w:name w:val="Знак Знак103"/>
    <w:uiPriority w:val="99"/>
    <w:qFormat/>
    <w:locked/>
    <w:rsid w:val="006127F1"/>
    <w:rPr>
      <w:sz w:val="16"/>
      <w:lang w:val="ru-RU" w:eastAsia="ru-RU"/>
    </w:rPr>
  </w:style>
  <w:style w:type="character" w:customStyle="1" w:styleId="6130">
    <w:name w:val="Знак Знак613"/>
    <w:uiPriority w:val="99"/>
    <w:qFormat/>
    <w:rsid w:val="006127F1"/>
    <w:rPr>
      <w:rFonts w:ascii="Arial" w:hAnsi="Arial"/>
      <w:b/>
      <w:i/>
      <w:sz w:val="28"/>
      <w:lang w:val="ru-RU" w:eastAsia="en-US"/>
    </w:rPr>
  </w:style>
  <w:style w:type="character" w:customStyle="1" w:styleId="164">
    <w:name w:val="Знак Знак164"/>
    <w:uiPriority w:val="99"/>
    <w:qFormat/>
    <w:locked/>
    <w:rsid w:val="006127F1"/>
    <w:rPr>
      <w:b/>
      <w:caps/>
      <w:sz w:val="24"/>
      <w:lang w:val="ru-RU" w:eastAsia="ru-RU"/>
    </w:rPr>
  </w:style>
  <w:style w:type="character" w:customStyle="1" w:styleId="5b">
    <w:name w:val="Знак Знак Знак5"/>
    <w:uiPriority w:val="99"/>
    <w:qFormat/>
    <w:rsid w:val="006127F1"/>
    <w:rPr>
      <w:rFonts w:ascii="Times New Roman" w:hAnsi="Times New Roman"/>
      <w:b/>
      <w:caps/>
      <w:sz w:val="28"/>
    </w:rPr>
  </w:style>
  <w:style w:type="character" w:customStyle="1" w:styleId="253">
    <w:name w:val="Знак Знак253"/>
    <w:uiPriority w:val="99"/>
    <w:qFormat/>
    <w:rsid w:val="006127F1"/>
    <w:rPr>
      <w:rFonts w:ascii="Times New Roman" w:hAnsi="Times New Roman"/>
      <w:b/>
      <w:sz w:val="28"/>
    </w:rPr>
  </w:style>
  <w:style w:type="character" w:customStyle="1" w:styleId="2230">
    <w:name w:val="Знак Знак223"/>
    <w:uiPriority w:val="99"/>
    <w:qFormat/>
    <w:rsid w:val="006127F1"/>
    <w:rPr>
      <w:rFonts w:ascii="Times New Roman" w:hAnsi="Times New Roman"/>
      <w:sz w:val="24"/>
    </w:rPr>
  </w:style>
  <w:style w:type="character" w:customStyle="1" w:styleId="193">
    <w:name w:val="Знак Знак193"/>
    <w:uiPriority w:val="99"/>
    <w:qFormat/>
    <w:rsid w:val="006127F1"/>
    <w:rPr>
      <w:rFonts w:ascii="Times New Roman" w:hAnsi="Times New Roman"/>
      <w:sz w:val="16"/>
      <w:lang w:eastAsia="ru-RU"/>
    </w:rPr>
  </w:style>
  <w:style w:type="character" w:customStyle="1" w:styleId="183">
    <w:name w:val="Знак Знак183"/>
    <w:uiPriority w:val="99"/>
    <w:qFormat/>
    <w:rsid w:val="006127F1"/>
    <w:rPr>
      <w:rFonts w:ascii="Courier New" w:hAnsi="Courier New"/>
    </w:rPr>
  </w:style>
  <w:style w:type="character" w:customStyle="1" w:styleId="173">
    <w:name w:val="Знак Знак173"/>
    <w:uiPriority w:val="99"/>
    <w:qFormat/>
    <w:rsid w:val="006127F1"/>
    <w:rPr>
      <w:rFonts w:ascii="Times New Roman" w:hAnsi="Times New Roman"/>
      <w:sz w:val="24"/>
    </w:rPr>
  </w:style>
  <w:style w:type="character" w:customStyle="1" w:styleId="153">
    <w:name w:val="Знак Знак153"/>
    <w:uiPriority w:val="99"/>
    <w:qFormat/>
    <w:rsid w:val="006127F1"/>
    <w:rPr>
      <w:b/>
      <w:sz w:val="28"/>
    </w:rPr>
  </w:style>
  <w:style w:type="character" w:customStyle="1" w:styleId="4130">
    <w:name w:val="Знак Знак413"/>
    <w:uiPriority w:val="99"/>
    <w:qFormat/>
    <w:locked/>
    <w:rsid w:val="006127F1"/>
    <w:rPr>
      <w:rFonts w:ascii="Arial" w:hAnsi="Arial"/>
      <w:b/>
      <w:i/>
      <w:sz w:val="28"/>
      <w:lang w:val="ru-RU" w:eastAsia="en-US"/>
    </w:rPr>
  </w:style>
  <w:style w:type="character" w:customStyle="1" w:styleId="234">
    <w:name w:val="Знак Знак23 Знак4"/>
    <w:uiPriority w:val="99"/>
    <w:qFormat/>
    <w:locked/>
    <w:rsid w:val="006127F1"/>
    <w:rPr>
      <w:rFonts w:ascii="Tahoma" w:hAnsi="Tahoma"/>
      <w:sz w:val="16"/>
    </w:rPr>
  </w:style>
  <w:style w:type="paragraph" w:customStyle="1" w:styleId="5c">
    <w:name w:val="Знак Знак Знак Знак Знак Знак Знак Знак Знак Знак Знак Знак Знак5"/>
    <w:basedOn w:val="a2"/>
    <w:uiPriority w:val="99"/>
    <w:qFormat/>
    <w:rsid w:val="006127F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32">
    <w:name w:val="Знак33"/>
    <w:basedOn w:val="a2"/>
    <w:uiPriority w:val="99"/>
    <w:qFormat/>
    <w:rsid w:val="006127F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30">
    <w:name w:val="Знак Знак533"/>
    <w:uiPriority w:val="99"/>
    <w:qFormat/>
    <w:locked/>
    <w:rsid w:val="006127F1"/>
    <w:rPr>
      <w:b/>
      <w:caps/>
      <w:sz w:val="24"/>
      <w:lang w:val="ru-RU" w:eastAsia="ru-RU"/>
    </w:rPr>
  </w:style>
  <w:style w:type="character" w:customStyle="1" w:styleId="3fd">
    <w:name w:val="Без интервала Знак3"/>
    <w:uiPriority w:val="99"/>
    <w:qFormat/>
    <w:locked/>
    <w:rsid w:val="006127F1"/>
    <w:rPr>
      <w:sz w:val="24"/>
      <w:lang w:eastAsia="en-US"/>
    </w:rPr>
  </w:style>
  <w:style w:type="character" w:customStyle="1" w:styleId="1131">
    <w:name w:val="Знак1 Знак Знак13"/>
    <w:uiPriority w:val="99"/>
    <w:qFormat/>
    <w:locked/>
    <w:rsid w:val="006127F1"/>
    <w:rPr>
      <w:rFonts w:ascii="Times New Roman" w:hAnsi="Times New Roman"/>
      <w:sz w:val="24"/>
      <w:lang w:eastAsia="ru-RU"/>
    </w:rPr>
  </w:style>
  <w:style w:type="character" w:customStyle="1" w:styleId="463">
    <w:name w:val="Знак Знак463"/>
    <w:uiPriority w:val="99"/>
    <w:qFormat/>
    <w:locked/>
    <w:rsid w:val="006127F1"/>
    <w:rPr>
      <w:b/>
      <w:sz w:val="27"/>
      <w:lang w:val="ru-RU" w:eastAsia="ru-RU"/>
    </w:rPr>
  </w:style>
  <w:style w:type="character" w:customStyle="1" w:styleId="483">
    <w:name w:val="Знак Знак483"/>
    <w:uiPriority w:val="99"/>
    <w:qFormat/>
    <w:locked/>
    <w:rsid w:val="006127F1"/>
    <w:rPr>
      <w:b/>
      <w:sz w:val="27"/>
      <w:lang w:val="ru-RU" w:eastAsia="ru-RU"/>
    </w:rPr>
  </w:style>
  <w:style w:type="character" w:customStyle="1" w:styleId="443">
    <w:name w:val="Знак Знак443"/>
    <w:uiPriority w:val="99"/>
    <w:qFormat/>
    <w:locked/>
    <w:rsid w:val="006127F1"/>
    <w:rPr>
      <w:sz w:val="24"/>
    </w:rPr>
  </w:style>
  <w:style w:type="character" w:customStyle="1" w:styleId="513">
    <w:name w:val="Знак Знак513"/>
    <w:uiPriority w:val="99"/>
    <w:qFormat/>
    <w:locked/>
    <w:rsid w:val="006127F1"/>
    <w:rPr>
      <w:b/>
      <w:sz w:val="27"/>
      <w:lang w:val="ru-RU" w:eastAsia="ru-RU"/>
    </w:rPr>
  </w:style>
  <w:style w:type="character" w:customStyle="1" w:styleId="433">
    <w:name w:val="Знак Знак433"/>
    <w:uiPriority w:val="99"/>
    <w:qFormat/>
    <w:locked/>
    <w:rsid w:val="006127F1"/>
    <w:rPr>
      <w:color w:val="000000"/>
      <w:sz w:val="24"/>
      <w:lang w:eastAsia="ru-RU"/>
    </w:rPr>
  </w:style>
  <w:style w:type="character" w:customStyle="1" w:styleId="423">
    <w:name w:val="Знак Знак423"/>
    <w:uiPriority w:val="99"/>
    <w:qFormat/>
    <w:rsid w:val="006127F1"/>
    <w:rPr>
      <w:rFonts w:ascii="Times New Roman" w:hAnsi="Times New Roman"/>
      <w:sz w:val="16"/>
    </w:rPr>
  </w:style>
  <w:style w:type="character" w:customStyle="1" w:styleId="493">
    <w:name w:val="Знак Знак493"/>
    <w:uiPriority w:val="99"/>
    <w:qFormat/>
    <w:rsid w:val="006127F1"/>
    <w:rPr>
      <w:rFonts w:ascii="Times New Roman" w:hAnsi="Times New Roman"/>
      <w:b/>
      <w:caps/>
      <w:sz w:val="24"/>
      <w:lang w:eastAsia="ru-RU"/>
    </w:rPr>
  </w:style>
  <w:style w:type="character" w:customStyle="1" w:styleId="473">
    <w:name w:val="Знак Знак473"/>
    <w:uiPriority w:val="99"/>
    <w:qFormat/>
    <w:rsid w:val="006127F1"/>
    <w:rPr>
      <w:rFonts w:ascii="Times New Roman" w:hAnsi="Times New Roman"/>
      <w:b/>
      <w:sz w:val="27"/>
      <w:lang w:eastAsia="ru-RU"/>
    </w:rPr>
  </w:style>
  <w:style w:type="character" w:customStyle="1" w:styleId="453">
    <w:name w:val="Знак Знак453"/>
    <w:uiPriority w:val="99"/>
    <w:qFormat/>
    <w:rsid w:val="006127F1"/>
    <w:rPr>
      <w:rFonts w:ascii="Times New Roman" w:hAnsi="Times New Roman"/>
      <w:b/>
      <w:i/>
      <w:sz w:val="26"/>
      <w:lang w:eastAsia="ru-RU"/>
    </w:rPr>
  </w:style>
  <w:style w:type="character" w:customStyle="1" w:styleId="541">
    <w:name w:val="Знак5 Знак Знак4"/>
    <w:uiPriority w:val="99"/>
    <w:qFormat/>
    <w:locked/>
    <w:rsid w:val="006127F1"/>
    <w:rPr>
      <w:sz w:val="16"/>
    </w:rPr>
  </w:style>
  <w:style w:type="character" w:customStyle="1" w:styleId="503">
    <w:name w:val="Знак Знак503"/>
    <w:uiPriority w:val="99"/>
    <w:qFormat/>
    <w:locked/>
    <w:rsid w:val="006127F1"/>
    <w:rPr>
      <w:b/>
      <w:sz w:val="28"/>
      <w:lang w:val="ru-RU" w:eastAsia="ru-RU"/>
    </w:rPr>
  </w:style>
  <w:style w:type="character" w:customStyle="1" w:styleId="523">
    <w:name w:val="Знак Знак523"/>
    <w:uiPriority w:val="99"/>
    <w:qFormat/>
    <w:rsid w:val="006127F1"/>
    <w:rPr>
      <w:rFonts w:ascii="Arial" w:hAnsi="Arial"/>
      <w:b/>
      <w:i/>
      <w:sz w:val="28"/>
    </w:rPr>
  </w:style>
  <w:style w:type="character" w:customStyle="1" w:styleId="5130">
    <w:name w:val="Знак5 Знак Знак13"/>
    <w:uiPriority w:val="99"/>
    <w:qFormat/>
    <w:locked/>
    <w:rsid w:val="006127F1"/>
    <w:rPr>
      <w:sz w:val="16"/>
      <w:lang w:val="ru-RU" w:eastAsia="ru-RU"/>
    </w:rPr>
  </w:style>
  <w:style w:type="character" w:customStyle="1" w:styleId="631">
    <w:name w:val="Знак6 Знак Знак3"/>
    <w:uiPriority w:val="99"/>
    <w:qFormat/>
    <w:rsid w:val="006127F1"/>
    <w:rPr>
      <w:sz w:val="24"/>
      <w:lang w:val="ru-RU" w:eastAsia="ru-RU"/>
    </w:rPr>
  </w:style>
  <w:style w:type="paragraph" w:customStyle="1" w:styleId="5d">
    <w:name w:val="Знак Знак Знак Знак Знак Знак5"/>
    <w:basedOn w:val="a2"/>
    <w:uiPriority w:val="99"/>
    <w:qFormat/>
    <w:rsid w:val="006127F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6">
    <w:name w:val="Знак Знак76"/>
    <w:uiPriority w:val="99"/>
    <w:qFormat/>
    <w:rsid w:val="006127F1"/>
    <w:rPr>
      <w:sz w:val="16"/>
      <w:lang w:val="ru-RU" w:eastAsia="ru-RU"/>
    </w:rPr>
  </w:style>
  <w:style w:type="character" w:customStyle="1" w:styleId="1440">
    <w:name w:val="Знак Знак144"/>
    <w:uiPriority w:val="99"/>
    <w:qFormat/>
    <w:locked/>
    <w:rsid w:val="006127F1"/>
    <w:rPr>
      <w:b/>
      <w:sz w:val="27"/>
      <w:lang w:val="ru-RU" w:eastAsia="ru-RU"/>
    </w:rPr>
  </w:style>
  <w:style w:type="character" w:customStyle="1" w:styleId="104">
    <w:name w:val="Знак Знак104"/>
    <w:uiPriority w:val="99"/>
    <w:qFormat/>
    <w:locked/>
    <w:rsid w:val="006127F1"/>
    <w:rPr>
      <w:sz w:val="16"/>
      <w:lang w:val="ru-RU" w:eastAsia="ru-RU"/>
    </w:rPr>
  </w:style>
  <w:style w:type="character" w:customStyle="1" w:styleId="614">
    <w:name w:val="Знак Знак614"/>
    <w:uiPriority w:val="99"/>
    <w:qFormat/>
    <w:rsid w:val="006127F1"/>
    <w:rPr>
      <w:rFonts w:ascii="Arial" w:hAnsi="Arial"/>
      <w:b/>
      <w:i/>
      <w:sz w:val="28"/>
      <w:lang w:val="ru-RU" w:eastAsia="en-US"/>
    </w:rPr>
  </w:style>
  <w:style w:type="character" w:customStyle="1" w:styleId="165">
    <w:name w:val="Знак Знак165"/>
    <w:uiPriority w:val="99"/>
    <w:qFormat/>
    <w:locked/>
    <w:rsid w:val="006127F1"/>
    <w:rPr>
      <w:b/>
      <w:caps/>
      <w:sz w:val="24"/>
      <w:lang w:val="ru-RU" w:eastAsia="ru-RU"/>
    </w:rPr>
  </w:style>
  <w:style w:type="character" w:customStyle="1" w:styleId="6a">
    <w:name w:val="Знак Знак Знак6"/>
    <w:uiPriority w:val="99"/>
    <w:qFormat/>
    <w:rsid w:val="006127F1"/>
    <w:rPr>
      <w:rFonts w:ascii="Times New Roman" w:hAnsi="Times New Roman"/>
      <w:b/>
      <w:caps/>
      <w:sz w:val="28"/>
    </w:rPr>
  </w:style>
  <w:style w:type="character" w:customStyle="1" w:styleId="254">
    <w:name w:val="Знак Знак254"/>
    <w:uiPriority w:val="99"/>
    <w:qFormat/>
    <w:rsid w:val="006127F1"/>
    <w:rPr>
      <w:rFonts w:ascii="Times New Roman" w:hAnsi="Times New Roman"/>
      <w:b/>
      <w:sz w:val="28"/>
    </w:rPr>
  </w:style>
  <w:style w:type="character" w:customStyle="1" w:styleId="2240">
    <w:name w:val="Знак Знак224"/>
    <w:uiPriority w:val="99"/>
    <w:qFormat/>
    <w:rsid w:val="006127F1"/>
    <w:rPr>
      <w:rFonts w:ascii="Times New Roman" w:hAnsi="Times New Roman"/>
      <w:sz w:val="24"/>
    </w:rPr>
  </w:style>
  <w:style w:type="character" w:customStyle="1" w:styleId="204">
    <w:name w:val="Знак Знак204"/>
    <w:uiPriority w:val="99"/>
    <w:qFormat/>
    <w:rsid w:val="006127F1"/>
    <w:rPr>
      <w:rFonts w:ascii="Arial" w:hAnsi="Arial"/>
      <w:sz w:val="22"/>
    </w:rPr>
  </w:style>
  <w:style w:type="character" w:customStyle="1" w:styleId="194">
    <w:name w:val="Знак Знак194"/>
    <w:uiPriority w:val="99"/>
    <w:qFormat/>
    <w:rsid w:val="006127F1"/>
    <w:rPr>
      <w:rFonts w:ascii="Times New Roman" w:hAnsi="Times New Roman"/>
      <w:sz w:val="16"/>
      <w:lang w:eastAsia="ru-RU"/>
    </w:rPr>
  </w:style>
  <w:style w:type="character" w:customStyle="1" w:styleId="184">
    <w:name w:val="Знак Знак184"/>
    <w:uiPriority w:val="99"/>
    <w:qFormat/>
    <w:rsid w:val="006127F1"/>
    <w:rPr>
      <w:rFonts w:ascii="Courier New" w:hAnsi="Courier New"/>
    </w:rPr>
  </w:style>
  <w:style w:type="character" w:customStyle="1" w:styleId="174">
    <w:name w:val="Знак Знак174"/>
    <w:uiPriority w:val="99"/>
    <w:qFormat/>
    <w:rsid w:val="006127F1"/>
    <w:rPr>
      <w:rFonts w:ascii="Times New Roman" w:hAnsi="Times New Roman"/>
      <w:sz w:val="24"/>
    </w:rPr>
  </w:style>
  <w:style w:type="character" w:customStyle="1" w:styleId="154">
    <w:name w:val="Знак Знак154"/>
    <w:uiPriority w:val="99"/>
    <w:qFormat/>
    <w:rsid w:val="006127F1"/>
    <w:rPr>
      <w:b/>
      <w:sz w:val="28"/>
    </w:rPr>
  </w:style>
  <w:style w:type="character" w:customStyle="1" w:styleId="4140">
    <w:name w:val="Знак Знак414"/>
    <w:uiPriority w:val="99"/>
    <w:qFormat/>
    <w:locked/>
    <w:rsid w:val="006127F1"/>
    <w:rPr>
      <w:rFonts w:ascii="Arial" w:hAnsi="Arial"/>
      <w:b/>
      <w:i/>
      <w:sz w:val="28"/>
      <w:lang w:val="ru-RU" w:eastAsia="en-US"/>
    </w:rPr>
  </w:style>
  <w:style w:type="character" w:customStyle="1" w:styleId="235">
    <w:name w:val="Знак Знак23 Знак5"/>
    <w:uiPriority w:val="99"/>
    <w:qFormat/>
    <w:locked/>
    <w:rsid w:val="006127F1"/>
    <w:rPr>
      <w:rFonts w:ascii="Tahoma" w:hAnsi="Tahoma"/>
      <w:sz w:val="16"/>
    </w:rPr>
  </w:style>
  <w:style w:type="paragraph" w:customStyle="1" w:styleId="6b">
    <w:name w:val="Знак Знак Знак Знак Знак Знак Знак Знак Знак Знак Знак Знак Знак6"/>
    <w:basedOn w:val="a2"/>
    <w:uiPriority w:val="99"/>
    <w:qFormat/>
    <w:rsid w:val="006127F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43">
    <w:name w:val="Знак34"/>
    <w:basedOn w:val="a2"/>
    <w:uiPriority w:val="99"/>
    <w:qFormat/>
    <w:rsid w:val="006127F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40">
    <w:name w:val="Знак Знак534"/>
    <w:uiPriority w:val="99"/>
    <w:qFormat/>
    <w:locked/>
    <w:rsid w:val="006127F1"/>
    <w:rPr>
      <w:b/>
      <w:caps/>
      <w:sz w:val="24"/>
      <w:lang w:val="ru-RU" w:eastAsia="ru-RU"/>
    </w:rPr>
  </w:style>
  <w:style w:type="character" w:customStyle="1" w:styleId="4e">
    <w:name w:val="Без интервала Знак4"/>
    <w:uiPriority w:val="99"/>
    <w:qFormat/>
    <w:locked/>
    <w:rsid w:val="006127F1"/>
    <w:rPr>
      <w:sz w:val="24"/>
      <w:lang w:eastAsia="en-US"/>
    </w:rPr>
  </w:style>
  <w:style w:type="character" w:customStyle="1" w:styleId="1141">
    <w:name w:val="Знак1 Знак Знак14"/>
    <w:uiPriority w:val="99"/>
    <w:qFormat/>
    <w:locked/>
    <w:rsid w:val="006127F1"/>
    <w:rPr>
      <w:rFonts w:ascii="Times New Roman" w:hAnsi="Times New Roman"/>
      <w:sz w:val="24"/>
      <w:lang w:eastAsia="ru-RU"/>
    </w:rPr>
  </w:style>
  <w:style w:type="character" w:customStyle="1" w:styleId="464">
    <w:name w:val="Знак Знак464"/>
    <w:uiPriority w:val="99"/>
    <w:qFormat/>
    <w:locked/>
    <w:rsid w:val="006127F1"/>
    <w:rPr>
      <w:b/>
      <w:sz w:val="27"/>
      <w:lang w:val="ru-RU" w:eastAsia="ru-RU"/>
    </w:rPr>
  </w:style>
  <w:style w:type="character" w:customStyle="1" w:styleId="484">
    <w:name w:val="Знак Знак484"/>
    <w:uiPriority w:val="99"/>
    <w:qFormat/>
    <w:locked/>
    <w:rsid w:val="006127F1"/>
    <w:rPr>
      <w:b/>
      <w:sz w:val="27"/>
      <w:lang w:val="ru-RU" w:eastAsia="ru-RU"/>
    </w:rPr>
  </w:style>
  <w:style w:type="character" w:customStyle="1" w:styleId="444">
    <w:name w:val="Знак Знак444"/>
    <w:uiPriority w:val="99"/>
    <w:qFormat/>
    <w:locked/>
    <w:rsid w:val="006127F1"/>
    <w:rPr>
      <w:sz w:val="24"/>
    </w:rPr>
  </w:style>
  <w:style w:type="character" w:customStyle="1" w:styleId="514">
    <w:name w:val="Знак Знак514"/>
    <w:uiPriority w:val="99"/>
    <w:qFormat/>
    <w:locked/>
    <w:rsid w:val="006127F1"/>
    <w:rPr>
      <w:b/>
      <w:sz w:val="27"/>
      <w:lang w:val="ru-RU" w:eastAsia="ru-RU"/>
    </w:rPr>
  </w:style>
  <w:style w:type="character" w:customStyle="1" w:styleId="434">
    <w:name w:val="Знак Знак434"/>
    <w:uiPriority w:val="99"/>
    <w:qFormat/>
    <w:locked/>
    <w:rsid w:val="006127F1"/>
    <w:rPr>
      <w:color w:val="000000"/>
      <w:sz w:val="24"/>
      <w:lang w:eastAsia="ru-RU"/>
    </w:rPr>
  </w:style>
  <w:style w:type="character" w:customStyle="1" w:styleId="424">
    <w:name w:val="Знак Знак424"/>
    <w:uiPriority w:val="99"/>
    <w:qFormat/>
    <w:rsid w:val="006127F1"/>
    <w:rPr>
      <w:rFonts w:ascii="Times New Roman" w:hAnsi="Times New Roman"/>
      <w:sz w:val="16"/>
    </w:rPr>
  </w:style>
  <w:style w:type="character" w:customStyle="1" w:styleId="494">
    <w:name w:val="Знак Знак494"/>
    <w:uiPriority w:val="99"/>
    <w:qFormat/>
    <w:rsid w:val="006127F1"/>
    <w:rPr>
      <w:rFonts w:ascii="Times New Roman" w:hAnsi="Times New Roman"/>
      <w:b/>
      <w:caps/>
      <w:sz w:val="24"/>
      <w:lang w:eastAsia="ru-RU"/>
    </w:rPr>
  </w:style>
  <w:style w:type="character" w:customStyle="1" w:styleId="474">
    <w:name w:val="Знак Знак474"/>
    <w:uiPriority w:val="99"/>
    <w:qFormat/>
    <w:rsid w:val="006127F1"/>
    <w:rPr>
      <w:rFonts w:ascii="Times New Roman" w:hAnsi="Times New Roman"/>
      <w:b/>
      <w:sz w:val="27"/>
      <w:lang w:eastAsia="ru-RU"/>
    </w:rPr>
  </w:style>
  <w:style w:type="character" w:customStyle="1" w:styleId="454">
    <w:name w:val="Знак Знак454"/>
    <w:uiPriority w:val="99"/>
    <w:qFormat/>
    <w:rsid w:val="006127F1"/>
    <w:rPr>
      <w:rFonts w:ascii="Times New Roman" w:hAnsi="Times New Roman"/>
      <w:b/>
      <w:i/>
      <w:sz w:val="26"/>
      <w:lang w:eastAsia="ru-RU"/>
    </w:rPr>
  </w:style>
  <w:style w:type="character" w:customStyle="1" w:styleId="551">
    <w:name w:val="Знак5 Знак Знак5"/>
    <w:uiPriority w:val="99"/>
    <w:qFormat/>
    <w:locked/>
    <w:rsid w:val="006127F1"/>
    <w:rPr>
      <w:sz w:val="16"/>
    </w:rPr>
  </w:style>
  <w:style w:type="character" w:customStyle="1" w:styleId="504">
    <w:name w:val="Знак Знак504"/>
    <w:uiPriority w:val="99"/>
    <w:qFormat/>
    <w:locked/>
    <w:rsid w:val="006127F1"/>
    <w:rPr>
      <w:b/>
      <w:sz w:val="28"/>
      <w:lang w:val="ru-RU" w:eastAsia="ru-RU"/>
    </w:rPr>
  </w:style>
  <w:style w:type="character" w:customStyle="1" w:styleId="524">
    <w:name w:val="Знак Знак524"/>
    <w:uiPriority w:val="99"/>
    <w:qFormat/>
    <w:rsid w:val="006127F1"/>
    <w:rPr>
      <w:rFonts w:ascii="Arial" w:hAnsi="Arial"/>
      <w:b/>
      <w:i/>
      <w:sz w:val="28"/>
    </w:rPr>
  </w:style>
  <w:style w:type="character" w:customStyle="1" w:styleId="5140">
    <w:name w:val="Знак5 Знак Знак14"/>
    <w:uiPriority w:val="99"/>
    <w:qFormat/>
    <w:locked/>
    <w:rsid w:val="006127F1"/>
    <w:rPr>
      <w:sz w:val="16"/>
      <w:lang w:val="ru-RU" w:eastAsia="ru-RU"/>
    </w:rPr>
  </w:style>
  <w:style w:type="character" w:customStyle="1" w:styleId="641">
    <w:name w:val="Знак6 Знак Знак4"/>
    <w:uiPriority w:val="99"/>
    <w:qFormat/>
    <w:rsid w:val="006127F1"/>
    <w:rPr>
      <w:sz w:val="24"/>
      <w:lang w:val="ru-RU" w:eastAsia="ru-RU"/>
    </w:rPr>
  </w:style>
  <w:style w:type="character" w:customStyle="1" w:styleId="205">
    <w:name w:val="Знак Знак205"/>
    <w:uiPriority w:val="99"/>
    <w:qFormat/>
    <w:rsid w:val="006127F1"/>
    <w:rPr>
      <w:rFonts w:ascii="Arial" w:hAnsi="Arial"/>
      <w:sz w:val="22"/>
    </w:rPr>
  </w:style>
  <w:style w:type="character" w:customStyle="1" w:styleId="206">
    <w:name w:val="Знак Знак206"/>
    <w:uiPriority w:val="99"/>
    <w:qFormat/>
    <w:rsid w:val="006127F1"/>
    <w:rPr>
      <w:rFonts w:ascii="Arial" w:hAnsi="Arial"/>
      <w:sz w:val="22"/>
    </w:rPr>
  </w:style>
  <w:style w:type="paragraph" w:customStyle="1" w:styleId="6c">
    <w:name w:val="Знак Знак Знак Знак Знак Знак6"/>
    <w:basedOn w:val="a2"/>
    <w:uiPriority w:val="99"/>
    <w:qFormat/>
    <w:rsid w:val="006127F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4f">
    <w:name w:val="Основной текст Знак4"/>
    <w:uiPriority w:val="99"/>
    <w:qFormat/>
    <w:rsid w:val="006127F1"/>
    <w:rPr>
      <w:sz w:val="24"/>
    </w:rPr>
  </w:style>
  <w:style w:type="character" w:customStyle="1" w:styleId="77">
    <w:name w:val="Знак Знак77"/>
    <w:uiPriority w:val="99"/>
    <w:qFormat/>
    <w:rsid w:val="006127F1"/>
    <w:rPr>
      <w:sz w:val="16"/>
      <w:lang w:val="ru-RU" w:eastAsia="ru-RU"/>
    </w:rPr>
  </w:style>
  <w:style w:type="character" w:customStyle="1" w:styleId="1450">
    <w:name w:val="Знак Знак145"/>
    <w:uiPriority w:val="99"/>
    <w:qFormat/>
    <w:locked/>
    <w:rsid w:val="006127F1"/>
    <w:rPr>
      <w:b/>
      <w:sz w:val="27"/>
      <w:lang w:val="ru-RU" w:eastAsia="ru-RU"/>
    </w:rPr>
  </w:style>
  <w:style w:type="character" w:customStyle="1" w:styleId="105">
    <w:name w:val="Знак Знак105"/>
    <w:uiPriority w:val="99"/>
    <w:qFormat/>
    <w:locked/>
    <w:rsid w:val="006127F1"/>
    <w:rPr>
      <w:sz w:val="16"/>
      <w:lang w:val="ru-RU" w:eastAsia="ru-RU"/>
    </w:rPr>
  </w:style>
  <w:style w:type="character" w:customStyle="1" w:styleId="615">
    <w:name w:val="Знак Знак615"/>
    <w:uiPriority w:val="99"/>
    <w:qFormat/>
    <w:rsid w:val="006127F1"/>
    <w:rPr>
      <w:rFonts w:ascii="Arial" w:hAnsi="Arial"/>
      <w:b/>
      <w:i/>
      <w:sz w:val="28"/>
      <w:lang w:val="ru-RU" w:eastAsia="en-US"/>
    </w:rPr>
  </w:style>
  <w:style w:type="character" w:customStyle="1" w:styleId="166">
    <w:name w:val="Знак Знак166"/>
    <w:uiPriority w:val="99"/>
    <w:qFormat/>
    <w:locked/>
    <w:rsid w:val="006127F1"/>
    <w:rPr>
      <w:b/>
      <w:caps/>
      <w:sz w:val="24"/>
      <w:lang w:val="ru-RU" w:eastAsia="ru-RU"/>
    </w:rPr>
  </w:style>
  <w:style w:type="character" w:customStyle="1" w:styleId="78">
    <w:name w:val="Знак Знак Знак7"/>
    <w:uiPriority w:val="99"/>
    <w:qFormat/>
    <w:rsid w:val="006127F1"/>
    <w:rPr>
      <w:rFonts w:ascii="Times New Roman" w:hAnsi="Times New Roman"/>
      <w:b/>
      <w:caps/>
      <w:sz w:val="28"/>
    </w:rPr>
  </w:style>
  <w:style w:type="character" w:customStyle="1" w:styleId="255">
    <w:name w:val="Знак Знак255"/>
    <w:uiPriority w:val="99"/>
    <w:qFormat/>
    <w:rsid w:val="006127F1"/>
    <w:rPr>
      <w:rFonts w:ascii="Times New Roman" w:hAnsi="Times New Roman"/>
      <w:b/>
      <w:sz w:val="28"/>
    </w:rPr>
  </w:style>
  <w:style w:type="character" w:customStyle="1" w:styleId="2250">
    <w:name w:val="Знак Знак225"/>
    <w:uiPriority w:val="99"/>
    <w:qFormat/>
    <w:rsid w:val="006127F1"/>
    <w:rPr>
      <w:rFonts w:ascii="Times New Roman" w:hAnsi="Times New Roman"/>
      <w:sz w:val="24"/>
    </w:rPr>
  </w:style>
  <w:style w:type="character" w:customStyle="1" w:styleId="195">
    <w:name w:val="Знак Знак195"/>
    <w:uiPriority w:val="99"/>
    <w:qFormat/>
    <w:rsid w:val="006127F1"/>
    <w:rPr>
      <w:rFonts w:ascii="Times New Roman" w:hAnsi="Times New Roman"/>
      <w:sz w:val="16"/>
      <w:lang w:eastAsia="ru-RU"/>
    </w:rPr>
  </w:style>
  <w:style w:type="character" w:customStyle="1" w:styleId="185">
    <w:name w:val="Знак Знак185"/>
    <w:uiPriority w:val="99"/>
    <w:qFormat/>
    <w:rsid w:val="006127F1"/>
    <w:rPr>
      <w:rFonts w:ascii="Courier New" w:hAnsi="Courier New"/>
    </w:rPr>
  </w:style>
  <w:style w:type="character" w:customStyle="1" w:styleId="175">
    <w:name w:val="Знак Знак175"/>
    <w:uiPriority w:val="99"/>
    <w:qFormat/>
    <w:rsid w:val="006127F1"/>
    <w:rPr>
      <w:rFonts w:ascii="Times New Roman" w:hAnsi="Times New Roman"/>
      <w:sz w:val="24"/>
    </w:rPr>
  </w:style>
  <w:style w:type="character" w:customStyle="1" w:styleId="155">
    <w:name w:val="Знак Знак155"/>
    <w:uiPriority w:val="99"/>
    <w:qFormat/>
    <w:rsid w:val="006127F1"/>
    <w:rPr>
      <w:b/>
      <w:sz w:val="28"/>
    </w:rPr>
  </w:style>
  <w:style w:type="character" w:customStyle="1" w:styleId="415">
    <w:name w:val="Знак Знак415"/>
    <w:uiPriority w:val="99"/>
    <w:qFormat/>
    <w:locked/>
    <w:rsid w:val="006127F1"/>
    <w:rPr>
      <w:rFonts w:ascii="Arial" w:hAnsi="Arial"/>
      <w:b/>
      <w:i/>
      <w:sz w:val="28"/>
      <w:lang w:val="ru-RU" w:eastAsia="en-US"/>
    </w:rPr>
  </w:style>
  <w:style w:type="character" w:customStyle="1" w:styleId="236">
    <w:name w:val="Знак Знак23 Знак6"/>
    <w:uiPriority w:val="99"/>
    <w:qFormat/>
    <w:locked/>
    <w:rsid w:val="006127F1"/>
    <w:rPr>
      <w:rFonts w:ascii="Tahoma" w:hAnsi="Tahoma"/>
      <w:sz w:val="16"/>
    </w:rPr>
  </w:style>
  <w:style w:type="paragraph" w:customStyle="1" w:styleId="79">
    <w:name w:val="Знак Знак Знак Знак Знак Знак Знак Знак Знак Знак Знак Знак Знак7"/>
    <w:basedOn w:val="a2"/>
    <w:uiPriority w:val="99"/>
    <w:qFormat/>
    <w:rsid w:val="006127F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52">
    <w:name w:val="Знак35"/>
    <w:basedOn w:val="a2"/>
    <w:uiPriority w:val="99"/>
    <w:qFormat/>
    <w:rsid w:val="006127F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5">
    <w:name w:val="Знак Знак535"/>
    <w:uiPriority w:val="99"/>
    <w:qFormat/>
    <w:locked/>
    <w:rsid w:val="006127F1"/>
    <w:rPr>
      <w:b/>
      <w:caps/>
      <w:sz w:val="24"/>
      <w:lang w:val="ru-RU" w:eastAsia="ru-RU"/>
    </w:rPr>
  </w:style>
  <w:style w:type="character" w:customStyle="1" w:styleId="5e">
    <w:name w:val="Без интервала Знак5"/>
    <w:uiPriority w:val="99"/>
    <w:qFormat/>
    <w:locked/>
    <w:rsid w:val="006127F1"/>
    <w:rPr>
      <w:sz w:val="24"/>
      <w:lang w:eastAsia="en-US"/>
    </w:rPr>
  </w:style>
  <w:style w:type="character" w:customStyle="1" w:styleId="1151">
    <w:name w:val="Знак1 Знак Знак15"/>
    <w:uiPriority w:val="99"/>
    <w:qFormat/>
    <w:locked/>
    <w:rsid w:val="006127F1"/>
    <w:rPr>
      <w:rFonts w:ascii="Times New Roman" w:hAnsi="Times New Roman"/>
      <w:sz w:val="24"/>
      <w:lang w:eastAsia="ru-RU"/>
    </w:rPr>
  </w:style>
  <w:style w:type="character" w:customStyle="1" w:styleId="465">
    <w:name w:val="Знак Знак465"/>
    <w:uiPriority w:val="99"/>
    <w:qFormat/>
    <w:locked/>
    <w:rsid w:val="006127F1"/>
    <w:rPr>
      <w:b/>
      <w:sz w:val="27"/>
      <w:lang w:val="ru-RU" w:eastAsia="ru-RU"/>
    </w:rPr>
  </w:style>
  <w:style w:type="character" w:customStyle="1" w:styleId="485">
    <w:name w:val="Знак Знак485"/>
    <w:uiPriority w:val="99"/>
    <w:qFormat/>
    <w:locked/>
    <w:rsid w:val="006127F1"/>
    <w:rPr>
      <w:b/>
      <w:sz w:val="27"/>
      <w:lang w:val="ru-RU" w:eastAsia="ru-RU"/>
    </w:rPr>
  </w:style>
  <w:style w:type="character" w:customStyle="1" w:styleId="445">
    <w:name w:val="Знак Знак445"/>
    <w:uiPriority w:val="99"/>
    <w:qFormat/>
    <w:locked/>
    <w:rsid w:val="006127F1"/>
    <w:rPr>
      <w:sz w:val="24"/>
    </w:rPr>
  </w:style>
  <w:style w:type="character" w:customStyle="1" w:styleId="515">
    <w:name w:val="Знак Знак515"/>
    <w:uiPriority w:val="99"/>
    <w:qFormat/>
    <w:locked/>
    <w:rsid w:val="006127F1"/>
    <w:rPr>
      <w:b/>
      <w:sz w:val="27"/>
      <w:lang w:val="ru-RU" w:eastAsia="ru-RU"/>
    </w:rPr>
  </w:style>
  <w:style w:type="character" w:customStyle="1" w:styleId="435">
    <w:name w:val="Знак Знак435"/>
    <w:uiPriority w:val="99"/>
    <w:qFormat/>
    <w:locked/>
    <w:rsid w:val="006127F1"/>
    <w:rPr>
      <w:color w:val="000000"/>
      <w:sz w:val="24"/>
      <w:lang w:eastAsia="ru-RU"/>
    </w:rPr>
  </w:style>
  <w:style w:type="character" w:customStyle="1" w:styleId="425">
    <w:name w:val="Знак Знак425"/>
    <w:uiPriority w:val="99"/>
    <w:qFormat/>
    <w:rsid w:val="006127F1"/>
    <w:rPr>
      <w:rFonts w:ascii="Times New Roman" w:hAnsi="Times New Roman"/>
      <w:sz w:val="16"/>
    </w:rPr>
  </w:style>
  <w:style w:type="character" w:customStyle="1" w:styleId="495">
    <w:name w:val="Знак Знак495"/>
    <w:uiPriority w:val="99"/>
    <w:qFormat/>
    <w:rsid w:val="006127F1"/>
    <w:rPr>
      <w:rFonts w:ascii="Times New Roman" w:hAnsi="Times New Roman"/>
      <w:b/>
      <w:caps/>
      <w:sz w:val="24"/>
      <w:lang w:eastAsia="ru-RU"/>
    </w:rPr>
  </w:style>
  <w:style w:type="character" w:customStyle="1" w:styleId="475">
    <w:name w:val="Знак Знак475"/>
    <w:uiPriority w:val="99"/>
    <w:qFormat/>
    <w:rsid w:val="006127F1"/>
    <w:rPr>
      <w:rFonts w:ascii="Times New Roman" w:hAnsi="Times New Roman"/>
      <w:b/>
      <w:sz w:val="27"/>
      <w:lang w:eastAsia="ru-RU"/>
    </w:rPr>
  </w:style>
  <w:style w:type="character" w:customStyle="1" w:styleId="455">
    <w:name w:val="Знак Знак455"/>
    <w:uiPriority w:val="99"/>
    <w:qFormat/>
    <w:rsid w:val="006127F1"/>
    <w:rPr>
      <w:rFonts w:ascii="Times New Roman" w:hAnsi="Times New Roman"/>
      <w:b/>
      <w:i/>
      <w:sz w:val="26"/>
      <w:lang w:eastAsia="ru-RU"/>
    </w:rPr>
  </w:style>
  <w:style w:type="character" w:customStyle="1" w:styleId="561">
    <w:name w:val="Знак5 Знак Знак6"/>
    <w:uiPriority w:val="99"/>
    <w:qFormat/>
    <w:locked/>
    <w:rsid w:val="006127F1"/>
    <w:rPr>
      <w:sz w:val="16"/>
    </w:rPr>
  </w:style>
  <w:style w:type="character" w:customStyle="1" w:styleId="505">
    <w:name w:val="Знак Знак505"/>
    <w:uiPriority w:val="99"/>
    <w:qFormat/>
    <w:locked/>
    <w:rsid w:val="006127F1"/>
    <w:rPr>
      <w:b/>
      <w:sz w:val="28"/>
      <w:lang w:val="ru-RU" w:eastAsia="ru-RU"/>
    </w:rPr>
  </w:style>
  <w:style w:type="character" w:customStyle="1" w:styleId="525">
    <w:name w:val="Знак Знак525"/>
    <w:uiPriority w:val="99"/>
    <w:qFormat/>
    <w:rsid w:val="006127F1"/>
    <w:rPr>
      <w:rFonts w:ascii="Arial" w:hAnsi="Arial"/>
      <w:b/>
      <w:i/>
      <w:sz w:val="28"/>
    </w:rPr>
  </w:style>
  <w:style w:type="character" w:customStyle="1" w:styleId="5150">
    <w:name w:val="Знак5 Знак Знак15"/>
    <w:uiPriority w:val="99"/>
    <w:qFormat/>
    <w:locked/>
    <w:rsid w:val="006127F1"/>
    <w:rPr>
      <w:sz w:val="16"/>
      <w:lang w:val="ru-RU" w:eastAsia="ru-RU"/>
    </w:rPr>
  </w:style>
  <w:style w:type="character" w:customStyle="1" w:styleId="651">
    <w:name w:val="Знак6 Знак Знак5"/>
    <w:uiPriority w:val="99"/>
    <w:qFormat/>
    <w:rsid w:val="006127F1"/>
    <w:rPr>
      <w:sz w:val="24"/>
      <w:lang w:val="ru-RU" w:eastAsia="ru-RU"/>
    </w:rPr>
  </w:style>
  <w:style w:type="character" w:customStyle="1" w:styleId="207">
    <w:name w:val="Знак Знак207"/>
    <w:uiPriority w:val="99"/>
    <w:qFormat/>
    <w:rsid w:val="006127F1"/>
    <w:rPr>
      <w:rFonts w:ascii="Arial" w:hAnsi="Arial"/>
      <w:sz w:val="22"/>
    </w:rPr>
  </w:style>
  <w:style w:type="character" w:customStyle="1" w:styleId="208">
    <w:name w:val="Знак Знак208"/>
    <w:uiPriority w:val="99"/>
    <w:qFormat/>
    <w:rsid w:val="006127F1"/>
    <w:rPr>
      <w:rFonts w:ascii="Arial" w:hAnsi="Arial"/>
      <w:sz w:val="22"/>
    </w:rPr>
  </w:style>
  <w:style w:type="character" w:customStyle="1" w:styleId="209">
    <w:name w:val="Знак Знак209"/>
    <w:uiPriority w:val="99"/>
    <w:qFormat/>
    <w:rsid w:val="006127F1"/>
    <w:rPr>
      <w:rFonts w:ascii="Arial" w:hAnsi="Arial"/>
      <w:sz w:val="22"/>
    </w:rPr>
  </w:style>
  <w:style w:type="character" w:customStyle="1" w:styleId="616">
    <w:name w:val="Знак Знак616"/>
    <w:uiPriority w:val="99"/>
    <w:qFormat/>
    <w:rsid w:val="006127F1"/>
    <w:rPr>
      <w:rFonts w:ascii="Calibri" w:hAnsi="Calibri"/>
      <w:i/>
      <w:sz w:val="24"/>
    </w:rPr>
  </w:style>
  <w:style w:type="paragraph" w:customStyle="1" w:styleId="7a">
    <w:name w:val="Знак Знак Знак Знак Знак Знак7"/>
    <w:basedOn w:val="a2"/>
    <w:uiPriority w:val="99"/>
    <w:qFormat/>
    <w:rsid w:val="006127F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37">
    <w:name w:val="Основной текст 2 Знак3"/>
    <w:uiPriority w:val="99"/>
    <w:qFormat/>
    <w:rsid w:val="006127F1"/>
    <w:rPr>
      <w:sz w:val="24"/>
    </w:rPr>
  </w:style>
  <w:style w:type="character" w:customStyle="1" w:styleId="780">
    <w:name w:val="Знак Знак78"/>
    <w:uiPriority w:val="99"/>
    <w:qFormat/>
    <w:rsid w:val="006127F1"/>
    <w:rPr>
      <w:sz w:val="16"/>
      <w:lang w:val="ru-RU" w:eastAsia="ru-RU"/>
    </w:rPr>
  </w:style>
  <w:style w:type="character" w:customStyle="1" w:styleId="1460">
    <w:name w:val="Знак Знак146"/>
    <w:uiPriority w:val="99"/>
    <w:qFormat/>
    <w:locked/>
    <w:rsid w:val="006127F1"/>
    <w:rPr>
      <w:b/>
      <w:sz w:val="27"/>
      <w:lang w:val="ru-RU" w:eastAsia="ru-RU"/>
    </w:rPr>
  </w:style>
  <w:style w:type="character" w:customStyle="1" w:styleId="106">
    <w:name w:val="Знак Знак106"/>
    <w:uiPriority w:val="99"/>
    <w:qFormat/>
    <w:locked/>
    <w:rsid w:val="006127F1"/>
    <w:rPr>
      <w:sz w:val="16"/>
      <w:lang w:val="ru-RU" w:eastAsia="ru-RU"/>
    </w:rPr>
  </w:style>
  <w:style w:type="character" w:customStyle="1" w:styleId="167">
    <w:name w:val="Знак Знак167"/>
    <w:uiPriority w:val="99"/>
    <w:qFormat/>
    <w:locked/>
    <w:rsid w:val="006127F1"/>
    <w:rPr>
      <w:b/>
      <w:caps/>
      <w:sz w:val="24"/>
      <w:lang w:val="ru-RU" w:eastAsia="ru-RU"/>
    </w:rPr>
  </w:style>
  <w:style w:type="character" w:customStyle="1" w:styleId="83">
    <w:name w:val="Знак Знак Знак8"/>
    <w:uiPriority w:val="99"/>
    <w:qFormat/>
    <w:rsid w:val="006127F1"/>
    <w:rPr>
      <w:rFonts w:ascii="Times New Roman" w:hAnsi="Times New Roman"/>
      <w:b/>
      <w:caps/>
      <w:sz w:val="28"/>
    </w:rPr>
  </w:style>
  <w:style w:type="character" w:customStyle="1" w:styleId="256">
    <w:name w:val="Знак Знак256"/>
    <w:uiPriority w:val="99"/>
    <w:qFormat/>
    <w:rsid w:val="006127F1"/>
    <w:rPr>
      <w:rFonts w:ascii="Times New Roman" w:hAnsi="Times New Roman"/>
      <w:b/>
      <w:sz w:val="28"/>
    </w:rPr>
  </w:style>
  <w:style w:type="character" w:customStyle="1" w:styleId="2260">
    <w:name w:val="Знак Знак226"/>
    <w:uiPriority w:val="99"/>
    <w:qFormat/>
    <w:rsid w:val="006127F1"/>
    <w:rPr>
      <w:rFonts w:ascii="Times New Roman" w:hAnsi="Times New Roman"/>
      <w:sz w:val="24"/>
    </w:rPr>
  </w:style>
  <w:style w:type="character" w:customStyle="1" w:styleId="196">
    <w:name w:val="Знак Знак196"/>
    <w:uiPriority w:val="99"/>
    <w:qFormat/>
    <w:rsid w:val="006127F1"/>
    <w:rPr>
      <w:rFonts w:ascii="Times New Roman" w:hAnsi="Times New Roman"/>
      <w:sz w:val="16"/>
      <w:lang w:eastAsia="ru-RU"/>
    </w:rPr>
  </w:style>
  <w:style w:type="character" w:customStyle="1" w:styleId="186">
    <w:name w:val="Знак Знак186"/>
    <w:uiPriority w:val="99"/>
    <w:qFormat/>
    <w:rsid w:val="006127F1"/>
    <w:rPr>
      <w:rFonts w:ascii="Courier New" w:hAnsi="Courier New"/>
    </w:rPr>
  </w:style>
  <w:style w:type="character" w:customStyle="1" w:styleId="176">
    <w:name w:val="Знак Знак176"/>
    <w:uiPriority w:val="99"/>
    <w:qFormat/>
    <w:rsid w:val="006127F1"/>
    <w:rPr>
      <w:rFonts w:ascii="Times New Roman" w:hAnsi="Times New Roman"/>
      <w:sz w:val="24"/>
    </w:rPr>
  </w:style>
  <w:style w:type="character" w:customStyle="1" w:styleId="156">
    <w:name w:val="Знак Знак156"/>
    <w:uiPriority w:val="99"/>
    <w:qFormat/>
    <w:rsid w:val="006127F1"/>
    <w:rPr>
      <w:b/>
      <w:sz w:val="28"/>
    </w:rPr>
  </w:style>
  <w:style w:type="character" w:customStyle="1" w:styleId="416">
    <w:name w:val="Знак Знак416"/>
    <w:uiPriority w:val="99"/>
    <w:qFormat/>
    <w:locked/>
    <w:rsid w:val="006127F1"/>
    <w:rPr>
      <w:rFonts w:ascii="Arial" w:hAnsi="Arial"/>
      <w:b/>
      <w:i/>
      <w:sz w:val="28"/>
      <w:lang w:val="ru-RU" w:eastAsia="en-US"/>
    </w:rPr>
  </w:style>
  <w:style w:type="character" w:customStyle="1" w:styleId="2370">
    <w:name w:val="Знак Знак23 Знак7"/>
    <w:uiPriority w:val="99"/>
    <w:qFormat/>
    <w:locked/>
    <w:rsid w:val="006127F1"/>
    <w:rPr>
      <w:rFonts w:ascii="Tahoma" w:hAnsi="Tahoma"/>
      <w:sz w:val="16"/>
    </w:rPr>
  </w:style>
  <w:style w:type="paragraph" w:customStyle="1" w:styleId="84">
    <w:name w:val="Знак Знак Знак Знак Знак Знак Знак Знак Знак Знак Знак Знак Знак8"/>
    <w:basedOn w:val="a2"/>
    <w:uiPriority w:val="99"/>
    <w:qFormat/>
    <w:rsid w:val="006127F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61">
    <w:name w:val="Знак36"/>
    <w:basedOn w:val="a2"/>
    <w:uiPriority w:val="99"/>
    <w:qFormat/>
    <w:rsid w:val="006127F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6">
    <w:name w:val="Знак Знак536"/>
    <w:uiPriority w:val="99"/>
    <w:qFormat/>
    <w:locked/>
    <w:rsid w:val="006127F1"/>
    <w:rPr>
      <w:b/>
      <w:caps/>
      <w:sz w:val="24"/>
      <w:lang w:val="ru-RU" w:eastAsia="ru-RU"/>
    </w:rPr>
  </w:style>
  <w:style w:type="character" w:customStyle="1" w:styleId="64">
    <w:name w:val="Без интервала Знак6"/>
    <w:link w:val="affffff2"/>
    <w:uiPriority w:val="99"/>
    <w:qFormat/>
    <w:locked/>
    <w:rsid w:val="006127F1"/>
    <w:rPr>
      <w:rFonts w:ascii="Times New Roman" w:eastAsia="Calibri" w:hAnsi="Times New Roman" w:cs="Times New Roman"/>
      <w:lang w:eastAsia="ru-RU"/>
    </w:rPr>
  </w:style>
  <w:style w:type="character" w:customStyle="1" w:styleId="466">
    <w:name w:val="Знак Знак466"/>
    <w:uiPriority w:val="99"/>
    <w:qFormat/>
    <w:locked/>
    <w:rsid w:val="006127F1"/>
    <w:rPr>
      <w:b/>
      <w:sz w:val="27"/>
      <w:lang w:val="ru-RU" w:eastAsia="ru-RU"/>
    </w:rPr>
  </w:style>
  <w:style w:type="character" w:customStyle="1" w:styleId="486">
    <w:name w:val="Знак Знак486"/>
    <w:uiPriority w:val="99"/>
    <w:qFormat/>
    <w:locked/>
    <w:rsid w:val="006127F1"/>
    <w:rPr>
      <w:b/>
      <w:sz w:val="27"/>
      <w:lang w:val="ru-RU" w:eastAsia="ru-RU"/>
    </w:rPr>
  </w:style>
  <w:style w:type="character" w:customStyle="1" w:styleId="446">
    <w:name w:val="Знак Знак446"/>
    <w:uiPriority w:val="99"/>
    <w:qFormat/>
    <w:locked/>
    <w:rsid w:val="006127F1"/>
    <w:rPr>
      <w:sz w:val="24"/>
    </w:rPr>
  </w:style>
  <w:style w:type="character" w:customStyle="1" w:styleId="516">
    <w:name w:val="Знак Знак516"/>
    <w:uiPriority w:val="99"/>
    <w:qFormat/>
    <w:locked/>
    <w:rsid w:val="006127F1"/>
    <w:rPr>
      <w:b/>
      <w:sz w:val="27"/>
      <w:lang w:val="ru-RU" w:eastAsia="ru-RU"/>
    </w:rPr>
  </w:style>
  <w:style w:type="character" w:customStyle="1" w:styleId="436">
    <w:name w:val="Знак Знак436"/>
    <w:uiPriority w:val="99"/>
    <w:qFormat/>
    <w:locked/>
    <w:rsid w:val="006127F1"/>
    <w:rPr>
      <w:color w:val="000000"/>
      <w:sz w:val="24"/>
      <w:lang w:eastAsia="ru-RU"/>
    </w:rPr>
  </w:style>
  <w:style w:type="character" w:customStyle="1" w:styleId="426">
    <w:name w:val="Знак Знак426"/>
    <w:uiPriority w:val="99"/>
    <w:qFormat/>
    <w:rsid w:val="006127F1"/>
    <w:rPr>
      <w:rFonts w:ascii="Times New Roman" w:hAnsi="Times New Roman"/>
      <w:sz w:val="16"/>
    </w:rPr>
  </w:style>
  <w:style w:type="character" w:customStyle="1" w:styleId="496">
    <w:name w:val="Знак Знак496"/>
    <w:uiPriority w:val="99"/>
    <w:qFormat/>
    <w:rsid w:val="006127F1"/>
    <w:rPr>
      <w:rFonts w:ascii="Times New Roman" w:hAnsi="Times New Roman"/>
      <w:b/>
      <w:caps/>
      <w:sz w:val="24"/>
      <w:lang w:eastAsia="ru-RU"/>
    </w:rPr>
  </w:style>
  <w:style w:type="character" w:customStyle="1" w:styleId="476">
    <w:name w:val="Знак Знак476"/>
    <w:uiPriority w:val="99"/>
    <w:qFormat/>
    <w:rsid w:val="006127F1"/>
    <w:rPr>
      <w:rFonts w:ascii="Times New Roman" w:hAnsi="Times New Roman"/>
      <w:b/>
      <w:sz w:val="27"/>
      <w:lang w:eastAsia="ru-RU"/>
    </w:rPr>
  </w:style>
  <w:style w:type="character" w:customStyle="1" w:styleId="456">
    <w:name w:val="Знак Знак456"/>
    <w:uiPriority w:val="99"/>
    <w:qFormat/>
    <w:rsid w:val="006127F1"/>
    <w:rPr>
      <w:rFonts w:ascii="Times New Roman" w:hAnsi="Times New Roman"/>
      <w:b/>
      <w:i/>
      <w:sz w:val="26"/>
      <w:lang w:eastAsia="ru-RU"/>
    </w:rPr>
  </w:style>
  <w:style w:type="character" w:customStyle="1" w:styleId="570">
    <w:name w:val="Знак5 Знак Знак7"/>
    <w:uiPriority w:val="99"/>
    <w:qFormat/>
    <w:locked/>
    <w:rsid w:val="006127F1"/>
    <w:rPr>
      <w:sz w:val="16"/>
    </w:rPr>
  </w:style>
  <w:style w:type="character" w:customStyle="1" w:styleId="506">
    <w:name w:val="Знак Знак506"/>
    <w:uiPriority w:val="99"/>
    <w:qFormat/>
    <w:locked/>
    <w:rsid w:val="006127F1"/>
    <w:rPr>
      <w:b/>
      <w:sz w:val="28"/>
      <w:lang w:val="ru-RU" w:eastAsia="ru-RU"/>
    </w:rPr>
  </w:style>
  <w:style w:type="character" w:customStyle="1" w:styleId="526">
    <w:name w:val="Знак Знак526"/>
    <w:uiPriority w:val="99"/>
    <w:qFormat/>
    <w:rsid w:val="006127F1"/>
    <w:rPr>
      <w:rFonts w:ascii="Arial" w:hAnsi="Arial"/>
      <w:b/>
      <w:i/>
      <w:sz w:val="28"/>
    </w:rPr>
  </w:style>
  <w:style w:type="character" w:customStyle="1" w:styleId="660">
    <w:name w:val="Знак6 Знак Знак6"/>
    <w:uiPriority w:val="99"/>
    <w:qFormat/>
    <w:rsid w:val="006127F1"/>
    <w:rPr>
      <w:sz w:val="24"/>
      <w:lang w:val="ru-RU" w:eastAsia="ru-RU"/>
    </w:rPr>
  </w:style>
  <w:style w:type="character" w:customStyle="1" w:styleId="402">
    <w:name w:val="Знак Знак40 Знак"/>
    <w:uiPriority w:val="99"/>
    <w:qFormat/>
    <w:locked/>
    <w:rsid w:val="006127F1"/>
    <w:rPr>
      <w:sz w:val="24"/>
      <w:lang w:val="ru-RU" w:eastAsia="ru-RU"/>
    </w:rPr>
  </w:style>
  <w:style w:type="character" w:customStyle="1" w:styleId="afffffffff6">
    <w:name w:val="Тело ИАК Знак"/>
    <w:link w:val="afffffffff7"/>
    <w:uiPriority w:val="99"/>
    <w:qFormat/>
    <w:locked/>
    <w:rsid w:val="006127F1"/>
    <w:rPr>
      <w:sz w:val="28"/>
    </w:rPr>
  </w:style>
  <w:style w:type="paragraph" w:customStyle="1" w:styleId="afffffffff7">
    <w:name w:val="Тело ИАК"/>
    <w:basedOn w:val="a2"/>
    <w:link w:val="afffffffff6"/>
    <w:uiPriority w:val="99"/>
    <w:qFormat/>
    <w:rsid w:val="006127F1"/>
    <w:pPr>
      <w:widowControl/>
      <w:snapToGrid/>
      <w:spacing w:before="0" w:after="0" w:line="288" w:lineRule="auto"/>
      <w:ind w:firstLine="720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fffffffff8">
    <w:name w:val="кадр"/>
    <w:basedOn w:val="a3"/>
    <w:uiPriority w:val="99"/>
    <w:qFormat/>
    <w:rsid w:val="006127F1"/>
    <w:rPr>
      <w:rFonts w:cs="Times New Roman"/>
    </w:rPr>
  </w:style>
  <w:style w:type="character" w:customStyle="1" w:styleId="16">
    <w:name w:val="Оглавление 1 Знак"/>
    <w:basedOn w:val="a3"/>
    <w:link w:val="15"/>
    <w:uiPriority w:val="99"/>
    <w:qFormat/>
    <w:locked/>
    <w:rsid w:val="006127F1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96">
    <w:name w:val="Знак9"/>
    <w:basedOn w:val="a2"/>
    <w:uiPriority w:val="99"/>
    <w:qFormat/>
    <w:rsid w:val="006127F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useradditionalinfo1">
    <w:name w:val="useradditionalinfo1"/>
    <w:basedOn w:val="a2"/>
    <w:uiPriority w:val="99"/>
    <w:qFormat/>
    <w:rsid w:val="006127F1"/>
    <w:pPr>
      <w:widowControl/>
      <w:pBdr>
        <w:top w:val="dotted" w:sz="4" w:space="3" w:color="CCCCCC"/>
      </w:pBdr>
      <w:snapToGrid/>
      <w:spacing w:after="0"/>
    </w:pPr>
    <w:rPr>
      <w:rFonts w:eastAsia="Times New Roman"/>
      <w:szCs w:val="24"/>
    </w:rPr>
  </w:style>
  <w:style w:type="paragraph" w:customStyle="1" w:styleId="0752">
    <w:name w:val="Стиль Нумерованный список + сверху: (одинарная Авто  075 пт лини...2"/>
    <w:basedOn w:val="afff"/>
    <w:uiPriority w:val="99"/>
    <w:qFormat/>
    <w:rsid w:val="006127F1"/>
    <w:pPr>
      <w:numPr>
        <w:numId w:val="8"/>
      </w:numPr>
      <w:tabs>
        <w:tab w:val="left" w:pos="851"/>
      </w:tabs>
      <w:ind w:hanging="511"/>
    </w:pPr>
    <w:rPr>
      <w:szCs w:val="20"/>
    </w:rPr>
  </w:style>
  <w:style w:type="paragraph" w:customStyle="1" w:styleId="0753">
    <w:name w:val="Стиль Нумерованный список + сверху: (одинарная Авто  075 пт лини...3"/>
    <w:basedOn w:val="afff"/>
    <w:uiPriority w:val="99"/>
    <w:qFormat/>
    <w:rsid w:val="006127F1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4">
    <w:name w:val="Стиль Нумерованный список + сверху: (одинарная Авто  075 пт лини...4"/>
    <w:basedOn w:val="afff"/>
    <w:uiPriority w:val="99"/>
    <w:qFormat/>
    <w:rsid w:val="006127F1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5">
    <w:name w:val="Стиль Нумерованный список + сверху: (одинарная Авто  075 пт лини...5"/>
    <w:basedOn w:val="afff"/>
    <w:uiPriority w:val="99"/>
    <w:qFormat/>
    <w:rsid w:val="006127F1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8">
    <w:name w:val="Стиль Нумерованный список + сверху: (одинарная Авто  075 пт лини...8"/>
    <w:basedOn w:val="afff"/>
    <w:uiPriority w:val="99"/>
    <w:qFormat/>
    <w:rsid w:val="006127F1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9">
    <w:name w:val="Стиль Нумерованный список + сверху: (одинарная Авто  075 пт лини...9"/>
    <w:basedOn w:val="afff"/>
    <w:uiPriority w:val="99"/>
    <w:qFormat/>
    <w:rsid w:val="006127F1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0">
    <w:name w:val="Стиль Нумерованный список + сверху: (одинарная Авто  075 пт лини...10"/>
    <w:basedOn w:val="afff"/>
    <w:uiPriority w:val="99"/>
    <w:qFormat/>
    <w:rsid w:val="006127F1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1">
    <w:name w:val="Стиль Нумерованный список + сверху: (одинарная Авто  075 пт лини...11"/>
    <w:basedOn w:val="afff"/>
    <w:uiPriority w:val="99"/>
    <w:qFormat/>
    <w:rsid w:val="006127F1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character" w:customStyle="1" w:styleId="7b">
    <w:name w:val="Основной текст (7)_"/>
    <w:basedOn w:val="a3"/>
    <w:uiPriority w:val="99"/>
    <w:qFormat/>
    <w:locked/>
    <w:rsid w:val="006127F1"/>
    <w:rPr>
      <w:rFonts w:cs="Times New Roman"/>
      <w:b/>
      <w:bCs/>
      <w:i/>
      <w:iCs/>
      <w:lang w:bidi="ar-SA"/>
    </w:rPr>
  </w:style>
  <w:style w:type="paragraph" w:customStyle="1" w:styleId="bloc">
    <w:name w:val="bloc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rdered">
    <w:name w:val="bordered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">
    <w:name w:val="fr-collapsible-toggle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collapsed">
    <w:name w:val="fr-collapsible-toggle-collapsed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group-toogle-all">
    <w:name w:val="fr-collapsible-group-toogle-all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 w:val="18"/>
      <w:szCs w:val="18"/>
    </w:rPr>
  </w:style>
  <w:style w:type="paragraph" w:customStyle="1" w:styleId="toogleboxnew">
    <w:name w:val="toogleboxnew"/>
    <w:basedOn w:val="a2"/>
    <w:uiPriority w:val="99"/>
    <w:qFormat/>
    <w:rsid w:val="006127F1"/>
    <w:pPr>
      <w:widowControl/>
      <w:pBdr>
        <w:top w:val="single" w:sz="6" w:space="2" w:color="AAAAAA"/>
        <w:left w:val="single" w:sz="6" w:space="2" w:color="AAAAAA"/>
        <w:bottom w:val="single" w:sz="6" w:space="0" w:color="AAAAAA"/>
        <w:right w:val="single" w:sz="6" w:space="2" w:color="AAAAAA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toogleboxnewtitle">
    <w:name w:val="toogleboxnew_title"/>
    <w:basedOn w:val="a2"/>
    <w:uiPriority w:val="99"/>
    <w:qFormat/>
    <w:rsid w:val="006127F1"/>
    <w:pPr>
      <w:widowControl/>
      <w:shd w:val="clear" w:color="auto" w:fill="EFEFE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">
    <w:name w:val="navboxnew"/>
    <w:basedOn w:val="a2"/>
    <w:uiPriority w:val="99"/>
    <w:qFormat/>
    <w:rsid w:val="006127F1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navbar">
    <w:name w:val="navboxnew_tnavbar"/>
    <w:basedOn w:val="a2"/>
    <w:uiPriority w:val="99"/>
    <w:qFormat/>
    <w:rsid w:val="006127F1"/>
    <w:pPr>
      <w:widowControl/>
      <w:snapToGrid/>
      <w:spacing w:beforeAutospacing="1" w:afterAutospacing="1"/>
      <w:ind w:left="-1200"/>
    </w:pPr>
    <w:rPr>
      <w:rFonts w:eastAsia="Times New Roman"/>
      <w:sz w:val="19"/>
      <w:szCs w:val="19"/>
    </w:rPr>
  </w:style>
  <w:style w:type="paragraph" w:customStyle="1" w:styleId="navboxnewoldie">
    <w:name w:val="navboxnew_oldie"/>
    <w:basedOn w:val="a2"/>
    <w:uiPriority w:val="99"/>
    <w:qFormat/>
    <w:rsid w:val="006127F1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table">
    <w:name w:val="mw-hiero-table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outer">
    <w:name w:val="mw-hiero-outer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box">
    <w:name w:val="mw-hiero-box"/>
    <w:basedOn w:val="a2"/>
    <w:uiPriority w:val="99"/>
    <w:qFormat/>
    <w:rsid w:val="006127F1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hidden">
    <w:name w:val="ui-helper-hidden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ui-helper-reset">
    <w:name w:val="ui-helper-reset"/>
    <w:basedOn w:val="a2"/>
    <w:uiPriority w:val="99"/>
    <w:qFormat/>
    <w:rsid w:val="006127F1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helper-clearfix">
    <w:name w:val="ui-helper-clearfix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zfix">
    <w:name w:val="ui-helper-zfix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">
    <w:name w:val="ui-icon"/>
    <w:basedOn w:val="a2"/>
    <w:uiPriority w:val="99"/>
    <w:qFormat/>
    <w:rsid w:val="006127F1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widget-overlay">
    <w:name w:val="ui-widget-overlay"/>
    <w:basedOn w:val="a2"/>
    <w:uiPriority w:val="99"/>
    <w:qFormat/>
    <w:rsid w:val="006127F1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">
    <w:name w:val="ui-widget"/>
    <w:basedOn w:val="a2"/>
    <w:uiPriority w:val="99"/>
    <w:qFormat/>
    <w:rsid w:val="006127F1"/>
    <w:pPr>
      <w:widowControl/>
      <w:snapToGrid/>
      <w:spacing w:beforeAutospacing="1" w:afterAutospacing="1"/>
    </w:pPr>
    <w:rPr>
      <w:rFonts w:ascii="Arial" w:eastAsia="Times New Roman" w:hAnsi="Arial" w:cs="Arial"/>
      <w:sz w:val="19"/>
      <w:szCs w:val="19"/>
    </w:rPr>
  </w:style>
  <w:style w:type="paragraph" w:customStyle="1" w:styleId="ui-widget-content">
    <w:name w:val="ui-widget-content"/>
    <w:basedOn w:val="a2"/>
    <w:uiPriority w:val="99"/>
    <w:qFormat/>
    <w:rsid w:val="006127F1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napToGrid/>
      <w:spacing w:beforeAutospacing="1" w:afterAutospacing="1"/>
    </w:pPr>
    <w:rPr>
      <w:rFonts w:eastAsia="Times New Roman"/>
      <w:color w:val="362B36"/>
      <w:szCs w:val="24"/>
    </w:rPr>
  </w:style>
  <w:style w:type="paragraph" w:customStyle="1" w:styleId="ui-widget-header">
    <w:name w:val="ui-widget-header"/>
    <w:basedOn w:val="a2"/>
    <w:uiPriority w:val="99"/>
    <w:qFormat/>
    <w:rsid w:val="006127F1"/>
    <w:pPr>
      <w:widowControl/>
      <w:pBdr>
        <w:bottom w:val="single" w:sz="6" w:space="0" w:color="BBBBBB"/>
      </w:pBdr>
      <w:shd w:val="clear" w:color="auto" w:fill="FFFFFF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state-default">
    <w:name w:val="ui-state-default"/>
    <w:basedOn w:val="a2"/>
    <w:uiPriority w:val="99"/>
    <w:qFormat/>
    <w:rsid w:val="006127F1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">
    <w:name w:val="ui-state-hover"/>
    <w:basedOn w:val="a2"/>
    <w:uiPriority w:val="99"/>
    <w:qFormat/>
    <w:rsid w:val="006127F1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">
    <w:name w:val="ui-state-focus"/>
    <w:basedOn w:val="a2"/>
    <w:uiPriority w:val="99"/>
    <w:qFormat/>
    <w:rsid w:val="006127F1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">
    <w:name w:val="ui-state-active"/>
    <w:basedOn w:val="a2"/>
    <w:uiPriority w:val="99"/>
    <w:qFormat/>
    <w:rsid w:val="006127F1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">
    <w:name w:val="ui-state-highlight"/>
    <w:basedOn w:val="a2"/>
    <w:uiPriority w:val="99"/>
    <w:qFormat/>
    <w:rsid w:val="006127F1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">
    <w:name w:val="ui-state-error"/>
    <w:basedOn w:val="a2"/>
    <w:uiPriority w:val="99"/>
    <w:qFormat/>
    <w:rsid w:val="006127F1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">
    <w:name w:val="ui-state-error-text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">
    <w:name w:val="ui-priority-primary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">
    <w:name w:val="ui-priority-secondary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">
    <w:name w:val="ui-state-disabled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shadow">
    <w:name w:val="ui-widget-shadow"/>
    <w:basedOn w:val="a2"/>
    <w:uiPriority w:val="99"/>
    <w:qFormat/>
    <w:rsid w:val="006127F1"/>
    <w:pPr>
      <w:widowControl/>
      <w:shd w:val="clear" w:color="auto" w:fill="000000"/>
      <w:snapToGrid/>
      <w:spacing w:before="0" w:after="0"/>
      <w:ind w:left="-105"/>
    </w:pPr>
    <w:rPr>
      <w:rFonts w:eastAsia="Times New Roman"/>
      <w:szCs w:val="24"/>
    </w:rPr>
  </w:style>
  <w:style w:type="paragraph" w:customStyle="1" w:styleId="ui-resizable-handle">
    <w:name w:val="ui-resizable-handle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ui-resizable-n">
    <w:name w:val="ui-resizable-n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">
    <w:name w:val="ui-resizable-s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e">
    <w:name w:val="ui-resizable-e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w">
    <w:name w:val="ui-resizable-w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e">
    <w:name w:val="ui-resizable-se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w">
    <w:name w:val="ui-resizable-sw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w">
    <w:name w:val="ui-resizable-nw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e">
    <w:name w:val="ui-resizable-ne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">
    <w:name w:val="ui-button"/>
    <w:basedOn w:val="a2"/>
    <w:uiPriority w:val="99"/>
    <w:qFormat/>
    <w:rsid w:val="006127F1"/>
    <w:pPr>
      <w:widowControl/>
      <w:snapToGrid/>
      <w:spacing w:beforeAutospacing="1" w:afterAutospacing="1"/>
      <w:ind w:right="24"/>
      <w:jc w:val="center"/>
    </w:pPr>
    <w:rPr>
      <w:rFonts w:eastAsia="Times New Roman"/>
      <w:szCs w:val="24"/>
    </w:rPr>
  </w:style>
  <w:style w:type="paragraph" w:customStyle="1" w:styleId="ui-button-icon-only">
    <w:name w:val="ui-button-icon-only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icons-only">
    <w:name w:val="ui-button-icons-only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set">
    <w:name w:val="ui-buttonset"/>
    <w:basedOn w:val="a2"/>
    <w:uiPriority w:val="99"/>
    <w:qFormat/>
    <w:rsid w:val="006127F1"/>
    <w:pPr>
      <w:widowControl/>
      <w:snapToGrid/>
      <w:spacing w:beforeAutospacing="1" w:afterAutospacing="1"/>
      <w:ind w:right="105"/>
    </w:pPr>
    <w:rPr>
      <w:rFonts w:eastAsia="Times New Roman"/>
      <w:szCs w:val="24"/>
    </w:rPr>
  </w:style>
  <w:style w:type="paragraph" w:customStyle="1" w:styleId="ui-dialog">
    <w:name w:val="ui-dialog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uggestions">
    <w:name w:val="suggestions"/>
    <w:basedOn w:val="a2"/>
    <w:uiPriority w:val="99"/>
    <w:qFormat/>
    <w:rsid w:val="006127F1"/>
    <w:pPr>
      <w:widowControl/>
      <w:snapToGrid/>
      <w:spacing w:before="0" w:after="0"/>
      <w:ind w:right="-15"/>
    </w:pPr>
    <w:rPr>
      <w:rFonts w:eastAsia="Times New Roman"/>
      <w:szCs w:val="24"/>
    </w:rPr>
  </w:style>
  <w:style w:type="paragraph" w:customStyle="1" w:styleId="suggestions-special">
    <w:name w:val="suggestions-special"/>
    <w:basedOn w:val="a2"/>
    <w:uiPriority w:val="99"/>
    <w:qFormat/>
    <w:rsid w:val="006127F1"/>
    <w:pPr>
      <w:widowControl/>
      <w:pBdr>
        <w:top w:val="single" w:sz="6" w:space="3" w:color="AAAAAA"/>
        <w:left w:val="single" w:sz="6" w:space="3" w:color="AAAAAA"/>
        <w:bottom w:val="single" w:sz="6" w:space="3" w:color="AAAAAA"/>
        <w:right w:val="single" w:sz="6" w:space="3" w:color="AAAAAA"/>
      </w:pBdr>
      <w:shd w:val="clear" w:color="auto" w:fill="FFFFFF"/>
      <w:snapToGrid/>
      <w:spacing w:before="0" w:after="0" w:line="300" w:lineRule="atLeast"/>
    </w:pPr>
    <w:rPr>
      <w:rFonts w:eastAsia="Times New Roman"/>
      <w:vanish/>
      <w:szCs w:val="24"/>
    </w:rPr>
  </w:style>
  <w:style w:type="paragraph" w:customStyle="1" w:styleId="suggestions-results">
    <w:name w:val="suggestions-results"/>
    <w:basedOn w:val="a2"/>
    <w:uiPriority w:val="99"/>
    <w:qFormat/>
    <w:rsid w:val="006127F1"/>
    <w:pPr>
      <w:widowControl/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napToGrid/>
      <w:spacing w:before="0" w:after="0"/>
    </w:pPr>
    <w:rPr>
      <w:rFonts w:eastAsia="Times New Roman"/>
      <w:szCs w:val="24"/>
    </w:rPr>
  </w:style>
  <w:style w:type="paragraph" w:customStyle="1" w:styleId="suggestions-result">
    <w:name w:val="suggestions-result"/>
    <w:basedOn w:val="a2"/>
    <w:uiPriority w:val="99"/>
    <w:qFormat/>
    <w:rsid w:val="006127F1"/>
    <w:pPr>
      <w:widowControl/>
      <w:snapToGrid/>
      <w:spacing w:before="0" w:after="0" w:line="360" w:lineRule="atLeast"/>
    </w:pPr>
    <w:rPr>
      <w:rFonts w:eastAsia="Times New Roman"/>
      <w:color w:val="000000"/>
      <w:szCs w:val="24"/>
    </w:rPr>
  </w:style>
  <w:style w:type="paragraph" w:customStyle="1" w:styleId="suggestions-result-current">
    <w:name w:val="suggestions-result-current"/>
    <w:basedOn w:val="a2"/>
    <w:uiPriority w:val="99"/>
    <w:qFormat/>
    <w:rsid w:val="006127F1"/>
    <w:pPr>
      <w:widowControl/>
      <w:shd w:val="clear" w:color="auto" w:fill="4C59A6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autoellipsis-matched">
    <w:name w:val="autoellipsis-matched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mwembedplayer">
    <w:name w:val="mwembedplayer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oadingspinner">
    <w:name w:val="loadingspinner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imported-resource">
    <w:name w:val="mw-imported-resource"/>
    <w:basedOn w:val="a2"/>
    <w:uiPriority w:val="99"/>
    <w:qFormat/>
    <w:rsid w:val="006127F1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kaltura-icon">
    <w:name w:val="kaltura-icon"/>
    <w:basedOn w:val="a2"/>
    <w:uiPriority w:val="99"/>
    <w:qFormat/>
    <w:rsid w:val="006127F1"/>
    <w:pPr>
      <w:widowControl/>
      <w:snapToGrid/>
      <w:spacing w:before="30" w:afterAutospacing="1"/>
      <w:ind w:left="45"/>
    </w:pPr>
    <w:rPr>
      <w:rFonts w:eastAsia="Times New Roman"/>
      <w:szCs w:val="24"/>
    </w:rPr>
  </w:style>
  <w:style w:type="paragraph" w:customStyle="1" w:styleId="mw-fullscreen-overlay">
    <w:name w:val="mw-fullscreen-overlay"/>
    <w:basedOn w:val="a2"/>
    <w:uiPriority w:val="99"/>
    <w:qFormat/>
    <w:rsid w:val="006127F1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">
    <w:name w:val="play-btn-large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container">
    <w:name w:val="carouselcontainer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videotitle">
    <w:name w:val="carouselvideotitle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b/>
      <w:bCs/>
      <w:color w:val="FFFFFF"/>
      <w:szCs w:val="24"/>
    </w:rPr>
  </w:style>
  <w:style w:type="paragraph" w:customStyle="1" w:styleId="carouselvideotitletext">
    <w:name w:val="carouselvideotitletext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titleduration">
    <w:name w:val="carouseltitleduration"/>
    <w:basedOn w:val="a2"/>
    <w:uiPriority w:val="99"/>
    <w:qFormat/>
    <w:rsid w:val="006127F1"/>
    <w:pPr>
      <w:widowControl/>
      <w:shd w:val="clear" w:color="auto" w:fill="5A5A5A"/>
      <w:snapToGrid/>
      <w:spacing w:beforeAutospacing="1" w:afterAutospacing="1"/>
    </w:pPr>
    <w:rPr>
      <w:rFonts w:eastAsia="Times New Roman"/>
      <w:color w:val="D9D9D9"/>
      <w:sz w:val="20"/>
    </w:rPr>
  </w:style>
  <w:style w:type="paragraph" w:customStyle="1" w:styleId="carouselimgtitle">
    <w:name w:val="carouselimgtitle"/>
    <w:basedOn w:val="a2"/>
    <w:uiPriority w:val="99"/>
    <w:qFormat/>
    <w:rsid w:val="006127F1"/>
    <w:pPr>
      <w:widowControl/>
      <w:snapToGrid/>
      <w:spacing w:beforeAutospacing="1" w:afterAutospacing="1"/>
      <w:jc w:val="center"/>
    </w:pPr>
    <w:rPr>
      <w:rFonts w:eastAsia="Times New Roman"/>
      <w:color w:val="FFFFFF"/>
      <w:szCs w:val="24"/>
    </w:rPr>
  </w:style>
  <w:style w:type="paragraph" w:customStyle="1" w:styleId="carouselimgduration">
    <w:name w:val="carouselimgduration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carouselprevbutton">
    <w:name w:val="carouselprevbutton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nextbutton">
    <w:name w:val="carouselnextbutton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container">
    <w:name w:val="alert-container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itle">
    <w:name w:val="alert-title"/>
    <w:basedOn w:val="a2"/>
    <w:uiPriority w:val="99"/>
    <w:qFormat/>
    <w:rsid w:val="006127F1"/>
    <w:pPr>
      <w:widowControl/>
      <w:pBdr>
        <w:bottom w:val="single" w:sz="6" w:space="4" w:color="D1D1D1"/>
      </w:pBdr>
      <w:shd w:val="clear" w:color="auto" w:fill="E6E6E6"/>
      <w:snapToGrid/>
      <w:spacing w:beforeAutospacing="1" w:afterAutospacing="1"/>
    </w:pPr>
    <w:rPr>
      <w:rFonts w:eastAsia="Times New Roman"/>
      <w:sz w:val="21"/>
      <w:szCs w:val="21"/>
    </w:rPr>
  </w:style>
  <w:style w:type="paragraph" w:customStyle="1" w:styleId="alert-message">
    <w:name w:val="alert-message"/>
    <w:basedOn w:val="a2"/>
    <w:uiPriority w:val="99"/>
    <w:qFormat/>
    <w:rsid w:val="006127F1"/>
    <w:pPr>
      <w:widowControl/>
      <w:snapToGrid/>
      <w:spacing w:beforeAutospacing="1" w:afterAutospacing="1"/>
      <w:jc w:val="center"/>
    </w:pPr>
    <w:rPr>
      <w:rFonts w:eastAsia="Times New Roman"/>
      <w:sz w:val="21"/>
      <w:szCs w:val="21"/>
    </w:rPr>
  </w:style>
  <w:style w:type="paragraph" w:customStyle="1" w:styleId="alert-buttons-container">
    <w:name w:val="alert-buttons-container"/>
    <w:basedOn w:val="a2"/>
    <w:uiPriority w:val="99"/>
    <w:qFormat/>
    <w:rsid w:val="006127F1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alert-button">
    <w:name w:val="alert-button"/>
    <w:basedOn w:val="a2"/>
    <w:uiPriority w:val="99"/>
    <w:qFormat/>
    <w:rsid w:val="006127F1"/>
    <w:pPr>
      <w:widowControl/>
      <w:shd w:val="clear" w:color="auto" w:fill="474747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plusminus-pos">
    <w:name w:val="mw-plusminus-pos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color w:val="00B000"/>
      <w:szCs w:val="24"/>
    </w:rPr>
  </w:style>
  <w:style w:type="paragraph" w:customStyle="1" w:styleId="mw-plusminus-neg">
    <w:name w:val="mw-plusminus-neg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color w:val="FF2050"/>
      <w:szCs w:val="24"/>
    </w:rPr>
  </w:style>
  <w:style w:type="paragraph" w:customStyle="1" w:styleId="mw-plusminus-null">
    <w:name w:val="mw-plusminus-null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color w:val="999999"/>
      <w:szCs w:val="24"/>
    </w:rPr>
  </w:style>
  <w:style w:type="paragraph" w:customStyle="1" w:styleId="mw-tag-markers">
    <w:name w:val="mw-tag-markers"/>
    <w:basedOn w:val="a2"/>
    <w:uiPriority w:val="99"/>
    <w:qFormat/>
    <w:rsid w:val="006127F1"/>
    <w:pPr>
      <w:widowControl/>
      <w:snapToGrid/>
      <w:spacing w:beforeAutospacing="1" w:afterAutospacing="1"/>
    </w:pPr>
    <w:rPr>
      <w:rFonts w:ascii="Arial" w:eastAsia="Times New Roman" w:hAnsi="Arial" w:cs="Arial"/>
      <w:i/>
      <w:iCs/>
      <w:sz w:val="22"/>
      <w:szCs w:val="22"/>
    </w:rPr>
  </w:style>
  <w:style w:type="paragraph" w:customStyle="1" w:styleId="history-size">
    <w:name w:val="history-size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whatlinkshere-tools">
    <w:name w:val="mw-whatlinkshere-tools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italique">
    <w:name w:val="italique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nowrap">
    <w:name w:val="nowrap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coptions">
    <w:name w:val="rcoptions"/>
    <w:basedOn w:val="a2"/>
    <w:uiPriority w:val="99"/>
    <w:qFormat/>
    <w:rsid w:val="006127F1"/>
    <w:pPr>
      <w:widowControl/>
      <w:pBdr>
        <w:top w:val="single" w:sz="6" w:space="0" w:color="DDDDF7"/>
        <w:left w:val="single" w:sz="48" w:space="6" w:color="DDDDF7"/>
        <w:bottom w:val="single" w:sz="6" w:space="0" w:color="DDDDF7"/>
        <w:right w:val="single" w:sz="6" w:space="6" w:color="DDDDF7"/>
      </w:pBdr>
      <w:shd w:val="clear" w:color="auto" w:fill="FFFFFF"/>
      <w:snapToGrid/>
      <w:spacing w:before="0" w:after="30"/>
    </w:pPr>
    <w:rPr>
      <w:rFonts w:eastAsia="Times New Roman"/>
      <w:szCs w:val="24"/>
    </w:rPr>
  </w:style>
  <w:style w:type="paragraph" w:customStyle="1" w:styleId="printcssonly">
    <w:name w:val="printcssonly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fieldsetlike">
    <w:name w:val="fieldsetlike"/>
    <w:basedOn w:val="a2"/>
    <w:uiPriority w:val="99"/>
    <w:qFormat/>
    <w:rsid w:val="006127F1"/>
    <w:pPr>
      <w:widowControl/>
      <w:pBdr>
        <w:top w:val="single" w:sz="6" w:space="0" w:color="AAAAAA"/>
        <w:left w:val="single" w:sz="6" w:space="0" w:color="AAAAAA"/>
        <w:bottom w:val="single" w:sz="6" w:space="5" w:color="AAAAAA"/>
        <w:right w:val="single" w:sz="6" w:space="0" w:color="AAAAAA"/>
      </w:pBdr>
      <w:snapToGrid/>
      <w:spacing w:before="240" w:after="240"/>
      <w:jc w:val="center"/>
    </w:pPr>
    <w:rPr>
      <w:rFonts w:eastAsia="Times New Roman"/>
      <w:szCs w:val="24"/>
    </w:rPr>
  </w:style>
  <w:style w:type="paragraph" w:customStyle="1" w:styleId="homonymie">
    <w:name w:val="homonymie"/>
    <w:basedOn w:val="a2"/>
    <w:uiPriority w:val="99"/>
    <w:qFormat/>
    <w:rsid w:val="006127F1"/>
    <w:pPr>
      <w:widowControl/>
      <w:pBdr>
        <w:bottom w:val="single" w:sz="6" w:space="6" w:color="AAAAAA"/>
      </w:pBdr>
      <w:shd w:val="clear" w:color="auto" w:fill="FFFFFF"/>
      <w:snapToGrid/>
      <w:spacing w:before="0" w:after="120"/>
    </w:pPr>
    <w:rPr>
      <w:rFonts w:eastAsia="Times New Roman"/>
      <w:i/>
      <w:iCs/>
      <w:szCs w:val="24"/>
    </w:rPr>
  </w:style>
  <w:style w:type="paragraph" w:customStyle="1" w:styleId="indicateur-langue">
    <w:name w:val="indicateur-langue"/>
    <w:basedOn w:val="a2"/>
    <w:uiPriority w:val="99"/>
    <w:qFormat/>
    <w:rsid w:val="006127F1"/>
    <w:pPr>
      <w:widowControl/>
      <w:snapToGrid/>
      <w:spacing w:beforeAutospacing="1" w:afterAutospacing="1"/>
    </w:pPr>
    <w:rPr>
      <w:rFonts w:ascii="Courier New" w:eastAsia="Times New Roman" w:hAnsi="Courier New" w:cs="Courier New"/>
      <w:b/>
      <w:bCs/>
      <w:szCs w:val="24"/>
    </w:rPr>
  </w:style>
  <w:style w:type="paragraph" w:customStyle="1" w:styleId="romain">
    <w:name w:val="romain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mallCaps/>
      <w:szCs w:val="24"/>
    </w:rPr>
  </w:style>
  <w:style w:type="paragraph" w:customStyle="1" w:styleId="reference">
    <w:name w:val="reference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exposant">
    <w:name w:val="exposant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magiclink-isbn">
    <w:name w:val="mw-magiclink-isbn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iblist">
    <w:name w:val="biblist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norme">
    <w:name w:val="wikinorme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bibtex">
    <w:name w:val="bibtex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bd">
    <w:name w:val="isbd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o690">
    <w:name w:val="iso690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specialbib">
    <w:name w:val="specialbib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citevirgule">
    <w:name w:val="cite_virgule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sans-fond">
    <w:name w:val="boite-sans-fond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grise">
    <w:name w:val="boite-grise"/>
    <w:basedOn w:val="a2"/>
    <w:uiPriority w:val="99"/>
    <w:qFormat/>
    <w:rsid w:val="006127F1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grave">
    <w:name w:val="bandeau-niveau-grave"/>
    <w:basedOn w:val="a2"/>
    <w:uiPriority w:val="99"/>
    <w:qFormat/>
    <w:rsid w:val="006127F1"/>
    <w:pPr>
      <w:widowControl/>
      <w:shd w:val="clear" w:color="auto" w:fill="FFCCCC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modere">
    <w:name w:val="bandeau-niveau-modere"/>
    <w:basedOn w:val="a2"/>
    <w:uiPriority w:val="99"/>
    <w:qFormat/>
    <w:rsid w:val="006127F1"/>
    <w:pPr>
      <w:widowControl/>
      <w:shd w:val="clear" w:color="auto" w:fill="FFEEDD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ebauche">
    <w:name w:val="bandeau-niveau-ebauche"/>
    <w:basedOn w:val="a2"/>
    <w:uiPriority w:val="99"/>
    <w:qFormat/>
    <w:rsid w:val="006127F1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information">
    <w:name w:val="bandeau-niveau-information"/>
    <w:basedOn w:val="a2"/>
    <w:uiPriority w:val="99"/>
    <w:qFormat/>
    <w:rsid w:val="006127F1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">
    <w:name w:val="bandeau"/>
    <w:basedOn w:val="a2"/>
    <w:uiPriority w:val="99"/>
    <w:qFormat/>
    <w:rsid w:val="006127F1"/>
    <w:pPr>
      <w:widowControl/>
      <w:pBdr>
        <w:top w:val="single" w:sz="6" w:space="2" w:color="auto"/>
        <w:left w:val="single" w:sz="48" w:space="8" w:color="auto"/>
        <w:bottom w:val="single" w:sz="6" w:space="2" w:color="auto"/>
        <w:right w:val="single" w:sz="6" w:space="8" w:color="auto"/>
      </w:pBdr>
      <w:snapToGrid/>
      <w:spacing w:before="120" w:after="180"/>
      <w:ind w:left="1224" w:right="1224"/>
    </w:pPr>
    <w:rPr>
      <w:rFonts w:eastAsia="Times New Roman"/>
      <w:szCs w:val="24"/>
    </w:rPr>
  </w:style>
  <w:style w:type="paragraph" w:customStyle="1" w:styleId="bandeau-icone">
    <w:name w:val="bandeau-icone"/>
    <w:basedOn w:val="a2"/>
    <w:uiPriority w:val="99"/>
    <w:qFormat/>
    <w:rsid w:val="006127F1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andeau-titre">
    <w:name w:val="bandeau-titre"/>
    <w:basedOn w:val="a2"/>
    <w:uiPriority w:val="99"/>
    <w:qFormat/>
    <w:rsid w:val="006127F1"/>
    <w:pPr>
      <w:widowControl/>
      <w:snapToGrid/>
      <w:spacing w:beforeAutospacing="1" w:after="120" w:line="336" w:lineRule="atLeast"/>
    </w:pPr>
    <w:rPr>
      <w:rFonts w:eastAsia="Times New Roman"/>
      <w:szCs w:val="24"/>
    </w:rPr>
  </w:style>
  <w:style w:type="paragraph" w:customStyle="1" w:styleId="bandeau-texte">
    <w:name w:val="bandeau-texte"/>
    <w:basedOn w:val="a2"/>
    <w:uiPriority w:val="99"/>
    <w:qFormat/>
    <w:rsid w:val="006127F1"/>
    <w:pPr>
      <w:widowControl/>
      <w:snapToGrid/>
      <w:spacing w:beforeAutospacing="1" w:afterAutospacing="1" w:line="288" w:lineRule="atLeast"/>
    </w:pPr>
    <w:rPr>
      <w:rFonts w:eastAsia="Times New Roman"/>
      <w:sz w:val="22"/>
      <w:szCs w:val="22"/>
    </w:rPr>
  </w:style>
  <w:style w:type="paragraph" w:customStyle="1" w:styleId="indentation">
    <w:name w:val="indentation"/>
    <w:basedOn w:val="a2"/>
    <w:uiPriority w:val="99"/>
    <w:qFormat/>
    <w:rsid w:val="006127F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loupe">
    <w:name w:val="loupe"/>
    <w:basedOn w:val="a2"/>
    <w:uiPriority w:val="99"/>
    <w:qFormat/>
    <w:rsid w:val="006127F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eneral">
    <w:name w:val="general"/>
    <w:basedOn w:val="a2"/>
    <w:uiPriority w:val="99"/>
    <w:qFormat/>
    <w:rsid w:val="006127F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ccessibilite">
    <w:name w:val="accessibilite"/>
    <w:basedOn w:val="a2"/>
    <w:uiPriority w:val="99"/>
    <w:qFormat/>
    <w:rsid w:val="006127F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or">
    <w:name w:val="etoile-or"/>
    <w:basedOn w:val="a2"/>
    <w:uiPriority w:val="99"/>
    <w:qFormat/>
    <w:rsid w:val="006127F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argent">
    <w:name w:val="etoile-argent"/>
    <w:basedOn w:val="a2"/>
    <w:uiPriority w:val="99"/>
    <w:qFormat/>
    <w:rsid w:val="006127F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ategorie">
    <w:name w:val="categorie"/>
    <w:basedOn w:val="a2"/>
    <w:uiPriority w:val="99"/>
    <w:qFormat/>
    <w:rsid w:val="006127F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recyclage">
    <w:name w:val="recyclage"/>
    <w:basedOn w:val="a2"/>
    <w:uiPriority w:val="99"/>
    <w:qFormat/>
    <w:rsid w:val="006127F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rchives">
    <w:name w:val="archives"/>
    <w:basedOn w:val="a2"/>
    <w:uiPriority w:val="99"/>
    <w:qFormat/>
    <w:rsid w:val="006127F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nflit-edition">
    <w:name w:val="conflit-edition"/>
    <w:basedOn w:val="a2"/>
    <w:uiPriority w:val="99"/>
    <w:qFormat/>
    <w:rsid w:val="006127F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ns">
    <w:name w:val="sons"/>
    <w:basedOn w:val="a2"/>
    <w:uiPriority w:val="99"/>
    <w:qFormat/>
    <w:rsid w:val="006127F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videos">
    <w:name w:val="videos"/>
    <w:basedOn w:val="a2"/>
    <w:uiPriority w:val="99"/>
    <w:qFormat/>
    <w:rsid w:val="006127F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omplet">
    <w:name w:val="incomplet"/>
    <w:basedOn w:val="a2"/>
    <w:uiPriority w:val="99"/>
    <w:qFormat/>
    <w:rsid w:val="006127F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urces">
    <w:name w:val="sources"/>
    <w:basedOn w:val="a2"/>
    <w:uiPriority w:val="99"/>
    <w:qFormat/>
    <w:rsid w:val="006127F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mportant">
    <w:name w:val="important"/>
    <w:basedOn w:val="a2"/>
    <w:uiPriority w:val="99"/>
    <w:qFormat/>
    <w:rsid w:val="006127F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n-travaux">
    <w:name w:val="en-travaux"/>
    <w:basedOn w:val="a2"/>
    <w:uiPriority w:val="99"/>
    <w:qFormat/>
    <w:rsid w:val="006127F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ubator">
    <w:name w:val="incubator"/>
    <w:basedOn w:val="a2"/>
    <w:uiPriority w:val="99"/>
    <w:qFormat/>
    <w:rsid w:val="006127F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xtension">
    <w:name w:val="extension"/>
    <w:basedOn w:val="a2"/>
    <w:uiPriority w:val="99"/>
    <w:qFormat/>
    <w:rsid w:val="006127F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pecies">
    <w:name w:val="wikispecies"/>
    <w:basedOn w:val="a2"/>
    <w:uiPriority w:val="99"/>
    <w:qFormat/>
    <w:rsid w:val="006127F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metawiki">
    <w:name w:val="metawiki"/>
    <w:basedOn w:val="a2"/>
    <w:uiPriority w:val="99"/>
    <w:qFormat/>
    <w:rsid w:val="006127F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ersity">
    <w:name w:val="wikiversity"/>
    <w:basedOn w:val="a2"/>
    <w:uiPriority w:val="99"/>
    <w:qFormat/>
    <w:rsid w:val="006127F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pedia">
    <w:name w:val="wikipedia"/>
    <w:basedOn w:val="a2"/>
    <w:uiPriority w:val="99"/>
    <w:qFormat/>
    <w:rsid w:val="006127F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books">
    <w:name w:val="wikibooks"/>
    <w:basedOn w:val="a2"/>
    <w:uiPriority w:val="99"/>
    <w:qFormat/>
    <w:rsid w:val="006127F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news">
    <w:name w:val="wikinews"/>
    <w:basedOn w:val="a2"/>
    <w:uiPriority w:val="99"/>
    <w:qFormat/>
    <w:rsid w:val="006127F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quote">
    <w:name w:val="wikiquote"/>
    <w:basedOn w:val="a2"/>
    <w:uiPriority w:val="99"/>
    <w:qFormat/>
    <w:rsid w:val="006127F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ource">
    <w:name w:val="wikisource"/>
    <w:basedOn w:val="a2"/>
    <w:uiPriority w:val="99"/>
    <w:qFormat/>
    <w:rsid w:val="006127F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mmons">
    <w:name w:val="commons"/>
    <w:basedOn w:val="a2"/>
    <w:uiPriority w:val="99"/>
    <w:qFormat/>
    <w:rsid w:val="006127F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media">
    <w:name w:val="wikimedia"/>
    <w:basedOn w:val="a2"/>
    <w:uiPriority w:val="99"/>
    <w:qFormat/>
    <w:rsid w:val="006127F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tionary">
    <w:name w:val="wiktionary"/>
    <w:basedOn w:val="a2"/>
    <w:uiPriority w:val="99"/>
    <w:qFormat/>
    <w:rsid w:val="006127F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data">
    <w:name w:val="wikidata"/>
    <w:basedOn w:val="a2"/>
    <w:uiPriority w:val="99"/>
    <w:qFormat/>
    <w:rsid w:val="006127F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oyage">
    <w:name w:val="wikivoyage"/>
    <w:basedOn w:val="a2"/>
    <w:uiPriority w:val="99"/>
    <w:qFormat/>
    <w:rsid w:val="006127F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rosse-icone">
    <w:name w:val="grosse-icone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e">
    <w:name w:val="alerte"/>
    <w:basedOn w:val="a2"/>
    <w:uiPriority w:val="99"/>
    <w:qFormat/>
    <w:rsid w:val="006127F1"/>
    <w:pPr>
      <w:widowControl/>
      <w:shd w:val="clear" w:color="auto" w:fill="FFFFDD"/>
      <w:snapToGrid/>
      <w:spacing w:beforeAutospacing="1" w:after="96"/>
    </w:pPr>
    <w:rPr>
      <w:rFonts w:eastAsia="Times New Roman"/>
      <w:i/>
      <w:iCs/>
      <w:szCs w:val="24"/>
    </w:rPr>
  </w:style>
  <w:style w:type="paragraph" w:customStyle="1" w:styleId="grave">
    <w:name w:val="grave"/>
    <w:basedOn w:val="a2"/>
    <w:uiPriority w:val="99"/>
    <w:qFormat/>
    <w:rsid w:val="006127F1"/>
    <w:pPr>
      <w:widowControl/>
      <w:pBdr>
        <w:top w:val="single" w:sz="6" w:space="0" w:color="FF9966"/>
        <w:left w:val="single" w:sz="6" w:space="0" w:color="FF9966"/>
        <w:bottom w:val="single" w:sz="6" w:space="0" w:color="FF9966"/>
        <w:right w:val="single" w:sz="6" w:space="0" w:color="FF9966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messagebox">
    <w:name w:val="messagebox"/>
    <w:basedOn w:val="a2"/>
    <w:uiPriority w:val="99"/>
    <w:qFormat/>
    <w:rsid w:val="006127F1"/>
    <w:pPr>
      <w:widowControl/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9F9F9"/>
      <w:snapToGrid/>
      <w:spacing w:before="0" w:after="240"/>
      <w:jc w:val="both"/>
    </w:pPr>
    <w:rPr>
      <w:rFonts w:eastAsia="Times New Roman"/>
      <w:szCs w:val="24"/>
    </w:rPr>
  </w:style>
  <w:style w:type="paragraph" w:customStyle="1" w:styleId="vectorbox">
    <w:name w:val="vectorbox"/>
    <w:basedOn w:val="a2"/>
    <w:uiPriority w:val="99"/>
    <w:qFormat/>
    <w:rsid w:val="006127F1"/>
    <w:pPr>
      <w:widowControl/>
      <w:pBdr>
        <w:top w:val="single" w:sz="6" w:space="0" w:color="A7D7F9"/>
        <w:left w:val="single" w:sz="6" w:space="0" w:color="A7D7F9"/>
        <w:bottom w:val="single" w:sz="6" w:space="0" w:color="A7D7F9"/>
        <w:right w:val="single" w:sz="6" w:space="0" w:color="A7D7F9"/>
      </w:pBdr>
      <w:shd w:val="clear" w:color="auto" w:fill="F5FAFF"/>
      <w:snapToGrid/>
      <w:spacing w:before="0" w:after="240"/>
    </w:pPr>
    <w:rPr>
      <w:rFonts w:eastAsia="Times New Roman"/>
      <w:szCs w:val="24"/>
    </w:rPr>
  </w:style>
  <w:style w:type="paragraph" w:customStyle="1" w:styleId="bandeau-portail-element">
    <w:name w:val="bandeau-portail-element"/>
    <w:basedOn w:val="a2"/>
    <w:uiPriority w:val="99"/>
    <w:qFormat/>
    <w:rsid w:val="006127F1"/>
    <w:pPr>
      <w:widowControl/>
      <w:snapToGrid/>
      <w:spacing w:beforeAutospacing="1" w:afterAutospacing="1"/>
      <w:ind w:left="360" w:right="360"/>
    </w:pPr>
    <w:rPr>
      <w:rFonts w:eastAsia="Times New Roman"/>
      <w:szCs w:val="24"/>
    </w:rPr>
  </w:style>
  <w:style w:type="paragraph" w:customStyle="1" w:styleId="bandeau-portail-icone">
    <w:name w:val="bandeau-portail-icone"/>
    <w:basedOn w:val="a2"/>
    <w:uiPriority w:val="99"/>
    <w:qFormat/>
    <w:rsid w:val="006127F1"/>
    <w:pPr>
      <w:widowControl/>
      <w:snapToGrid/>
      <w:spacing w:beforeAutospacing="1" w:afterAutospacing="1"/>
      <w:ind w:right="120"/>
    </w:pPr>
    <w:rPr>
      <w:rFonts w:eastAsia="Times New Roman"/>
      <w:szCs w:val="24"/>
    </w:rPr>
  </w:style>
  <w:style w:type="paragraph" w:customStyle="1" w:styleId="bandeau-portail-texte">
    <w:name w:val="bandeau-portail-texte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exemple">
    <w:name w:val="exemple"/>
    <w:basedOn w:val="a2"/>
    <w:uiPriority w:val="99"/>
    <w:qFormat/>
    <w:rsid w:val="006127F1"/>
    <w:pPr>
      <w:widowControl/>
      <w:pBdr>
        <w:top w:val="dashed" w:sz="6" w:space="6" w:color="ADD8E6"/>
        <w:left w:val="dashed" w:sz="6" w:space="6" w:color="ADD8E6"/>
        <w:bottom w:val="dashed" w:sz="6" w:space="6" w:color="ADD8E6"/>
        <w:right w:val="dashed" w:sz="6" w:space="6" w:color="ADD8E6"/>
      </w:pBdr>
      <w:shd w:val="clear" w:color="auto" w:fill="FFFFFF"/>
      <w:snapToGrid/>
      <w:spacing w:before="120" w:after="120"/>
      <w:ind w:left="120" w:right="120"/>
    </w:pPr>
    <w:rPr>
      <w:rFonts w:eastAsia="Times New Roman"/>
      <w:szCs w:val="24"/>
    </w:rPr>
  </w:style>
  <w:style w:type="paragraph" w:customStyle="1" w:styleId="avanceboite">
    <w:name w:val="avance_boite"/>
    <w:basedOn w:val="a2"/>
    <w:uiPriority w:val="99"/>
    <w:qFormat/>
    <w:rsid w:val="006127F1"/>
    <w:pPr>
      <w:widowControl/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D3D3D3"/>
      <w:snapToGrid/>
      <w:spacing w:before="0" w:after="0"/>
    </w:pPr>
    <w:rPr>
      <w:rFonts w:eastAsia="Times New Roman"/>
      <w:szCs w:val="24"/>
    </w:rPr>
  </w:style>
  <w:style w:type="paragraph" w:customStyle="1" w:styleId="avancebarre">
    <w:name w:val="avance_barre"/>
    <w:basedOn w:val="a2"/>
    <w:uiPriority w:val="99"/>
    <w:qFormat/>
    <w:rsid w:val="006127F1"/>
    <w:pPr>
      <w:widowControl/>
      <w:shd w:val="clear" w:color="auto" w:fill="A0A0FF"/>
      <w:snapToGrid/>
      <w:spacing w:before="0" w:after="0"/>
    </w:pPr>
    <w:rPr>
      <w:rFonts w:eastAsia="Times New Roman"/>
      <w:szCs w:val="24"/>
    </w:rPr>
  </w:style>
  <w:style w:type="paragraph" w:customStyle="1" w:styleId="avancetexte">
    <w:name w:val="avance_texte"/>
    <w:basedOn w:val="a2"/>
    <w:uiPriority w:val="99"/>
    <w:qFormat/>
    <w:rsid w:val="006127F1"/>
    <w:pPr>
      <w:widowControl/>
      <w:snapToGrid/>
      <w:spacing w:before="0" w:after="0" w:line="240" w:lineRule="atLeast"/>
      <w:jc w:val="center"/>
    </w:pPr>
    <w:rPr>
      <w:rFonts w:eastAsia="Times New Roman"/>
      <w:sz w:val="21"/>
      <w:szCs w:val="21"/>
    </w:rPr>
  </w:style>
  <w:style w:type="paragraph" w:customStyle="1" w:styleId="mw-lag-warn-normal">
    <w:name w:val="mw-lag-warn-normal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mw-alerte">
    <w:name w:val="mw-alerte"/>
    <w:basedOn w:val="a2"/>
    <w:uiPriority w:val="99"/>
    <w:qFormat/>
    <w:rsid w:val="006127F1"/>
    <w:pPr>
      <w:widowControl/>
      <w:pBdr>
        <w:top w:val="single" w:sz="12" w:space="0" w:color="FF8C00"/>
        <w:left w:val="single" w:sz="12" w:space="0" w:color="FF8C00"/>
        <w:bottom w:val="single" w:sz="12" w:space="0" w:color="FF8C00"/>
        <w:right w:val="single" w:sz="12" w:space="0" w:color="FF8C00"/>
      </w:pBdr>
      <w:shd w:val="clear" w:color="auto" w:fill="FAEBD7"/>
      <w:snapToGrid/>
      <w:spacing w:beforeAutospacing="1" w:afterAutospacing="1"/>
    </w:pPr>
    <w:rPr>
      <w:rFonts w:eastAsia="Times New Roman"/>
      <w:szCs w:val="24"/>
    </w:rPr>
  </w:style>
  <w:style w:type="paragraph" w:customStyle="1" w:styleId="mw-toolbox">
    <w:name w:val="mw-toolbox"/>
    <w:basedOn w:val="a2"/>
    <w:uiPriority w:val="99"/>
    <w:qFormat/>
    <w:rsid w:val="006127F1"/>
    <w:pPr>
      <w:widowControl/>
      <w:pBdr>
        <w:top w:val="single" w:sz="6" w:space="3" w:color="B8B8B8"/>
        <w:left w:val="single" w:sz="6" w:space="12" w:color="B8B8B8"/>
        <w:bottom w:val="single" w:sz="6" w:space="3" w:color="B8B8B8"/>
        <w:right w:val="single" w:sz="6" w:space="12" w:color="B8B8B8"/>
      </w:pBdr>
      <w:shd w:val="clear" w:color="auto" w:fill="F8F8F8"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toggle">
    <w:name w:val="navboxtoggle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toggle">
    <w:name w:val="navtoggle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alternance">
    <w:name w:val="alternance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ternance2">
    <w:name w:val="alternance2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">
    <w:name w:val="infobox"/>
    <w:basedOn w:val="a2"/>
    <w:uiPriority w:val="99"/>
    <w:qFormat/>
    <w:rsid w:val="006127F1"/>
    <w:pPr>
      <w:widowControl/>
      <w:shd w:val="clear" w:color="auto" w:fill="EEEEEE"/>
      <w:snapToGrid/>
      <w:spacing w:before="0" w:after="120"/>
      <w:ind w:left="240"/>
    </w:pPr>
    <w:rPr>
      <w:rFonts w:eastAsia="Times New Roman"/>
      <w:color w:val="000000"/>
      <w:sz w:val="23"/>
      <w:szCs w:val="23"/>
    </w:rPr>
  </w:style>
  <w:style w:type="paragraph" w:customStyle="1" w:styleId="globegris">
    <w:name w:val="globegris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ssistant">
    <w:name w:val="assistant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eadergris">
    <w:name w:val="headergris"/>
    <w:basedOn w:val="a2"/>
    <w:uiPriority w:val="99"/>
    <w:qFormat/>
    <w:rsid w:val="006127F1"/>
    <w:pPr>
      <w:widowControl/>
      <w:pBdr>
        <w:top w:val="single" w:sz="6" w:space="2" w:color="A3B0BF"/>
        <w:left w:val="single" w:sz="6" w:space="5" w:color="A3B0BF"/>
        <w:bottom w:val="single" w:sz="6" w:space="2" w:color="A3B0BF"/>
        <w:right w:val="single" w:sz="6" w:space="5" w:color="A3B0BF"/>
      </w:pBdr>
      <w:shd w:val="clear" w:color="auto" w:fill="F0F0F0"/>
      <w:snapToGrid/>
      <w:spacing w:before="0" w:after="0"/>
    </w:pPr>
    <w:rPr>
      <w:rFonts w:eastAsia="Times New Roman"/>
      <w:b/>
      <w:bCs/>
      <w:color w:val="000000"/>
      <w:sz w:val="29"/>
      <w:szCs w:val="29"/>
    </w:rPr>
  </w:style>
  <w:style w:type="paragraph" w:customStyle="1" w:styleId="cadregris">
    <w:name w:val="cadregris"/>
    <w:basedOn w:val="a2"/>
    <w:uiPriority w:val="99"/>
    <w:qFormat/>
    <w:rsid w:val="006127F1"/>
    <w:pPr>
      <w:widowControl/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CFCFC"/>
      <w:snapToGrid/>
      <w:spacing w:beforeAutospacing="1" w:after="144"/>
    </w:pPr>
    <w:rPr>
      <w:rFonts w:eastAsia="Times New Roman"/>
      <w:szCs w:val="24"/>
    </w:rPr>
  </w:style>
  <w:style w:type="paragraph" w:customStyle="1" w:styleId="accueilcadrelien">
    <w:name w:val="accueil_cadre_lien"/>
    <w:basedOn w:val="a2"/>
    <w:uiPriority w:val="99"/>
    <w:qFormat/>
    <w:rsid w:val="006127F1"/>
    <w:pPr>
      <w:widowControl/>
      <w:snapToGrid/>
      <w:spacing w:beforeAutospacing="1" w:afterAutospacing="1"/>
      <w:ind w:right="120"/>
      <w:jc w:val="right"/>
    </w:pPr>
    <w:rPr>
      <w:rFonts w:eastAsia="Times New Roman"/>
      <w:sz w:val="15"/>
      <w:szCs w:val="15"/>
    </w:rPr>
  </w:style>
  <w:style w:type="paragraph" w:customStyle="1" w:styleId="geo-default">
    <w:name w:val="geo-default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nondefault">
    <w:name w:val="geo-nondefault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geo-dms">
    <w:name w:val="geo-dms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dec">
    <w:name w:val="geo-dec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multi-punct">
    <w:name w:val="geo-multi-punct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v2">
    <w:name w:val="infobox_v2"/>
    <w:basedOn w:val="a2"/>
    <w:uiPriority w:val="99"/>
    <w:qFormat/>
    <w:rsid w:val="006127F1"/>
    <w:pPr>
      <w:widowControl/>
      <w:pBdr>
        <w:top w:val="single" w:sz="6" w:space="1" w:color="AAAAAA"/>
        <w:left w:val="single" w:sz="6" w:space="1" w:color="AAAAAA"/>
        <w:bottom w:val="single" w:sz="6" w:space="1" w:color="AAAAAA"/>
        <w:right w:val="single" w:sz="6" w:space="1" w:color="AAAAAA"/>
      </w:pBdr>
      <w:shd w:val="clear" w:color="auto" w:fill="F9F9F9"/>
      <w:snapToGrid/>
      <w:spacing w:before="0" w:after="120" w:line="264" w:lineRule="atLeast"/>
      <w:ind w:left="240"/>
    </w:pPr>
    <w:rPr>
      <w:rFonts w:eastAsia="Times New Roman"/>
      <w:color w:val="000000"/>
      <w:sz w:val="22"/>
      <w:szCs w:val="22"/>
    </w:rPr>
  </w:style>
  <w:style w:type="paragraph" w:customStyle="1" w:styleId="taxoboxv3">
    <w:name w:val="taxobox_v3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">
    <w:name w:val="degrade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rev">
    <w:name w:val="degrade_rev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">
    <w:name w:val="ombre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pale">
    <w:name w:val="ombre_pale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">
    <w:name w:val="ombre_bl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pale">
    <w:name w:val="ombre_blpale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">
    <w:name w:val="ombre_rg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pale">
    <w:name w:val="ombre_rgpale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idden">
    <w:name w:val="hidden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inema-bandeau">
    <w:name w:val="cinema-bandeau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textarea-protected">
    <w:name w:val="mw-textarea-protected"/>
    <w:basedOn w:val="a2"/>
    <w:uiPriority w:val="99"/>
    <w:qFormat/>
    <w:rsid w:val="006127F1"/>
    <w:pPr>
      <w:widowControl/>
      <w:pBdr>
        <w:top w:val="single" w:sz="12" w:space="0" w:color="FF0000"/>
        <w:left w:val="single" w:sz="12" w:space="0" w:color="FF0000"/>
        <w:bottom w:val="single" w:sz="12" w:space="0" w:color="FF0000"/>
        <w:right w:val="single" w:sz="12" w:space="0" w:color="FF0000"/>
      </w:pBdr>
      <w:snapToGrid/>
      <w:spacing w:beforeAutospacing="1" w:afterAutospacing="1"/>
    </w:pPr>
    <w:rPr>
      <w:rFonts w:eastAsia="Times New Roman"/>
      <w:color w:val="000080"/>
      <w:szCs w:val="24"/>
    </w:rPr>
  </w:style>
  <w:style w:type="paragraph" w:customStyle="1" w:styleId="wikimagpictofond">
    <w:name w:val="wikimag_picto_fond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magtitre">
    <w:name w:val="wikimag_titre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large">
    <w:name w:val="ui-button-large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content">
    <w:name w:val="fr-collapsible-content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">
    <w:name w:val="navboxnew_title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sub">
    <w:name w:val="navboxnew_titlesub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">
    <w:name w:val="navboxnew_cell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">
    <w:name w:val="navboxnew_th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">
    <w:name w:val="impair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air">
    <w:name w:val="pair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">
    <w:name w:val="navboxnew_banner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">
    <w:name w:val="navboxnew_image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row">
    <w:name w:val="navboxnew_row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e">
    <w:name w:val="navboxnew_ie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">
    <w:name w:val="navboxnew_inline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">
    <w:name w:val="ui-button-text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">
    <w:name w:val="ui-dialog-titlebar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">
    <w:name w:val="ui-dialog-title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">
    <w:name w:val="ui-dialog-titlebar-close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content">
    <w:name w:val="ui-dialog-content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">
    <w:name w:val="ui-dialog-buttonpane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keyboard">
    <w:name w:val="fr-collapsible-toggle-keyboard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last">
    <w:name w:val="navboxnew_last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">
    <w:name w:val="special-label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query">
    <w:name w:val="special-query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hover">
    <w:name w:val="special-hover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specialpage-summary">
    <w:name w:val="mw-specialpage-summary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like">
    <w:name w:val="legendlike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textlike">
    <w:name w:val="legendtextlike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">
    <w:name w:val="scrollbar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">
    <w:name w:val="scrollbarcontainer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">
    <w:name w:val="magnify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image">
    <w:name w:val="infoboximage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soustitre">
    <w:name w:val="infoboxsoustitre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atitude">
    <w:name w:val="latitude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">
    <w:name w:val="entete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edia">
    <w:name w:val="media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mage">
    <w:name w:val="thumbimage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">
    <w:name w:val="thumbinner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">
    <w:name w:val="thumb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">
    <w:name w:val="thumbcaption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">
    <w:name w:val="legend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age2">
    <w:name w:val="image2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r">
    <w:name w:val="hr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ar">
    <w:name w:val="navbar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evbloc">
    <w:name w:val="prev_bloc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">
    <w:name w:val="next_bloc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">
    <w:name w:val="img_toogle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">
    <w:name w:val="a_toogle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point">
    <w:name w:val="geopoint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itre">
    <w:name w:val="titre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-closethick">
    <w:name w:val="ui-icon-closethick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">
    <w:name w:val="taxobox_classification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normal">
    <w:name w:val="rnormal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ext">
    <w:name w:val="alert-text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regardsactu">
    <w:name w:val="regards_actu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geshi">
    <w:name w:val="mw-geshi"/>
    <w:basedOn w:val="a2"/>
    <w:uiPriority w:val="99"/>
    <w:qFormat/>
    <w:rsid w:val="006127F1"/>
    <w:pPr>
      <w:widowControl/>
      <w:snapToGrid/>
      <w:spacing w:beforeAutospacing="1" w:afterAutospacing="1"/>
    </w:pPr>
    <w:rPr>
      <w:rFonts w:ascii="Courier New" w:eastAsia="Times New Roman" w:hAnsi="Courier New" w:cs="Courier New"/>
      <w:szCs w:val="24"/>
    </w:rPr>
  </w:style>
  <w:style w:type="paragraph" w:customStyle="1" w:styleId="fr-collapsible-content1">
    <w:name w:val="fr-collapsible-content1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1">
    <w:name w:val="fr-collapsible-toggle1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2">
    <w:name w:val="fr-collapsible-toggle2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3">
    <w:name w:val="fr-collapsible-toggle3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1">
    <w:name w:val="navboxnew_title1"/>
    <w:basedOn w:val="a2"/>
    <w:uiPriority w:val="99"/>
    <w:qFormat/>
    <w:rsid w:val="006127F1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1">
    <w:name w:val="navboxnew_titlesub1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2">
    <w:name w:val="fr-collapsible-content2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cell1">
    <w:name w:val="navboxnew_cell1"/>
    <w:basedOn w:val="a2"/>
    <w:uiPriority w:val="99"/>
    <w:qFormat/>
    <w:rsid w:val="006127F1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th1">
    <w:name w:val="navboxnew_th1"/>
    <w:basedOn w:val="a2"/>
    <w:uiPriority w:val="99"/>
    <w:qFormat/>
    <w:rsid w:val="006127F1"/>
    <w:pPr>
      <w:widowControl/>
      <w:pBdr>
        <w:right w:val="single" w:sz="12" w:space="9" w:color="F9F9F9"/>
      </w:pBdr>
      <w:shd w:val="clear" w:color="auto" w:fill="DDDDFF"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navboxnewlast1">
    <w:name w:val="navboxnew_last1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1">
    <w:name w:val="impair1"/>
    <w:basedOn w:val="a2"/>
    <w:uiPriority w:val="99"/>
    <w:qFormat/>
    <w:rsid w:val="006127F1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pair1">
    <w:name w:val="pair1"/>
    <w:basedOn w:val="a2"/>
    <w:uiPriority w:val="99"/>
    <w:qFormat/>
    <w:rsid w:val="006127F1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1">
    <w:name w:val="navboxnew_banner1"/>
    <w:basedOn w:val="a2"/>
    <w:uiPriority w:val="99"/>
    <w:qFormat/>
    <w:rsid w:val="006127F1"/>
    <w:pPr>
      <w:widowControl/>
      <w:shd w:val="clear" w:color="auto" w:fill="DDDDFF"/>
      <w:snapToGrid/>
      <w:spacing w:before="0" w:after="30"/>
      <w:jc w:val="center"/>
    </w:pPr>
    <w:rPr>
      <w:rFonts w:eastAsia="Times New Roman"/>
      <w:szCs w:val="24"/>
    </w:rPr>
  </w:style>
  <w:style w:type="paragraph" w:customStyle="1" w:styleId="navboxnewimage1">
    <w:name w:val="navboxnew_image1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2">
    <w:name w:val="navboxnew_cell2"/>
    <w:basedOn w:val="a2"/>
    <w:uiPriority w:val="99"/>
    <w:qFormat/>
    <w:rsid w:val="006127F1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ie1">
    <w:name w:val="navboxnew_ie1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2">
    <w:name w:val="navboxnew_title2"/>
    <w:basedOn w:val="a2"/>
    <w:uiPriority w:val="99"/>
    <w:qFormat/>
    <w:rsid w:val="006127F1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2">
    <w:name w:val="navboxnew_banner2"/>
    <w:basedOn w:val="a2"/>
    <w:uiPriority w:val="99"/>
    <w:qFormat/>
    <w:rsid w:val="006127F1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2">
    <w:name w:val="navboxnew_th2"/>
    <w:basedOn w:val="a2"/>
    <w:uiPriority w:val="99"/>
    <w:qFormat/>
    <w:rsid w:val="006127F1"/>
    <w:pPr>
      <w:widowControl/>
      <w:shd w:val="clear" w:color="auto" w:fill="B3D9B3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3">
    <w:name w:val="navboxnew_title3"/>
    <w:basedOn w:val="a2"/>
    <w:uiPriority w:val="99"/>
    <w:qFormat/>
    <w:rsid w:val="006127F1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3">
    <w:name w:val="navboxnew_banner3"/>
    <w:basedOn w:val="a2"/>
    <w:uiPriority w:val="99"/>
    <w:qFormat/>
    <w:rsid w:val="006127F1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3">
    <w:name w:val="navboxnew_th3"/>
    <w:basedOn w:val="a2"/>
    <w:uiPriority w:val="99"/>
    <w:qFormat/>
    <w:rsid w:val="006127F1"/>
    <w:pPr>
      <w:widowControl/>
      <w:shd w:val="clear" w:color="auto" w:fill="E7F2FF"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4">
    <w:name w:val="fr-collapsible-toggle4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4">
    <w:name w:val="navboxnew_title4"/>
    <w:basedOn w:val="a2"/>
    <w:uiPriority w:val="99"/>
    <w:qFormat/>
    <w:rsid w:val="006127F1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2">
    <w:name w:val="navboxnew_titlesub2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3">
    <w:name w:val="fr-collapsible-content3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row1">
    <w:name w:val="navboxnew_row1"/>
    <w:basedOn w:val="a2"/>
    <w:uiPriority w:val="99"/>
    <w:qFormat/>
    <w:rsid w:val="006127F1"/>
    <w:pPr>
      <w:widowControl/>
      <w:shd w:val="clear" w:color="auto" w:fill="DDD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4">
    <w:name w:val="navboxnew_th4"/>
    <w:basedOn w:val="a2"/>
    <w:uiPriority w:val="99"/>
    <w:qFormat/>
    <w:rsid w:val="006127F1"/>
    <w:pPr>
      <w:widowControl/>
      <w:pBdr>
        <w:top w:val="single" w:sz="12" w:space="0" w:color="F9F9F9"/>
      </w:pBdr>
      <w:snapToGrid/>
      <w:spacing w:beforeAutospacing="1" w:afterAutospacing="1"/>
      <w:jc w:val="center"/>
    </w:pPr>
    <w:rPr>
      <w:rFonts w:eastAsia="Times New Roman"/>
      <w:b/>
      <w:bCs/>
      <w:szCs w:val="24"/>
    </w:rPr>
  </w:style>
  <w:style w:type="paragraph" w:customStyle="1" w:styleId="navboxnewie2">
    <w:name w:val="navboxnew_ie2"/>
    <w:basedOn w:val="a2"/>
    <w:uiPriority w:val="99"/>
    <w:qFormat/>
    <w:rsid w:val="006127F1"/>
    <w:pPr>
      <w:widowControl/>
      <w:pBdr>
        <w:left w:val="single" w:sz="12" w:space="0" w:color="F9F9F9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1">
    <w:name w:val="navboxnew_inline1"/>
    <w:basedOn w:val="a2"/>
    <w:uiPriority w:val="99"/>
    <w:qFormat/>
    <w:rsid w:val="006127F1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2">
    <w:name w:val="navboxnew_inline2"/>
    <w:basedOn w:val="a2"/>
    <w:uiPriority w:val="99"/>
    <w:qFormat/>
    <w:rsid w:val="006127F1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2">
    <w:name w:val="navboxnew_image2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navboxnewbanner4">
    <w:name w:val="navboxnew_banner4"/>
    <w:basedOn w:val="a2"/>
    <w:uiPriority w:val="99"/>
    <w:qFormat/>
    <w:rsid w:val="006127F1"/>
    <w:pPr>
      <w:widowControl/>
      <w:shd w:val="clear" w:color="auto" w:fill="CCCCFF"/>
      <w:snapToGrid/>
      <w:spacing w:before="30" w:after="0"/>
      <w:jc w:val="center"/>
    </w:pPr>
    <w:rPr>
      <w:rFonts w:eastAsia="Times New Roman"/>
      <w:szCs w:val="24"/>
    </w:rPr>
  </w:style>
  <w:style w:type="paragraph" w:customStyle="1" w:styleId="navboxnew1">
    <w:name w:val="navboxnew1"/>
    <w:basedOn w:val="a2"/>
    <w:uiPriority w:val="99"/>
    <w:qFormat/>
    <w:rsid w:val="006127F1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1">
    <w:name w:val="play-btn-large1"/>
    <w:basedOn w:val="a2"/>
    <w:uiPriority w:val="99"/>
    <w:qFormat/>
    <w:rsid w:val="006127F1"/>
    <w:pPr>
      <w:widowControl/>
      <w:snapToGrid/>
      <w:spacing w:before="0" w:afterAutospacing="1"/>
      <w:ind w:left="-525"/>
    </w:pPr>
    <w:rPr>
      <w:rFonts w:eastAsia="Times New Roman"/>
      <w:szCs w:val="24"/>
    </w:rPr>
  </w:style>
  <w:style w:type="paragraph" w:customStyle="1" w:styleId="ui-widget1">
    <w:name w:val="ui-widget1"/>
    <w:basedOn w:val="a2"/>
    <w:uiPriority w:val="99"/>
    <w:qFormat/>
    <w:rsid w:val="006127F1"/>
    <w:pPr>
      <w:widowControl/>
      <w:snapToGrid/>
      <w:spacing w:beforeAutospacing="1" w:afterAutospacing="1"/>
    </w:pPr>
    <w:rPr>
      <w:rFonts w:ascii="Arial" w:eastAsia="Times New Roman" w:hAnsi="Arial" w:cs="Arial"/>
      <w:szCs w:val="24"/>
    </w:rPr>
  </w:style>
  <w:style w:type="paragraph" w:customStyle="1" w:styleId="ui-state-default1">
    <w:name w:val="ui-state-default1"/>
    <w:basedOn w:val="a2"/>
    <w:uiPriority w:val="99"/>
    <w:qFormat/>
    <w:rsid w:val="006127F1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default2">
    <w:name w:val="ui-state-default2"/>
    <w:basedOn w:val="a2"/>
    <w:uiPriority w:val="99"/>
    <w:qFormat/>
    <w:rsid w:val="006127F1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1">
    <w:name w:val="ui-state-hover1"/>
    <w:basedOn w:val="a2"/>
    <w:uiPriority w:val="99"/>
    <w:qFormat/>
    <w:rsid w:val="006127F1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hover2">
    <w:name w:val="ui-state-hover2"/>
    <w:basedOn w:val="a2"/>
    <w:uiPriority w:val="99"/>
    <w:qFormat/>
    <w:rsid w:val="006127F1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1">
    <w:name w:val="ui-state-focus1"/>
    <w:basedOn w:val="a2"/>
    <w:uiPriority w:val="99"/>
    <w:qFormat/>
    <w:rsid w:val="006127F1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2">
    <w:name w:val="ui-state-focus2"/>
    <w:basedOn w:val="a2"/>
    <w:uiPriority w:val="99"/>
    <w:qFormat/>
    <w:rsid w:val="006127F1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1">
    <w:name w:val="ui-state-active1"/>
    <w:basedOn w:val="a2"/>
    <w:uiPriority w:val="99"/>
    <w:qFormat/>
    <w:rsid w:val="006127F1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active2">
    <w:name w:val="ui-state-active2"/>
    <w:basedOn w:val="a2"/>
    <w:uiPriority w:val="99"/>
    <w:qFormat/>
    <w:rsid w:val="006127F1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1">
    <w:name w:val="ui-state-highlight1"/>
    <w:basedOn w:val="a2"/>
    <w:uiPriority w:val="99"/>
    <w:qFormat/>
    <w:rsid w:val="006127F1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highlight2">
    <w:name w:val="ui-state-highlight2"/>
    <w:basedOn w:val="a2"/>
    <w:uiPriority w:val="99"/>
    <w:qFormat/>
    <w:rsid w:val="006127F1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1">
    <w:name w:val="ui-state-error1"/>
    <w:basedOn w:val="a2"/>
    <w:uiPriority w:val="99"/>
    <w:qFormat/>
    <w:rsid w:val="006127F1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2">
    <w:name w:val="ui-state-error2"/>
    <w:basedOn w:val="a2"/>
    <w:uiPriority w:val="99"/>
    <w:qFormat/>
    <w:rsid w:val="006127F1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1">
    <w:name w:val="ui-state-error-text1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2">
    <w:name w:val="ui-state-error-text2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1">
    <w:name w:val="ui-priority-primary1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primary2">
    <w:name w:val="ui-priority-primary2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1">
    <w:name w:val="ui-priority-secondary1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priority-secondary2">
    <w:name w:val="ui-priority-secondary2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1">
    <w:name w:val="ui-state-disabled1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2">
    <w:name w:val="ui-state-disabled2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">
    <w:name w:val="ui-icon1"/>
    <w:basedOn w:val="a2"/>
    <w:uiPriority w:val="99"/>
    <w:qFormat/>
    <w:rsid w:val="006127F1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2">
    <w:name w:val="ui-icon2"/>
    <w:basedOn w:val="a2"/>
    <w:uiPriority w:val="99"/>
    <w:qFormat/>
    <w:rsid w:val="006127F1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3">
    <w:name w:val="ui-icon3"/>
    <w:basedOn w:val="a2"/>
    <w:uiPriority w:val="99"/>
    <w:qFormat/>
    <w:rsid w:val="006127F1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4">
    <w:name w:val="ui-icon4"/>
    <w:basedOn w:val="a2"/>
    <w:uiPriority w:val="99"/>
    <w:qFormat/>
    <w:rsid w:val="006127F1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5">
    <w:name w:val="ui-icon5"/>
    <w:basedOn w:val="a2"/>
    <w:uiPriority w:val="99"/>
    <w:qFormat/>
    <w:rsid w:val="006127F1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6">
    <w:name w:val="ui-icon6"/>
    <w:basedOn w:val="a2"/>
    <w:uiPriority w:val="99"/>
    <w:qFormat/>
    <w:rsid w:val="006127F1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7">
    <w:name w:val="ui-icon7"/>
    <w:basedOn w:val="a2"/>
    <w:uiPriority w:val="99"/>
    <w:qFormat/>
    <w:rsid w:val="006127F1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8">
    <w:name w:val="ui-icon8"/>
    <w:basedOn w:val="a2"/>
    <w:uiPriority w:val="99"/>
    <w:qFormat/>
    <w:rsid w:val="006127F1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9">
    <w:name w:val="ui-icon9"/>
    <w:basedOn w:val="a2"/>
    <w:uiPriority w:val="99"/>
    <w:qFormat/>
    <w:rsid w:val="006127F1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resizable-handle1">
    <w:name w:val="ui-resizable-handle1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resizable-handle2">
    <w:name w:val="ui-resizable-handle2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button-text1">
    <w:name w:val="ui-button-text1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2">
    <w:name w:val="ui-button-text2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3">
    <w:name w:val="ui-button-text3"/>
    <w:basedOn w:val="a2"/>
    <w:uiPriority w:val="99"/>
    <w:qFormat/>
    <w:rsid w:val="006127F1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4">
    <w:name w:val="ui-button-text4"/>
    <w:basedOn w:val="a2"/>
    <w:uiPriority w:val="99"/>
    <w:qFormat/>
    <w:rsid w:val="006127F1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5">
    <w:name w:val="ui-button-text5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6">
    <w:name w:val="ui-button-text6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7">
    <w:name w:val="ui-button-text7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0">
    <w:name w:val="ui-icon10"/>
    <w:basedOn w:val="a2"/>
    <w:uiPriority w:val="99"/>
    <w:qFormat/>
    <w:rsid w:val="006127F1"/>
    <w:pPr>
      <w:widowControl/>
      <w:snapToGrid/>
      <w:spacing w:before="0" w:afterAutospacing="1"/>
      <w:ind w:left="-120" w:firstLine="7343"/>
    </w:pPr>
    <w:rPr>
      <w:rFonts w:eastAsia="Times New Roman"/>
      <w:szCs w:val="24"/>
    </w:rPr>
  </w:style>
  <w:style w:type="paragraph" w:customStyle="1" w:styleId="ui-icon11">
    <w:name w:val="ui-icon11"/>
    <w:basedOn w:val="a2"/>
    <w:uiPriority w:val="99"/>
    <w:qFormat/>
    <w:rsid w:val="006127F1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2">
    <w:name w:val="ui-icon12"/>
    <w:basedOn w:val="a2"/>
    <w:uiPriority w:val="99"/>
    <w:qFormat/>
    <w:rsid w:val="006127F1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3">
    <w:name w:val="ui-icon13"/>
    <w:basedOn w:val="a2"/>
    <w:uiPriority w:val="99"/>
    <w:qFormat/>
    <w:rsid w:val="006127F1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4">
    <w:name w:val="ui-icon14"/>
    <w:basedOn w:val="a2"/>
    <w:uiPriority w:val="99"/>
    <w:qFormat/>
    <w:rsid w:val="006127F1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5">
    <w:name w:val="ui-icon15"/>
    <w:basedOn w:val="a2"/>
    <w:uiPriority w:val="99"/>
    <w:qFormat/>
    <w:rsid w:val="006127F1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button1">
    <w:name w:val="ui-button1"/>
    <w:basedOn w:val="a2"/>
    <w:uiPriority w:val="99"/>
    <w:qFormat/>
    <w:rsid w:val="006127F1"/>
    <w:pPr>
      <w:widowControl/>
      <w:snapToGrid/>
      <w:spacing w:beforeAutospacing="1" w:afterAutospacing="1"/>
      <w:ind w:right="-72"/>
      <w:jc w:val="center"/>
    </w:pPr>
    <w:rPr>
      <w:rFonts w:eastAsia="Times New Roman"/>
      <w:szCs w:val="24"/>
    </w:rPr>
  </w:style>
  <w:style w:type="paragraph" w:customStyle="1" w:styleId="ui-button2">
    <w:name w:val="ui-button2"/>
    <w:basedOn w:val="a2"/>
    <w:uiPriority w:val="99"/>
    <w:qFormat/>
    <w:rsid w:val="006127F1"/>
    <w:pPr>
      <w:widowControl/>
      <w:pBdr>
        <w:top w:val="single" w:sz="6" w:space="0" w:color="A6A6A6"/>
        <w:left w:val="single" w:sz="6" w:space="0" w:color="A6A6A6"/>
        <w:bottom w:val="single" w:sz="6" w:space="0" w:color="A6A6A6"/>
        <w:right w:val="single" w:sz="6" w:space="0" w:color="A6A6A6"/>
      </w:pBdr>
      <w:shd w:val="clear" w:color="auto" w:fill="F2F2F2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3">
    <w:name w:val="ui-button3"/>
    <w:basedOn w:val="a2"/>
    <w:uiPriority w:val="99"/>
    <w:qFormat/>
    <w:rsid w:val="006127F1"/>
    <w:pPr>
      <w:widowControl/>
      <w:pBdr>
        <w:top w:val="single" w:sz="6" w:space="0" w:color="6E7273"/>
        <w:left w:val="single" w:sz="6" w:space="0" w:color="6E7273"/>
        <w:bottom w:val="single" w:sz="6" w:space="0" w:color="6E7273"/>
        <w:right w:val="single" w:sz="6" w:space="0" w:color="6E7273"/>
      </w:pBdr>
      <w:shd w:val="clear" w:color="auto" w:fill="E1E1E1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-large1">
    <w:name w:val="ui-button-large1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6">
    <w:name w:val="ui-icon16"/>
    <w:basedOn w:val="a2"/>
    <w:uiPriority w:val="99"/>
    <w:qFormat/>
    <w:rsid w:val="006127F1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7">
    <w:name w:val="ui-icon17"/>
    <w:basedOn w:val="a2"/>
    <w:uiPriority w:val="99"/>
    <w:qFormat/>
    <w:rsid w:val="006127F1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8">
    <w:name w:val="ui-icon18"/>
    <w:basedOn w:val="a2"/>
    <w:uiPriority w:val="99"/>
    <w:qFormat/>
    <w:rsid w:val="006127F1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9">
    <w:name w:val="ui-icon19"/>
    <w:basedOn w:val="a2"/>
    <w:uiPriority w:val="99"/>
    <w:qFormat/>
    <w:rsid w:val="006127F1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dialog-titlebar1">
    <w:name w:val="ui-dialog-titlebar1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1">
    <w:name w:val="ui-dialog-title1"/>
    <w:basedOn w:val="a2"/>
    <w:uiPriority w:val="99"/>
    <w:qFormat/>
    <w:rsid w:val="006127F1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1">
    <w:name w:val="ui-dialog-titlebar-close1"/>
    <w:basedOn w:val="a2"/>
    <w:uiPriority w:val="99"/>
    <w:qFormat/>
    <w:rsid w:val="006127F1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2">
    <w:name w:val="ui-dialog-titlebar-close2"/>
    <w:basedOn w:val="a2"/>
    <w:uiPriority w:val="99"/>
    <w:qFormat/>
    <w:rsid w:val="006127F1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content1">
    <w:name w:val="ui-dialog-content1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1">
    <w:name w:val="ui-dialog-buttonpane1"/>
    <w:basedOn w:val="a2"/>
    <w:uiPriority w:val="99"/>
    <w:qFormat/>
    <w:rsid w:val="006127F1"/>
    <w:pPr>
      <w:widowControl/>
      <w:snapToGrid/>
      <w:spacing w:before="120" w:after="0"/>
    </w:pPr>
    <w:rPr>
      <w:rFonts w:eastAsia="Times New Roman"/>
      <w:szCs w:val="24"/>
    </w:rPr>
  </w:style>
  <w:style w:type="paragraph" w:customStyle="1" w:styleId="ui-resizable-se1">
    <w:name w:val="ui-resizable-se1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3">
    <w:name w:val="ui-dialog-titlebar-close3"/>
    <w:basedOn w:val="a2"/>
    <w:uiPriority w:val="99"/>
    <w:qFormat/>
    <w:rsid w:val="006127F1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2">
    <w:name w:val="ui-dialog-titlebar2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header1">
    <w:name w:val="ui-widget-header1"/>
    <w:basedOn w:val="a2"/>
    <w:uiPriority w:val="99"/>
    <w:qFormat/>
    <w:rsid w:val="006127F1"/>
    <w:pPr>
      <w:widowControl/>
      <w:pBdr>
        <w:bottom w:val="single" w:sz="6" w:space="0" w:color="BBBBBB"/>
      </w:pBdr>
      <w:shd w:val="clear" w:color="auto" w:fill="F0F0F0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icon-closethick1">
    <w:name w:val="ui-icon-closethick1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2">
    <w:name w:val="ui-dialog-buttonpane2"/>
    <w:basedOn w:val="a2"/>
    <w:uiPriority w:val="99"/>
    <w:qFormat/>
    <w:rsid w:val="006127F1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special-label1">
    <w:name w:val="special-label1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color w:val="808080"/>
      <w:szCs w:val="24"/>
    </w:rPr>
  </w:style>
  <w:style w:type="paragraph" w:customStyle="1" w:styleId="special-query1">
    <w:name w:val="special-query1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i/>
      <w:iCs/>
      <w:color w:val="000000"/>
      <w:szCs w:val="24"/>
    </w:rPr>
  </w:style>
  <w:style w:type="paragraph" w:customStyle="1" w:styleId="special-hover1">
    <w:name w:val="special-hover1"/>
    <w:basedOn w:val="a2"/>
    <w:uiPriority w:val="99"/>
    <w:qFormat/>
    <w:rsid w:val="006127F1"/>
    <w:pPr>
      <w:widowControl/>
      <w:shd w:val="clear" w:color="auto" w:fill="C0C0C0"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2">
    <w:name w:val="special-label2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special-query2">
    <w:name w:val="special-query2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specialpage-summary1">
    <w:name w:val="mw-specialpage-summary1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editsection1">
    <w:name w:val="editsection1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 w:val="20"/>
    </w:rPr>
  </w:style>
  <w:style w:type="paragraph" w:customStyle="1" w:styleId="mw-headline1">
    <w:name w:val="mw-headline1"/>
    <w:basedOn w:val="a2"/>
    <w:uiPriority w:val="99"/>
    <w:qFormat/>
    <w:rsid w:val="006127F1"/>
    <w:pPr>
      <w:widowControl/>
      <w:snapToGrid/>
      <w:spacing w:beforeAutospacing="1" w:afterAutospacing="1"/>
      <w:ind w:right="72"/>
    </w:pPr>
    <w:rPr>
      <w:rFonts w:eastAsia="Times New Roman"/>
      <w:szCs w:val="24"/>
    </w:rPr>
  </w:style>
  <w:style w:type="paragraph" w:customStyle="1" w:styleId="legendlike1">
    <w:name w:val="legendlike1"/>
    <w:basedOn w:val="a2"/>
    <w:uiPriority w:val="99"/>
    <w:qFormat/>
    <w:rsid w:val="006127F1"/>
    <w:pPr>
      <w:widowControl/>
      <w:snapToGrid/>
      <w:spacing w:before="0" w:afterAutospacing="1"/>
    </w:pPr>
    <w:rPr>
      <w:rFonts w:eastAsia="Times New Roman"/>
      <w:szCs w:val="24"/>
    </w:rPr>
  </w:style>
  <w:style w:type="paragraph" w:customStyle="1" w:styleId="legendtextlike1">
    <w:name w:val="legendtextlike1"/>
    <w:basedOn w:val="a2"/>
    <w:uiPriority w:val="99"/>
    <w:qFormat/>
    <w:rsid w:val="006127F1"/>
    <w:pPr>
      <w:widowControl/>
      <w:shd w:val="clear" w:color="auto" w:fill="FFFFFF"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1">
    <w:name w:val="scrollbar1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1">
    <w:name w:val="scrollbarcontainer1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1">
    <w:name w:val="magnify1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image1">
    <w:name w:val="infoboximage1"/>
    <w:basedOn w:val="a2"/>
    <w:uiPriority w:val="99"/>
    <w:qFormat/>
    <w:rsid w:val="006127F1"/>
    <w:pPr>
      <w:widowControl/>
      <w:shd w:val="clear" w:color="auto" w:fill="FFFFFF"/>
      <w:snapToGrid/>
      <w:spacing w:before="0" w:afterAutospacing="1"/>
      <w:jc w:val="center"/>
    </w:pPr>
    <w:rPr>
      <w:rFonts w:eastAsia="Times New Roman"/>
      <w:color w:val="000000"/>
      <w:szCs w:val="24"/>
    </w:rPr>
  </w:style>
  <w:style w:type="paragraph" w:customStyle="1" w:styleId="infoboxsoustitre1">
    <w:name w:val="infoboxsoustitre1"/>
    <w:basedOn w:val="a2"/>
    <w:uiPriority w:val="99"/>
    <w:qFormat/>
    <w:rsid w:val="006127F1"/>
    <w:pPr>
      <w:widowControl/>
      <w:snapToGrid/>
      <w:spacing w:beforeAutospacing="1" w:afterAutospacing="1" w:line="480" w:lineRule="auto"/>
      <w:jc w:val="center"/>
    </w:pPr>
    <w:rPr>
      <w:rFonts w:eastAsia="Times New Roman"/>
      <w:b/>
      <w:bCs/>
      <w:color w:val="000000"/>
      <w:sz w:val="28"/>
      <w:szCs w:val="28"/>
    </w:rPr>
  </w:style>
  <w:style w:type="paragraph" w:customStyle="1" w:styleId="latitude1">
    <w:name w:val="latitude1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1">
    <w:name w:val="entete1"/>
    <w:basedOn w:val="a2"/>
    <w:uiPriority w:val="99"/>
    <w:qFormat/>
    <w:rsid w:val="006127F1"/>
    <w:pPr>
      <w:widowControl/>
      <w:snapToGrid/>
      <w:spacing w:beforeAutospacing="1" w:afterAutospacing="1" w:line="288" w:lineRule="atLeast"/>
      <w:jc w:val="center"/>
    </w:pPr>
    <w:rPr>
      <w:rFonts w:eastAsia="Times New Roman"/>
      <w:b/>
      <w:bCs/>
      <w:color w:val="000000"/>
      <w:sz w:val="36"/>
      <w:szCs w:val="36"/>
    </w:rPr>
  </w:style>
  <w:style w:type="paragraph" w:customStyle="1" w:styleId="media1">
    <w:name w:val="media1"/>
    <w:basedOn w:val="a2"/>
    <w:uiPriority w:val="99"/>
    <w:qFormat/>
    <w:rsid w:val="006127F1"/>
    <w:pPr>
      <w:widowControl/>
      <w:snapToGrid/>
      <w:spacing w:beforeAutospacing="1" w:afterAutospacing="1"/>
      <w:jc w:val="center"/>
    </w:pPr>
    <w:rPr>
      <w:rFonts w:eastAsia="Times New Roman"/>
      <w:b/>
      <w:bCs/>
      <w:color w:val="000000"/>
      <w:szCs w:val="24"/>
    </w:rPr>
  </w:style>
  <w:style w:type="paragraph" w:customStyle="1" w:styleId="entete2">
    <w:name w:val="entete2"/>
    <w:basedOn w:val="a2"/>
    <w:uiPriority w:val="99"/>
    <w:qFormat/>
    <w:rsid w:val="006127F1"/>
    <w:pPr>
      <w:widowControl/>
      <w:pBdr>
        <w:top w:val="single" w:sz="12" w:space="2" w:color="DFEDFF"/>
        <w:left w:val="single" w:sz="12" w:space="0" w:color="DFEDFF"/>
        <w:bottom w:val="single" w:sz="12" w:space="2" w:color="DFEDFF"/>
        <w:right w:val="single" w:sz="12" w:space="0" w:color="DFEDFF"/>
      </w:pBdr>
      <w:shd w:val="clear" w:color="auto" w:fill="DFEDFF"/>
      <w:snapToGrid/>
      <w:spacing w:before="0" w:after="150" w:line="264" w:lineRule="atLeast"/>
      <w:jc w:val="center"/>
    </w:pPr>
    <w:rPr>
      <w:rFonts w:eastAsia="Times New Roman"/>
      <w:b/>
      <w:bCs/>
      <w:sz w:val="34"/>
      <w:szCs w:val="34"/>
    </w:rPr>
  </w:style>
  <w:style w:type="paragraph" w:customStyle="1" w:styleId="thumbimage1">
    <w:name w:val="thumbimage1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1">
    <w:name w:val="thumbinner1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1">
    <w:name w:val="thumb1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1">
    <w:name w:val="thumbcaption1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legend1">
    <w:name w:val="legend1"/>
    <w:basedOn w:val="a2"/>
    <w:uiPriority w:val="99"/>
    <w:qFormat/>
    <w:rsid w:val="006127F1"/>
    <w:pPr>
      <w:widowControl/>
      <w:snapToGrid/>
      <w:spacing w:before="75" w:after="120"/>
      <w:jc w:val="center"/>
    </w:pPr>
    <w:rPr>
      <w:rFonts w:eastAsia="Times New Roman"/>
      <w:sz w:val="22"/>
      <w:szCs w:val="22"/>
    </w:rPr>
  </w:style>
  <w:style w:type="paragraph" w:customStyle="1" w:styleId="image21">
    <w:name w:val="image21"/>
    <w:basedOn w:val="a2"/>
    <w:uiPriority w:val="99"/>
    <w:qFormat/>
    <w:rsid w:val="006127F1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loc1">
    <w:name w:val="bloc1"/>
    <w:basedOn w:val="a2"/>
    <w:uiPriority w:val="99"/>
    <w:qFormat/>
    <w:rsid w:val="006127F1"/>
    <w:pPr>
      <w:widowControl/>
      <w:shd w:val="clear" w:color="auto" w:fill="DFEDFF"/>
      <w:snapToGrid/>
      <w:spacing w:before="75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bordered1">
    <w:name w:val="bordered1"/>
    <w:basedOn w:val="a2"/>
    <w:uiPriority w:val="99"/>
    <w:qFormat/>
    <w:rsid w:val="006127F1"/>
    <w:pPr>
      <w:widowControl/>
      <w:pBdr>
        <w:top w:val="single" w:sz="6" w:space="0" w:color="DFEDFF"/>
        <w:bottom w:val="single" w:sz="6" w:space="0" w:color="DFEDFF"/>
      </w:pBdr>
      <w:snapToGrid/>
      <w:spacing w:before="0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hr1">
    <w:name w:val="hr1"/>
    <w:basedOn w:val="a2"/>
    <w:uiPriority w:val="99"/>
    <w:qFormat/>
    <w:rsid w:val="006127F1"/>
    <w:pPr>
      <w:widowControl/>
      <w:shd w:val="clear" w:color="auto" w:fill="DFEDFF"/>
      <w:snapToGrid/>
      <w:spacing w:before="75" w:after="75" w:line="15" w:lineRule="atLeast"/>
    </w:pPr>
    <w:rPr>
      <w:rFonts w:eastAsia="Times New Roman"/>
      <w:sz w:val="2"/>
      <w:szCs w:val="2"/>
    </w:rPr>
  </w:style>
  <w:style w:type="paragraph" w:customStyle="1" w:styleId="navbar1">
    <w:name w:val="navbar1"/>
    <w:basedOn w:val="a2"/>
    <w:uiPriority w:val="99"/>
    <w:qFormat/>
    <w:rsid w:val="006127F1"/>
    <w:pPr>
      <w:widowControl/>
      <w:snapToGrid/>
      <w:spacing w:before="0" w:after="0"/>
      <w:jc w:val="right"/>
    </w:pPr>
    <w:rPr>
      <w:rFonts w:eastAsia="Times New Roman"/>
      <w:sz w:val="19"/>
      <w:szCs w:val="19"/>
    </w:rPr>
  </w:style>
  <w:style w:type="paragraph" w:customStyle="1" w:styleId="prevbloc1">
    <w:name w:val="prev_bloc1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1">
    <w:name w:val="next_bloc1"/>
    <w:basedOn w:val="a2"/>
    <w:uiPriority w:val="99"/>
    <w:qFormat/>
    <w:rsid w:val="006127F1"/>
    <w:pPr>
      <w:widowControl/>
      <w:snapToGrid/>
      <w:spacing w:beforeAutospacing="1" w:afterAutospacing="1"/>
      <w:jc w:val="right"/>
    </w:pPr>
    <w:rPr>
      <w:rFonts w:eastAsia="Times New Roman"/>
      <w:szCs w:val="24"/>
    </w:rPr>
  </w:style>
  <w:style w:type="paragraph" w:customStyle="1" w:styleId="entete3">
    <w:name w:val="entete3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loc2">
    <w:name w:val="bloc2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1">
    <w:name w:val="taxobox_classification1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rnormal1">
    <w:name w:val="rnormal1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1">
    <w:name w:val="img_toogle1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1">
    <w:name w:val="a_toogle1"/>
    <w:basedOn w:val="a2"/>
    <w:uiPriority w:val="99"/>
    <w:qFormat/>
    <w:rsid w:val="006127F1"/>
    <w:pPr>
      <w:widowControl/>
      <w:snapToGrid/>
      <w:spacing w:beforeAutospacing="1" w:afterAutospacing="1"/>
      <w:jc w:val="center"/>
    </w:pPr>
    <w:rPr>
      <w:rFonts w:eastAsia="Times New Roman"/>
      <w:sz w:val="23"/>
      <w:szCs w:val="23"/>
    </w:rPr>
  </w:style>
  <w:style w:type="paragraph" w:customStyle="1" w:styleId="geopoint1">
    <w:name w:val="geopoint1"/>
    <w:basedOn w:val="a2"/>
    <w:uiPriority w:val="99"/>
    <w:qFormat/>
    <w:rsid w:val="006127F1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0000"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thumbinner2">
    <w:name w:val="thumbinner2"/>
    <w:basedOn w:val="a2"/>
    <w:uiPriority w:val="99"/>
    <w:qFormat/>
    <w:rsid w:val="006127F1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titre1">
    <w:name w:val="titre1"/>
    <w:basedOn w:val="a2"/>
    <w:uiPriority w:val="99"/>
    <w:qFormat/>
    <w:rsid w:val="006127F1"/>
    <w:pPr>
      <w:widowControl/>
      <w:snapToGrid/>
      <w:spacing w:before="48" w:after="48"/>
      <w:jc w:val="center"/>
    </w:pPr>
    <w:rPr>
      <w:rFonts w:eastAsia="Times New Roman"/>
      <w:szCs w:val="24"/>
    </w:rPr>
  </w:style>
  <w:style w:type="paragraph" w:customStyle="1" w:styleId="e6e73">
    <w:name w:val="¶e6e7аголовок 3"/>
    <w:basedOn w:val="a2"/>
    <w:next w:val="a2"/>
    <w:uiPriority w:val="99"/>
    <w:qFormat/>
    <w:rsid w:val="006127F1"/>
    <w:pPr>
      <w:keepNext/>
      <w:tabs>
        <w:tab w:val="left" w:pos="794"/>
      </w:tabs>
      <w:spacing w:before="0" w:after="0"/>
      <w:ind w:left="794" w:hanging="397"/>
    </w:pPr>
    <w:rPr>
      <w:rFonts w:ascii="Arial" w:eastAsia="Times New Roman" w:hAnsi="Arial"/>
      <w:lang w:val="en-US"/>
    </w:rPr>
  </w:style>
  <w:style w:type="paragraph" w:customStyle="1" w:styleId="Normalnormal">
    <w:name w:val="Normal.normal"/>
    <w:uiPriority w:val="99"/>
    <w:qFormat/>
    <w:rsid w:val="006127F1"/>
    <w:pPr>
      <w:keepNext/>
      <w:autoSpaceDE w:val="0"/>
      <w:autoSpaceDN w:val="0"/>
      <w:adjustRightInd w:val="0"/>
      <w:spacing w:before="283" w:after="170" w:line="240" w:lineRule="auto"/>
      <w:ind w:firstLine="567"/>
      <w:jc w:val="both"/>
    </w:pPr>
    <w:rPr>
      <w:rFonts w:ascii="PragmaticaCTT" w:eastAsia="Times New Roman" w:hAnsi="PragmaticaCTT" w:cs="PragmaticaCTT"/>
      <w:b/>
      <w:bCs/>
      <w:i/>
      <w:iCs/>
      <w:sz w:val="20"/>
      <w:szCs w:val="20"/>
      <w:lang w:eastAsia="ru-RU"/>
    </w:rPr>
  </w:style>
  <w:style w:type="paragraph" w:customStyle="1" w:styleId="l2">
    <w:name w:val="l2"/>
    <w:basedOn w:val="a2"/>
    <w:uiPriority w:val="99"/>
    <w:qFormat/>
    <w:rsid w:val="006127F1"/>
    <w:pPr>
      <w:widowControl/>
      <w:suppressAutoHyphens/>
      <w:snapToGrid/>
      <w:spacing w:before="280" w:after="280"/>
    </w:pPr>
    <w:rPr>
      <w:rFonts w:eastAsia="Times New Roman"/>
      <w:szCs w:val="24"/>
      <w:lang w:eastAsia="ar-SA"/>
    </w:rPr>
  </w:style>
  <w:style w:type="paragraph" w:customStyle="1" w:styleId="l1">
    <w:name w:val="l1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9">
    <w:name w:val="Подпись к таблице_"/>
    <w:basedOn w:val="a3"/>
    <w:link w:val="afffffffffa"/>
    <w:uiPriority w:val="99"/>
    <w:qFormat/>
    <w:locked/>
    <w:rsid w:val="006127F1"/>
    <w:rPr>
      <w:rFonts w:cs="Times New Roman"/>
      <w:sz w:val="17"/>
      <w:szCs w:val="17"/>
      <w:shd w:val="clear" w:color="auto" w:fill="FFFFFF"/>
    </w:rPr>
  </w:style>
  <w:style w:type="paragraph" w:customStyle="1" w:styleId="afffffffffa">
    <w:name w:val="Подпись к таблице"/>
    <w:basedOn w:val="a2"/>
    <w:link w:val="afffffffff9"/>
    <w:uiPriority w:val="99"/>
    <w:qFormat/>
    <w:rsid w:val="006127F1"/>
    <w:pPr>
      <w:widowControl/>
      <w:shd w:val="clear" w:color="auto" w:fill="FFFFFF"/>
      <w:snapToGrid/>
      <w:spacing w:before="0" w:after="0" w:line="235" w:lineRule="exact"/>
      <w:ind w:firstLine="1400"/>
    </w:pPr>
    <w:rPr>
      <w:rFonts w:asciiTheme="minorHAnsi" w:eastAsiaTheme="minorHAnsi" w:hAnsiTheme="minorHAnsi"/>
      <w:sz w:val="17"/>
      <w:szCs w:val="17"/>
      <w:lang w:eastAsia="en-US"/>
    </w:rPr>
  </w:style>
  <w:style w:type="character" w:customStyle="1" w:styleId="6d">
    <w:name w:val="Основной текст (6)_"/>
    <w:basedOn w:val="a3"/>
    <w:link w:val="6e"/>
    <w:uiPriority w:val="99"/>
    <w:qFormat/>
    <w:locked/>
    <w:rsid w:val="006127F1"/>
    <w:rPr>
      <w:rFonts w:cs="Times New Roman"/>
      <w:sz w:val="14"/>
      <w:szCs w:val="14"/>
      <w:shd w:val="clear" w:color="auto" w:fill="FFFFFF"/>
    </w:rPr>
  </w:style>
  <w:style w:type="paragraph" w:customStyle="1" w:styleId="6e">
    <w:name w:val="Основной текст (6)"/>
    <w:basedOn w:val="a2"/>
    <w:link w:val="6d"/>
    <w:uiPriority w:val="99"/>
    <w:qFormat/>
    <w:rsid w:val="006127F1"/>
    <w:pPr>
      <w:widowControl/>
      <w:shd w:val="clear" w:color="auto" w:fill="FFFFFF"/>
      <w:snapToGrid/>
      <w:spacing w:before="0" w:after="0" w:line="240" w:lineRule="atLeast"/>
      <w:jc w:val="both"/>
    </w:pPr>
    <w:rPr>
      <w:rFonts w:asciiTheme="minorHAnsi" w:eastAsiaTheme="minorHAnsi" w:hAnsiTheme="minorHAnsi"/>
      <w:sz w:val="14"/>
      <w:szCs w:val="14"/>
      <w:lang w:eastAsia="en-US"/>
    </w:rPr>
  </w:style>
  <w:style w:type="paragraph" w:customStyle="1" w:styleId="3fe">
    <w:name w:val="Заголовок 3 уровня"/>
    <w:basedOn w:val="afffff0"/>
    <w:uiPriority w:val="99"/>
    <w:qFormat/>
    <w:rsid w:val="006127F1"/>
    <w:pPr>
      <w:ind w:firstLine="0"/>
      <w:jc w:val="center"/>
    </w:pPr>
    <w:rPr>
      <w:b/>
    </w:rPr>
  </w:style>
  <w:style w:type="character" w:customStyle="1" w:styleId="nameautor4">
    <w:name w:val="name_autor4"/>
    <w:uiPriority w:val="99"/>
    <w:qFormat/>
    <w:rsid w:val="006127F1"/>
    <w:rPr>
      <w:sz w:val="22"/>
    </w:rPr>
  </w:style>
  <w:style w:type="character" w:customStyle="1" w:styleId="useremail">
    <w:name w:val="useremail"/>
    <w:uiPriority w:val="99"/>
    <w:qFormat/>
    <w:rsid w:val="006127F1"/>
    <w:rPr>
      <w:b/>
      <w:color w:val="555555"/>
    </w:rPr>
  </w:style>
  <w:style w:type="character" w:customStyle="1" w:styleId="sel1">
    <w:name w:val="sel1"/>
    <w:basedOn w:val="a3"/>
    <w:uiPriority w:val="99"/>
    <w:qFormat/>
    <w:rsid w:val="006127F1"/>
    <w:rPr>
      <w:rFonts w:cs="Times New Roman"/>
      <w:shd w:val="clear" w:color="auto" w:fill="000000"/>
    </w:rPr>
  </w:style>
  <w:style w:type="character" w:customStyle="1" w:styleId="1fffff">
    <w:name w:val="Основной текст + Курсив1"/>
    <w:basedOn w:val="a3"/>
    <w:uiPriority w:val="99"/>
    <w:qFormat/>
    <w:rsid w:val="006127F1"/>
    <w:rPr>
      <w:rFonts w:ascii="SimSun" w:eastAsia="SimSun" w:hAnsi="SimSun" w:cs="Times New Roman"/>
      <w:i/>
      <w:iCs/>
      <w:lang w:val="ru-RU" w:eastAsia="zh-CN" w:bidi="ar-SA"/>
    </w:rPr>
  </w:style>
  <w:style w:type="character" w:customStyle="1" w:styleId="4f0">
    <w:name w:val="Основной текст + Полужирный4"/>
    <w:basedOn w:val="a3"/>
    <w:uiPriority w:val="99"/>
    <w:qFormat/>
    <w:rsid w:val="006127F1"/>
    <w:rPr>
      <w:rFonts w:ascii="Times New Roman" w:hAnsi="Times New Roman" w:cs="Times New Roman"/>
      <w:b/>
      <w:bCs/>
      <w:i/>
      <w:iCs/>
      <w:spacing w:val="0"/>
      <w:sz w:val="20"/>
      <w:szCs w:val="20"/>
    </w:rPr>
  </w:style>
  <w:style w:type="character" w:customStyle="1" w:styleId="sel11">
    <w:name w:val="sel11"/>
    <w:basedOn w:val="a3"/>
    <w:uiPriority w:val="99"/>
    <w:qFormat/>
    <w:rsid w:val="006127F1"/>
    <w:rPr>
      <w:rFonts w:cs="Times New Roman"/>
      <w:b/>
      <w:bCs/>
    </w:rPr>
  </w:style>
  <w:style w:type="character" w:customStyle="1" w:styleId="bodyouter">
    <w:name w:val="body_outer"/>
    <w:basedOn w:val="a3"/>
    <w:uiPriority w:val="99"/>
    <w:qFormat/>
    <w:rsid w:val="006127F1"/>
    <w:rPr>
      <w:rFonts w:cs="Times New Roman"/>
    </w:rPr>
  </w:style>
  <w:style w:type="character" w:customStyle="1" w:styleId="at3">
    <w:name w:val="at3"/>
    <w:basedOn w:val="a3"/>
    <w:uiPriority w:val="99"/>
    <w:qFormat/>
    <w:rsid w:val="006127F1"/>
    <w:rPr>
      <w:rFonts w:cs="Times New Roman"/>
      <w:b/>
      <w:bCs/>
      <w:i/>
      <w:iCs/>
      <w:color w:val="00008B"/>
      <w:u w:val="single"/>
    </w:rPr>
  </w:style>
  <w:style w:type="character" w:customStyle="1" w:styleId="21f1">
    <w:name w:val="Знак2 Знак Знак1"/>
    <w:uiPriority w:val="99"/>
    <w:qFormat/>
    <w:locked/>
    <w:rsid w:val="006127F1"/>
    <w:rPr>
      <w:b/>
      <w:sz w:val="27"/>
      <w:lang w:val="ru-RU" w:eastAsia="ru-RU"/>
    </w:rPr>
  </w:style>
  <w:style w:type="character" w:customStyle="1" w:styleId="ilad">
    <w:name w:val="il_ad"/>
    <w:basedOn w:val="a3"/>
    <w:uiPriority w:val="99"/>
    <w:qFormat/>
    <w:rsid w:val="006127F1"/>
    <w:rPr>
      <w:rFonts w:cs="Times New Roman"/>
    </w:rPr>
  </w:style>
  <w:style w:type="character" w:customStyle="1" w:styleId="tooltipextranews">
    <w:name w:val="tooltip_extranews"/>
    <w:uiPriority w:val="99"/>
    <w:qFormat/>
    <w:rsid w:val="006127F1"/>
    <w:rPr>
      <w:rFonts w:ascii="Times New Roman" w:hAnsi="Times New Roman"/>
    </w:rPr>
  </w:style>
  <w:style w:type="character" w:customStyle="1" w:styleId="citecrochet1">
    <w:name w:val="cite_crochet1"/>
    <w:basedOn w:val="a3"/>
    <w:uiPriority w:val="99"/>
    <w:qFormat/>
    <w:rsid w:val="006127F1"/>
    <w:rPr>
      <w:rFonts w:ascii="Times New Roman" w:hAnsi="Times New Roman" w:cs="Times New Roman"/>
      <w:vanish/>
    </w:rPr>
  </w:style>
  <w:style w:type="character" w:customStyle="1" w:styleId="nowrap1">
    <w:name w:val="nowrap1"/>
    <w:basedOn w:val="a3"/>
    <w:uiPriority w:val="99"/>
    <w:qFormat/>
    <w:rsid w:val="006127F1"/>
    <w:rPr>
      <w:rFonts w:ascii="Times New Roman" w:hAnsi="Times New Roman" w:cs="Times New Roman"/>
    </w:rPr>
  </w:style>
  <w:style w:type="character" w:customStyle="1" w:styleId="needref">
    <w:name w:val="need_ref"/>
    <w:basedOn w:val="a3"/>
    <w:uiPriority w:val="99"/>
    <w:qFormat/>
    <w:rsid w:val="006127F1"/>
    <w:rPr>
      <w:rFonts w:ascii="Times New Roman" w:hAnsi="Times New Roman" w:cs="Times New Roman"/>
    </w:rPr>
  </w:style>
  <w:style w:type="character" w:customStyle="1" w:styleId="up">
    <w:name w:val="up"/>
    <w:basedOn w:val="a3"/>
    <w:uiPriority w:val="99"/>
    <w:qFormat/>
    <w:rsid w:val="006127F1"/>
    <w:rPr>
      <w:rFonts w:ascii="Times New Roman" w:hAnsi="Times New Roman" w:cs="Times New Roman"/>
    </w:rPr>
  </w:style>
  <w:style w:type="character" w:customStyle="1" w:styleId="down">
    <w:name w:val="down"/>
    <w:basedOn w:val="a3"/>
    <w:uiPriority w:val="99"/>
    <w:qFormat/>
    <w:rsid w:val="006127F1"/>
    <w:rPr>
      <w:rFonts w:ascii="Times New Roman" w:hAnsi="Times New Roman" w:cs="Times New Roman"/>
    </w:rPr>
  </w:style>
  <w:style w:type="character" w:customStyle="1" w:styleId="ref">
    <w:name w:val="ref"/>
    <w:basedOn w:val="a3"/>
    <w:uiPriority w:val="99"/>
    <w:qFormat/>
    <w:rsid w:val="006127F1"/>
    <w:rPr>
      <w:rFonts w:ascii="Times New Roman" w:hAnsi="Times New Roman" w:cs="Times New Roman"/>
    </w:rPr>
  </w:style>
  <w:style w:type="character" w:customStyle="1" w:styleId="up1">
    <w:name w:val="up1"/>
    <w:basedOn w:val="a3"/>
    <w:uiPriority w:val="99"/>
    <w:qFormat/>
    <w:rsid w:val="006127F1"/>
    <w:rPr>
      <w:rFonts w:ascii="Times New Roman" w:hAnsi="Times New Roman" w:cs="Times New Roman"/>
      <w:color w:val="0645AD"/>
    </w:rPr>
  </w:style>
  <w:style w:type="character" w:customStyle="1" w:styleId="down1">
    <w:name w:val="down1"/>
    <w:basedOn w:val="a3"/>
    <w:uiPriority w:val="99"/>
    <w:qFormat/>
    <w:rsid w:val="006127F1"/>
    <w:rPr>
      <w:rFonts w:ascii="Times New Roman" w:hAnsi="Times New Roman" w:cs="Times New Roman"/>
      <w:color w:val="0645AD"/>
    </w:rPr>
  </w:style>
  <w:style w:type="character" w:customStyle="1" w:styleId="up2">
    <w:name w:val="up2"/>
    <w:basedOn w:val="a3"/>
    <w:uiPriority w:val="99"/>
    <w:qFormat/>
    <w:rsid w:val="006127F1"/>
    <w:rPr>
      <w:rFonts w:ascii="Times New Roman" w:hAnsi="Times New Roman" w:cs="Times New Roman"/>
      <w:vanish/>
    </w:rPr>
  </w:style>
  <w:style w:type="character" w:customStyle="1" w:styleId="down2">
    <w:name w:val="down2"/>
    <w:basedOn w:val="a3"/>
    <w:uiPriority w:val="99"/>
    <w:qFormat/>
    <w:rsid w:val="006127F1"/>
    <w:rPr>
      <w:rFonts w:ascii="Times New Roman" w:hAnsi="Times New Roman" w:cs="Times New Roman"/>
      <w:vanish/>
    </w:rPr>
  </w:style>
  <w:style w:type="character" w:customStyle="1" w:styleId="toctoggle">
    <w:name w:val="toctoggle"/>
    <w:basedOn w:val="a3"/>
    <w:uiPriority w:val="99"/>
    <w:qFormat/>
    <w:rsid w:val="006127F1"/>
    <w:rPr>
      <w:rFonts w:ascii="Times New Roman" w:hAnsi="Times New Roman" w:cs="Times New Roman"/>
    </w:rPr>
  </w:style>
  <w:style w:type="character" w:customStyle="1" w:styleId="tocnumber">
    <w:name w:val="tocnumber"/>
    <w:basedOn w:val="a3"/>
    <w:uiPriority w:val="99"/>
    <w:qFormat/>
    <w:rsid w:val="006127F1"/>
    <w:rPr>
      <w:rFonts w:ascii="Times New Roman" w:hAnsi="Times New Roman" w:cs="Times New Roman"/>
    </w:rPr>
  </w:style>
  <w:style w:type="character" w:customStyle="1" w:styleId="romain1">
    <w:name w:val="romain1"/>
    <w:basedOn w:val="a3"/>
    <w:uiPriority w:val="99"/>
    <w:qFormat/>
    <w:rsid w:val="006127F1"/>
    <w:rPr>
      <w:rFonts w:ascii="Times New Roman" w:hAnsi="Times New Roman" w:cs="Times New Roman"/>
      <w:smallCaps/>
    </w:rPr>
  </w:style>
  <w:style w:type="character" w:customStyle="1" w:styleId="editsection2">
    <w:name w:val="editsection2"/>
    <w:basedOn w:val="a3"/>
    <w:uiPriority w:val="99"/>
    <w:qFormat/>
    <w:rsid w:val="006127F1"/>
    <w:rPr>
      <w:rFonts w:ascii="Times New Roman" w:hAnsi="Times New Roman" w:cs="Times New Roman"/>
    </w:rPr>
  </w:style>
  <w:style w:type="character" w:customStyle="1" w:styleId="mw-headline2">
    <w:name w:val="mw-headline2"/>
    <w:basedOn w:val="a3"/>
    <w:uiPriority w:val="99"/>
    <w:qFormat/>
    <w:rsid w:val="006127F1"/>
    <w:rPr>
      <w:rFonts w:ascii="Times New Roman" w:hAnsi="Times New Roman" w:cs="Times New Roman"/>
    </w:rPr>
  </w:style>
  <w:style w:type="character" w:customStyle="1" w:styleId="751">
    <w:name w:val="Основной текст (7)5"/>
    <w:basedOn w:val="a3"/>
    <w:uiPriority w:val="99"/>
    <w:qFormat/>
    <w:rsid w:val="006127F1"/>
    <w:rPr>
      <w:rFonts w:ascii="Times New Roman" w:hAnsi="Times New Roman" w:cs="Times New Roman"/>
      <w:spacing w:val="0"/>
      <w:sz w:val="20"/>
      <w:szCs w:val="20"/>
    </w:rPr>
  </w:style>
  <w:style w:type="character" w:customStyle="1" w:styleId="term1">
    <w:name w:val="term1"/>
    <w:basedOn w:val="a3"/>
    <w:uiPriority w:val="99"/>
    <w:qFormat/>
    <w:rsid w:val="006127F1"/>
    <w:rPr>
      <w:rFonts w:cs="Times New Roman"/>
      <w:b/>
      <w:bCs/>
      <w:i/>
      <w:iCs/>
      <w:color w:val="121F48"/>
    </w:rPr>
  </w:style>
  <w:style w:type="character" w:customStyle="1" w:styleId="fontstyle290">
    <w:name w:val="fontstyle29"/>
    <w:basedOn w:val="a3"/>
    <w:uiPriority w:val="99"/>
    <w:qFormat/>
    <w:rsid w:val="006127F1"/>
    <w:rPr>
      <w:rFonts w:ascii="Times New Roman" w:hAnsi="Times New Roman" w:cs="Times New Roman"/>
    </w:rPr>
  </w:style>
  <w:style w:type="character" w:customStyle="1" w:styleId="2ffe">
    <w:name w:val="Знак2 Знак Знак"/>
    <w:basedOn w:val="a3"/>
    <w:uiPriority w:val="99"/>
    <w:semiHidden/>
    <w:qFormat/>
    <w:locked/>
    <w:rsid w:val="006127F1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-FN">
    <w:name w:val="Текст сноски-FN Знак Знак Знак"/>
    <w:basedOn w:val="a3"/>
    <w:uiPriority w:val="99"/>
    <w:semiHidden/>
    <w:qFormat/>
    <w:locked/>
    <w:rsid w:val="006127F1"/>
    <w:rPr>
      <w:rFonts w:cs="Times New Roman"/>
      <w:lang w:eastAsia="ru-RU" w:bidi="ar-SA"/>
    </w:rPr>
  </w:style>
  <w:style w:type="character" w:customStyle="1" w:styleId="style50">
    <w:name w:val="style5"/>
    <w:basedOn w:val="a3"/>
    <w:uiPriority w:val="99"/>
    <w:qFormat/>
    <w:rsid w:val="006127F1"/>
    <w:rPr>
      <w:rFonts w:cs="Times New Roman"/>
    </w:rPr>
  </w:style>
  <w:style w:type="character" w:customStyle="1" w:styleId="-FN0">
    <w:name w:val="Текст сноски-FN Знак Знак"/>
    <w:basedOn w:val="a3"/>
    <w:uiPriority w:val="99"/>
    <w:qFormat/>
    <w:locked/>
    <w:rsid w:val="006127F1"/>
    <w:rPr>
      <w:rFonts w:cs="Times New Roman"/>
      <w:lang w:val="ru-RU" w:eastAsia="ru-RU" w:bidi="ar-SA"/>
    </w:rPr>
  </w:style>
  <w:style w:type="character" w:customStyle="1" w:styleId="gapspan">
    <w:name w:val="gapspan"/>
    <w:basedOn w:val="a3"/>
    <w:uiPriority w:val="99"/>
    <w:qFormat/>
    <w:rsid w:val="006127F1"/>
    <w:rPr>
      <w:rFonts w:cs="Times New Roman"/>
    </w:rPr>
  </w:style>
  <w:style w:type="character" w:customStyle="1" w:styleId="721">
    <w:name w:val="Основной текст (7)2"/>
    <w:basedOn w:val="a3"/>
    <w:uiPriority w:val="99"/>
    <w:qFormat/>
    <w:rsid w:val="006127F1"/>
    <w:rPr>
      <w:rFonts w:ascii="Times New Roman" w:hAnsi="Times New Roman" w:cs="Times New Roman"/>
      <w:spacing w:val="0"/>
      <w:sz w:val="20"/>
      <w:szCs w:val="20"/>
    </w:rPr>
  </w:style>
  <w:style w:type="character" w:customStyle="1" w:styleId="760">
    <w:name w:val="Основной текст (7)6"/>
    <w:basedOn w:val="a3"/>
    <w:uiPriority w:val="99"/>
    <w:qFormat/>
    <w:rsid w:val="006127F1"/>
    <w:rPr>
      <w:rFonts w:ascii="Times New Roman" w:hAnsi="Times New Roman" w:cs="Times New Roman"/>
      <w:spacing w:val="0"/>
      <w:sz w:val="20"/>
      <w:szCs w:val="20"/>
    </w:rPr>
  </w:style>
  <w:style w:type="character" w:customStyle="1" w:styleId="Absatz-Standardschriftart">
    <w:name w:val="Absatz-Standardschriftart"/>
    <w:uiPriority w:val="99"/>
    <w:qFormat/>
    <w:rsid w:val="006127F1"/>
  </w:style>
  <w:style w:type="character" w:customStyle="1" w:styleId="WW-Absatz-Standardschriftart">
    <w:name w:val="WW-Absatz-Standardschriftart"/>
    <w:uiPriority w:val="99"/>
    <w:qFormat/>
    <w:rsid w:val="006127F1"/>
  </w:style>
  <w:style w:type="character" w:customStyle="1" w:styleId="FontStyle150">
    <w:name w:val="Font Style15"/>
    <w:basedOn w:val="1fff5"/>
    <w:uiPriority w:val="99"/>
    <w:qFormat/>
    <w:rsid w:val="006127F1"/>
    <w:rPr>
      <w:rFonts w:ascii="Times New Roman" w:hAnsi="Times New Roman" w:cs="Times New Roman"/>
      <w:sz w:val="10"/>
      <w:szCs w:val="10"/>
    </w:rPr>
  </w:style>
  <w:style w:type="character" w:customStyle="1" w:styleId="FontStyle23">
    <w:name w:val="Font Style23"/>
    <w:basedOn w:val="a3"/>
    <w:uiPriority w:val="99"/>
    <w:qFormat/>
    <w:rsid w:val="006127F1"/>
    <w:rPr>
      <w:rFonts w:ascii="Times New Roman" w:hAnsi="Times New Roman" w:cs="Times New Roman"/>
      <w:b/>
      <w:bCs/>
      <w:sz w:val="20"/>
      <w:szCs w:val="20"/>
    </w:rPr>
  </w:style>
  <w:style w:type="character" w:customStyle="1" w:styleId="b-serp-urlitem">
    <w:name w:val="b-serp-url__item"/>
    <w:uiPriority w:val="99"/>
    <w:qFormat/>
    <w:rsid w:val="006127F1"/>
    <w:rPr>
      <w:rFonts w:ascii="Times New Roman" w:hAnsi="Times New Roman"/>
    </w:rPr>
  </w:style>
  <w:style w:type="character" w:customStyle="1" w:styleId="790">
    <w:name w:val="Основной текст (7)9"/>
    <w:basedOn w:val="a3"/>
    <w:uiPriority w:val="99"/>
    <w:qFormat/>
    <w:rsid w:val="006127F1"/>
    <w:rPr>
      <w:rFonts w:ascii="Times New Roman" w:hAnsi="Times New Roman" w:cs="Times New Roman"/>
      <w:spacing w:val="0"/>
      <w:sz w:val="20"/>
      <w:szCs w:val="20"/>
    </w:rPr>
  </w:style>
  <w:style w:type="character" w:customStyle="1" w:styleId="afffffffffb">
    <w:name w:val="пример"/>
    <w:basedOn w:val="a3"/>
    <w:uiPriority w:val="99"/>
    <w:qFormat/>
    <w:rsid w:val="006127F1"/>
    <w:rPr>
      <w:rFonts w:ascii="Times New Roman" w:hAnsi="Times New Roman" w:cs="Times New Roman"/>
    </w:rPr>
  </w:style>
  <w:style w:type="character" w:customStyle="1" w:styleId="first-letter">
    <w:name w:val="first-letter"/>
    <w:basedOn w:val="a3"/>
    <w:uiPriority w:val="99"/>
    <w:qFormat/>
    <w:rsid w:val="006127F1"/>
    <w:rPr>
      <w:rFonts w:cs="Times New Roman"/>
    </w:rPr>
  </w:style>
  <w:style w:type="character" w:customStyle="1" w:styleId="indicateur-langue1">
    <w:name w:val="indicateur-langue1"/>
    <w:basedOn w:val="a3"/>
    <w:uiPriority w:val="99"/>
    <w:qFormat/>
    <w:rsid w:val="006127F1"/>
    <w:rPr>
      <w:rFonts w:ascii="Courier New" w:hAnsi="Courier New" w:cs="Courier New"/>
      <w:b/>
      <w:bCs/>
      <w:sz w:val="24"/>
      <w:szCs w:val="24"/>
    </w:rPr>
  </w:style>
  <w:style w:type="character" w:customStyle="1" w:styleId="italique1">
    <w:name w:val="italique1"/>
    <w:basedOn w:val="a3"/>
    <w:uiPriority w:val="99"/>
    <w:qFormat/>
    <w:rsid w:val="006127F1"/>
    <w:rPr>
      <w:rFonts w:cs="Times New Roman"/>
      <w:i/>
      <w:iCs/>
    </w:rPr>
  </w:style>
  <w:style w:type="character" w:customStyle="1" w:styleId="hl21">
    <w:name w:val="hl21"/>
    <w:basedOn w:val="a3"/>
    <w:uiPriority w:val="99"/>
    <w:qFormat/>
    <w:rsid w:val="006127F1"/>
    <w:rPr>
      <w:rFonts w:cs="Times New Roman"/>
      <w:b/>
      <w:bCs/>
      <w:sz w:val="24"/>
      <w:szCs w:val="24"/>
    </w:rPr>
  </w:style>
  <w:style w:type="character" w:customStyle="1" w:styleId="m1">
    <w:name w:val="m1"/>
    <w:basedOn w:val="a3"/>
    <w:uiPriority w:val="99"/>
    <w:qFormat/>
    <w:rsid w:val="006127F1"/>
    <w:rPr>
      <w:rFonts w:ascii="Tahoma" w:hAnsi="Tahoma" w:cs="Tahoma"/>
      <w:sz w:val="18"/>
      <w:szCs w:val="18"/>
      <w:u w:val="none"/>
    </w:rPr>
  </w:style>
  <w:style w:type="character" w:customStyle="1" w:styleId="trd12">
    <w:name w:val="trd12"/>
    <w:basedOn w:val="a3"/>
    <w:uiPriority w:val="99"/>
    <w:qFormat/>
    <w:rsid w:val="006127F1"/>
    <w:rPr>
      <w:rFonts w:cs="Times New Roman"/>
    </w:rPr>
  </w:style>
  <w:style w:type="character" w:customStyle="1" w:styleId="mr1">
    <w:name w:val="mr1"/>
    <w:basedOn w:val="a3"/>
    <w:uiPriority w:val="99"/>
    <w:qFormat/>
    <w:rsid w:val="006127F1"/>
    <w:rPr>
      <w:rFonts w:ascii="Tahoma" w:hAnsi="Tahoma" w:cs="Tahoma"/>
      <w:color w:val="800000"/>
      <w:sz w:val="18"/>
      <w:szCs w:val="18"/>
      <w:u w:val="none"/>
    </w:rPr>
  </w:style>
  <w:style w:type="character" w:customStyle="1" w:styleId="trd121">
    <w:name w:val="trd121"/>
    <w:basedOn w:val="a3"/>
    <w:uiPriority w:val="99"/>
    <w:qFormat/>
    <w:rsid w:val="006127F1"/>
    <w:rPr>
      <w:rFonts w:ascii="Arial" w:hAnsi="Arial" w:cs="Arial"/>
      <w:b/>
      <w:bCs/>
      <w:color w:val="800000"/>
      <w:sz w:val="18"/>
      <w:szCs w:val="18"/>
      <w:u w:val="none"/>
    </w:rPr>
  </w:style>
  <w:style w:type="character" w:customStyle="1" w:styleId="hlnormal">
    <w:name w:val="hlnormal"/>
    <w:basedOn w:val="a3"/>
    <w:uiPriority w:val="99"/>
    <w:qFormat/>
    <w:rsid w:val="006127F1"/>
    <w:rPr>
      <w:rFonts w:cs="Times New Roman"/>
    </w:rPr>
  </w:style>
  <w:style w:type="character" w:customStyle="1" w:styleId="bod1">
    <w:name w:val="bod1"/>
    <w:basedOn w:val="a3"/>
    <w:uiPriority w:val="99"/>
    <w:qFormat/>
    <w:rsid w:val="006127F1"/>
    <w:rPr>
      <w:rFonts w:cs="Times New Roman"/>
    </w:rPr>
  </w:style>
  <w:style w:type="paragraph" w:customStyle="1" w:styleId="911">
    <w:name w:val="Знак91"/>
    <w:basedOn w:val="a2"/>
    <w:uiPriority w:val="99"/>
    <w:qFormat/>
    <w:rsid w:val="006127F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31">
    <w:name w:val="Знак4 Знак Знак13"/>
    <w:uiPriority w:val="99"/>
    <w:qFormat/>
    <w:locked/>
    <w:rsid w:val="006127F1"/>
    <w:rPr>
      <w:rFonts w:ascii="Arial" w:hAnsi="Arial"/>
      <w:b/>
      <w:kern w:val="32"/>
      <w:sz w:val="32"/>
      <w:lang w:val="ru-RU" w:eastAsia="ru-RU"/>
    </w:rPr>
  </w:style>
  <w:style w:type="character" w:customStyle="1" w:styleId="2114">
    <w:name w:val="Знак2 Знак Знак11"/>
    <w:uiPriority w:val="99"/>
    <w:qFormat/>
    <w:locked/>
    <w:rsid w:val="006127F1"/>
    <w:rPr>
      <w:b/>
      <w:sz w:val="27"/>
      <w:lang w:val="ru-RU" w:eastAsia="ru-RU"/>
    </w:rPr>
  </w:style>
  <w:style w:type="character" w:customStyle="1" w:styleId="229">
    <w:name w:val="Знак2 Знак Знак2"/>
    <w:basedOn w:val="a3"/>
    <w:uiPriority w:val="99"/>
    <w:qFormat/>
    <w:locked/>
    <w:rsid w:val="006127F1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paragraph">
    <w:name w:val="paragraph"/>
    <w:basedOn w:val="a2"/>
    <w:uiPriority w:val="99"/>
    <w:qFormat/>
    <w:rsid w:val="006127F1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spellingerror">
    <w:name w:val="spellingerror"/>
    <w:uiPriority w:val="99"/>
    <w:qFormat/>
    <w:rsid w:val="006127F1"/>
  </w:style>
  <w:style w:type="character" w:customStyle="1" w:styleId="contextualspellingandgrammarerror">
    <w:name w:val="contextualspellingandgrammarerror"/>
    <w:uiPriority w:val="99"/>
    <w:qFormat/>
    <w:rsid w:val="006127F1"/>
  </w:style>
  <w:style w:type="character" w:customStyle="1" w:styleId="normaltextrun1">
    <w:name w:val="normaltextrun1"/>
    <w:uiPriority w:val="99"/>
    <w:qFormat/>
    <w:rsid w:val="006127F1"/>
  </w:style>
  <w:style w:type="character" w:customStyle="1" w:styleId="eop">
    <w:name w:val="eop"/>
    <w:uiPriority w:val="99"/>
    <w:qFormat/>
    <w:rsid w:val="006127F1"/>
  </w:style>
  <w:style w:type="character" w:customStyle="1" w:styleId="NormalWebChar">
    <w:name w:val="Normal (Web) Char"/>
    <w:uiPriority w:val="99"/>
    <w:qFormat/>
    <w:locked/>
    <w:rsid w:val="006127F1"/>
    <w:rPr>
      <w:rFonts w:ascii="Times New Roman" w:hAnsi="Times New Roman"/>
      <w:sz w:val="24"/>
      <w:lang w:eastAsia="ru-RU"/>
    </w:rPr>
  </w:style>
  <w:style w:type="character" w:customStyle="1" w:styleId="PlainTextChar2">
    <w:name w:val="Plain Text Char2"/>
    <w:basedOn w:val="a3"/>
    <w:uiPriority w:val="99"/>
    <w:locked/>
    <w:rsid w:val="006127F1"/>
    <w:rPr>
      <w:rFonts w:ascii="Courier New" w:hAnsi="Courier New" w:cs="Times New Roman"/>
      <w:sz w:val="20"/>
      <w:szCs w:val="20"/>
    </w:rPr>
  </w:style>
  <w:style w:type="paragraph" w:customStyle="1" w:styleId="Style88">
    <w:name w:val="Style88"/>
    <w:basedOn w:val="a2"/>
    <w:uiPriority w:val="99"/>
    <w:qFormat/>
    <w:rsid w:val="006127F1"/>
    <w:pPr>
      <w:autoSpaceDE w:val="0"/>
      <w:autoSpaceDN w:val="0"/>
      <w:adjustRightInd w:val="0"/>
      <w:snapToGrid/>
      <w:spacing w:before="0" w:after="0" w:line="243" w:lineRule="exact"/>
      <w:ind w:firstLine="298"/>
      <w:jc w:val="both"/>
    </w:pPr>
    <w:rPr>
      <w:rFonts w:ascii="Franklin Gothic Medium" w:eastAsia="MS ??" w:hAnsi="Franklin Gothic Medium"/>
      <w:szCs w:val="24"/>
    </w:rPr>
  </w:style>
  <w:style w:type="character" w:customStyle="1" w:styleId="afffffffffc">
    <w:name w:val="Неразрешенное упоминание"/>
    <w:uiPriority w:val="99"/>
    <w:semiHidden/>
    <w:qFormat/>
    <w:rsid w:val="006127F1"/>
    <w:rPr>
      <w:color w:val="808080"/>
      <w:shd w:val="clear" w:color="auto" w:fill="E6E6E6"/>
    </w:rPr>
  </w:style>
  <w:style w:type="character" w:customStyle="1" w:styleId="FontStyle182">
    <w:name w:val="Font Style182"/>
    <w:qFormat/>
    <w:rsid w:val="006127F1"/>
    <w:rPr>
      <w:rFonts w:ascii="Times New Roman" w:hAnsi="Times New Roman"/>
      <w:sz w:val="18"/>
    </w:rPr>
  </w:style>
  <w:style w:type="paragraph" w:customStyle="1" w:styleId="97">
    <w:name w:val="Знак Знак Знак Знак Знак Знак9"/>
    <w:basedOn w:val="a2"/>
    <w:uiPriority w:val="99"/>
    <w:qFormat/>
    <w:rsid w:val="006127F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100">
    <w:name w:val="Знак Знак710"/>
    <w:uiPriority w:val="99"/>
    <w:qFormat/>
    <w:rsid w:val="006127F1"/>
    <w:rPr>
      <w:sz w:val="16"/>
      <w:lang w:val="ru-RU" w:eastAsia="ru-RU"/>
    </w:rPr>
  </w:style>
  <w:style w:type="paragraph" w:customStyle="1" w:styleId="5f">
    <w:name w:val="Обычный5"/>
    <w:uiPriority w:val="99"/>
    <w:qFormat/>
    <w:rsid w:val="006127F1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8">
    <w:name w:val="Знак Знак148"/>
    <w:uiPriority w:val="99"/>
    <w:qFormat/>
    <w:locked/>
    <w:rsid w:val="006127F1"/>
    <w:rPr>
      <w:b/>
      <w:sz w:val="27"/>
      <w:lang w:val="ru-RU" w:eastAsia="ru-RU"/>
    </w:rPr>
  </w:style>
  <w:style w:type="character" w:customStyle="1" w:styleId="108">
    <w:name w:val="Знак Знак108"/>
    <w:uiPriority w:val="99"/>
    <w:qFormat/>
    <w:locked/>
    <w:rsid w:val="006127F1"/>
    <w:rPr>
      <w:sz w:val="16"/>
      <w:lang w:val="ru-RU" w:eastAsia="ru-RU"/>
    </w:rPr>
  </w:style>
  <w:style w:type="character" w:customStyle="1" w:styleId="6200">
    <w:name w:val="Знак Знак620"/>
    <w:uiPriority w:val="99"/>
    <w:qFormat/>
    <w:rsid w:val="006127F1"/>
    <w:rPr>
      <w:rFonts w:ascii="Arial" w:hAnsi="Arial"/>
      <w:b/>
      <w:i/>
      <w:sz w:val="28"/>
      <w:lang w:val="ru-RU" w:eastAsia="en-US"/>
    </w:rPr>
  </w:style>
  <w:style w:type="paragraph" w:customStyle="1" w:styleId="3ff">
    <w:name w:val="Абзац списка3"/>
    <w:basedOn w:val="a2"/>
    <w:link w:val="ListParagraphChar1"/>
    <w:uiPriority w:val="99"/>
    <w:qFormat/>
    <w:rsid w:val="006127F1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character" w:customStyle="1" w:styleId="169">
    <w:name w:val="Знак Знак169"/>
    <w:uiPriority w:val="99"/>
    <w:qFormat/>
    <w:locked/>
    <w:rsid w:val="006127F1"/>
    <w:rPr>
      <w:b/>
      <w:caps/>
      <w:sz w:val="24"/>
      <w:lang w:val="ru-RU" w:eastAsia="ru-RU"/>
    </w:rPr>
  </w:style>
  <w:style w:type="paragraph" w:customStyle="1" w:styleId="238">
    <w:name w:val="Основной текст 23"/>
    <w:basedOn w:val="a2"/>
    <w:uiPriority w:val="99"/>
    <w:qFormat/>
    <w:rsid w:val="006127F1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07">
    <w:name w:val="Знак Знак Знак10"/>
    <w:uiPriority w:val="99"/>
    <w:qFormat/>
    <w:rsid w:val="006127F1"/>
    <w:rPr>
      <w:rFonts w:ascii="Times New Roman" w:hAnsi="Times New Roman"/>
      <w:b/>
      <w:caps/>
      <w:sz w:val="28"/>
    </w:rPr>
  </w:style>
  <w:style w:type="character" w:customStyle="1" w:styleId="258">
    <w:name w:val="Знак Знак258"/>
    <w:uiPriority w:val="99"/>
    <w:qFormat/>
    <w:rsid w:val="006127F1"/>
    <w:rPr>
      <w:rFonts w:ascii="Times New Roman" w:hAnsi="Times New Roman"/>
      <w:b/>
      <w:sz w:val="28"/>
    </w:rPr>
  </w:style>
  <w:style w:type="character" w:customStyle="1" w:styleId="2280">
    <w:name w:val="Знак Знак228"/>
    <w:uiPriority w:val="99"/>
    <w:qFormat/>
    <w:rsid w:val="006127F1"/>
    <w:rPr>
      <w:rFonts w:ascii="Times New Roman" w:hAnsi="Times New Roman"/>
      <w:sz w:val="24"/>
    </w:rPr>
  </w:style>
  <w:style w:type="character" w:customStyle="1" w:styleId="2011">
    <w:name w:val="Знак Знак2011"/>
    <w:uiPriority w:val="99"/>
    <w:qFormat/>
    <w:rsid w:val="006127F1"/>
    <w:rPr>
      <w:rFonts w:ascii="Arial" w:hAnsi="Arial"/>
      <w:sz w:val="22"/>
    </w:rPr>
  </w:style>
  <w:style w:type="character" w:customStyle="1" w:styleId="198">
    <w:name w:val="Знак Знак198"/>
    <w:uiPriority w:val="99"/>
    <w:qFormat/>
    <w:rsid w:val="006127F1"/>
    <w:rPr>
      <w:rFonts w:ascii="Times New Roman" w:hAnsi="Times New Roman"/>
      <w:sz w:val="16"/>
      <w:lang w:eastAsia="ru-RU"/>
    </w:rPr>
  </w:style>
  <w:style w:type="character" w:customStyle="1" w:styleId="188">
    <w:name w:val="Знак Знак188"/>
    <w:uiPriority w:val="99"/>
    <w:qFormat/>
    <w:rsid w:val="006127F1"/>
    <w:rPr>
      <w:rFonts w:ascii="Courier New" w:hAnsi="Courier New"/>
    </w:rPr>
  </w:style>
  <w:style w:type="character" w:customStyle="1" w:styleId="178">
    <w:name w:val="Знак Знак178"/>
    <w:uiPriority w:val="99"/>
    <w:qFormat/>
    <w:rsid w:val="006127F1"/>
    <w:rPr>
      <w:rFonts w:ascii="Times New Roman" w:hAnsi="Times New Roman"/>
      <w:sz w:val="24"/>
    </w:rPr>
  </w:style>
  <w:style w:type="paragraph" w:customStyle="1" w:styleId="325">
    <w:name w:val="Заголовок 32"/>
    <w:basedOn w:val="5f"/>
    <w:next w:val="5f"/>
    <w:uiPriority w:val="99"/>
    <w:qFormat/>
    <w:rsid w:val="006127F1"/>
    <w:pPr>
      <w:keepNext/>
      <w:widowControl/>
      <w:ind w:left="0" w:firstLine="0"/>
      <w:outlineLvl w:val="2"/>
    </w:pPr>
    <w:rPr>
      <w:sz w:val="24"/>
    </w:rPr>
  </w:style>
  <w:style w:type="paragraph" w:customStyle="1" w:styleId="4f1">
    <w:name w:val="Основной текст4"/>
    <w:basedOn w:val="5f"/>
    <w:uiPriority w:val="99"/>
    <w:qFormat/>
    <w:rsid w:val="006127F1"/>
    <w:pPr>
      <w:widowControl/>
      <w:spacing w:line="360" w:lineRule="auto"/>
      <w:ind w:left="0" w:firstLine="0"/>
    </w:pPr>
    <w:rPr>
      <w:sz w:val="24"/>
    </w:rPr>
  </w:style>
  <w:style w:type="character" w:customStyle="1" w:styleId="158">
    <w:name w:val="Знак Знак158"/>
    <w:uiPriority w:val="99"/>
    <w:qFormat/>
    <w:rsid w:val="006127F1"/>
    <w:rPr>
      <w:b/>
      <w:sz w:val="28"/>
    </w:rPr>
  </w:style>
  <w:style w:type="character" w:customStyle="1" w:styleId="86">
    <w:name w:val="Знак Знак86"/>
    <w:uiPriority w:val="99"/>
    <w:rsid w:val="006127F1"/>
    <w:rPr>
      <w:rFonts w:ascii="Times New Roman" w:hAnsi="Times New Roman"/>
      <w:lang w:eastAsia="en-US"/>
    </w:rPr>
  </w:style>
  <w:style w:type="paragraph" w:customStyle="1" w:styleId="22a">
    <w:name w:val="Заголовок 22"/>
    <w:basedOn w:val="a2"/>
    <w:next w:val="a2"/>
    <w:uiPriority w:val="99"/>
    <w:qFormat/>
    <w:rsid w:val="006127F1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">
    <w:name w:val="Обычный6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3ff0">
    <w:name w:val="Цитата3"/>
    <w:basedOn w:val="a2"/>
    <w:uiPriority w:val="99"/>
    <w:qFormat/>
    <w:rsid w:val="006127F1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ff1">
    <w:name w:val="Текст3"/>
    <w:basedOn w:val="a2"/>
    <w:uiPriority w:val="99"/>
    <w:qFormat/>
    <w:rsid w:val="006127F1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3">
    <w:name w:val="Основной текст 33"/>
    <w:basedOn w:val="5f"/>
    <w:uiPriority w:val="99"/>
    <w:qFormat/>
    <w:rsid w:val="006127F1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2b">
    <w:name w:val="Основной текст с отступом 22"/>
    <w:basedOn w:val="a2"/>
    <w:uiPriority w:val="99"/>
    <w:qFormat/>
    <w:rsid w:val="006127F1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4">
    <w:name w:val="Основной текст с отступом 33"/>
    <w:basedOn w:val="a2"/>
    <w:uiPriority w:val="99"/>
    <w:qFormat/>
    <w:rsid w:val="006127F1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fff">
    <w:name w:val="Верхний колонтитул2"/>
    <w:basedOn w:val="a2"/>
    <w:uiPriority w:val="99"/>
    <w:qFormat/>
    <w:rsid w:val="006127F1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2fff0">
    <w:name w:val="Слабое выделение2"/>
    <w:uiPriority w:val="99"/>
    <w:qFormat/>
    <w:rsid w:val="006127F1"/>
    <w:rPr>
      <w:i/>
      <w:color w:val="808080"/>
    </w:rPr>
  </w:style>
  <w:style w:type="character" w:customStyle="1" w:styleId="418">
    <w:name w:val="Знак Знак418"/>
    <w:uiPriority w:val="99"/>
    <w:qFormat/>
    <w:locked/>
    <w:rsid w:val="006127F1"/>
    <w:rPr>
      <w:rFonts w:ascii="Arial" w:hAnsi="Arial"/>
      <w:b/>
      <w:i/>
      <w:sz w:val="28"/>
      <w:lang w:val="ru-RU" w:eastAsia="en-US"/>
    </w:rPr>
  </w:style>
  <w:style w:type="character" w:customStyle="1" w:styleId="2fff1">
    <w:name w:val="Знак Знак2"/>
    <w:uiPriority w:val="99"/>
    <w:qFormat/>
    <w:locked/>
    <w:rsid w:val="006127F1"/>
    <w:rPr>
      <w:rFonts w:ascii="Arial" w:hAnsi="Arial"/>
      <w:b/>
      <w:i/>
      <w:sz w:val="28"/>
      <w:lang w:val="ru-RU" w:eastAsia="en-US"/>
    </w:rPr>
  </w:style>
  <w:style w:type="character" w:customStyle="1" w:styleId="2fff2">
    <w:name w:val="Основной шрифт абзаца2"/>
    <w:uiPriority w:val="99"/>
    <w:qFormat/>
    <w:rsid w:val="006127F1"/>
  </w:style>
  <w:style w:type="character" w:customStyle="1" w:styleId="2310">
    <w:name w:val="Знак Знак23 Знак1"/>
    <w:uiPriority w:val="99"/>
    <w:locked/>
    <w:rsid w:val="006127F1"/>
    <w:rPr>
      <w:rFonts w:ascii="Tahoma" w:hAnsi="Tahoma"/>
      <w:sz w:val="16"/>
    </w:rPr>
  </w:style>
  <w:style w:type="paragraph" w:customStyle="1" w:styleId="109">
    <w:name w:val="Знак Знак Знак Знак Знак Знак Знак Знак Знак Знак Знак Знак Знак10"/>
    <w:basedOn w:val="a2"/>
    <w:uiPriority w:val="99"/>
    <w:qFormat/>
    <w:rsid w:val="006127F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81">
    <w:name w:val="Знак38"/>
    <w:basedOn w:val="a2"/>
    <w:uiPriority w:val="99"/>
    <w:qFormat/>
    <w:rsid w:val="006127F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8">
    <w:name w:val="Знак Знак538"/>
    <w:uiPriority w:val="99"/>
    <w:qFormat/>
    <w:locked/>
    <w:rsid w:val="006127F1"/>
    <w:rPr>
      <w:b/>
      <w:caps/>
      <w:sz w:val="24"/>
      <w:lang w:val="ru-RU" w:eastAsia="ru-RU"/>
    </w:rPr>
  </w:style>
  <w:style w:type="character" w:customStyle="1" w:styleId="NoSpacingChar">
    <w:name w:val="No Spacing Char"/>
    <w:link w:val="2fff3"/>
    <w:uiPriority w:val="99"/>
    <w:qFormat/>
    <w:locked/>
    <w:rsid w:val="006127F1"/>
    <w:rPr>
      <w:sz w:val="24"/>
    </w:rPr>
  </w:style>
  <w:style w:type="paragraph" w:customStyle="1" w:styleId="2fff3">
    <w:name w:val="Без интервала2"/>
    <w:link w:val="NoSpacingChar"/>
    <w:uiPriority w:val="99"/>
    <w:qFormat/>
    <w:rsid w:val="006127F1"/>
    <w:pPr>
      <w:spacing w:after="0" w:line="240" w:lineRule="auto"/>
    </w:pPr>
    <w:rPr>
      <w:sz w:val="24"/>
    </w:rPr>
  </w:style>
  <w:style w:type="character" w:customStyle="1" w:styleId="1181">
    <w:name w:val="Знак1 Знак Знак18"/>
    <w:uiPriority w:val="99"/>
    <w:qFormat/>
    <w:locked/>
    <w:rsid w:val="006127F1"/>
    <w:rPr>
      <w:rFonts w:ascii="Times New Roman" w:hAnsi="Times New Roman"/>
      <w:sz w:val="24"/>
      <w:lang w:eastAsia="ru-RU"/>
    </w:rPr>
  </w:style>
  <w:style w:type="character" w:customStyle="1" w:styleId="468">
    <w:name w:val="Знак Знак468"/>
    <w:uiPriority w:val="99"/>
    <w:qFormat/>
    <w:locked/>
    <w:rsid w:val="006127F1"/>
    <w:rPr>
      <w:b/>
      <w:sz w:val="27"/>
      <w:lang w:val="ru-RU" w:eastAsia="ru-RU"/>
    </w:rPr>
  </w:style>
  <w:style w:type="character" w:customStyle="1" w:styleId="488">
    <w:name w:val="Знак Знак488"/>
    <w:uiPriority w:val="99"/>
    <w:qFormat/>
    <w:locked/>
    <w:rsid w:val="006127F1"/>
    <w:rPr>
      <w:b/>
      <w:sz w:val="27"/>
      <w:lang w:val="ru-RU" w:eastAsia="ru-RU"/>
    </w:rPr>
  </w:style>
  <w:style w:type="character" w:customStyle="1" w:styleId="448">
    <w:name w:val="Знак Знак448"/>
    <w:uiPriority w:val="99"/>
    <w:qFormat/>
    <w:locked/>
    <w:rsid w:val="006127F1"/>
    <w:rPr>
      <w:sz w:val="24"/>
    </w:rPr>
  </w:style>
  <w:style w:type="character" w:customStyle="1" w:styleId="518">
    <w:name w:val="Знак Знак518"/>
    <w:uiPriority w:val="99"/>
    <w:qFormat/>
    <w:locked/>
    <w:rsid w:val="006127F1"/>
    <w:rPr>
      <w:b/>
      <w:sz w:val="27"/>
      <w:lang w:val="ru-RU" w:eastAsia="ru-RU"/>
    </w:rPr>
  </w:style>
  <w:style w:type="character" w:customStyle="1" w:styleId="438">
    <w:name w:val="Знак Знак438"/>
    <w:uiPriority w:val="99"/>
    <w:qFormat/>
    <w:locked/>
    <w:rsid w:val="006127F1"/>
    <w:rPr>
      <w:color w:val="000000"/>
      <w:sz w:val="24"/>
      <w:lang w:eastAsia="ru-RU"/>
    </w:rPr>
  </w:style>
  <w:style w:type="character" w:customStyle="1" w:styleId="428">
    <w:name w:val="Знак Знак428"/>
    <w:uiPriority w:val="99"/>
    <w:qFormat/>
    <w:rsid w:val="006127F1"/>
    <w:rPr>
      <w:rFonts w:ascii="Times New Roman" w:hAnsi="Times New Roman"/>
      <w:sz w:val="16"/>
    </w:rPr>
  </w:style>
  <w:style w:type="character" w:customStyle="1" w:styleId="498">
    <w:name w:val="Знак Знак498"/>
    <w:uiPriority w:val="99"/>
    <w:qFormat/>
    <w:rsid w:val="006127F1"/>
    <w:rPr>
      <w:rFonts w:ascii="Times New Roman" w:hAnsi="Times New Roman"/>
      <w:b/>
      <w:caps/>
      <w:sz w:val="24"/>
      <w:lang w:eastAsia="ru-RU"/>
    </w:rPr>
  </w:style>
  <w:style w:type="paragraph" w:customStyle="1" w:styleId="427">
    <w:name w:val="Заголовок 42"/>
    <w:basedOn w:val="5f"/>
    <w:next w:val="5f"/>
    <w:uiPriority w:val="99"/>
    <w:qFormat/>
    <w:rsid w:val="006127F1"/>
    <w:pPr>
      <w:keepNext/>
      <w:widowControl/>
      <w:ind w:left="0" w:firstLine="0"/>
    </w:pPr>
    <w:rPr>
      <w:sz w:val="24"/>
    </w:rPr>
  </w:style>
  <w:style w:type="character" w:customStyle="1" w:styleId="478">
    <w:name w:val="Знак Знак478"/>
    <w:uiPriority w:val="99"/>
    <w:qFormat/>
    <w:rsid w:val="006127F1"/>
    <w:rPr>
      <w:rFonts w:ascii="Times New Roman" w:hAnsi="Times New Roman"/>
      <w:b/>
      <w:sz w:val="27"/>
      <w:lang w:eastAsia="ru-RU"/>
    </w:rPr>
  </w:style>
  <w:style w:type="character" w:customStyle="1" w:styleId="458">
    <w:name w:val="Знак Знак458"/>
    <w:uiPriority w:val="99"/>
    <w:qFormat/>
    <w:rsid w:val="006127F1"/>
    <w:rPr>
      <w:rFonts w:ascii="Times New Roman" w:hAnsi="Times New Roman"/>
      <w:b/>
      <w:i/>
      <w:sz w:val="26"/>
      <w:lang w:eastAsia="ru-RU"/>
    </w:rPr>
  </w:style>
  <w:style w:type="paragraph" w:customStyle="1" w:styleId="617">
    <w:name w:val="Заголовок 61"/>
    <w:uiPriority w:val="99"/>
    <w:qFormat/>
    <w:rsid w:val="006127F1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90">
    <w:name w:val="Знак5 Знак Знак9"/>
    <w:uiPriority w:val="99"/>
    <w:qFormat/>
    <w:locked/>
    <w:rsid w:val="006127F1"/>
    <w:rPr>
      <w:sz w:val="16"/>
    </w:rPr>
  </w:style>
  <w:style w:type="character" w:customStyle="1" w:styleId="508">
    <w:name w:val="Знак Знак508"/>
    <w:uiPriority w:val="99"/>
    <w:qFormat/>
    <w:locked/>
    <w:rsid w:val="006127F1"/>
    <w:rPr>
      <w:b/>
      <w:sz w:val="28"/>
      <w:lang w:val="ru-RU" w:eastAsia="ru-RU"/>
    </w:rPr>
  </w:style>
  <w:style w:type="character" w:customStyle="1" w:styleId="528">
    <w:name w:val="Знак Знак528"/>
    <w:uiPriority w:val="99"/>
    <w:qFormat/>
    <w:rsid w:val="006127F1"/>
    <w:rPr>
      <w:rFonts w:ascii="Arial" w:hAnsi="Arial"/>
      <w:b/>
      <w:i/>
      <w:sz w:val="28"/>
    </w:rPr>
  </w:style>
  <w:style w:type="paragraph" w:customStyle="1" w:styleId="21f2">
    <w:name w:val="Цитата 21"/>
    <w:basedOn w:val="a2"/>
    <w:next w:val="a2"/>
    <w:link w:val="QuoteChar2"/>
    <w:uiPriority w:val="99"/>
    <w:qFormat/>
    <w:rsid w:val="006127F1"/>
    <w:pPr>
      <w:widowControl/>
      <w:snapToGrid/>
      <w:spacing w:before="0" w:after="0"/>
    </w:pPr>
    <w:rPr>
      <w:rFonts w:ascii="Calibri" w:hAnsi="Calibri"/>
      <w:i/>
      <w:color w:val="000000"/>
    </w:rPr>
  </w:style>
  <w:style w:type="character" w:customStyle="1" w:styleId="QuoteChar2">
    <w:name w:val="Quote Char2"/>
    <w:link w:val="21f2"/>
    <w:uiPriority w:val="99"/>
    <w:qFormat/>
    <w:locked/>
    <w:rsid w:val="006127F1"/>
    <w:rPr>
      <w:rFonts w:ascii="Calibri" w:eastAsia="Calibri" w:hAnsi="Calibri" w:cs="Times New Roman"/>
      <w:i/>
      <w:color w:val="000000"/>
      <w:sz w:val="24"/>
      <w:szCs w:val="20"/>
      <w:lang w:eastAsia="ru-RU"/>
    </w:rPr>
  </w:style>
  <w:style w:type="paragraph" w:customStyle="1" w:styleId="1fffff0">
    <w:name w:val="Выделенная цитата1"/>
    <w:basedOn w:val="a2"/>
    <w:next w:val="a2"/>
    <w:link w:val="IntenseQuoteChar2"/>
    <w:uiPriority w:val="99"/>
    <w:qFormat/>
    <w:rsid w:val="006127F1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IntenseQuoteChar2">
    <w:name w:val="Intense Quote Char2"/>
    <w:link w:val="1fffff0"/>
    <w:uiPriority w:val="99"/>
    <w:qFormat/>
    <w:locked/>
    <w:rsid w:val="006127F1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5180">
    <w:name w:val="Знак5 Знак Знак18"/>
    <w:uiPriority w:val="99"/>
    <w:qFormat/>
    <w:locked/>
    <w:rsid w:val="006127F1"/>
    <w:rPr>
      <w:sz w:val="16"/>
      <w:lang w:val="ru-RU" w:eastAsia="ru-RU"/>
    </w:rPr>
  </w:style>
  <w:style w:type="paragraph" w:customStyle="1" w:styleId="1fffff1">
    <w:name w:val="Подзаголовок1"/>
    <w:basedOn w:val="a2"/>
    <w:uiPriority w:val="99"/>
    <w:qFormat/>
    <w:rsid w:val="006127F1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81">
    <w:name w:val="Знак6 Знак Знак8"/>
    <w:uiPriority w:val="99"/>
    <w:qFormat/>
    <w:rsid w:val="006127F1"/>
    <w:rPr>
      <w:sz w:val="24"/>
      <w:lang w:val="ru-RU" w:eastAsia="ru-RU"/>
    </w:rPr>
  </w:style>
  <w:style w:type="character" w:customStyle="1" w:styleId="1fffff2">
    <w:name w:val="Замещающий текст1"/>
    <w:uiPriority w:val="99"/>
    <w:qFormat/>
    <w:rsid w:val="006127F1"/>
    <w:rPr>
      <w:color w:val="808080"/>
    </w:rPr>
  </w:style>
  <w:style w:type="character" w:customStyle="1" w:styleId="552">
    <w:name w:val="Знак Знак552"/>
    <w:uiPriority w:val="99"/>
    <w:qFormat/>
    <w:locked/>
    <w:rsid w:val="006127F1"/>
    <w:rPr>
      <w:sz w:val="24"/>
      <w:lang w:val="ru-RU" w:eastAsia="ru-RU"/>
    </w:rPr>
  </w:style>
  <w:style w:type="paragraph" w:customStyle="1" w:styleId="11fb">
    <w:name w:val="Заголовок 11"/>
    <w:basedOn w:val="a2"/>
    <w:next w:val="a2"/>
    <w:uiPriority w:val="99"/>
    <w:qFormat/>
    <w:rsid w:val="006127F1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2">
    <w:name w:val="Знак Знак652"/>
    <w:uiPriority w:val="99"/>
    <w:qFormat/>
    <w:locked/>
    <w:rsid w:val="006127F1"/>
    <w:rPr>
      <w:b/>
      <w:sz w:val="27"/>
      <w:lang w:val="ru-RU" w:eastAsia="ru-RU"/>
    </w:rPr>
  </w:style>
  <w:style w:type="character" w:customStyle="1" w:styleId="642">
    <w:name w:val="Знак Знак642"/>
    <w:uiPriority w:val="99"/>
    <w:qFormat/>
    <w:locked/>
    <w:rsid w:val="006127F1"/>
    <w:rPr>
      <w:b/>
      <w:sz w:val="28"/>
      <w:lang w:val="ru-RU" w:eastAsia="ru-RU"/>
    </w:rPr>
  </w:style>
  <w:style w:type="character" w:customStyle="1" w:styleId="632">
    <w:name w:val="Знак Знак632"/>
    <w:uiPriority w:val="99"/>
    <w:qFormat/>
    <w:locked/>
    <w:rsid w:val="006127F1"/>
    <w:rPr>
      <w:b/>
      <w:i/>
      <w:sz w:val="26"/>
      <w:lang w:val="ru-RU" w:eastAsia="ru-RU"/>
    </w:rPr>
  </w:style>
  <w:style w:type="character" w:customStyle="1" w:styleId="622">
    <w:name w:val="Знак Знак622"/>
    <w:uiPriority w:val="99"/>
    <w:qFormat/>
    <w:locked/>
    <w:rsid w:val="006127F1"/>
    <w:rPr>
      <w:sz w:val="24"/>
      <w:lang w:val="ru-RU" w:eastAsia="ru-RU"/>
    </w:rPr>
  </w:style>
  <w:style w:type="character" w:customStyle="1" w:styleId="619">
    <w:name w:val="Знак Знак619"/>
    <w:uiPriority w:val="99"/>
    <w:qFormat/>
    <w:locked/>
    <w:rsid w:val="006127F1"/>
    <w:rPr>
      <w:sz w:val="24"/>
      <w:lang w:val="ru-RU" w:eastAsia="ru-RU"/>
    </w:rPr>
  </w:style>
  <w:style w:type="character" w:customStyle="1" w:styleId="602">
    <w:name w:val="Знак Знак602"/>
    <w:uiPriority w:val="99"/>
    <w:qFormat/>
    <w:locked/>
    <w:rsid w:val="006127F1"/>
    <w:rPr>
      <w:i/>
      <w:sz w:val="24"/>
      <w:lang w:val="ru-RU" w:eastAsia="ru-RU"/>
    </w:rPr>
  </w:style>
  <w:style w:type="character" w:customStyle="1" w:styleId="592">
    <w:name w:val="Знак Знак592"/>
    <w:uiPriority w:val="99"/>
    <w:qFormat/>
    <w:locked/>
    <w:rsid w:val="006127F1"/>
    <w:rPr>
      <w:rFonts w:ascii="Arial" w:hAnsi="Arial"/>
      <w:sz w:val="22"/>
      <w:lang w:val="ru-RU" w:eastAsia="ru-RU"/>
    </w:rPr>
  </w:style>
  <w:style w:type="character" w:customStyle="1" w:styleId="582">
    <w:name w:val="Знак Знак582"/>
    <w:uiPriority w:val="99"/>
    <w:qFormat/>
    <w:locked/>
    <w:rsid w:val="006127F1"/>
    <w:rPr>
      <w:rFonts w:ascii="Courier New" w:hAnsi="Courier New"/>
      <w:lang w:val="ru-RU" w:eastAsia="ru-RU"/>
    </w:rPr>
  </w:style>
  <w:style w:type="character" w:customStyle="1" w:styleId="572">
    <w:name w:val="Знак Знак572"/>
    <w:uiPriority w:val="99"/>
    <w:qFormat/>
    <w:locked/>
    <w:rsid w:val="006127F1"/>
    <w:rPr>
      <w:lang w:val="ru-RU" w:eastAsia="ru-RU"/>
    </w:rPr>
  </w:style>
  <w:style w:type="character" w:customStyle="1" w:styleId="562">
    <w:name w:val="Знак Знак562"/>
    <w:uiPriority w:val="99"/>
    <w:qFormat/>
    <w:locked/>
    <w:rsid w:val="006127F1"/>
    <w:rPr>
      <w:sz w:val="24"/>
      <w:lang w:val="ru-RU" w:eastAsia="ru-RU"/>
    </w:rPr>
  </w:style>
  <w:style w:type="character" w:customStyle="1" w:styleId="542">
    <w:name w:val="Знак Знак542"/>
    <w:uiPriority w:val="99"/>
    <w:qFormat/>
    <w:locked/>
    <w:rsid w:val="006127F1"/>
    <w:rPr>
      <w:sz w:val="24"/>
      <w:lang w:val="en-US" w:eastAsia="ru-RU"/>
    </w:rPr>
  </w:style>
  <w:style w:type="paragraph" w:customStyle="1" w:styleId="239">
    <w:name w:val="Заголовок 23"/>
    <w:basedOn w:val="a2"/>
    <w:next w:val="a2"/>
    <w:uiPriority w:val="99"/>
    <w:qFormat/>
    <w:rsid w:val="006127F1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35">
    <w:name w:val="Заголовок 33"/>
    <w:basedOn w:val="a2"/>
    <w:next w:val="a2"/>
    <w:uiPriority w:val="99"/>
    <w:qFormat/>
    <w:rsid w:val="006127F1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37">
    <w:name w:val="Заголовок 43"/>
    <w:basedOn w:val="a2"/>
    <w:next w:val="a2"/>
    <w:uiPriority w:val="99"/>
    <w:qFormat/>
    <w:rsid w:val="006127F1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17">
    <w:name w:val="Заголовок 51"/>
    <w:basedOn w:val="a2"/>
    <w:next w:val="a2"/>
    <w:uiPriority w:val="99"/>
    <w:qFormat/>
    <w:rsid w:val="006127F1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23">
    <w:name w:val="Заголовок 62"/>
    <w:basedOn w:val="a2"/>
    <w:next w:val="a2"/>
    <w:uiPriority w:val="99"/>
    <w:qFormat/>
    <w:rsid w:val="006127F1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13">
    <w:name w:val="Заголовок 71"/>
    <w:basedOn w:val="a2"/>
    <w:next w:val="a2"/>
    <w:uiPriority w:val="99"/>
    <w:qFormat/>
    <w:rsid w:val="006127F1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13">
    <w:name w:val="Заголовок 81"/>
    <w:basedOn w:val="a2"/>
    <w:next w:val="a2"/>
    <w:uiPriority w:val="99"/>
    <w:qFormat/>
    <w:rsid w:val="006127F1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12">
    <w:name w:val="Заголовок 91"/>
    <w:basedOn w:val="a2"/>
    <w:next w:val="a2"/>
    <w:uiPriority w:val="99"/>
    <w:qFormat/>
    <w:rsid w:val="006127F1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2">
    <w:name w:val="Знак Знак672"/>
    <w:uiPriority w:val="99"/>
    <w:qFormat/>
    <w:rsid w:val="006127F1"/>
    <w:rPr>
      <w:rFonts w:ascii="Arial" w:hAnsi="Arial"/>
      <w:b/>
      <w:sz w:val="26"/>
    </w:rPr>
  </w:style>
  <w:style w:type="character" w:customStyle="1" w:styleId="662">
    <w:name w:val="Знак Знак662"/>
    <w:uiPriority w:val="99"/>
    <w:qFormat/>
    <w:rsid w:val="006127F1"/>
    <w:rPr>
      <w:b/>
      <w:sz w:val="28"/>
    </w:rPr>
  </w:style>
  <w:style w:type="character" w:customStyle="1" w:styleId="702">
    <w:name w:val="Знак Знак702"/>
    <w:uiPriority w:val="99"/>
    <w:qFormat/>
    <w:rsid w:val="006127F1"/>
    <w:rPr>
      <w:rFonts w:ascii="Arial" w:hAnsi="Arial"/>
      <w:b/>
      <w:sz w:val="26"/>
    </w:rPr>
  </w:style>
  <w:style w:type="character" w:customStyle="1" w:styleId="692">
    <w:name w:val="Знак Знак692"/>
    <w:uiPriority w:val="99"/>
    <w:qFormat/>
    <w:rsid w:val="006127F1"/>
    <w:rPr>
      <w:b/>
      <w:sz w:val="28"/>
    </w:rPr>
  </w:style>
  <w:style w:type="character" w:customStyle="1" w:styleId="682">
    <w:name w:val="Знак Знак682"/>
    <w:uiPriority w:val="99"/>
    <w:qFormat/>
    <w:rsid w:val="006127F1"/>
    <w:rPr>
      <w:b/>
      <w:i/>
      <w:sz w:val="26"/>
    </w:rPr>
  </w:style>
  <w:style w:type="character" w:customStyle="1" w:styleId="2fff4">
    <w:name w:val="Сильное выделение2"/>
    <w:uiPriority w:val="99"/>
    <w:qFormat/>
    <w:rsid w:val="006127F1"/>
    <w:rPr>
      <w:b/>
    </w:rPr>
  </w:style>
  <w:style w:type="paragraph" w:customStyle="1" w:styleId="HTML21">
    <w:name w:val="Стандартный HTML2"/>
    <w:basedOn w:val="a2"/>
    <w:uiPriority w:val="99"/>
    <w:qFormat/>
    <w:rsid w:val="006127F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ListParagraphChar1">
    <w:name w:val="List Paragraph Char1"/>
    <w:link w:val="3ff"/>
    <w:uiPriority w:val="99"/>
    <w:qFormat/>
    <w:locked/>
    <w:rsid w:val="006127F1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2010">
    <w:name w:val="Знак Знак2010"/>
    <w:uiPriority w:val="99"/>
    <w:qFormat/>
    <w:rsid w:val="006127F1"/>
    <w:rPr>
      <w:rFonts w:ascii="Arial" w:hAnsi="Arial"/>
      <w:sz w:val="22"/>
    </w:rPr>
  </w:style>
  <w:style w:type="character" w:customStyle="1" w:styleId="618">
    <w:name w:val="Знак Знак618"/>
    <w:uiPriority w:val="99"/>
    <w:qFormat/>
    <w:rsid w:val="006127F1"/>
    <w:rPr>
      <w:rFonts w:ascii="Arial" w:hAnsi="Arial"/>
      <w:b/>
      <w:i/>
      <w:sz w:val="28"/>
      <w:lang w:val="ru-RU" w:eastAsia="en-US"/>
    </w:rPr>
  </w:style>
  <w:style w:type="paragraph" w:customStyle="1" w:styleId="87">
    <w:name w:val="Знак Знак Знак Знак Знак Знак8"/>
    <w:basedOn w:val="a2"/>
    <w:uiPriority w:val="99"/>
    <w:qFormat/>
    <w:rsid w:val="006127F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91">
    <w:name w:val="Знак Знак79"/>
    <w:uiPriority w:val="99"/>
    <w:qFormat/>
    <w:rsid w:val="006127F1"/>
    <w:rPr>
      <w:sz w:val="16"/>
      <w:lang w:val="ru-RU" w:eastAsia="ru-RU"/>
    </w:rPr>
  </w:style>
  <w:style w:type="paragraph" w:customStyle="1" w:styleId="7c">
    <w:name w:val="Обычный7"/>
    <w:uiPriority w:val="99"/>
    <w:qFormat/>
    <w:rsid w:val="006127F1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7">
    <w:name w:val="Знак Знак147"/>
    <w:uiPriority w:val="99"/>
    <w:qFormat/>
    <w:locked/>
    <w:rsid w:val="006127F1"/>
    <w:rPr>
      <w:b/>
      <w:sz w:val="27"/>
      <w:lang w:val="ru-RU" w:eastAsia="ru-RU"/>
    </w:rPr>
  </w:style>
  <w:style w:type="character" w:customStyle="1" w:styleId="1070">
    <w:name w:val="Знак Знак107"/>
    <w:uiPriority w:val="99"/>
    <w:qFormat/>
    <w:locked/>
    <w:rsid w:val="006127F1"/>
    <w:rPr>
      <w:sz w:val="16"/>
      <w:lang w:val="ru-RU" w:eastAsia="ru-RU"/>
    </w:rPr>
  </w:style>
  <w:style w:type="paragraph" w:customStyle="1" w:styleId="4f2">
    <w:name w:val="Абзац списка4"/>
    <w:basedOn w:val="a2"/>
    <w:uiPriority w:val="99"/>
    <w:qFormat/>
    <w:rsid w:val="006127F1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168">
    <w:name w:val="Знак Знак168"/>
    <w:uiPriority w:val="99"/>
    <w:qFormat/>
    <w:locked/>
    <w:rsid w:val="006127F1"/>
    <w:rPr>
      <w:b/>
      <w:caps/>
      <w:sz w:val="24"/>
      <w:lang w:val="ru-RU" w:eastAsia="ru-RU"/>
    </w:rPr>
  </w:style>
  <w:style w:type="paragraph" w:customStyle="1" w:styleId="242">
    <w:name w:val="Основной текст 24"/>
    <w:basedOn w:val="a2"/>
    <w:uiPriority w:val="99"/>
    <w:qFormat/>
    <w:rsid w:val="006127F1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98">
    <w:name w:val="Знак Знак Знак9"/>
    <w:uiPriority w:val="99"/>
    <w:qFormat/>
    <w:rsid w:val="006127F1"/>
    <w:rPr>
      <w:rFonts w:ascii="Times New Roman" w:hAnsi="Times New Roman"/>
      <w:b/>
      <w:caps/>
      <w:sz w:val="28"/>
    </w:rPr>
  </w:style>
  <w:style w:type="character" w:customStyle="1" w:styleId="257">
    <w:name w:val="Знак Знак257"/>
    <w:uiPriority w:val="99"/>
    <w:qFormat/>
    <w:rsid w:val="006127F1"/>
    <w:rPr>
      <w:rFonts w:ascii="Times New Roman" w:hAnsi="Times New Roman"/>
      <w:b/>
      <w:sz w:val="28"/>
    </w:rPr>
  </w:style>
  <w:style w:type="character" w:customStyle="1" w:styleId="2270">
    <w:name w:val="Знак Знак227"/>
    <w:uiPriority w:val="99"/>
    <w:qFormat/>
    <w:rsid w:val="006127F1"/>
    <w:rPr>
      <w:rFonts w:ascii="Times New Roman" w:hAnsi="Times New Roman"/>
      <w:sz w:val="24"/>
    </w:rPr>
  </w:style>
  <w:style w:type="character" w:customStyle="1" w:styleId="197">
    <w:name w:val="Знак Знак197"/>
    <w:uiPriority w:val="99"/>
    <w:qFormat/>
    <w:rsid w:val="006127F1"/>
    <w:rPr>
      <w:rFonts w:ascii="Times New Roman" w:hAnsi="Times New Roman"/>
      <w:sz w:val="16"/>
      <w:lang w:eastAsia="ru-RU"/>
    </w:rPr>
  </w:style>
  <w:style w:type="character" w:customStyle="1" w:styleId="187">
    <w:name w:val="Знак Знак187"/>
    <w:uiPriority w:val="99"/>
    <w:qFormat/>
    <w:rsid w:val="006127F1"/>
    <w:rPr>
      <w:rFonts w:ascii="Courier New" w:hAnsi="Courier New"/>
    </w:rPr>
  </w:style>
  <w:style w:type="character" w:customStyle="1" w:styleId="177">
    <w:name w:val="Знак Знак177"/>
    <w:uiPriority w:val="99"/>
    <w:qFormat/>
    <w:rsid w:val="006127F1"/>
    <w:rPr>
      <w:rFonts w:ascii="Times New Roman" w:hAnsi="Times New Roman"/>
      <w:sz w:val="24"/>
    </w:rPr>
  </w:style>
  <w:style w:type="paragraph" w:customStyle="1" w:styleId="344">
    <w:name w:val="Заголовок 34"/>
    <w:basedOn w:val="7c"/>
    <w:next w:val="7c"/>
    <w:uiPriority w:val="99"/>
    <w:qFormat/>
    <w:rsid w:val="006127F1"/>
    <w:pPr>
      <w:keepNext/>
      <w:widowControl/>
      <w:ind w:left="0" w:firstLine="0"/>
      <w:outlineLvl w:val="2"/>
    </w:pPr>
    <w:rPr>
      <w:sz w:val="24"/>
    </w:rPr>
  </w:style>
  <w:style w:type="paragraph" w:customStyle="1" w:styleId="5f0">
    <w:name w:val="Основной текст5"/>
    <w:basedOn w:val="7c"/>
    <w:uiPriority w:val="99"/>
    <w:qFormat/>
    <w:rsid w:val="006127F1"/>
    <w:pPr>
      <w:widowControl/>
      <w:spacing w:line="360" w:lineRule="auto"/>
      <w:ind w:left="0" w:firstLine="0"/>
    </w:pPr>
    <w:rPr>
      <w:sz w:val="24"/>
    </w:rPr>
  </w:style>
  <w:style w:type="character" w:customStyle="1" w:styleId="157">
    <w:name w:val="Знак Знак157"/>
    <w:uiPriority w:val="99"/>
    <w:qFormat/>
    <w:rsid w:val="006127F1"/>
    <w:rPr>
      <w:b/>
      <w:sz w:val="28"/>
    </w:rPr>
  </w:style>
  <w:style w:type="paragraph" w:customStyle="1" w:styleId="243">
    <w:name w:val="Заголовок 24"/>
    <w:basedOn w:val="a2"/>
    <w:next w:val="a2"/>
    <w:uiPriority w:val="99"/>
    <w:qFormat/>
    <w:rsid w:val="006127F1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8">
    <w:name w:val="Обычный8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4f3">
    <w:name w:val="Цитата4"/>
    <w:basedOn w:val="a2"/>
    <w:uiPriority w:val="99"/>
    <w:qFormat/>
    <w:rsid w:val="006127F1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4f4">
    <w:name w:val="Текст4"/>
    <w:basedOn w:val="a2"/>
    <w:uiPriority w:val="99"/>
    <w:qFormat/>
    <w:rsid w:val="006127F1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46">
    <w:name w:val="Основной текст 34"/>
    <w:basedOn w:val="7c"/>
    <w:uiPriority w:val="99"/>
    <w:qFormat/>
    <w:rsid w:val="006127F1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3a">
    <w:name w:val="Основной текст с отступом 23"/>
    <w:basedOn w:val="a2"/>
    <w:uiPriority w:val="99"/>
    <w:qFormat/>
    <w:rsid w:val="006127F1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48">
    <w:name w:val="Основной текст с отступом 34"/>
    <w:basedOn w:val="a2"/>
    <w:uiPriority w:val="99"/>
    <w:qFormat/>
    <w:rsid w:val="006127F1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3ff2">
    <w:name w:val="Верхний колонтитул3"/>
    <w:basedOn w:val="a2"/>
    <w:uiPriority w:val="99"/>
    <w:qFormat/>
    <w:rsid w:val="006127F1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3ff3">
    <w:name w:val="Слабое выделение3"/>
    <w:uiPriority w:val="99"/>
    <w:qFormat/>
    <w:rsid w:val="006127F1"/>
    <w:rPr>
      <w:i/>
      <w:color w:val="808080"/>
    </w:rPr>
  </w:style>
  <w:style w:type="character" w:customStyle="1" w:styleId="417">
    <w:name w:val="Знак Знак417"/>
    <w:uiPriority w:val="99"/>
    <w:qFormat/>
    <w:locked/>
    <w:rsid w:val="006127F1"/>
    <w:rPr>
      <w:rFonts w:ascii="Arial" w:hAnsi="Arial"/>
      <w:b/>
      <w:i/>
      <w:sz w:val="28"/>
      <w:lang w:val="ru-RU" w:eastAsia="en-US"/>
    </w:rPr>
  </w:style>
  <w:style w:type="character" w:customStyle="1" w:styleId="3ff4">
    <w:name w:val="Основной шрифт абзаца3"/>
    <w:uiPriority w:val="99"/>
    <w:qFormat/>
    <w:rsid w:val="006127F1"/>
  </w:style>
  <w:style w:type="paragraph" w:customStyle="1" w:styleId="99">
    <w:name w:val="Знак Знак Знак Знак Знак Знак Знак Знак Знак Знак Знак Знак Знак9"/>
    <w:basedOn w:val="a2"/>
    <w:uiPriority w:val="99"/>
    <w:qFormat/>
    <w:rsid w:val="006127F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71">
    <w:name w:val="Знак37"/>
    <w:basedOn w:val="a2"/>
    <w:uiPriority w:val="99"/>
    <w:qFormat/>
    <w:rsid w:val="006127F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7">
    <w:name w:val="Знак Знак537"/>
    <w:uiPriority w:val="99"/>
    <w:qFormat/>
    <w:locked/>
    <w:rsid w:val="006127F1"/>
    <w:rPr>
      <w:b/>
      <w:caps/>
      <w:sz w:val="24"/>
      <w:lang w:val="ru-RU" w:eastAsia="ru-RU"/>
    </w:rPr>
  </w:style>
  <w:style w:type="paragraph" w:customStyle="1" w:styleId="3ff5">
    <w:name w:val="Без интервала3"/>
    <w:uiPriority w:val="99"/>
    <w:qFormat/>
    <w:rsid w:val="006127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71">
    <w:name w:val="Знак1 Знак Знак17"/>
    <w:uiPriority w:val="99"/>
    <w:qFormat/>
    <w:locked/>
    <w:rsid w:val="006127F1"/>
    <w:rPr>
      <w:rFonts w:ascii="Times New Roman" w:hAnsi="Times New Roman"/>
      <w:sz w:val="24"/>
      <w:lang w:eastAsia="ru-RU"/>
    </w:rPr>
  </w:style>
  <w:style w:type="character" w:customStyle="1" w:styleId="467">
    <w:name w:val="Знак Знак467"/>
    <w:uiPriority w:val="99"/>
    <w:qFormat/>
    <w:locked/>
    <w:rsid w:val="006127F1"/>
    <w:rPr>
      <w:b/>
      <w:sz w:val="27"/>
      <w:lang w:val="ru-RU" w:eastAsia="ru-RU"/>
    </w:rPr>
  </w:style>
  <w:style w:type="character" w:customStyle="1" w:styleId="487">
    <w:name w:val="Знак Знак487"/>
    <w:uiPriority w:val="99"/>
    <w:qFormat/>
    <w:locked/>
    <w:rsid w:val="006127F1"/>
    <w:rPr>
      <w:b/>
      <w:sz w:val="27"/>
      <w:lang w:val="ru-RU" w:eastAsia="ru-RU"/>
    </w:rPr>
  </w:style>
  <w:style w:type="character" w:customStyle="1" w:styleId="447">
    <w:name w:val="Знак Знак447"/>
    <w:uiPriority w:val="99"/>
    <w:qFormat/>
    <w:locked/>
    <w:rsid w:val="006127F1"/>
    <w:rPr>
      <w:sz w:val="24"/>
    </w:rPr>
  </w:style>
  <w:style w:type="character" w:customStyle="1" w:styleId="5170">
    <w:name w:val="Знак Знак517"/>
    <w:uiPriority w:val="99"/>
    <w:qFormat/>
    <w:locked/>
    <w:rsid w:val="006127F1"/>
    <w:rPr>
      <w:b/>
      <w:sz w:val="27"/>
      <w:lang w:val="ru-RU" w:eastAsia="ru-RU"/>
    </w:rPr>
  </w:style>
  <w:style w:type="character" w:customStyle="1" w:styleId="4370">
    <w:name w:val="Знак Знак437"/>
    <w:uiPriority w:val="99"/>
    <w:qFormat/>
    <w:locked/>
    <w:rsid w:val="006127F1"/>
    <w:rPr>
      <w:color w:val="000000"/>
      <w:sz w:val="24"/>
      <w:lang w:eastAsia="ru-RU"/>
    </w:rPr>
  </w:style>
  <w:style w:type="character" w:customStyle="1" w:styleId="4270">
    <w:name w:val="Знак Знак427"/>
    <w:uiPriority w:val="99"/>
    <w:qFormat/>
    <w:rsid w:val="006127F1"/>
    <w:rPr>
      <w:rFonts w:ascii="Times New Roman" w:hAnsi="Times New Roman"/>
      <w:sz w:val="16"/>
    </w:rPr>
  </w:style>
  <w:style w:type="character" w:customStyle="1" w:styleId="497">
    <w:name w:val="Знак Знак497"/>
    <w:uiPriority w:val="99"/>
    <w:qFormat/>
    <w:rsid w:val="006127F1"/>
    <w:rPr>
      <w:rFonts w:ascii="Times New Roman" w:hAnsi="Times New Roman"/>
      <w:b/>
      <w:caps/>
      <w:sz w:val="24"/>
      <w:lang w:eastAsia="ru-RU"/>
    </w:rPr>
  </w:style>
  <w:style w:type="paragraph" w:customStyle="1" w:styleId="449">
    <w:name w:val="Заголовок 44"/>
    <w:basedOn w:val="7c"/>
    <w:next w:val="7c"/>
    <w:uiPriority w:val="99"/>
    <w:qFormat/>
    <w:rsid w:val="006127F1"/>
    <w:pPr>
      <w:keepNext/>
      <w:widowControl/>
      <w:ind w:left="0" w:firstLine="0"/>
    </w:pPr>
    <w:rPr>
      <w:sz w:val="24"/>
    </w:rPr>
  </w:style>
  <w:style w:type="character" w:customStyle="1" w:styleId="477">
    <w:name w:val="Знак Знак477"/>
    <w:uiPriority w:val="99"/>
    <w:qFormat/>
    <w:rsid w:val="006127F1"/>
    <w:rPr>
      <w:rFonts w:ascii="Times New Roman" w:hAnsi="Times New Roman"/>
      <w:b/>
      <w:sz w:val="27"/>
      <w:lang w:eastAsia="ru-RU"/>
    </w:rPr>
  </w:style>
  <w:style w:type="character" w:customStyle="1" w:styleId="457">
    <w:name w:val="Знак Знак457"/>
    <w:uiPriority w:val="99"/>
    <w:qFormat/>
    <w:rsid w:val="006127F1"/>
    <w:rPr>
      <w:rFonts w:ascii="Times New Roman" w:hAnsi="Times New Roman"/>
      <w:b/>
      <w:i/>
      <w:sz w:val="26"/>
      <w:lang w:eastAsia="ru-RU"/>
    </w:rPr>
  </w:style>
  <w:style w:type="paragraph" w:customStyle="1" w:styleId="633">
    <w:name w:val="Заголовок 63"/>
    <w:uiPriority w:val="99"/>
    <w:qFormat/>
    <w:rsid w:val="006127F1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80">
    <w:name w:val="Знак5 Знак Знак8"/>
    <w:uiPriority w:val="99"/>
    <w:qFormat/>
    <w:locked/>
    <w:rsid w:val="006127F1"/>
    <w:rPr>
      <w:sz w:val="16"/>
    </w:rPr>
  </w:style>
  <w:style w:type="character" w:customStyle="1" w:styleId="507">
    <w:name w:val="Знак Знак507"/>
    <w:uiPriority w:val="99"/>
    <w:qFormat/>
    <w:locked/>
    <w:rsid w:val="006127F1"/>
    <w:rPr>
      <w:b/>
      <w:sz w:val="28"/>
      <w:lang w:val="ru-RU" w:eastAsia="ru-RU"/>
    </w:rPr>
  </w:style>
  <w:style w:type="character" w:customStyle="1" w:styleId="527">
    <w:name w:val="Знак Знак527"/>
    <w:uiPriority w:val="99"/>
    <w:qFormat/>
    <w:rsid w:val="006127F1"/>
    <w:rPr>
      <w:rFonts w:ascii="Arial" w:hAnsi="Arial"/>
      <w:b/>
      <w:i/>
      <w:sz w:val="28"/>
    </w:rPr>
  </w:style>
  <w:style w:type="paragraph" w:customStyle="1" w:styleId="22c">
    <w:name w:val="Цитата 22"/>
    <w:basedOn w:val="a2"/>
    <w:next w:val="a2"/>
    <w:uiPriority w:val="99"/>
    <w:qFormat/>
    <w:rsid w:val="006127F1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2fff5">
    <w:name w:val="Выделенная цитата2"/>
    <w:basedOn w:val="a2"/>
    <w:next w:val="a2"/>
    <w:uiPriority w:val="99"/>
    <w:qFormat/>
    <w:rsid w:val="006127F1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character" w:customStyle="1" w:styleId="5171">
    <w:name w:val="Знак5 Знак Знак17"/>
    <w:uiPriority w:val="99"/>
    <w:qFormat/>
    <w:locked/>
    <w:rsid w:val="006127F1"/>
    <w:rPr>
      <w:sz w:val="16"/>
      <w:lang w:val="ru-RU" w:eastAsia="ru-RU"/>
    </w:rPr>
  </w:style>
  <w:style w:type="paragraph" w:customStyle="1" w:styleId="2fff6">
    <w:name w:val="Подзаголовок2"/>
    <w:basedOn w:val="a2"/>
    <w:uiPriority w:val="99"/>
    <w:qFormat/>
    <w:rsid w:val="006127F1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70">
    <w:name w:val="Знак6 Знак Знак7"/>
    <w:uiPriority w:val="99"/>
    <w:qFormat/>
    <w:rsid w:val="006127F1"/>
    <w:rPr>
      <w:sz w:val="24"/>
      <w:lang w:val="ru-RU" w:eastAsia="ru-RU"/>
    </w:rPr>
  </w:style>
  <w:style w:type="character" w:customStyle="1" w:styleId="2fff7">
    <w:name w:val="Замещающий текст2"/>
    <w:uiPriority w:val="99"/>
    <w:qFormat/>
    <w:rsid w:val="006127F1"/>
    <w:rPr>
      <w:color w:val="808080"/>
    </w:rPr>
  </w:style>
  <w:style w:type="character" w:customStyle="1" w:styleId="5510">
    <w:name w:val="Знак Знак551"/>
    <w:uiPriority w:val="99"/>
    <w:qFormat/>
    <w:locked/>
    <w:rsid w:val="006127F1"/>
    <w:rPr>
      <w:sz w:val="24"/>
      <w:lang w:val="ru-RU" w:eastAsia="ru-RU"/>
    </w:rPr>
  </w:style>
  <w:style w:type="paragraph" w:customStyle="1" w:styleId="12d">
    <w:name w:val="Заголовок 12"/>
    <w:basedOn w:val="a2"/>
    <w:next w:val="a2"/>
    <w:uiPriority w:val="99"/>
    <w:qFormat/>
    <w:rsid w:val="006127F1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10">
    <w:name w:val="Знак Знак651"/>
    <w:uiPriority w:val="99"/>
    <w:qFormat/>
    <w:locked/>
    <w:rsid w:val="006127F1"/>
    <w:rPr>
      <w:b/>
      <w:sz w:val="27"/>
      <w:lang w:val="ru-RU" w:eastAsia="ru-RU"/>
    </w:rPr>
  </w:style>
  <w:style w:type="character" w:customStyle="1" w:styleId="6410">
    <w:name w:val="Знак Знак641"/>
    <w:uiPriority w:val="99"/>
    <w:qFormat/>
    <w:locked/>
    <w:rsid w:val="006127F1"/>
    <w:rPr>
      <w:b/>
      <w:sz w:val="28"/>
      <w:lang w:val="ru-RU" w:eastAsia="ru-RU"/>
    </w:rPr>
  </w:style>
  <w:style w:type="character" w:customStyle="1" w:styleId="6310">
    <w:name w:val="Знак Знак631"/>
    <w:uiPriority w:val="99"/>
    <w:qFormat/>
    <w:locked/>
    <w:rsid w:val="006127F1"/>
    <w:rPr>
      <w:b/>
      <w:i/>
      <w:sz w:val="26"/>
      <w:lang w:val="ru-RU" w:eastAsia="ru-RU"/>
    </w:rPr>
  </w:style>
  <w:style w:type="character" w:customStyle="1" w:styleId="6210">
    <w:name w:val="Знак Знак621"/>
    <w:uiPriority w:val="99"/>
    <w:qFormat/>
    <w:locked/>
    <w:rsid w:val="006127F1"/>
    <w:rPr>
      <w:sz w:val="24"/>
      <w:lang w:val="ru-RU" w:eastAsia="ru-RU"/>
    </w:rPr>
  </w:style>
  <w:style w:type="character" w:customStyle="1" w:styleId="6170">
    <w:name w:val="Знак Знак617"/>
    <w:uiPriority w:val="99"/>
    <w:qFormat/>
    <w:locked/>
    <w:rsid w:val="006127F1"/>
    <w:rPr>
      <w:sz w:val="24"/>
      <w:lang w:val="ru-RU" w:eastAsia="ru-RU"/>
    </w:rPr>
  </w:style>
  <w:style w:type="character" w:customStyle="1" w:styleId="601">
    <w:name w:val="Знак Знак601"/>
    <w:uiPriority w:val="99"/>
    <w:qFormat/>
    <w:locked/>
    <w:rsid w:val="006127F1"/>
    <w:rPr>
      <w:i/>
      <w:sz w:val="24"/>
      <w:lang w:val="ru-RU" w:eastAsia="ru-RU"/>
    </w:rPr>
  </w:style>
  <w:style w:type="character" w:customStyle="1" w:styleId="591">
    <w:name w:val="Знак Знак591"/>
    <w:uiPriority w:val="99"/>
    <w:qFormat/>
    <w:locked/>
    <w:rsid w:val="006127F1"/>
    <w:rPr>
      <w:rFonts w:ascii="Arial" w:hAnsi="Arial"/>
      <w:sz w:val="22"/>
      <w:lang w:val="ru-RU" w:eastAsia="ru-RU"/>
    </w:rPr>
  </w:style>
  <w:style w:type="character" w:customStyle="1" w:styleId="581">
    <w:name w:val="Знак Знак581"/>
    <w:uiPriority w:val="99"/>
    <w:qFormat/>
    <w:locked/>
    <w:rsid w:val="006127F1"/>
    <w:rPr>
      <w:rFonts w:ascii="Courier New" w:hAnsi="Courier New"/>
      <w:lang w:val="ru-RU" w:eastAsia="ru-RU"/>
    </w:rPr>
  </w:style>
  <w:style w:type="character" w:customStyle="1" w:styleId="571">
    <w:name w:val="Знак Знак571"/>
    <w:uiPriority w:val="99"/>
    <w:qFormat/>
    <w:locked/>
    <w:rsid w:val="006127F1"/>
    <w:rPr>
      <w:lang w:val="ru-RU" w:eastAsia="ru-RU"/>
    </w:rPr>
  </w:style>
  <w:style w:type="character" w:customStyle="1" w:styleId="5610">
    <w:name w:val="Знак Знак561"/>
    <w:uiPriority w:val="99"/>
    <w:qFormat/>
    <w:locked/>
    <w:rsid w:val="006127F1"/>
    <w:rPr>
      <w:sz w:val="24"/>
      <w:lang w:val="ru-RU" w:eastAsia="ru-RU"/>
    </w:rPr>
  </w:style>
  <w:style w:type="character" w:customStyle="1" w:styleId="5410">
    <w:name w:val="Знак Знак541"/>
    <w:uiPriority w:val="99"/>
    <w:qFormat/>
    <w:locked/>
    <w:rsid w:val="006127F1"/>
    <w:rPr>
      <w:sz w:val="24"/>
      <w:lang w:val="en-US" w:eastAsia="ru-RU"/>
    </w:rPr>
  </w:style>
  <w:style w:type="paragraph" w:customStyle="1" w:styleId="259">
    <w:name w:val="Заголовок 25"/>
    <w:basedOn w:val="a2"/>
    <w:next w:val="a2"/>
    <w:uiPriority w:val="99"/>
    <w:qFormat/>
    <w:rsid w:val="006127F1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53">
    <w:name w:val="Заголовок 35"/>
    <w:basedOn w:val="a2"/>
    <w:next w:val="a2"/>
    <w:uiPriority w:val="99"/>
    <w:qFormat/>
    <w:rsid w:val="006127F1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59">
    <w:name w:val="Заголовок 45"/>
    <w:basedOn w:val="a2"/>
    <w:next w:val="a2"/>
    <w:uiPriority w:val="99"/>
    <w:qFormat/>
    <w:rsid w:val="006127F1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29">
    <w:name w:val="Заголовок 52"/>
    <w:basedOn w:val="a2"/>
    <w:next w:val="a2"/>
    <w:uiPriority w:val="99"/>
    <w:qFormat/>
    <w:rsid w:val="006127F1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43">
    <w:name w:val="Заголовок 64"/>
    <w:basedOn w:val="a2"/>
    <w:next w:val="a2"/>
    <w:uiPriority w:val="99"/>
    <w:qFormat/>
    <w:rsid w:val="006127F1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22">
    <w:name w:val="Заголовок 72"/>
    <w:basedOn w:val="a2"/>
    <w:next w:val="a2"/>
    <w:uiPriority w:val="99"/>
    <w:qFormat/>
    <w:rsid w:val="006127F1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20">
    <w:name w:val="Заголовок 82"/>
    <w:basedOn w:val="a2"/>
    <w:next w:val="a2"/>
    <w:uiPriority w:val="99"/>
    <w:qFormat/>
    <w:rsid w:val="006127F1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20">
    <w:name w:val="Заголовок 92"/>
    <w:basedOn w:val="a2"/>
    <w:next w:val="a2"/>
    <w:uiPriority w:val="99"/>
    <w:qFormat/>
    <w:rsid w:val="006127F1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1">
    <w:name w:val="Знак Знак671"/>
    <w:uiPriority w:val="99"/>
    <w:qFormat/>
    <w:rsid w:val="006127F1"/>
    <w:rPr>
      <w:rFonts w:ascii="Arial" w:hAnsi="Arial"/>
      <w:b/>
      <w:sz w:val="26"/>
    </w:rPr>
  </w:style>
  <w:style w:type="character" w:customStyle="1" w:styleId="661">
    <w:name w:val="Знак Знак661"/>
    <w:uiPriority w:val="99"/>
    <w:qFormat/>
    <w:rsid w:val="006127F1"/>
    <w:rPr>
      <w:b/>
      <w:sz w:val="28"/>
    </w:rPr>
  </w:style>
  <w:style w:type="character" w:customStyle="1" w:styleId="701">
    <w:name w:val="Знак Знак701"/>
    <w:uiPriority w:val="99"/>
    <w:qFormat/>
    <w:rsid w:val="006127F1"/>
    <w:rPr>
      <w:rFonts w:ascii="Arial" w:hAnsi="Arial"/>
      <w:b/>
      <w:sz w:val="26"/>
    </w:rPr>
  </w:style>
  <w:style w:type="character" w:customStyle="1" w:styleId="691">
    <w:name w:val="Знак Знак691"/>
    <w:uiPriority w:val="99"/>
    <w:qFormat/>
    <w:rsid w:val="006127F1"/>
    <w:rPr>
      <w:b/>
      <w:sz w:val="28"/>
    </w:rPr>
  </w:style>
  <w:style w:type="character" w:customStyle="1" w:styleId="6810">
    <w:name w:val="Знак Знак681"/>
    <w:uiPriority w:val="99"/>
    <w:qFormat/>
    <w:rsid w:val="006127F1"/>
    <w:rPr>
      <w:b/>
      <w:i/>
      <w:sz w:val="26"/>
    </w:rPr>
  </w:style>
  <w:style w:type="character" w:customStyle="1" w:styleId="3ff6">
    <w:name w:val="Сильное выделение3"/>
    <w:uiPriority w:val="99"/>
    <w:qFormat/>
    <w:rsid w:val="006127F1"/>
    <w:rPr>
      <w:b/>
    </w:rPr>
  </w:style>
  <w:style w:type="paragraph" w:customStyle="1" w:styleId="HTML31">
    <w:name w:val="Стандартный HTML3"/>
    <w:basedOn w:val="a2"/>
    <w:uiPriority w:val="99"/>
    <w:qFormat/>
    <w:rsid w:val="006127F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paragraph" w:customStyle="1" w:styleId="89">
    <w:name w:val="Стиль8"/>
    <w:basedOn w:val="a2"/>
    <w:next w:val="affb"/>
    <w:link w:val="3ff7"/>
    <w:uiPriority w:val="99"/>
    <w:qFormat/>
    <w:rsid w:val="006127F1"/>
    <w:pPr>
      <w:widowControl/>
      <w:snapToGrid/>
      <w:spacing w:before="0" w:after="0"/>
      <w:jc w:val="center"/>
    </w:pPr>
    <w:rPr>
      <w:lang w:val="en-US"/>
    </w:rPr>
  </w:style>
  <w:style w:type="character" w:customStyle="1" w:styleId="4010">
    <w:name w:val="Знак Знак40 Знак1"/>
    <w:uiPriority w:val="99"/>
    <w:qFormat/>
    <w:locked/>
    <w:rsid w:val="006127F1"/>
    <w:rPr>
      <w:sz w:val="24"/>
      <w:lang w:val="ru-RU" w:eastAsia="ru-RU"/>
    </w:rPr>
  </w:style>
  <w:style w:type="paragraph" w:customStyle="1" w:styleId="921">
    <w:name w:val="Знак92"/>
    <w:basedOn w:val="a2"/>
    <w:uiPriority w:val="99"/>
    <w:qFormat/>
    <w:rsid w:val="006127F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41">
    <w:name w:val="Знак4 Знак Знак14"/>
    <w:uiPriority w:val="99"/>
    <w:qFormat/>
    <w:locked/>
    <w:rsid w:val="006127F1"/>
    <w:rPr>
      <w:rFonts w:ascii="Arial" w:hAnsi="Arial"/>
      <w:b/>
      <w:kern w:val="32"/>
      <w:sz w:val="32"/>
      <w:lang w:val="ru-RU" w:eastAsia="ru-RU"/>
    </w:rPr>
  </w:style>
  <w:style w:type="character" w:customStyle="1" w:styleId="2122">
    <w:name w:val="Знак2 Знак Знак12"/>
    <w:uiPriority w:val="99"/>
    <w:qFormat/>
    <w:locked/>
    <w:rsid w:val="006127F1"/>
    <w:rPr>
      <w:b/>
      <w:sz w:val="27"/>
      <w:lang w:val="ru-RU" w:eastAsia="ru-RU"/>
    </w:rPr>
  </w:style>
  <w:style w:type="character" w:customStyle="1" w:styleId="4f5">
    <w:name w:val="Знак4 Знак Знак"/>
    <w:uiPriority w:val="99"/>
    <w:locked/>
    <w:rsid w:val="006127F1"/>
    <w:rPr>
      <w:rFonts w:ascii="Arial" w:hAnsi="Arial"/>
      <w:b/>
      <w:kern w:val="32"/>
      <w:sz w:val="32"/>
      <w:lang w:val="ru-RU" w:eastAsia="ru-RU"/>
    </w:rPr>
  </w:style>
  <w:style w:type="character" w:customStyle="1" w:styleId="23b">
    <w:name w:val="Знак2 Знак Знак3"/>
    <w:uiPriority w:val="99"/>
    <w:qFormat/>
    <w:locked/>
    <w:rsid w:val="006127F1"/>
    <w:rPr>
      <w:rFonts w:ascii="Arial" w:hAnsi="Arial"/>
      <w:b/>
      <w:sz w:val="26"/>
      <w:lang w:val="ru-RU" w:eastAsia="ru-RU"/>
    </w:rPr>
  </w:style>
  <w:style w:type="character" w:customStyle="1" w:styleId="4f6">
    <w:name w:val="Слабое выделение4"/>
    <w:uiPriority w:val="99"/>
    <w:rsid w:val="006127F1"/>
    <w:rPr>
      <w:i/>
      <w:color w:val="808080"/>
    </w:rPr>
  </w:style>
  <w:style w:type="paragraph" w:customStyle="1" w:styleId="23c">
    <w:name w:val="Цитата 23"/>
    <w:basedOn w:val="a2"/>
    <w:next w:val="a2"/>
    <w:uiPriority w:val="99"/>
    <w:qFormat/>
    <w:rsid w:val="006127F1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3ff8">
    <w:name w:val="Выделенная цитата3"/>
    <w:basedOn w:val="a2"/>
    <w:next w:val="a2"/>
    <w:uiPriority w:val="99"/>
    <w:qFormat/>
    <w:rsid w:val="006127F1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i/>
      <w:color w:val="4F81BD"/>
    </w:rPr>
  </w:style>
  <w:style w:type="paragraph" w:customStyle="1" w:styleId="1114">
    <w:name w:val="Заголовок оглавления111"/>
    <w:basedOn w:val="10"/>
    <w:next w:val="a2"/>
    <w:uiPriority w:val="99"/>
    <w:qFormat/>
    <w:rsid w:val="006127F1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character" w:customStyle="1" w:styleId="4f7">
    <w:name w:val="Сильное выделение4"/>
    <w:uiPriority w:val="99"/>
    <w:rsid w:val="006127F1"/>
    <w:rPr>
      <w:b/>
    </w:rPr>
  </w:style>
  <w:style w:type="character" w:customStyle="1" w:styleId="1115">
    <w:name w:val="Слабая ссылка111"/>
    <w:uiPriority w:val="99"/>
    <w:qFormat/>
    <w:rsid w:val="006127F1"/>
    <w:rPr>
      <w:smallCaps/>
      <w:color w:val="C0504D"/>
      <w:u w:val="single"/>
    </w:rPr>
  </w:style>
  <w:style w:type="character" w:customStyle="1" w:styleId="1116">
    <w:name w:val="Сильная ссылка111"/>
    <w:uiPriority w:val="99"/>
    <w:qFormat/>
    <w:rsid w:val="006127F1"/>
    <w:rPr>
      <w:b/>
      <w:smallCaps/>
      <w:color w:val="C0504D"/>
      <w:spacing w:val="5"/>
      <w:u w:val="single"/>
    </w:rPr>
  </w:style>
  <w:style w:type="character" w:customStyle="1" w:styleId="1117">
    <w:name w:val="Название книги111"/>
    <w:uiPriority w:val="99"/>
    <w:qFormat/>
    <w:rsid w:val="006127F1"/>
    <w:rPr>
      <w:b/>
      <w:smallCaps/>
      <w:spacing w:val="5"/>
    </w:rPr>
  </w:style>
  <w:style w:type="character" w:customStyle="1" w:styleId="3ff9">
    <w:name w:val="Замещающий текст3"/>
    <w:uiPriority w:val="99"/>
    <w:rsid w:val="006127F1"/>
    <w:rPr>
      <w:color w:val="808080"/>
    </w:rPr>
  </w:style>
  <w:style w:type="character" w:customStyle="1" w:styleId="1260">
    <w:name w:val="Знак1 Знак Знак26"/>
    <w:uiPriority w:val="99"/>
    <w:locked/>
    <w:rsid w:val="006127F1"/>
    <w:rPr>
      <w:sz w:val="24"/>
    </w:rPr>
  </w:style>
  <w:style w:type="character" w:customStyle="1" w:styleId="1272">
    <w:name w:val="Знак1 Знак Знак27"/>
    <w:uiPriority w:val="99"/>
    <w:locked/>
    <w:rsid w:val="006127F1"/>
    <w:rPr>
      <w:sz w:val="24"/>
    </w:rPr>
  </w:style>
  <w:style w:type="character" w:customStyle="1" w:styleId="7d">
    <w:name w:val="Без интервала Знак7"/>
    <w:uiPriority w:val="99"/>
    <w:locked/>
    <w:rsid w:val="006127F1"/>
    <w:rPr>
      <w:sz w:val="24"/>
      <w:lang w:eastAsia="en-US"/>
    </w:rPr>
  </w:style>
  <w:style w:type="character" w:customStyle="1" w:styleId="393">
    <w:name w:val="Знак Знак393"/>
    <w:uiPriority w:val="99"/>
    <w:rsid w:val="006127F1"/>
    <w:rPr>
      <w:rFonts w:ascii="Arial" w:hAnsi="Arial"/>
      <w:b/>
      <w:sz w:val="26"/>
    </w:rPr>
  </w:style>
  <w:style w:type="character" w:customStyle="1" w:styleId="383">
    <w:name w:val="Знак Знак383"/>
    <w:uiPriority w:val="99"/>
    <w:rsid w:val="006127F1"/>
    <w:rPr>
      <w:b/>
      <w:sz w:val="28"/>
    </w:rPr>
  </w:style>
  <w:style w:type="character" w:customStyle="1" w:styleId="373">
    <w:name w:val="Знак Знак373"/>
    <w:uiPriority w:val="99"/>
    <w:rsid w:val="006127F1"/>
    <w:rPr>
      <w:b/>
      <w:i/>
      <w:sz w:val="26"/>
    </w:rPr>
  </w:style>
  <w:style w:type="character" w:customStyle="1" w:styleId="363">
    <w:name w:val="Знак Знак363"/>
    <w:uiPriority w:val="99"/>
    <w:rsid w:val="006127F1"/>
    <w:rPr>
      <w:b/>
      <w:sz w:val="22"/>
      <w:lang w:val="ru-RU" w:eastAsia="ru-RU"/>
    </w:rPr>
  </w:style>
  <w:style w:type="character" w:customStyle="1" w:styleId="3530">
    <w:name w:val="Знак Знак353"/>
    <w:uiPriority w:val="99"/>
    <w:rsid w:val="006127F1"/>
    <w:rPr>
      <w:sz w:val="24"/>
      <w:lang w:val="ru-RU" w:eastAsia="ru-RU"/>
    </w:rPr>
  </w:style>
  <w:style w:type="character" w:customStyle="1" w:styleId="3430">
    <w:name w:val="Знак Знак343"/>
    <w:uiPriority w:val="99"/>
    <w:rsid w:val="006127F1"/>
    <w:rPr>
      <w:rFonts w:ascii="Calibri" w:hAnsi="Calibri"/>
      <w:i/>
      <w:sz w:val="24"/>
      <w:lang w:eastAsia="en-US"/>
    </w:rPr>
  </w:style>
  <w:style w:type="character" w:customStyle="1" w:styleId="3230">
    <w:name w:val="Знак Знак323"/>
    <w:uiPriority w:val="99"/>
    <w:rsid w:val="006127F1"/>
    <w:rPr>
      <w:sz w:val="16"/>
    </w:rPr>
  </w:style>
  <w:style w:type="character" w:customStyle="1" w:styleId="Heading122">
    <w:name w:val="Heading 12 Знак Знак2"/>
    <w:uiPriority w:val="99"/>
    <w:qFormat/>
    <w:rsid w:val="006127F1"/>
    <w:rPr>
      <w:rFonts w:ascii="Courier New" w:hAnsi="Courier New"/>
    </w:rPr>
  </w:style>
  <w:style w:type="character" w:customStyle="1" w:styleId="3140">
    <w:name w:val="Знак Знак314"/>
    <w:uiPriority w:val="99"/>
    <w:rsid w:val="006127F1"/>
    <w:rPr>
      <w:sz w:val="24"/>
    </w:rPr>
  </w:style>
  <w:style w:type="paragraph" w:customStyle="1" w:styleId="10a">
    <w:name w:val="Знак Знак Знак Знак Знак Знак10"/>
    <w:basedOn w:val="a2"/>
    <w:uiPriority w:val="99"/>
    <w:qFormat/>
    <w:rsid w:val="006127F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2">
    <w:name w:val="Знак Знак302"/>
    <w:uiPriority w:val="99"/>
    <w:rsid w:val="006127F1"/>
    <w:rPr>
      <w:sz w:val="24"/>
    </w:rPr>
  </w:style>
  <w:style w:type="character" w:customStyle="1" w:styleId="293">
    <w:name w:val="Знак Знак293"/>
    <w:uiPriority w:val="99"/>
    <w:rsid w:val="006127F1"/>
    <w:rPr>
      <w:sz w:val="24"/>
    </w:rPr>
  </w:style>
  <w:style w:type="character" w:customStyle="1" w:styleId="7130">
    <w:name w:val="Знак Знак713"/>
    <w:uiPriority w:val="99"/>
    <w:rsid w:val="006127F1"/>
    <w:rPr>
      <w:sz w:val="16"/>
      <w:lang w:val="ru-RU" w:eastAsia="ru-RU"/>
    </w:rPr>
  </w:style>
  <w:style w:type="paragraph" w:customStyle="1" w:styleId="9a">
    <w:name w:val="Обычный9"/>
    <w:uiPriority w:val="99"/>
    <w:qFormat/>
    <w:rsid w:val="006127F1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9">
    <w:name w:val="Знак Знак149"/>
    <w:uiPriority w:val="99"/>
    <w:locked/>
    <w:rsid w:val="006127F1"/>
    <w:rPr>
      <w:b/>
      <w:sz w:val="27"/>
      <w:lang w:val="ru-RU" w:eastAsia="ru-RU"/>
    </w:rPr>
  </w:style>
  <w:style w:type="character" w:customStyle="1" w:styleId="283">
    <w:name w:val="Знак Знак283"/>
    <w:uiPriority w:val="99"/>
    <w:rsid w:val="006127F1"/>
    <w:rPr>
      <w:rFonts w:ascii="Tahoma" w:hAnsi="Tahoma"/>
    </w:rPr>
  </w:style>
  <w:style w:type="character" w:customStyle="1" w:styleId="273">
    <w:name w:val="Знак Знак273"/>
    <w:uiPriority w:val="99"/>
    <w:qFormat/>
    <w:rsid w:val="006127F1"/>
    <w:rPr>
      <w:sz w:val="24"/>
    </w:rPr>
  </w:style>
  <w:style w:type="character" w:customStyle="1" w:styleId="1090">
    <w:name w:val="Знак Знак109"/>
    <w:uiPriority w:val="99"/>
    <w:locked/>
    <w:rsid w:val="006127F1"/>
    <w:rPr>
      <w:sz w:val="16"/>
      <w:lang w:val="ru-RU" w:eastAsia="ru-RU"/>
    </w:rPr>
  </w:style>
  <w:style w:type="character" w:customStyle="1" w:styleId="626">
    <w:name w:val="Знак Знак626"/>
    <w:uiPriority w:val="99"/>
    <w:rsid w:val="006127F1"/>
    <w:rPr>
      <w:rFonts w:ascii="Arial" w:hAnsi="Arial"/>
      <w:b/>
      <w:i/>
      <w:sz w:val="28"/>
      <w:lang w:val="ru-RU" w:eastAsia="en-US"/>
    </w:rPr>
  </w:style>
  <w:style w:type="character" w:customStyle="1" w:styleId="2130">
    <w:name w:val="Знак Знак213"/>
    <w:uiPriority w:val="99"/>
    <w:locked/>
    <w:rsid w:val="006127F1"/>
    <w:rPr>
      <w:sz w:val="24"/>
      <w:lang w:val="en-US"/>
    </w:rPr>
  </w:style>
  <w:style w:type="character" w:customStyle="1" w:styleId="1231">
    <w:name w:val="Знак Знак123"/>
    <w:uiPriority w:val="99"/>
    <w:rsid w:val="006127F1"/>
    <w:rPr>
      <w:sz w:val="16"/>
    </w:rPr>
  </w:style>
  <w:style w:type="character" w:customStyle="1" w:styleId="1350">
    <w:name w:val="Знак Знак135"/>
    <w:uiPriority w:val="99"/>
    <w:rsid w:val="006127F1"/>
    <w:rPr>
      <w:lang w:val="ru-RU" w:eastAsia="ru-RU"/>
    </w:rPr>
  </w:style>
  <w:style w:type="character" w:customStyle="1" w:styleId="16100">
    <w:name w:val="Знак Знак1610"/>
    <w:uiPriority w:val="99"/>
    <w:locked/>
    <w:rsid w:val="006127F1"/>
    <w:rPr>
      <w:b/>
      <w:caps/>
      <w:sz w:val="24"/>
      <w:lang w:val="ru-RU" w:eastAsia="ru-RU"/>
    </w:rPr>
  </w:style>
  <w:style w:type="character" w:customStyle="1" w:styleId="1152">
    <w:name w:val="Знак Знак115"/>
    <w:uiPriority w:val="99"/>
    <w:rsid w:val="006127F1"/>
    <w:rPr>
      <w:sz w:val="24"/>
    </w:rPr>
  </w:style>
  <w:style w:type="paragraph" w:customStyle="1" w:styleId="25a">
    <w:name w:val="Основной текст 25"/>
    <w:basedOn w:val="a2"/>
    <w:uiPriority w:val="99"/>
    <w:qFormat/>
    <w:rsid w:val="006127F1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1fc">
    <w:name w:val="Знак Знак Знак11"/>
    <w:uiPriority w:val="99"/>
    <w:rsid w:val="006127F1"/>
    <w:rPr>
      <w:rFonts w:ascii="Times New Roman" w:hAnsi="Times New Roman"/>
      <w:b/>
      <w:caps/>
      <w:sz w:val="28"/>
    </w:rPr>
  </w:style>
  <w:style w:type="character" w:customStyle="1" w:styleId="2590">
    <w:name w:val="Знак Знак259"/>
    <w:uiPriority w:val="99"/>
    <w:rsid w:val="006127F1"/>
    <w:rPr>
      <w:rFonts w:ascii="Times New Roman" w:hAnsi="Times New Roman"/>
      <w:b/>
      <w:sz w:val="28"/>
    </w:rPr>
  </w:style>
  <w:style w:type="character" w:customStyle="1" w:styleId="2290">
    <w:name w:val="Знак Знак229"/>
    <w:uiPriority w:val="99"/>
    <w:rsid w:val="006127F1"/>
    <w:rPr>
      <w:rFonts w:ascii="Times New Roman" w:hAnsi="Times New Roman"/>
      <w:sz w:val="24"/>
    </w:rPr>
  </w:style>
  <w:style w:type="character" w:customStyle="1" w:styleId="2016">
    <w:name w:val="Знак Знак2016"/>
    <w:uiPriority w:val="99"/>
    <w:rsid w:val="006127F1"/>
    <w:rPr>
      <w:rFonts w:ascii="Arial" w:hAnsi="Arial"/>
      <w:sz w:val="22"/>
    </w:rPr>
  </w:style>
  <w:style w:type="character" w:customStyle="1" w:styleId="199">
    <w:name w:val="Знак Знак199"/>
    <w:uiPriority w:val="99"/>
    <w:rsid w:val="006127F1"/>
    <w:rPr>
      <w:rFonts w:ascii="Times New Roman" w:hAnsi="Times New Roman"/>
      <w:sz w:val="16"/>
      <w:lang w:eastAsia="ru-RU"/>
    </w:rPr>
  </w:style>
  <w:style w:type="character" w:customStyle="1" w:styleId="1811">
    <w:name w:val="Знак Знак1811"/>
    <w:uiPriority w:val="99"/>
    <w:rsid w:val="006127F1"/>
    <w:rPr>
      <w:rFonts w:ascii="Courier New" w:hAnsi="Courier New"/>
    </w:rPr>
  </w:style>
  <w:style w:type="character" w:customStyle="1" w:styleId="179">
    <w:name w:val="Знак Знак179"/>
    <w:uiPriority w:val="99"/>
    <w:rsid w:val="006127F1"/>
    <w:rPr>
      <w:rFonts w:ascii="Times New Roman" w:hAnsi="Times New Roman"/>
      <w:sz w:val="24"/>
    </w:rPr>
  </w:style>
  <w:style w:type="character" w:customStyle="1" w:styleId="950">
    <w:name w:val="Знак Знак95"/>
    <w:uiPriority w:val="99"/>
    <w:rsid w:val="006127F1"/>
    <w:rPr>
      <w:rFonts w:ascii="PragmaticaCTT" w:hAnsi="PragmaticaCTT"/>
      <w:b/>
      <w:sz w:val="24"/>
      <w:lang w:val="ru-RU" w:eastAsia="ru-RU"/>
    </w:rPr>
  </w:style>
  <w:style w:type="character" w:customStyle="1" w:styleId="840">
    <w:name w:val="Знак Знак84"/>
    <w:uiPriority w:val="99"/>
    <w:rsid w:val="006127F1"/>
    <w:rPr>
      <w:sz w:val="24"/>
    </w:rPr>
  </w:style>
  <w:style w:type="character" w:customStyle="1" w:styleId="5200">
    <w:name w:val="Знак Знак520"/>
    <w:uiPriority w:val="99"/>
    <w:rsid w:val="006127F1"/>
    <w:rPr>
      <w:rFonts w:ascii="Tahoma" w:hAnsi="Tahoma"/>
      <w:sz w:val="16"/>
      <w:lang w:val="ru-RU" w:eastAsia="ru-RU"/>
    </w:rPr>
  </w:style>
  <w:style w:type="paragraph" w:customStyle="1" w:styleId="362">
    <w:name w:val="Заголовок 36"/>
    <w:basedOn w:val="9a"/>
    <w:next w:val="9a"/>
    <w:uiPriority w:val="99"/>
    <w:qFormat/>
    <w:rsid w:val="006127F1"/>
    <w:pPr>
      <w:keepNext/>
      <w:widowControl/>
      <w:ind w:left="0" w:firstLine="0"/>
      <w:outlineLvl w:val="2"/>
    </w:pPr>
    <w:rPr>
      <w:sz w:val="24"/>
    </w:rPr>
  </w:style>
  <w:style w:type="paragraph" w:customStyle="1" w:styleId="6f0">
    <w:name w:val="Основной текст6"/>
    <w:basedOn w:val="9a"/>
    <w:uiPriority w:val="99"/>
    <w:qFormat/>
    <w:rsid w:val="006127F1"/>
    <w:pPr>
      <w:widowControl/>
      <w:spacing w:line="360" w:lineRule="auto"/>
      <w:ind w:left="0" w:firstLine="0"/>
    </w:pPr>
    <w:rPr>
      <w:sz w:val="24"/>
    </w:rPr>
  </w:style>
  <w:style w:type="character" w:customStyle="1" w:styleId="159">
    <w:name w:val="Знак Знак159"/>
    <w:uiPriority w:val="99"/>
    <w:rsid w:val="006127F1"/>
    <w:rPr>
      <w:b/>
      <w:sz w:val="28"/>
    </w:rPr>
  </w:style>
  <w:style w:type="character" w:customStyle="1" w:styleId="800">
    <w:name w:val="Знак Знак80"/>
    <w:uiPriority w:val="99"/>
    <w:rsid w:val="006127F1"/>
    <w:rPr>
      <w:rFonts w:ascii="Times New Roman" w:hAnsi="Times New Roman"/>
      <w:lang w:eastAsia="en-US"/>
    </w:rPr>
  </w:style>
  <w:style w:type="paragraph" w:customStyle="1" w:styleId="263">
    <w:name w:val="Заголовок 26"/>
    <w:basedOn w:val="a2"/>
    <w:next w:val="a2"/>
    <w:uiPriority w:val="99"/>
    <w:qFormat/>
    <w:rsid w:val="006127F1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10b">
    <w:name w:val="Обычный10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5f1">
    <w:name w:val="Цитата5"/>
    <w:basedOn w:val="a2"/>
    <w:uiPriority w:val="99"/>
    <w:qFormat/>
    <w:rsid w:val="006127F1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character" w:customStyle="1" w:styleId="22d">
    <w:name w:val="Цитата 2 Знак2"/>
    <w:basedOn w:val="a3"/>
    <w:uiPriority w:val="99"/>
    <w:rsid w:val="006127F1"/>
    <w:rPr>
      <w:rFonts w:cs="Times New Roman"/>
      <w:i/>
      <w:iCs/>
      <w:color w:val="000000"/>
      <w:sz w:val="24"/>
      <w:szCs w:val="24"/>
    </w:rPr>
  </w:style>
  <w:style w:type="character" w:customStyle="1" w:styleId="2fff8">
    <w:name w:val="Выделенная цитата Знак2"/>
    <w:basedOn w:val="a3"/>
    <w:uiPriority w:val="99"/>
    <w:rsid w:val="006127F1"/>
    <w:rPr>
      <w:rFonts w:cs="Times New Roman"/>
      <w:b/>
      <w:bCs/>
      <w:i/>
      <w:iCs/>
      <w:color w:val="4F81BD"/>
      <w:sz w:val="24"/>
      <w:szCs w:val="24"/>
    </w:rPr>
  </w:style>
  <w:style w:type="paragraph" w:customStyle="1" w:styleId="5f2">
    <w:name w:val="Текст5"/>
    <w:basedOn w:val="a2"/>
    <w:uiPriority w:val="99"/>
    <w:qFormat/>
    <w:rsid w:val="006127F1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54">
    <w:name w:val="Основной текст 35"/>
    <w:basedOn w:val="9a"/>
    <w:uiPriority w:val="99"/>
    <w:qFormat/>
    <w:rsid w:val="006127F1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44">
    <w:name w:val="Основной текст с отступом 24"/>
    <w:basedOn w:val="a2"/>
    <w:uiPriority w:val="99"/>
    <w:qFormat/>
    <w:rsid w:val="006127F1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55">
    <w:name w:val="Основной текст с отступом 35"/>
    <w:basedOn w:val="a2"/>
    <w:uiPriority w:val="99"/>
    <w:qFormat/>
    <w:rsid w:val="006127F1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f8">
    <w:name w:val="Верхний колонтитул4"/>
    <w:basedOn w:val="a2"/>
    <w:uiPriority w:val="99"/>
    <w:qFormat/>
    <w:rsid w:val="006127F1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419">
    <w:name w:val="Знак Знак419"/>
    <w:uiPriority w:val="99"/>
    <w:locked/>
    <w:rsid w:val="006127F1"/>
    <w:rPr>
      <w:rFonts w:ascii="Arial" w:hAnsi="Arial"/>
      <w:b/>
      <w:i/>
      <w:sz w:val="28"/>
      <w:lang w:val="ru-RU" w:eastAsia="en-US"/>
    </w:rPr>
  </w:style>
  <w:style w:type="character" w:customStyle="1" w:styleId="429">
    <w:name w:val="Знак4 Знак2"/>
    <w:uiPriority w:val="99"/>
    <w:locked/>
    <w:rsid w:val="006127F1"/>
    <w:rPr>
      <w:sz w:val="24"/>
      <w:lang w:val="ru-RU" w:eastAsia="ru-RU"/>
    </w:rPr>
  </w:style>
  <w:style w:type="character" w:customStyle="1" w:styleId="4f9">
    <w:name w:val="Основной шрифт абзаца4"/>
    <w:uiPriority w:val="99"/>
    <w:rsid w:val="006127F1"/>
  </w:style>
  <w:style w:type="character" w:customStyle="1" w:styleId="2380">
    <w:name w:val="Знак Знак23 Знак8"/>
    <w:uiPriority w:val="99"/>
    <w:locked/>
    <w:rsid w:val="006127F1"/>
    <w:rPr>
      <w:rFonts w:ascii="Tahoma" w:hAnsi="Tahoma"/>
      <w:sz w:val="16"/>
    </w:rPr>
  </w:style>
  <w:style w:type="paragraph" w:customStyle="1" w:styleId="13b">
    <w:name w:val="Знак Знак Знак Знак Знак Знак Знак Знак Знак Знак Знак Знак Знак13"/>
    <w:basedOn w:val="a2"/>
    <w:uiPriority w:val="99"/>
    <w:qFormat/>
    <w:rsid w:val="006127F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91">
    <w:name w:val="Знак39"/>
    <w:basedOn w:val="a2"/>
    <w:uiPriority w:val="99"/>
    <w:qFormat/>
    <w:rsid w:val="006127F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9">
    <w:name w:val="Знак Знак539"/>
    <w:uiPriority w:val="99"/>
    <w:locked/>
    <w:rsid w:val="006127F1"/>
    <w:rPr>
      <w:b/>
      <w:caps/>
      <w:sz w:val="24"/>
      <w:lang w:val="ru-RU" w:eastAsia="ru-RU"/>
    </w:rPr>
  </w:style>
  <w:style w:type="character" w:customStyle="1" w:styleId="11100">
    <w:name w:val="Знак1 Знак Знак110"/>
    <w:uiPriority w:val="99"/>
    <w:locked/>
    <w:rsid w:val="006127F1"/>
    <w:rPr>
      <w:rFonts w:ascii="Times New Roman" w:hAnsi="Times New Roman"/>
      <w:sz w:val="24"/>
      <w:lang w:eastAsia="ru-RU"/>
    </w:rPr>
  </w:style>
  <w:style w:type="character" w:customStyle="1" w:styleId="469">
    <w:name w:val="Знак Знак469"/>
    <w:uiPriority w:val="99"/>
    <w:locked/>
    <w:rsid w:val="006127F1"/>
    <w:rPr>
      <w:b/>
      <w:sz w:val="27"/>
      <w:lang w:val="ru-RU" w:eastAsia="ru-RU"/>
    </w:rPr>
  </w:style>
  <w:style w:type="character" w:customStyle="1" w:styleId="489">
    <w:name w:val="Знак Знак489"/>
    <w:uiPriority w:val="99"/>
    <w:locked/>
    <w:rsid w:val="006127F1"/>
    <w:rPr>
      <w:b/>
      <w:sz w:val="27"/>
      <w:lang w:val="ru-RU" w:eastAsia="ru-RU"/>
    </w:rPr>
  </w:style>
  <w:style w:type="character" w:customStyle="1" w:styleId="4490">
    <w:name w:val="Знак Знак449"/>
    <w:uiPriority w:val="99"/>
    <w:locked/>
    <w:rsid w:val="006127F1"/>
    <w:rPr>
      <w:sz w:val="24"/>
    </w:rPr>
  </w:style>
  <w:style w:type="character" w:customStyle="1" w:styleId="51100">
    <w:name w:val="Знак Знак5110"/>
    <w:uiPriority w:val="99"/>
    <w:locked/>
    <w:rsid w:val="006127F1"/>
    <w:rPr>
      <w:b/>
      <w:sz w:val="27"/>
      <w:lang w:val="ru-RU" w:eastAsia="ru-RU"/>
    </w:rPr>
  </w:style>
  <w:style w:type="character" w:customStyle="1" w:styleId="439">
    <w:name w:val="Знак Знак439"/>
    <w:uiPriority w:val="99"/>
    <w:locked/>
    <w:rsid w:val="006127F1"/>
    <w:rPr>
      <w:color w:val="000000"/>
      <w:sz w:val="24"/>
      <w:lang w:eastAsia="ru-RU"/>
    </w:rPr>
  </w:style>
  <w:style w:type="character" w:customStyle="1" w:styleId="4290">
    <w:name w:val="Знак Знак429"/>
    <w:uiPriority w:val="99"/>
    <w:rsid w:val="006127F1"/>
    <w:rPr>
      <w:rFonts w:ascii="Times New Roman" w:hAnsi="Times New Roman"/>
      <w:sz w:val="16"/>
    </w:rPr>
  </w:style>
  <w:style w:type="character" w:customStyle="1" w:styleId="499">
    <w:name w:val="Знак Знак499"/>
    <w:uiPriority w:val="99"/>
    <w:rsid w:val="006127F1"/>
    <w:rPr>
      <w:rFonts w:ascii="Times New Roman" w:hAnsi="Times New Roman"/>
      <w:b/>
      <w:caps/>
      <w:sz w:val="24"/>
      <w:lang w:eastAsia="ru-RU"/>
    </w:rPr>
  </w:style>
  <w:style w:type="paragraph" w:customStyle="1" w:styleId="46a">
    <w:name w:val="Заголовок 46"/>
    <w:basedOn w:val="9a"/>
    <w:next w:val="9a"/>
    <w:uiPriority w:val="99"/>
    <w:qFormat/>
    <w:rsid w:val="006127F1"/>
    <w:pPr>
      <w:keepNext/>
      <w:widowControl/>
      <w:ind w:left="0" w:firstLine="0"/>
    </w:pPr>
    <w:rPr>
      <w:sz w:val="24"/>
    </w:rPr>
  </w:style>
  <w:style w:type="character" w:customStyle="1" w:styleId="479">
    <w:name w:val="Знак Знак479"/>
    <w:uiPriority w:val="99"/>
    <w:rsid w:val="006127F1"/>
    <w:rPr>
      <w:rFonts w:ascii="Times New Roman" w:hAnsi="Times New Roman"/>
      <w:b/>
      <w:sz w:val="27"/>
      <w:lang w:eastAsia="ru-RU"/>
    </w:rPr>
  </w:style>
  <w:style w:type="character" w:customStyle="1" w:styleId="4590">
    <w:name w:val="Знак Знак459"/>
    <w:uiPriority w:val="99"/>
    <w:rsid w:val="006127F1"/>
    <w:rPr>
      <w:rFonts w:ascii="Times New Roman" w:hAnsi="Times New Roman"/>
      <w:b/>
      <w:i/>
      <w:sz w:val="26"/>
      <w:lang w:eastAsia="ru-RU"/>
    </w:rPr>
  </w:style>
  <w:style w:type="paragraph" w:customStyle="1" w:styleId="653">
    <w:name w:val="Заголовок 65"/>
    <w:uiPriority w:val="99"/>
    <w:qFormat/>
    <w:rsid w:val="006127F1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100">
    <w:name w:val="Знак5 Знак Знак10"/>
    <w:uiPriority w:val="99"/>
    <w:locked/>
    <w:rsid w:val="006127F1"/>
    <w:rPr>
      <w:sz w:val="16"/>
    </w:rPr>
  </w:style>
  <w:style w:type="character" w:customStyle="1" w:styleId="509">
    <w:name w:val="Знак Знак509"/>
    <w:uiPriority w:val="99"/>
    <w:locked/>
    <w:rsid w:val="006127F1"/>
    <w:rPr>
      <w:b/>
      <w:sz w:val="28"/>
      <w:lang w:val="ru-RU" w:eastAsia="ru-RU"/>
    </w:rPr>
  </w:style>
  <w:style w:type="character" w:customStyle="1" w:styleId="5290">
    <w:name w:val="Знак Знак529"/>
    <w:uiPriority w:val="99"/>
    <w:rsid w:val="006127F1"/>
    <w:rPr>
      <w:rFonts w:ascii="Arial" w:hAnsi="Arial"/>
      <w:b/>
      <w:i/>
      <w:sz w:val="28"/>
    </w:rPr>
  </w:style>
  <w:style w:type="character" w:customStyle="1" w:styleId="519">
    <w:name w:val="Знак5 Знак Знак19"/>
    <w:uiPriority w:val="99"/>
    <w:locked/>
    <w:rsid w:val="006127F1"/>
    <w:rPr>
      <w:sz w:val="16"/>
      <w:lang w:val="ru-RU" w:eastAsia="ru-RU"/>
    </w:rPr>
  </w:style>
  <w:style w:type="paragraph" w:customStyle="1" w:styleId="3ffa">
    <w:name w:val="Подзаголовок3"/>
    <w:basedOn w:val="a2"/>
    <w:uiPriority w:val="99"/>
    <w:qFormat/>
    <w:rsid w:val="006127F1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100">
    <w:name w:val="Знак6 Знак Знак10"/>
    <w:uiPriority w:val="99"/>
    <w:rsid w:val="006127F1"/>
    <w:rPr>
      <w:sz w:val="24"/>
      <w:lang w:val="ru-RU" w:eastAsia="ru-RU"/>
    </w:rPr>
  </w:style>
  <w:style w:type="character" w:customStyle="1" w:styleId="553">
    <w:name w:val="Знак Знак553"/>
    <w:uiPriority w:val="99"/>
    <w:locked/>
    <w:rsid w:val="006127F1"/>
    <w:rPr>
      <w:sz w:val="24"/>
      <w:lang w:val="ru-RU" w:eastAsia="ru-RU"/>
    </w:rPr>
  </w:style>
  <w:style w:type="paragraph" w:customStyle="1" w:styleId="Heading13">
    <w:name w:val="Heading 13"/>
    <w:basedOn w:val="a2"/>
    <w:next w:val="a2"/>
    <w:uiPriority w:val="99"/>
    <w:qFormat/>
    <w:rsid w:val="006127F1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30">
    <w:name w:val="Знак Знак653"/>
    <w:uiPriority w:val="99"/>
    <w:locked/>
    <w:rsid w:val="006127F1"/>
    <w:rPr>
      <w:b/>
      <w:sz w:val="27"/>
      <w:lang w:val="ru-RU" w:eastAsia="ru-RU"/>
    </w:rPr>
  </w:style>
  <w:style w:type="character" w:customStyle="1" w:styleId="6430">
    <w:name w:val="Знак Знак643"/>
    <w:uiPriority w:val="99"/>
    <w:locked/>
    <w:rsid w:val="006127F1"/>
    <w:rPr>
      <w:b/>
      <w:sz w:val="28"/>
      <w:lang w:val="ru-RU" w:eastAsia="ru-RU"/>
    </w:rPr>
  </w:style>
  <w:style w:type="character" w:customStyle="1" w:styleId="6330">
    <w:name w:val="Знак Знак633"/>
    <w:uiPriority w:val="99"/>
    <w:locked/>
    <w:rsid w:val="006127F1"/>
    <w:rPr>
      <w:b/>
      <w:i/>
      <w:sz w:val="26"/>
      <w:lang w:val="ru-RU" w:eastAsia="ru-RU"/>
    </w:rPr>
  </w:style>
  <w:style w:type="character" w:customStyle="1" w:styleId="625">
    <w:name w:val="Знак Знак625"/>
    <w:uiPriority w:val="99"/>
    <w:locked/>
    <w:rsid w:val="006127F1"/>
    <w:rPr>
      <w:sz w:val="24"/>
      <w:lang w:val="ru-RU" w:eastAsia="ru-RU"/>
    </w:rPr>
  </w:style>
  <w:style w:type="character" w:customStyle="1" w:styleId="61100">
    <w:name w:val="Знак Знак6110"/>
    <w:uiPriority w:val="99"/>
    <w:locked/>
    <w:rsid w:val="006127F1"/>
    <w:rPr>
      <w:sz w:val="24"/>
      <w:lang w:val="ru-RU" w:eastAsia="ru-RU"/>
    </w:rPr>
  </w:style>
  <w:style w:type="character" w:customStyle="1" w:styleId="603">
    <w:name w:val="Знак Знак603"/>
    <w:uiPriority w:val="99"/>
    <w:locked/>
    <w:rsid w:val="006127F1"/>
    <w:rPr>
      <w:i/>
      <w:sz w:val="24"/>
      <w:lang w:val="ru-RU" w:eastAsia="ru-RU"/>
    </w:rPr>
  </w:style>
  <w:style w:type="character" w:customStyle="1" w:styleId="593">
    <w:name w:val="Знак Знак593"/>
    <w:uiPriority w:val="99"/>
    <w:locked/>
    <w:rsid w:val="006127F1"/>
    <w:rPr>
      <w:rFonts w:ascii="Arial" w:hAnsi="Arial"/>
      <w:sz w:val="22"/>
      <w:lang w:val="ru-RU" w:eastAsia="ru-RU"/>
    </w:rPr>
  </w:style>
  <w:style w:type="character" w:customStyle="1" w:styleId="583">
    <w:name w:val="Знак Знак583"/>
    <w:uiPriority w:val="99"/>
    <w:locked/>
    <w:rsid w:val="006127F1"/>
    <w:rPr>
      <w:rFonts w:ascii="Courier New" w:hAnsi="Courier New"/>
      <w:lang w:val="ru-RU" w:eastAsia="ru-RU"/>
    </w:rPr>
  </w:style>
  <w:style w:type="character" w:customStyle="1" w:styleId="573">
    <w:name w:val="Знак Знак573"/>
    <w:uiPriority w:val="99"/>
    <w:locked/>
    <w:rsid w:val="006127F1"/>
    <w:rPr>
      <w:lang w:val="ru-RU" w:eastAsia="ru-RU"/>
    </w:rPr>
  </w:style>
  <w:style w:type="character" w:customStyle="1" w:styleId="563">
    <w:name w:val="Знак Знак563"/>
    <w:uiPriority w:val="99"/>
    <w:locked/>
    <w:rsid w:val="006127F1"/>
    <w:rPr>
      <w:sz w:val="24"/>
      <w:lang w:val="ru-RU" w:eastAsia="ru-RU"/>
    </w:rPr>
  </w:style>
  <w:style w:type="character" w:customStyle="1" w:styleId="543">
    <w:name w:val="Знак Знак543"/>
    <w:uiPriority w:val="99"/>
    <w:locked/>
    <w:rsid w:val="006127F1"/>
    <w:rPr>
      <w:sz w:val="24"/>
      <w:lang w:val="en-US" w:eastAsia="ru-RU"/>
    </w:rPr>
  </w:style>
  <w:style w:type="paragraph" w:customStyle="1" w:styleId="Heading22">
    <w:name w:val="Heading 22"/>
    <w:basedOn w:val="a2"/>
    <w:next w:val="a2"/>
    <w:uiPriority w:val="99"/>
    <w:qFormat/>
    <w:rsid w:val="006127F1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Heading32">
    <w:name w:val="Heading 32"/>
    <w:basedOn w:val="a2"/>
    <w:next w:val="a2"/>
    <w:uiPriority w:val="99"/>
    <w:qFormat/>
    <w:rsid w:val="006127F1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Heading41">
    <w:name w:val="Heading 41"/>
    <w:basedOn w:val="a2"/>
    <w:next w:val="a2"/>
    <w:uiPriority w:val="99"/>
    <w:qFormat/>
    <w:rsid w:val="006127F1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52">
    <w:name w:val="Heading 52"/>
    <w:basedOn w:val="a2"/>
    <w:next w:val="a2"/>
    <w:uiPriority w:val="99"/>
    <w:qFormat/>
    <w:rsid w:val="006127F1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Heading62">
    <w:name w:val="Heading 62"/>
    <w:basedOn w:val="a2"/>
    <w:next w:val="a2"/>
    <w:uiPriority w:val="99"/>
    <w:qFormat/>
    <w:rsid w:val="006127F1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Heading72">
    <w:name w:val="Heading 72"/>
    <w:basedOn w:val="a2"/>
    <w:next w:val="a2"/>
    <w:uiPriority w:val="99"/>
    <w:qFormat/>
    <w:rsid w:val="006127F1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Heading81">
    <w:name w:val="Heading 81"/>
    <w:basedOn w:val="a2"/>
    <w:next w:val="a2"/>
    <w:uiPriority w:val="99"/>
    <w:qFormat/>
    <w:rsid w:val="006127F1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Heading92">
    <w:name w:val="Heading 92"/>
    <w:basedOn w:val="a2"/>
    <w:next w:val="a2"/>
    <w:uiPriority w:val="99"/>
    <w:qFormat/>
    <w:rsid w:val="006127F1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3">
    <w:name w:val="Знак Знак673"/>
    <w:uiPriority w:val="99"/>
    <w:rsid w:val="006127F1"/>
    <w:rPr>
      <w:rFonts w:ascii="Arial" w:hAnsi="Arial"/>
      <w:b/>
      <w:sz w:val="26"/>
    </w:rPr>
  </w:style>
  <w:style w:type="character" w:customStyle="1" w:styleId="663">
    <w:name w:val="Знак Знак663"/>
    <w:uiPriority w:val="99"/>
    <w:rsid w:val="006127F1"/>
    <w:rPr>
      <w:b/>
      <w:sz w:val="28"/>
    </w:rPr>
  </w:style>
  <w:style w:type="character" w:customStyle="1" w:styleId="703">
    <w:name w:val="Знак Знак703"/>
    <w:uiPriority w:val="99"/>
    <w:rsid w:val="006127F1"/>
    <w:rPr>
      <w:rFonts w:ascii="Arial" w:hAnsi="Arial"/>
      <w:b/>
      <w:sz w:val="26"/>
    </w:rPr>
  </w:style>
  <w:style w:type="character" w:customStyle="1" w:styleId="693">
    <w:name w:val="Знак Знак693"/>
    <w:uiPriority w:val="99"/>
    <w:rsid w:val="006127F1"/>
    <w:rPr>
      <w:b/>
      <w:sz w:val="28"/>
    </w:rPr>
  </w:style>
  <w:style w:type="character" w:customStyle="1" w:styleId="683">
    <w:name w:val="Знак Знак683"/>
    <w:uiPriority w:val="99"/>
    <w:rsid w:val="006127F1"/>
    <w:rPr>
      <w:b/>
      <w:i/>
      <w:sz w:val="26"/>
    </w:rPr>
  </w:style>
  <w:style w:type="paragraph" w:customStyle="1" w:styleId="HTML40">
    <w:name w:val="Стандартный HTML4"/>
    <w:basedOn w:val="a2"/>
    <w:uiPriority w:val="99"/>
    <w:qFormat/>
    <w:rsid w:val="006127F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CommentTextChar2">
    <w:name w:val="Comment Text Char2"/>
    <w:uiPriority w:val="99"/>
    <w:locked/>
    <w:rsid w:val="006127F1"/>
  </w:style>
  <w:style w:type="character" w:customStyle="1" w:styleId="HeaderChar2">
    <w:name w:val="Header Char2"/>
    <w:uiPriority w:val="99"/>
    <w:locked/>
    <w:rsid w:val="006127F1"/>
    <w:rPr>
      <w:sz w:val="24"/>
    </w:rPr>
  </w:style>
  <w:style w:type="character" w:customStyle="1" w:styleId="FooterChar2">
    <w:name w:val="Footer Char2"/>
    <w:uiPriority w:val="99"/>
    <w:locked/>
    <w:rsid w:val="006127F1"/>
    <w:rPr>
      <w:sz w:val="24"/>
    </w:rPr>
  </w:style>
  <w:style w:type="character" w:customStyle="1" w:styleId="EndnoteTextChar2">
    <w:name w:val="Endnote Text Char2"/>
    <w:uiPriority w:val="99"/>
    <w:locked/>
    <w:rsid w:val="006127F1"/>
    <w:rPr>
      <w:color w:val="000000"/>
      <w:sz w:val="24"/>
    </w:rPr>
  </w:style>
  <w:style w:type="character" w:customStyle="1" w:styleId="MacroTextChar1">
    <w:name w:val="Macro Text Char1"/>
    <w:uiPriority w:val="99"/>
    <w:locked/>
    <w:rsid w:val="006127F1"/>
    <w:rPr>
      <w:rFonts w:ascii="Courier New" w:hAnsi="Courier New"/>
      <w:sz w:val="22"/>
      <w:lang w:val="en-US" w:eastAsia="en-US"/>
    </w:rPr>
  </w:style>
  <w:style w:type="character" w:customStyle="1" w:styleId="TitleChar2">
    <w:name w:val="Title Char2"/>
    <w:uiPriority w:val="99"/>
    <w:locked/>
    <w:rsid w:val="006127F1"/>
    <w:rPr>
      <w:sz w:val="24"/>
      <w:lang w:val="en-US"/>
    </w:rPr>
  </w:style>
  <w:style w:type="character" w:customStyle="1" w:styleId="SubtitleChar2">
    <w:name w:val="Subtitle Char2"/>
    <w:uiPriority w:val="99"/>
    <w:locked/>
    <w:rsid w:val="006127F1"/>
    <w:rPr>
      <w:rFonts w:ascii="PragmaticaCTT" w:hAnsi="PragmaticaCTT"/>
      <w:b/>
      <w:sz w:val="24"/>
    </w:rPr>
  </w:style>
  <w:style w:type="character" w:customStyle="1" w:styleId="BodyTextFirstIndentChar2">
    <w:name w:val="Body Text First Indent Char2"/>
    <w:uiPriority w:val="99"/>
    <w:locked/>
    <w:rsid w:val="006127F1"/>
    <w:rPr>
      <w:rFonts w:ascii="Times New Roman" w:hAnsi="Times New Roman"/>
      <w:sz w:val="24"/>
      <w:lang w:eastAsia="ru-RU"/>
    </w:rPr>
  </w:style>
  <w:style w:type="character" w:customStyle="1" w:styleId="BodyText2Char2">
    <w:name w:val="Body Text 2 Char2"/>
    <w:uiPriority w:val="99"/>
    <w:locked/>
    <w:rsid w:val="006127F1"/>
    <w:rPr>
      <w:sz w:val="24"/>
    </w:rPr>
  </w:style>
  <w:style w:type="character" w:customStyle="1" w:styleId="BodyTextIndent2Char2">
    <w:name w:val="Body Text Indent 2 Char2"/>
    <w:uiPriority w:val="99"/>
    <w:locked/>
    <w:rsid w:val="006127F1"/>
    <w:rPr>
      <w:sz w:val="24"/>
    </w:rPr>
  </w:style>
  <w:style w:type="character" w:customStyle="1" w:styleId="BodyTextIndent3Char2">
    <w:name w:val="Body Text Indent 3 Char2"/>
    <w:uiPriority w:val="99"/>
    <w:locked/>
    <w:rsid w:val="006127F1"/>
    <w:rPr>
      <w:sz w:val="16"/>
    </w:rPr>
  </w:style>
  <w:style w:type="character" w:customStyle="1" w:styleId="DocumentMapChar2">
    <w:name w:val="Document Map Char2"/>
    <w:uiPriority w:val="99"/>
    <w:locked/>
    <w:rsid w:val="006127F1"/>
    <w:rPr>
      <w:rFonts w:ascii="Tahoma" w:hAnsi="Tahoma"/>
    </w:rPr>
  </w:style>
  <w:style w:type="character" w:customStyle="1" w:styleId="CommentSubjectChar2">
    <w:name w:val="Comment Subject Char2"/>
    <w:uiPriority w:val="99"/>
    <w:qFormat/>
    <w:locked/>
    <w:rsid w:val="006127F1"/>
    <w:rPr>
      <w:sz w:val="16"/>
    </w:rPr>
  </w:style>
  <w:style w:type="character" w:customStyle="1" w:styleId="BalloonTextChar2">
    <w:name w:val="Balloon Text Char2"/>
    <w:uiPriority w:val="99"/>
    <w:locked/>
    <w:rsid w:val="006127F1"/>
    <w:rPr>
      <w:rFonts w:ascii="Tahoma" w:hAnsi="Tahoma"/>
      <w:sz w:val="16"/>
    </w:rPr>
  </w:style>
  <w:style w:type="character" w:customStyle="1" w:styleId="NoSpacingChar2">
    <w:name w:val="No Spacing Char2"/>
    <w:uiPriority w:val="99"/>
    <w:locked/>
    <w:rsid w:val="006127F1"/>
    <w:rPr>
      <w:rFonts w:eastAsia="Times New Roman"/>
      <w:sz w:val="22"/>
      <w:lang w:val="en-US" w:eastAsia="en-US"/>
    </w:rPr>
  </w:style>
  <w:style w:type="character" w:customStyle="1" w:styleId="ListParagraphChar3">
    <w:name w:val="List Paragraph Char3"/>
    <w:uiPriority w:val="99"/>
    <w:locked/>
    <w:rsid w:val="006127F1"/>
    <w:rPr>
      <w:rFonts w:ascii="Calibri" w:hAnsi="Calibri"/>
      <w:sz w:val="24"/>
    </w:rPr>
  </w:style>
  <w:style w:type="character" w:customStyle="1" w:styleId="QuoteChar3">
    <w:name w:val="Quote Char3"/>
    <w:link w:val="245"/>
    <w:uiPriority w:val="99"/>
    <w:qFormat/>
    <w:locked/>
    <w:rsid w:val="006127F1"/>
    <w:rPr>
      <w:i/>
      <w:color w:val="000000"/>
      <w:sz w:val="24"/>
    </w:rPr>
  </w:style>
  <w:style w:type="paragraph" w:customStyle="1" w:styleId="245">
    <w:name w:val="Цитата 24"/>
    <w:basedOn w:val="a2"/>
    <w:next w:val="a2"/>
    <w:link w:val="QuoteChar3"/>
    <w:uiPriority w:val="99"/>
    <w:qFormat/>
    <w:rsid w:val="006127F1"/>
    <w:pPr>
      <w:widowControl/>
      <w:snapToGrid/>
      <w:spacing w:before="0" w:after="0"/>
    </w:pPr>
    <w:rPr>
      <w:rFonts w:asciiTheme="minorHAnsi" w:eastAsiaTheme="minorHAnsi" w:hAnsiTheme="minorHAnsi" w:cstheme="minorBidi"/>
      <w:i/>
      <w:color w:val="000000"/>
      <w:szCs w:val="22"/>
      <w:lang w:eastAsia="en-US"/>
    </w:rPr>
  </w:style>
  <w:style w:type="character" w:customStyle="1" w:styleId="IntenseQuoteChar3">
    <w:name w:val="Intense Quote Char3"/>
    <w:link w:val="4fa"/>
    <w:uiPriority w:val="99"/>
    <w:qFormat/>
    <w:locked/>
    <w:rsid w:val="006127F1"/>
    <w:rPr>
      <w:b/>
      <w:i/>
      <w:color w:val="4F81BD"/>
      <w:sz w:val="24"/>
    </w:rPr>
  </w:style>
  <w:style w:type="paragraph" w:customStyle="1" w:styleId="4fa">
    <w:name w:val="Выделенная цитата4"/>
    <w:basedOn w:val="a2"/>
    <w:next w:val="a2"/>
    <w:link w:val="IntenseQuoteChar3"/>
    <w:uiPriority w:val="99"/>
    <w:qFormat/>
    <w:rsid w:val="006127F1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 w:cstheme="minorBidi"/>
      <w:b/>
      <w:i/>
      <w:color w:val="4F81BD"/>
      <w:szCs w:val="22"/>
      <w:lang w:eastAsia="en-US"/>
    </w:rPr>
  </w:style>
  <w:style w:type="paragraph" w:customStyle="1" w:styleId="BodyText212">
    <w:name w:val="Body Text 212"/>
    <w:basedOn w:val="a2"/>
    <w:uiPriority w:val="99"/>
    <w:qFormat/>
    <w:rsid w:val="006127F1"/>
    <w:pPr>
      <w:widowControl/>
      <w:snapToGrid/>
      <w:spacing w:before="0" w:after="0" w:line="360" w:lineRule="auto"/>
      <w:jc w:val="both"/>
    </w:pPr>
  </w:style>
  <w:style w:type="paragraph" w:customStyle="1" w:styleId="BlockText1">
    <w:name w:val="Block Text1"/>
    <w:basedOn w:val="a2"/>
    <w:uiPriority w:val="99"/>
    <w:qFormat/>
    <w:rsid w:val="006127F1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BodyTextIndent21">
    <w:name w:val="Body Text Indent 21"/>
    <w:basedOn w:val="a2"/>
    <w:uiPriority w:val="99"/>
    <w:qFormat/>
    <w:rsid w:val="006127F1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paragraph" w:customStyle="1" w:styleId="BodyTextIndent31">
    <w:name w:val="Body Text Indent 31"/>
    <w:basedOn w:val="a2"/>
    <w:uiPriority w:val="99"/>
    <w:qFormat/>
    <w:rsid w:val="006127F1"/>
    <w:pPr>
      <w:widowControl/>
      <w:snapToGrid/>
      <w:spacing w:before="0" w:after="0" w:line="360" w:lineRule="auto"/>
      <w:ind w:firstLine="709"/>
      <w:jc w:val="both"/>
    </w:pPr>
    <w:rPr>
      <w:sz w:val="28"/>
    </w:rPr>
  </w:style>
  <w:style w:type="paragraph" w:customStyle="1" w:styleId="21f3">
    <w:name w:val="Обычный21"/>
    <w:uiPriority w:val="99"/>
    <w:qFormat/>
    <w:rsid w:val="006127F1"/>
    <w:pPr>
      <w:widowControl w:val="0"/>
      <w:spacing w:after="0" w:line="314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Header1">
    <w:name w:val="Header1"/>
    <w:basedOn w:val="a2"/>
    <w:uiPriority w:val="99"/>
    <w:qFormat/>
    <w:rsid w:val="006127F1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Normal11">
    <w:name w:val="Normal11"/>
    <w:uiPriority w:val="99"/>
    <w:qFormat/>
    <w:rsid w:val="006127F1"/>
    <w:pPr>
      <w:snapToGri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Heading311">
    <w:name w:val="Heading 311"/>
    <w:basedOn w:val="Normal11"/>
    <w:next w:val="Normal11"/>
    <w:uiPriority w:val="99"/>
    <w:qFormat/>
    <w:rsid w:val="006127F1"/>
    <w:pPr>
      <w:keepNext/>
      <w:snapToGrid/>
      <w:outlineLvl w:val="2"/>
    </w:pPr>
    <w:rPr>
      <w:sz w:val="24"/>
    </w:rPr>
  </w:style>
  <w:style w:type="paragraph" w:customStyle="1" w:styleId="BodyText11">
    <w:name w:val="Body Text11"/>
    <w:basedOn w:val="Normal11"/>
    <w:uiPriority w:val="99"/>
    <w:qFormat/>
    <w:rsid w:val="006127F1"/>
    <w:pPr>
      <w:snapToGrid/>
      <w:spacing w:line="360" w:lineRule="auto"/>
    </w:pPr>
    <w:rPr>
      <w:sz w:val="24"/>
    </w:rPr>
  </w:style>
  <w:style w:type="paragraph" w:customStyle="1" w:styleId="ListParagraph11">
    <w:name w:val="List Paragraph11"/>
    <w:basedOn w:val="a2"/>
    <w:uiPriority w:val="99"/>
    <w:qFormat/>
    <w:rsid w:val="006127F1"/>
    <w:pPr>
      <w:widowControl/>
      <w:snapToGrid/>
      <w:spacing w:before="0"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lainText11">
    <w:name w:val="Plain Text11"/>
    <w:basedOn w:val="a2"/>
    <w:uiPriority w:val="99"/>
    <w:qFormat/>
    <w:rsid w:val="006127F1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BodyText311">
    <w:name w:val="Body Text 311"/>
    <w:basedOn w:val="Normal11"/>
    <w:uiPriority w:val="99"/>
    <w:qFormat/>
    <w:rsid w:val="006127F1"/>
    <w:pPr>
      <w:snapToGrid/>
      <w:jc w:val="both"/>
    </w:pPr>
    <w:rPr>
      <w:i/>
      <w:sz w:val="26"/>
    </w:rPr>
  </w:style>
  <w:style w:type="paragraph" w:customStyle="1" w:styleId="NoSpacing1">
    <w:name w:val="No Spacing1"/>
    <w:uiPriority w:val="99"/>
    <w:qFormat/>
    <w:rsid w:val="006127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412">
    <w:name w:val="Heading 412"/>
    <w:basedOn w:val="Normal1"/>
    <w:next w:val="Normal1"/>
    <w:uiPriority w:val="99"/>
    <w:qFormat/>
    <w:rsid w:val="006127F1"/>
    <w:pPr>
      <w:keepNext/>
      <w:snapToGrid/>
    </w:pPr>
    <w:rPr>
      <w:rFonts w:eastAsia="Calibri"/>
      <w:sz w:val="24"/>
    </w:rPr>
  </w:style>
  <w:style w:type="paragraph" w:customStyle="1" w:styleId="Quote1">
    <w:name w:val="Quote1"/>
    <w:basedOn w:val="a2"/>
    <w:next w:val="a2"/>
    <w:uiPriority w:val="99"/>
    <w:qFormat/>
    <w:rsid w:val="006127F1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IntenseQuote1">
    <w:name w:val="Intense Quote1"/>
    <w:basedOn w:val="a2"/>
    <w:next w:val="a2"/>
    <w:uiPriority w:val="99"/>
    <w:qFormat/>
    <w:rsid w:val="006127F1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221">
    <w:name w:val="Heading 221"/>
    <w:basedOn w:val="a2"/>
    <w:next w:val="a2"/>
    <w:uiPriority w:val="99"/>
    <w:qFormat/>
    <w:rsid w:val="006127F1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2">
    <w:name w:val="Heading 322"/>
    <w:basedOn w:val="a2"/>
    <w:next w:val="a2"/>
    <w:uiPriority w:val="99"/>
    <w:qFormat/>
    <w:rsid w:val="006127F1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2">
    <w:name w:val="Heading 42"/>
    <w:basedOn w:val="a2"/>
    <w:next w:val="a2"/>
    <w:uiPriority w:val="99"/>
    <w:qFormat/>
    <w:rsid w:val="006127F1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621">
    <w:name w:val="Heading 621"/>
    <w:basedOn w:val="a2"/>
    <w:next w:val="a2"/>
    <w:uiPriority w:val="99"/>
    <w:qFormat/>
    <w:rsid w:val="006127F1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811">
    <w:name w:val="Heading 811"/>
    <w:basedOn w:val="a2"/>
    <w:next w:val="a2"/>
    <w:uiPriority w:val="99"/>
    <w:qFormat/>
    <w:rsid w:val="006127F1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i/>
      <w:iCs/>
      <w:szCs w:val="24"/>
      <w:lang w:eastAsia="zh-CN"/>
    </w:rPr>
  </w:style>
  <w:style w:type="paragraph" w:customStyle="1" w:styleId="Heading911">
    <w:name w:val="Heading 911"/>
    <w:uiPriority w:val="99"/>
    <w:qFormat/>
    <w:rsid w:val="006127F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111">
    <w:name w:val="Heading 111"/>
    <w:uiPriority w:val="99"/>
    <w:qFormat/>
    <w:rsid w:val="006127F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611">
    <w:name w:val="Heading 611"/>
    <w:uiPriority w:val="99"/>
    <w:qFormat/>
    <w:rsid w:val="006127F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711">
    <w:name w:val="Heading 711"/>
    <w:uiPriority w:val="99"/>
    <w:qFormat/>
    <w:rsid w:val="006127F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211">
    <w:name w:val="Heading 211"/>
    <w:uiPriority w:val="99"/>
    <w:qFormat/>
    <w:rsid w:val="006127F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511">
    <w:name w:val="Heading 511"/>
    <w:uiPriority w:val="99"/>
    <w:qFormat/>
    <w:rsid w:val="006127F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TMLPreformatted1">
    <w:name w:val="HTML Preformatted1"/>
    <w:basedOn w:val="a2"/>
    <w:uiPriority w:val="99"/>
    <w:qFormat/>
    <w:rsid w:val="006127F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fb">
    <w:name w:val="Название Знак4"/>
    <w:uiPriority w:val="99"/>
    <w:qFormat/>
    <w:locked/>
    <w:rsid w:val="006127F1"/>
    <w:rPr>
      <w:rFonts w:ascii="Times New Roman" w:hAnsi="Times New Roman"/>
      <w:sz w:val="24"/>
      <w:lang w:val="en-US"/>
    </w:rPr>
  </w:style>
  <w:style w:type="character" w:customStyle="1" w:styleId="1fffff3">
    <w:name w:val="Заголовок Знак1"/>
    <w:uiPriority w:val="99"/>
    <w:qFormat/>
    <w:rsid w:val="006127F1"/>
    <w:rPr>
      <w:rFonts w:ascii="Calibri Light" w:hAnsi="Calibri Light"/>
      <w:spacing w:val="-10"/>
      <w:kern w:val="28"/>
      <w:sz w:val="56"/>
      <w:lang w:eastAsia="ru-RU"/>
    </w:rPr>
  </w:style>
  <w:style w:type="character" w:customStyle="1" w:styleId="Heading2Char2">
    <w:name w:val="Heading 2 Char2"/>
    <w:uiPriority w:val="99"/>
    <w:qFormat/>
    <w:locked/>
    <w:rsid w:val="006127F1"/>
    <w:rPr>
      <w:rFonts w:ascii="Times New Roman" w:hAnsi="Times New Roman"/>
      <w:sz w:val="24"/>
    </w:rPr>
  </w:style>
  <w:style w:type="character" w:customStyle="1" w:styleId="QuoteChar4">
    <w:name w:val="Quote Char4"/>
    <w:uiPriority w:val="99"/>
    <w:qFormat/>
    <w:locked/>
    <w:rsid w:val="006127F1"/>
    <w:rPr>
      <w:rFonts w:ascii="Times New Roman" w:hAnsi="Times New Roman"/>
      <w:i/>
      <w:color w:val="000000"/>
      <w:sz w:val="24"/>
    </w:rPr>
  </w:style>
  <w:style w:type="character" w:customStyle="1" w:styleId="IntenseQuoteChar4">
    <w:name w:val="Intense Quote Char4"/>
    <w:uiPriority w:val="99"/>
    <w:qFormat/>
    <w:locked/>
    <w:rsid w:val="006127F1"/>
    <w:rPr>
      <w:rFonts w:ascii="Times New Roman" w:hAnsi="Times New Roman"/>
      <w:b/>
      <w:i/>
      <w:color w:val="4F81BD"/>
      <w:sz w:val="24"/>
    </w:rPr>
  </w:style>
  <w:style w:type="character" w:customStyle="1" w:styleId="SubtleEmphasis1">
    <w:name w:val="Subtle Emphasis1"/>
    <w:uiPriority w:val="99"/>
    <w:rsid w:val="006127F1"/>
    <w:rPr>
      <w:i/>
      <w:color w:val="808080"/>
    </w:rPr>
  </w:style>
  <w:style w:type="character" w:customStyle="1" w:styleId="DefaultParagraphFont1">
    <w:name w:val="Default Paragraph Font1"/>
    <w:uiPriority w:val="99"/>
    <w:rsid w:val="006127F1"/>
  </w:style>
  <w:style w:type="character" w:customStyle="1" w:styleId="PlaceholderText1">
    <w:name w:val="Placeholder Text1"/>
    <w:uiPriority w:val="99"/>
    <w:rsid w:val="006127F1"/>
    <w:rPr>
      <w:rFonts w:ascii="Times New Roman" w:hAnsi="Times New Roman"/>
      <w:color w:val="808080"/>
    </w:rPr>
  </w:style>
  <w:style w:type="character" w:customStyle="1" w:styleId="IntenseEmphasis1">
    <w:name w:val="Intense Emphasis1"/>
    <w:uiPriority w:val="99"/>
    <w:rsid w:val="006127F1"/>
    <w:rPr>
      <w:b/>
    </w:rPr>
  </w:style>
  <w:style w:type="character" w:customStyle="1" w:styleId="1102">
    <w:name w:val="Знак Знак110"/>
    <w:uiPriority w:val="99"/>
    <w:qFormat/>
    <w:rsid w:val="006127F1"/>
    <w:rPr>
      <w:rFonts w:ascii="Arial" w:hAnsi="Arial"/>
      <w:b/>
      <w:sz w:val="36"/>
      <w:lang w:val="ru-RU" w:eastAsia="en-US"/>
    </w:rPr>
  </w:style>
  <w:style w:type="character" w:customStyle="1" w:styleId="3ff7">
    <w:name w:val="Название Знак3"/>
    <w:link w:val="89"/>
    <w:uiPriority w:val="99"/>
    <w:locked/>
    <w:rsid w:val="006127F1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HTMLAddressChar1">
    <w:name w:val="HTML Address Char1"/>
    <w:uiPriority w:val="99"/>
    <w:qFormat/>
    <w:locked/>
    <w:rsid w:val="006127F1"/>
    <w:rPr>
      <w:i/>
      <w:sz w:val="24"/>
      <w:lang w:eastAsia="ru-RU"/>
    </w:rPr>
  </w:style>
  <w:style w:type="character" w:customStyle="1" w:styleId="NoSpacingChar1">
    <w:name w:val="No Spacing Char1"/>
    <w:link w:val="5f3"/>
    <w:uiPriority w:val="99"/>
    <w:qFormat/>
    <w:locked/>
    <w:rsid w:val="006127F1"/>
    <w:rPr>
      <w:lang w:val="en-US"/>
    </w:rPr>
  </w:style>
  <w:style w:type="paragraph" w:customStyle="1" w:styleId="5f3">
    <w:name w:val="Без интервала5"/>
    <w:link w:val="NoSpacingChar1"/>
    <w:uiPriority w:val="99"/>
    <w:qFormat/>
    <w:rsid w:val="006127F1"/>
    <w:pPr>
      <w:spacing w:after="0" w:line="240" w:lineRule="auto"/>
    </w:pPr>
    <w:rPr>
      <w:lang w:val="en-US"/>
    </w:rPr>
  </w:style>
  <w:style w:type="paragraph" w:customStyle="1" w:styleId="11fd">
    <w:name w:val="Заголовок оглавления11"/>
    <w:basedOn w:val="10"/>
    <w:next w:val="a2"/>
    <w:uiPriority w:val="99"/>
    <w:qFormat/>
    <w:rsid w:val="006127F1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11fe">
    <w:name w:val="Слабая ссылка11"/>
    <w:uiPriority w:val="99"/>
    <w:rsid w:val="006127F1"/>
    <w:rPr>
      <w:smallCaps/>
      <w:color w:val="C0504D"/>
      <w:u w:val="single"/>
    </w:rPr>
  </w:style>
  <w:style w:type="character" w:customStyle="1" w:styleId="11ff">
    <w:name w:val="Сильная ссылка11"/>
    <w:uiPriority w:val="99"/>
    <w:rsid w:val="006127F1"/>
    <w:rPr>
      <w:b/>
      <w:smallCaps/>
      <w:color w:val="C0504D"/>
      <w:spacing w:val="5"/>
      <w:u w:val="single"/>
    </w:rPr>
  </w:style>
  <w:style w:type="character" w:customStyle="1" w:styleId="11ff0">
    <w:name w:val="Название книги11"/>
    <w:uiPriority w:val="99"/>
    <w:rsid w:val="006127F1"/>
    <w:rPr>
      <w:b/>
      <w:smallCaps/>
      <w:spacing w:val="5"/>
    </w:rPr>
  </w:style>
  <w:style w:type="character" w:customStyle="1" w:styleId="ListParagraphChar2">
    <w:name w:val="List Paragraph Char2"/>
    <w:link w:val="6f1"/>
    <w:uiPriority w:val="99"/>
    <w:qFormat/>
    <w:locked/>
    <w:rsid w:val="006127F1"/>
    <w:rPr>
      <w:rFonts w:eastAsia="Times New Roman"/>
    </w:rPr>
  </w:style>
  <w:style w:type="paragraph" w:customStyle="1" w:styleId="6f1">
    <w:name w:val="Абзац списка6"/>
    <w:basedOn w:val="a2"/>
    <w:link w:val="ListParagraphChar2"/>
    <w:uiPriority w:val="99"/>
    <w:qFormat/>
    <w:rsid w:val="006127F1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 w:val="22"/>
      <w:szCs w:val="22"/>
      <w:lang w:eastAsia="en-US"/>
    </w:rPr>
  </w:style>
  <w:style w:type="character" w:customStyle="1" w:styleId="2fff9">
    <w:name w:val="Красная строка Знак2"/>
    <w:uiPriority w:val="99"/>
    <w:rsid w:val="006127F1"/>
  </w:style>
  <w:style w:type="paragraph" w:customStyle="1" w:styleId="3ffb">
    <w:name w:val="Подзаголовок3"/>
    <w:basedOn w:val="a2"/>
    <w:uiPriority w:val="99"/>
    <w:qFormat/>
    <w:rsid w:val="006127F1"/>
    <w:pPr>
      <w:widowControl/>
      <w:snapToGrid/>
      <w:spacing w:before="0" w:after="0" w:line="312" w:lineRule="auto"/>
    </w:pPr>
    <w:rPr>
      <w:rFonts w:ascii="Arial" w:hAnsi="Arial" w:cs="Arial"/>
      <w:b/>
      <w:bCs/>
      <w:color w:val="000000"/>
      <w:sz w:val="20"/>
    </w:rPr>
  </w:style>
  <w:style w:type="paragraph" w:customStyle="1" w:styleId="2115">
    <w:name w:val="Знак2 Знак Знак1 Знак1 Знак Знак Знак Знак Знак Знак Знак Знак Знак Знак Знак Знак"/>
    <w:basedOn w:val="a2"/>
    <w:uiPriority w:val="99"/>
    <w:qFormat/>
    <w:rsid w:val="006127F1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930">
    <w:name w:val="Знак93"/>
    <w:basedOn w:val="a2"/>
    <w:uiPriority w:val="99"/>
    <w:qFormat/>
    <w:rsid w:val="006127F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50">
    <w:name w:val="Знак4 Знак Знак15"/>
    <w:uiPriority w:val="99"/>
    <w:locked/>
    <w:rsid w:val="006127F1"/>
    <w:rPr>
      <w:rFonts w:ascii="Arial" w:hAnsi="Arial"/>
      <w:b/>
      <w:kern w:val="32"/>
      <w:sz w:val="32"/>
      <w:lang w:val="ru-RU" w:eastAsia="ru-RU"/>
    </w:rPr>
  </w:style>
  <w:style w:type="character" w:customStyle="1" w:styleId="2131">
    <w:name w:val="Знак2 Знак Знак13"/>
    <w:uiPriority w:val="99"/>
    <w:locked/>
    <w:rsid w:val="006127F1"/>
    <w:rPr>
      <w:b/>
      <w:sz w:val="27"/>
      <w:lang w:val="ru-RU" w:eastAsia="ru-RU"/>
    </w:rPr>
  </w:style>
  <w:style w:type="character" w:customStyle="1" w:styleId="43a">
    <w:name w:val="Знак4 Знак Знак3"/>
    <w:uiPriority w:val="99"/>
    <w:locked/>
    <w:rsid w:val="006127F1"/>
    <w:rPr>
      <w:rFonts w:ascii="Arial" w:hAnsi="Arial"/>
      <w:b/>
      <w:kern w:val="32"/>
      <w:sz w:val="32"/>
      <w:lang w:val="ru-RU" w:eastAsia="ru-RU"/>
    </w:rPr>
  </w:style>
  <w:style w:type="character" w:customStyle="1" w:styleId="246">
    <w:name w:val="Знак2 Знак Знак4"/>
    <w:uiPriority w:val="99"/>
    <w:semiHidden/>
    <w:locked/>
    <w:rsid w:val="006127F1"/>
    <w:rPr>
      <w:rFonts w:ascii="Arial" w:hAnsi="Arial"/>
      <w:b/>
      <w:sz w:val="26"/>
      <w:lang w:val="ru-RU" w:eastAsia="ru-RU"/>
    </w:rPr>
  </w:style>
  <w:style w:type="character" w:customStyle="1" w:styleId="FontStyle270">
    <w:name w:val="Font Style27"/>
    <w:uiPriority w:val="99"/>
    <w:qFormat/>
    <w:rsid w:val="006127F1"/>
    <w:rPr>
      <w:rFonts w:ascii="Times New Roman" w:hAnsi="Times New Roman"/>
      <w:sz w:val="26"/>
    </w:rPr>
  </w:style>
  <w:style w:type="character" w:customStyle="1" w:styleId="2116">
    <w:name w:val="Знак Знак211"/>
    <w:uiPriority w:val="99"/>
    <w:qFormat/>
    <w:locked/>
    <w:rsid w:val="006127F1"/>
    <w:rPr>
      <w:rFonts w:ascii="Calibri" w:hAnsi="Calibri"/>
      <w:i/>
      <w:sz w:val="24"/>
    </w:rPr>
  </w:style>
  <w:style w:type="character" w:customStyle="1" w:styleId="Heading123">
    <w:name w:val="Heading 12 Знак Знак3"/>
    <w:uiPriority w:val="99"/>
    <w:locked/>
    <w:rsid w:val="006127F1"/>
    <w:rPr>
      <w:rFonts w:ascii="Courier New" w:hAnsi="Courier New"/>
      <w:sz w:val="20"/>
    </w:rPr>
  </w:style>
  <w:style w:type="character" w:customStyle="1" w:styleId="1310">
    <w:name w:val="Знак Знак131"/>
    <w:uiPriority w:val="99"/>
    <w:qFormat/>
    <w:locked/>
    <w:rsid w:val="006127F1"/>
    <w:rPr>
      <w:rFonts w:ascii="Times New Roman" w:hAnsi="Times New Roman"/>
      <w:sz w:val="24"/>
      <w:lang w:val="en-US"/>
    </w:rPr>
  </w:style>
  <w:style w:type="character" w:customStyle="1" w:styleId="1118">
    <w:name w:val="Знак Знак111"/>
    <w:uiPriority w:val="99"/>
    <w:qFormat/>
    <w:locked/>
    <w:rsid w:val="006127F1"/>
    <w:rPr>
      <w:sz w:val="16"/>
    </w:rPr>
  </w:style>
  <w:style w:type="character" w:customStyle="1" w:styleId="1211">
    <w:name w:val="Знак Знак121"/>
    <w:uiPriority w:val="99"/>
    <w:qFormat/>
    <w:locked/>
    <w:rsid w:val="006127F1"/>
    <w:rPr>
      <w:rFonts w:ascii="Times New Roman" w:hAnsi="Times New Roman"/>
      <w:sz w:val="20"/>
      <w:lang w:eastAsia="ru-RU"/>
    </w:rPr>
  </w:style>
  <w:style w:type="character" w:customStyle="1" w:styleId="913">
    <w:name w:val="Знак Знак91"/>
    <w:uiPriority w:val="99"/>
    <w:qFormat/>
    <w:locked/>
    <w:rsid w:val="006127F1"/>
    <w:rPr>
      <w:rFonts w:ascii="Times New Roman" w:hAnsi="Times New Roman"/>
      <w:sz w:val="24"/>
    </w:rPr>
  </w:style>
  <w:style w:type="character" w:customStyle="1" w:styleId="5101">
    <w:name w:val="Знак Знак510"/>
    <w:uiPriority w:val="99"/>
    <w:locked/>
    <w:rsid w:val="006127F1"/>
    <w:rPr>
      <w:rFonts w:ascii="Courier New" w:hAnsi="Courier New"/>
      <w:sz w:val="20"/>
      <w:lang w:eastAsia="ru-RU"/>
    </w:rPr>
  </w:style>
  <w:style w:type="character" w:customStyle="1" w:styleId="4100">
    <w:name w:val="Знак Знак410"/>
    <w:uiPriority w:val="99"/>
    <w:locked/>
    <w:rsid w:val="006127F1"/>
    <w:rPr>
      <w:i/>
      <w:sz w:val="24"/>
      <w:lang w:eastAsia="ru-RU"/>
    </w:rPr>
  </w:style>
  <w:style w:type="character" w:customStyle="1" w:styleId="2100">
    <w:name w:val="Знак Знак210"/>
    <w:uiPriority w:val="99"/>
    <w:locked/>
    <w:rsid w:val="006127F1"/>
    <w:rPr>
      <w:rFonts w:ascii="Arial" w:hAnsi="Arial"/>
      <w:vanish/>
      <w:sz w:val="16"/>
      <w:lang w:eastAsia="ru-RU"/>
    </w:rPr>
  </w:style>
  <w:style w:type="paragraph" w:customStyle="1" w:styleId="11ff1">
    <w:name w:val="Стиль11"/>
    <w:basedOn w:val="a2"/>
    <w:next w:val="affb"/>
    <w:link w:val="afffffffffd"/>
    <w:uiPriority w:val="99"/>
    <w:qFormat/>
    <w:rsid w:val="006127F1"/>
    <w:pPr>
      <w:widowControl/>
      <w:snapToGrid/>
      <w:spacing w:before="0" w:after="0"/>
      <w:jc w:val="center"/>
    </w:pPr>
    <w:rPr>
      <w:lang w:val="en-US"/>
    </w:rPr>
  </w:style>
  <w:style w:type="character" w:customStyle="1" w:styleId="afffffffffd">
    <w:name w:val="Заголовок Знак"/>
    <w:link w:val="11ff1"/>
    <w:uiPriority w:val="99"/>
    <w:qFormat/>
    <w:locked/>
    <w:rsid w:val="006127F1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5f4">
    <w:name w:val="Слабое выделение5"/>
    <w:uiPriority w:val="99"/>
    <w:rsid w:val="006127F1"/>
    <w:rPr>
      <w:i/>
      <w:color w:val="808080"/>
    </w:rPr>
  </w:style>
  <w:style w:type="paragraph" w:customStyle="1" w:styleId="2fffa">
    <w:name w:val="Заголовок оглавления2"/>
    <w:basedOn w:val="10"/>
    <w:next w:val="a2"/>
    <w:uiPriority w:val="99"/>
    <w:qFormat/>
    <w:rsid w:val="006127F1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5f5">
    <w:name w:val="Сильное выделение5"/>
    <w:uiPriority w:val="99"/>
    <w:rsid w:val="006127F1"/>
    <w:rPr>
      <w:b/>
      <w:i/>
      <w:color w:val="4F81BD"/>
    </w:rPr>
  </w:style>
  <w:style w:type="character" w:customStyle="1" w:styleId="2fffb">
    <w:name w:val="Слабая ссылка2"/>
    <w:uiPriority w:val="99"/>
    <w:rsid w:val="006127F1"/>
    <w:rPr>
      <w:smallCaps/>
      <w:color w:val="C0504D"/>
      <w:u w:val="single"/>
    </w:rPr>
  </w:style>
  <w:style w:type="character" w:customStyle="1" w:styleId="2fffc">
    <w:name w:val="Сильная ссылка2"/>
    <w:uiPriority w:val="99"/>
    <w:rsid w:val="006127F1"/>
    <w:rPr>
      <w:b/>
      <w:smallCaps/>
      <w:color w:val="C0504D"/>
      <w:spacing w:val="5"/>
      <w:u w:val="single"/>
    </w:rPr>
  </w:style>
  <w:style w:type="character" w:customStyle="1" w:styleId="2fffd">
    <w:name w:val="Название книги2"/>
    <w:uiPriority w:val="99"/>
    <w:rsid w:val="006127F1"/>
    <w:rPr>
      <w:b/>
      <w:smallCaps/>
      <w:spacing w:val="5"/>
    </w:rPr>
  </w:style>
  <w:style w:type="character" w:customStyle="1" w:styleId="4fc">
    <w:name w:val="Замещающий текст4"/>
    <w:uiPriority w:val="99"/>
    <w:rsid w:val="006127F1"/>
    <w:rPr>
      <w:color w:val="808080"/>
    </w:rPr>
  </w:style>
  <w:style w:type="character" w:customStyle="1" w:styleId="Heading4Char1">
    <w:name w:val="Heading 4 Char1"/>
    <w:uiPriority w:val="99"/>
    <w:locked/>
    <w:rsid w:val="006127F1"/>
    <w:rPr>
      <w:rFonts w:ascii="Times New Roman" w:hAnsi="Times New Roman"/>
      <w:b/>
      <w:sz w:val="28"/>
    </w:rPr>
  </w:style>
  <w:style w:type="character" w:customStyle="1" w:styleId="Heading5Char1">
    <w:name w:val="Heading 5 Char1"/>
    <w:uiPriority w:val="99"/>
    <w:locked/>
    <w:rsid w:val="006127F1"/>
    <w:rPr>
      <w:rFonts w:ascii="Times New Roman" w:hAnsi="Times New Roman"/>
      <w:b/>
      <w:i/>
      <w:sz w:val="26"/>
    </w:rPr>
  </w:style>
  <w:style w:type="character" w:customStyle="1" w:styleId="Heading6Char1">
    <w:name w:val="Heading 6 Char1"/>
    <w:uiPriority w:val="99"/>
    <w:locked/>
    <w:rsid w:val="006127F1"/>
    <w:rPr>
      <w:rFonts w:ascii="Times New Roman" w:hAnsi="Times New Roman"/>
      <w:b/>
      <w:lang w:eastAsia="ru-RU"/>
    </w:rPr>
  </w:style>
  <w:style w:type="character" w:customStyle="1" w:styleId="Heading7Char1">
    <w:name w:val="Heading 7 Char1"/>
    <w:uiPriority w:val="99"/>
    <w:locked/>
    <w:rsid w:val="006127F1"/>
    <w:rPr>
      <w:rFonts w:ascii="Times New Roman" w:hAnsi="Times New Roman"/>
      <w:sz w:val="20"/>
      <w:lang w:eastAsia="ru-RU"/>
    </w:rPr>
  </w:style>
  <w:style w:type="character" w:customStyle="1" w:styleId="Heading8Char1">
    <w:name w:val="Heading 8 Char1"/>
    <w:uiPriority w:val="99"/>
    <w:locked/>
    <w:rsid w:val="006127F1"/>
    <w:rPr>
      <w:rFonts w:ascii="Calibri" w:hAnsi="Calibri"/>
      <w:i/>
      <w:sz w:val="24"/>
    </w:rPr>
  </w:style>
  <w:style w:type="character" w:customStyle="1" w:styleId="Heading9Char1">
    <w:name w:val="Heading 9 Char1"/>
    <w:uiPriority w:val="99"/>
    <w:locked/>
    <w:rsid w:val="006127F1"/>
    <w:rPr>
      <w:rFonts w:ascii="Arial" w:hAnsi="Arial"/>
      <w:lang w:eastAsia="ru-RU"/>
    </w:rPr>
  </w:style>
  <w:style w:type="character" w:customStyle="1" w:styleId="Heading1Char2">
    <w:name w:val="Heading 1 Char2"/>
    <w:uiPriority w:val="99"/>
    <w:locked/>
    <w:rsid w:val="006127F1"/>
    <w:rPr>
      <w:rFonts w:ascii="Arial" w:hAnsi="Arial"/>
      <w:b/>
      <w:kern w:val="32"/>
      <w:sz w:val="32"/>
      <w:lang w:eastAsia="ru-RU"/>
    </w:rPr>
  </w:style>
  <w:style w:type="character" w:customStyle="1" w:styleId="Heading3Char1">
    <w:name w:val="Heading 3 Char1"/>
    <w:uiPriority w:val="99"/>
    <w:locked/>
    <w:rsid w:val="006127F1"/>
    <w:rPr>
      <w:rFonts w:ascii="Arial" w:hAnsi="Arial"/>
      <w:b/>
      <w:sz w:val="26"/>
      <w:lang w:val="ru-RU" w:eastAsia="ru-RU"/>
    </w:rPr>
  </w:style>
  <w:style w:type="character" w:customStyle="1" w:styleId="BodyText3Char2">
    <w:name w:val="Body Text 3 Char2"/>
    <w:uiPriority w:val="99"/>
    <w:locked/>
    <w:rsid w:val="006127F1"/>
    <w:rPr>
      <w:rFonts w:ascii="Times New Roman" w:hAnsi="Times New Roman"/>
      <w:sz w:val="16"/>
    </w:rPr>
  </w:style>
  <w:style w:type="character" w:customStyle="1" w:styleId="BodyTextFirstIndent2Char2">
    <w:name w:val="Body Text First Indent 2 Char2"/>
    <w:uiPriority w:val="99"/>
    <w:locked/>
    <w:rsid w:val="006127F1"/>
    <w:rPr>
      <w:rFonts w:ascii="Times New Roman" w:hAnsi="Times New Roman"/>
      <w:sz w:val="24"/>
      <w:lang w:eastAsia="ru-RU"/>
    </w:rPr>
  </w:style>
  <w:style w:type="character" w:customStyle="1" w:styleId="HTMLPreformattedChar1">
    <w:name w:val="HTML Preformatted Char1"/>
    <w:uiPriority w:val="99"/>
    <w:locked/>
    <w:rsid w:val="006127F1"/>
    <w:rPr>
      <w:rFonts w:ascii="Courier New" w:hAnsi="Courier New"/>
      <w:sz w:val="20"/>
      <w:lang w:eastAsia="ru-RU"/>
    </w:rPr>
  </w:style>
  <w:style w:type="character" w:customStyle="1" w:styleId="FontStyle89">
    <w:name w:val="Font Style89"/>
    <w:uiPriority w:val="99"/>
    <w:qFormat/>
    <w:rsid w:val="006127F1"/>
    <w:rPr>
      <w:rFonts w:ascii="Times New Roman" w:hAnsi="Times New Roman"/>
      <w:i/>
      <w:sz w:val="14"/>
    </w:rPr>
  </w:style>
  <w:style w:type="paragraph" w:customStyle="1" w:styleId="10c">
    <w:name w:val="Стиль10"/>
    <w:basedOn w:val="a2"/>
    <w:next w:val="aff1"/>
    <w:uiPriority w:val="99"/>
    <w:qFormat/>
    <w:rsid w:val="006127F1"/>
    <w:pPr>
      <w:keepNext/>
      <w:widowControl/>
      <w:suppressAutoHyphens/>
      <w:snapToGrid/>
      <w:spacing w:before="240" w:after="120" w:line="276" w:lineRule="auto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2fffe">
    <w:name w:val="Заголовок Знак2"/>
    <w:uiPriority w:val="99"/>
    <w:qFormat/>
    <w:locked/>
    <w:rsid w:val="006127F1"/>
    <w:rPr>
      <w:spacing w:val="-20"/>
      <w:sz w:val="28"/>
      <w:u w:val="single"/>
      <w:lang w:val="ru-RU" w:eastAsia="ru-RU"/>
    </w:rPr>
  </w:style>
  <w:style w:type="character" w:customStyle="1" w:styleId="7e">
    <w:name w:val="стиль7"/>
    <w:basedOn w:val="a3"/>
    <w:uiPriority w:val="99"/>
    <w:qFormat/>
    <w:rsid w:val="006127F1"/>
    <w:rPr>
      <w:rFonts w:cs="Times New Roman"/>
    </w:rPr>
  </w:style>
  <w:style w:type="paragraph" w:customStyle="1" w:styleId="10d">
    <w:name w:val="Обычный10"/>
    <w:uiPriority w:val="99"/>
    <w:qFormat/>
    <w:rsid w:val="006127F1"/>
    <w:pPr>
      <w:spacing w:after="0" w:line="60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f2">
    <w:name w:val="Текст6"/>
    <w:basedOn w:val="a2"/>
    <w:uiPriority w:val="99"/>
    <w:qFormat/>
    <w:rsid w:val="006127F1"/>
    <w:pPr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title1">
    <w:name w:val="title1"/>
    <w:uiPriority w:val="99"/>
    <w:qFormat/>
    <w:rsid w:val="006127F1"/>
    <w:rPr>
      <w:rFonts w:ascii="Verdana" w:hAnsi="Verdana"/>
      <w:color w:val="301007"/>
      <w:sz w:val="30"/>
    </w:rPr>
  </w:style>
  <w:style w:type="paragraph" w:customStyle="1" w:styleId="7f">
    <w:name w:val="Абзац списка7"/>
    <w:basedOn w:val="a2"/>
    <w:uiPriority w:val="99"/>
    <w:qFormat/>
    <w:rsid w:val="006127F1"/>
    <w:pPr>
      <w:widowControl/>
      <w:snapToGrid/>
      <w:spacing w:before="0" w:after="0"/>
      <w:ind w:left="720"/>
      <w:contextualSpacing/>
    </w:pPr>
    <w:rPr>
      <w:rFonts w:eastAsia="Times New Roman"/>
      <w:szCs w:val="24"/>
    </w:rPr>
  </w:style>
  <w:style w:type="character" w:customStyle="1" w:styleId="7120">
    <w:name w:val="Знак Знак712"/>
    <w:uiPriority w:val="99"/>
    <w:rsid w:val="006127F1"/>
    <w:rPr>
      <w:sz w:val="16"/>
      <w:lang w:val="ru-RU" w:eastAsia="ru-RU"/>
    </w:rPr>
  </w:style>
  <w:style w:type="paragraph" w:customStyle="1" w:styleId="12e">
    <w:name w:val="Знак Знак Знак Знак Знак Знак Знак Знак Знак Знак Знак Знак Знак12"/>
    <w:basedOn w:val="a2"/>
    <w:uiPriority w:val="99"/>
    <w:qFormat/>
    <w:rsid w:val="006127F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7f0">
    <w:name w:val="Основной текст7"/>
    <w:basedOn w:val="a2"/>
    <w:uiPriority w:val="99"/>
    <w:qFormat/>
    <w:rsid w:val="006127F1"/>
    <w:pPr>
      <w:spacing w:before="0" w:after="0"/>
      <w:jc w:val="both"/>
    </w:pPr>
    <w:rPr>
      <w:rFonts w:eastAsia="Times New Roman"/>
    </w:rPr>
  </w:style>
  <w:style w:type="paragraph" w:customStyle="1" w:styleId="25b">
    <w:name w:val="Основной текст с отступом 25"/>
    <w:basedOn w:val="a2"/>
    <w:uiPriority w:val="99"/>
    <w:qFormat/>
    <w:rsid w:val="006127F1"/>
    <w:pPr>
      <w:overflowPunct w:val="0"/>
      <w:autoSpaceDE w:val="0"/>
      <w:autoSpaceDN w:val="0"/>
      <w:adjustRightInd w:val="0"/>
      <w:snapToGrid/>
      <w:spacing w:before="0" w:after="0"/>
      <w:ind w:firstLine="720"/>
    </w:pPr>
    <w:rPr>
      <w:rFonts w:eastAsia="Times New Roman"/>
    </w:rPr>
  </w:style>
  <w:style w:type="paragraph" w:customStyle="1" w:styleId="style39">
    <w:name w:val="style3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e">
    <w:name w:val="Знак Знак Знак Знак Знак Знак Знак Знак Знак Знак Знак Знак Знак Знак Знак Знак Знак Знак Знак Знак Знак Знак Знак Знак Знак"/>
    <w:basedOn w:val="a2"/>
    <w:uiPriority w:val="99"/>
    <w:qFormat/>
    <w:rsid w:val="006127F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830">
    <w:name w:val="Знак Знак83"/>
    <w:uiPriority w:val="99"/>
    <w:qFormat/>
    <w:locked/>
    <w:rsid w:val="006127F1"/>
    <w:rPr>
      <w:sz w:val="24"/>
    </w:rPr>
  </w:style>
  <w:style w:type="character" w:customStyle="1" w:styleId="624">
    <w:name w:val="Знак Знак624"/>
    <w:uiPriority w:val="99"/>
    <w:locked/>
    <w:rsid w:val="006127F1"/>
    <w:rPr>
      <w:b/>
      <w:caps/>
      <w:sz w:val="24"/>
      <w:lang w:val="ru-RU" w:eastAsia="ru-RU"/>
    </w:rPr>
  </w:style>
  <w:style w:type="character" w:customStyle="1" w:styleId="5190">
    <w:name w:val="Знак Знак519"/>
    <w:uiPriority w:val="99"/>
    <w:locked/>
    <w:rsid w:val="006127F1"/>
    <w:rPr>
      <w:b/>
      <w:sz w:val="27"/>
      <w:lang w:val="ru-RU" w:eastAsia="ru-RU"/>
    </w:rPr>
  </w:style>
  <w:style w:type="paragraph" w:customStyle="1" w:styleId="264">
    <w:name w:val="Основной текст 26"/>
    <w:basedOn w:val="a2"/>
    <w:uiPriority w:val="99"/>
    <w:qFormat/>
    <w:rsid w:val="006127F1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character" w:customStyle="1" w:styleId="bold1">
    <w:name w:val="bold1"/>
    <w:uiPriority w:val="99"/>
    <w:qFormat/>
    <w:rsid w:val="006127F1"/>
    <w:rPr>
      <w:rFonts w:ascii="Arial" w:hAnsi="Arial"/>
      <w:b/>
    </w:rPr>
  </w:style>
  <w:style w:type="character" w:customStyle="1" w:styleId="b-serp-itemtextpassage1">
    <w:name w:val="b-serp-item__text_passage1"/>
    <w:uiPriority w:val="99"/>
    <w:qFormat/>
    <w:rsid w:val="006127F1"/>
    <w:rPr>
      <w:b/>
    </w:rPr>
  </w:style>
  <w:style w:type="character" w:customStyle="1" w:styleId="affffffffff">
    <w:name w:val="текст Знак Знак"/>
    <w:uiPriority w:val="99"/>
    <w:qFormat/>
    <w:rsid w:val="006127F1"/>
    <w:rPr>
      <w:sz w:val="24"/>
      <w:lang w:val="ru-RU" w:eastAsia="ru-RU"/>
    </w:rPr>
  </w:style>
  <w:style w:type="paragraph" w:customStyle="1" w:styleId="1fffff4">
    <w:name w:val="Стиль Заголовок 1 (тем обзор)"/>
    <w:basedOn w:val="10"/>
    <w:link w:val="1fffff5"/>
    <w:uiPriority w:val="99"/>
    <w:qFormat/>
    <w:rsid w:val="006127F1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jc w:val="right"/>
    </w:pPr>
    <w:rPr>
      <w:rFonts w:ascii="Times New Roman" w:hAnsi="Times New Roman"/>
      <w:b/>
      <w:caps/>
      <w:color w:val="000000"/>
      <w:kern w:val="32"/>
      <w:sz w:val="24"/>
    </w:rPr>
  </w:style>
  <w:style w:type="character" w:customStyle="1" w:styleId="1fffff5">
    <w:name w:val="Стиль Заголовок 1 (тем обзор) Знак"/>
    <w:link w:val="1fffff4"/>
    <w:uiPriority w:val="99"/>
    <w:qFormat/>
    <w:locked/>
    <w:rsid w:val="006127F1"/>
    <w:rPr>
      <w:rFonts w:ascii="Times New Roman" w:eastAsia="Calibri" w:hAnsi="Times New Roman" w:cs="Times New Roman"/>
      <w:b/>
      <w:caps/>
      <w:color w:val="000000"/>
      <w:kern w:val="32"/>
      <w:sz w:val="24"/>
      <w:szCs w:val="20"/>
      <w:lang w:eastAsia="ru-RU"/>
    </w:rPr>
  </w:style>
  <w:style w:type="paragraph" w:customStyle="1" w:styleId="364">
    <w:name w:val="Основной текст с отступом 36"/>
    <w:basedOn w:val="a2"/>
    <w:uiPriority w:val="99"/>
    <w:qFormat/>
    <w:rsid w:val="006127F1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7a">
    <w:name w:val="Заголовок 47"/>
    <w:basedOn w:val="10d"/>
    <w:next w:val="10d"/>
    <w:uiPriority w:val="99"/>
    <w:qFormat/>
    <w:rsid w:val="006127F1"/>
    <w:pPr>
      <w:keepNext/>
      <w:spacing w:line="240" w:lineRule="auto"/>
      <w:ind w:right="0" w:firstLine="0"/>
    </w:pPr>
  </w:style>
  <w:style w:type="paragraph" w:customStyle="1" w:styleId="res-desc1">
    <w:name w:val="res-desc1"/>
    <w:basedOn w:val="a2"/>
    <w:uiPriority w:val="99"/>
    <w:qFormat/>
    <w:rsid w:val="006127F1"/>
    <w:pPr>
      <w:widowControl/>
      <w:snapToGrid/>
      <w:spacing w:before="72" w:after="0"/>
    </w:pPr>
    <w:rPr>
      <w:rFonts w:ascii="a_Timer" w:eastAsia="Times New Roman" w:hAnsi="a_Timer" w:cs="a_Timer"/>
      <w:color w:val="000000"/>
      <w:szCs w:val="24"/>
    </w:rPr>
  </w:style>
  <w:style w:type="paragraph" w:customStyle="1" w:styleId="-2">
    <w:name w:val="А - об"/>
    <w:basedOn w:val="a2"/>
    <w:uiPriority w:val="99"/>
    <w:qFormat/>
    <w:rsid w:val="006127F1"/>
    <w:pPr>
      <w:widowControl/>
      <w:snapToGrid/>
      <w:spacing w:before="0" w:after="0" w:line="360" w:lineRule="auto"/>
      <w:ind w:firstLine="397"/>
    </w:pPr>
    <w:rPr>
      <w:rFonts w:eastAsia="Times New Roman"/>
      <w:b/>
      <w:sz w:val="20"/>
    </w:rPr>
  </w:style>
  <w:style w:type="paragraph" w:customStyle="1" w:styleId="365">
    <w:name w:val="Основной текст 36"/>
    <w:basedOn w:val="10d"/>
    <w:uiPriority w:val="99"/>
    <w:qFormat/>
    <w:rsid w:val="006127F1"/>
    <w:pPr>
      <w:spacing w:line="240" w:lineRule="auto"/>
      <w:ind w:right="0" w:firstLine="0"/>
      <w:jc w:val="both"/>
    </w:pPr>
    <w:rPr>
      <w:i/>
      <w:sz w:val="26"/>
    </w:rPr>
  </w:style>
  <w:style w:type="character" w:customStyle="1" w:styleId="description1">
    <w:name w:val="description1"/>
    <w:uiPriority w:val="99"/>
    <w:qFormat/>
    <w:rsid w:val="006127F1"/>
    <w:rPr>
      <w:color w:val="000000"/>
      <w:sz w:val="17"/>
    </w:rPr>
  </w:style>
  <w:style w:type="paragraph" w:customStyle="1" w:styleId="1fffff6">
    <w:name w:val="1_темы"/>
    <w:basedOn w:val="a2"/>
    <w:uiPriority w:val="99"/>
    <w:qFormat/>
    <w:rsid w:val="006127F1"/>
    <w:pPr>
      <w:widowControl/>
      <w:snapToGrid/>
      <w:spacing w:before="0" w:after="0"/>
      <w:ind w:left="567"/>
      <w:jc w:val="both"/>
    </w:pPr>
    <w:rPr>
      <w:rFonts w:eastAsia="Times New Roman"/>
      <w:b/>
      <w:szCs w:val="24"/>
      <w:lang w:eastAsia="fr-FR"/>
    </w:rPr>
  </w:style>
  <w:style w:type="paragraph" w:customStyle="1" w:styleId="372">
    <w:name w:val="Заголовок 37"/>
    <w:basedOn w:val="a2"/>
    <w:next w:val="a2"/>
    <w:uiPriority w:val="99"/>
    <w:qFormat/>
    <w:rsid w:val="006127F1"/>
    <w:pPr>
      <w:keepNext/>
      <w:widowControl/>
      <w:spacing w:before="240" w:after="60"/>
    </w:pPr>
    <w:rPr>
      <w:rFonts w:ascii="Arial" w:eastAsia="Times New Roman" w:hAnsi="Arial"/>
    </w:rPr>
  </w:style>
  <w:style w:type="character" w:customStyle="1" w:styleId="940">
    <w:name w:val="Знак Знак94"/>
    <w:uiPriority w:val="99"/>
    <w:rsid w:val="006127F1"/>
    <w:rPr>
      <w:rFonts w:ascii="Times New Roman" w:hAnsi="Times New Roman"/>
      <w:sz w:val="24"/>
    </w:rPr>
  </w:style>
  <w:style w:type="character" w:customStyle="1" w:styleId="1340">
    <w:name w:val="Знак Знак134"/>
    <w:uiPriority w:val="99"/>
    <w:locked/>
    <w:rsid w:val="006127F1"/>
    <w:rPr>
      <w:rFonts w:ascii="Arial" w:hAnsi="Arial"/>
      <w:b/>
      <w:kern w:val="32"/>
      <w:sz w:val="32"/>
      <w:lang w:val="ru-RU" w:eastAsia="ru-RU"/>
    </w:rPr>
  </w:style>
  <w:style w:type="character" w:customStyle="1" w:styleId="bibliocaption1">
    <w:name w:val="bibliocaption1"/>
    <w:uiPriority w:val="99"/>
    <w:qFormat/>
    <w:rsid w:val="006127F1"/>
    <w:rPr>
      <w:rFonts w:ascii="Verdana" w:hAnsi="Verdana"/>
      <w:b/>
      <w:color w:val="080000"/>
      <w:sz w:val="22"/>
      <w:u w:val="none"/>
    </w:rPr>
  </w:style>
  <w:style w:type="paragraph" w:customStyle="1" w:styleId="affffffffff0">
    <w:name w:val="Знак Знак Знак Знак Знак Знак Знак Знак Знак"/>
    <w:basedOn w:val="a2"/>
    <w:uiPriority w:val="99"/>
    <w:qFormat/>
    <w:rsid w:val="006127F1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ffff1">
    <w:name w:val="ͮ𬠫"/>
    <w:uiPriority w:val="99"/>
    <w:qFormat/>
    <w:rsid w:val="006127F1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t988">
    <w:name w:val="ft988"/>
    <w:basedOn w:val="a3"/>
    <w:uiPriority w:val="99"/>
    <w:qFormat/>
    <w:rsid w:val="006127F1"/>
    <w:rPr>
      <w:rFonts w:cs="Times New Roman"/>
    </w:rPr>
  </w:style>
  <w:style w:type="character" w:customStyle="1" w:styleId="ft1067">
    <w:name w:val="ft1067"/>
    <w:basedOn w:val="a3"/>
    <w:uiPriority w:val="99"/>
    <w:qFormat/>
    <w:rsid w:val="006127F1"/>
    <w:rPr>
      <w:rFonts w:cs="Times New Roman"/>
    </w:rPr>
  </w:style>
  <w:style w:type="character" w:customStyle="1" w:styleId="ft1144">
    <w:name w:val="ft1144"/>
    <w:basedOn w:val="a3"/>
    <w:uiPriority w:val="99"/>
    <w:qFormat/>
    <w:rsid w:val="006127F1"/>
    <w:rPr>
      <w:rFonts w:cs="Times New Roman"/>
    </w:rPr>
  </w:style>
  <w:style w:type="character" w:customStyle="1" w:styleId="ft1207">
    <w:name w:val="ft1207"/>
    <w:basedOn w:val="a3"/>
    <w:uiPriority w:val="99"/>
    <w:qFormat/>
    <w:rsid w:val="006127F1"/>
    <w:rPr>
      <w:rFonts w:cs="Times New Roman"/>
    </w:rPr>
  </w:style>
  <w:style w:type="character" w:customStyle="1" w:styleId="ft1213">
    <w:name w:val="ft1213"/>
    <w:basedOn w:val="a3"/>
    <w:uiPriority w:val="99"/>
    <w:qFormat/>
    <w:rsid w:val="006127F1"/>
    <w:rPr>
      <w:rFonts w:cs="Times New Roman"/>
    </w:rPr>
  </w:style>
  <w:style w:type="character" w:customStyle="1" w:styleId="ft1214">
    <w:name w:val="ft1214"/>
    <w:basedOn w:val="a3"/>
    <w:uiPriority w:val="99"/>
    <w:qFormat/>
    <w:rsid w:val="006127F1"/>
    <w:rPr>
      <w:rFonts w:cs="Times New Roman"/>
    </w:rPr>
  </w:style>
  <w:style w:type="character" w:customStyle="1" w:styleId="ft1289">
    <w:name w:val="ft1289"/>
    <w:basedOn w:val="a3"/>
    <w:uiPriority w:val="99"/>
    <w:qFormat/>
    <w:rsid w:val="006127F1"/>
    <w:rPr>
      <w:rFonts w:cs="Times New Roman"/>
    </w:rPr>
  </w:style>
  <w:style w:type="character" w:customStyle="1" w:styleId="ft1311">
    <w:name w:val="ft1311"/>
    <w:basedOn w:val="a3"/>
    <w:uiPriority w:val="99"/>
    <w:qFormat/>
    <w:rsid w:val="006127F1"/>
    <w:rPr>
      <w:rFonts w:cs="Times New Roman"/>
    </w:rPr>
  </w:style>
  <w:style w:type="character" w:customStyle="1" w:styleId="ft3008">
    <w:name w:val="ft3008"/>
    <w:basedOn w:val="a3"/>
    <w:uiPriority w:val="99"/>
    <w:qFormat/>
    <w:rsid w:val="006127F1"/>
    <w:rPr>
      <w:rFonts w:cs="Times New Roman"/>
    </w:rPr>
  </w:style>
  <w:style w:type="character" w:customStyle="1" w:styleId="ft3181">
    <w:name w:val="ft3181"/>
    <w:basedOn w:val="a3"/>
    <w:uiPriority w:val="99"/>
    <w:qFormat/>
    <w:rsid w:val="006127F1"/>
    <w:rPr>
      <w:rFonts w:cs="Times New Roman"/>
    </w:rPr>
  </w:style>
  <w:style w:type="character" w:customStyle="1" w:styleId="ft722">
    <w:name w:val="ft722"/>
    <w:basedOn w:val="a3"/>
    <w:uiPriority w:val="99"/>
    <w:qFormat/>
    <w:rsid w:val="006127F1"/>
    <w:rPr>
      <w:rFonts w:cs="Times New Roman"/>
    </w:rPr>
  </w:style>
  <w:style w:type="character" w:customStyle="1" w:styleId="ft728">
    <w:name w:val="ft728"/>
    <w:basedOn w:val="a3"/>
    <w:uiPriority w:val="99"/>
    <w:qFormat/>
    <w:rsid w:val="006127F1"/>
    <w:rPr>
      <w:rFonts w:cs="Times New Roman"/>
    </w:rPr>
  </w:style>
  <w:style w:type="character" w:customStyle="1" w:styleId="ft730">
    <w:name w:val="ft730"/>
    <w:basedOn w:val="a3"/>
    <w:uiPriority w:val="99"/>
    <w:qFormat/>
    <w:rsid w:val="006127F1"/>
    <w:rPr>
      <w:rFonts w:cs="Times New Roman"/>
    </w:rPr>
  </w:style>
  <w:style w:type="character" w:customStyle="1" w:styleId="ft72">
    <w:name w:val="ft72"/>
    <w:basedOn w:val="a3"/>
    <w:uiPriority w:val="99"/>
    <w:qFormat/>
    <w:rsid w:val="006127F1"/>
    <w:rPr>
      <w:rFonts w:cs="Times New Roman"/>
    </w:rPr>
  </w:style>
  <w:style w:type="character" w:customStyle="1" w:styleId="ft731">
    <w:name w:val="ft731"/>
    <w:basedOn w:val="a3"/>
    <w:uiPriority w:val="99"/>
    <w:qFormat/>
    <w:rsid w:val="006127F1"/>
    <w:rPr>
      <w:rFonts w:cs="Times New Roman"/>
    </w:rPr>
  </w:style>
  <w:style w:type="character" w:customStyle="1" w:styleId="ft732">
    <w:name w:val="ft732"/>
    <w:basedOn w:val="a3"/>
    <w:uiPriority w:val="99"/>
    <w:qFormat/>
    <w:rsid w:val="006127F1"/>
    <w:rPr>
      <w:rFonts w:cs="Times New Roman"/>
    </w:rPr>
  </w:style>
  <w:style w:type="character" w:customStyle="1" w:styleId="ft735">
    <w:name w:val="ft735"/>
    <w:basedOn w:val="a3"/>
    <w:uiPriority w:val="99"/>
    <w:qFormat/>
    <w:rsid w:val="006127F1"/>
    <w:rPr>
      <w:rFonts w:cs="Times New Roman"/>
    </w:rPr>
  </w:style>
  <w:style w:type="character" w:customStyle="1" w:styleId="ft738">
    <w:name w:val="ft738"/>
    <w:basedOn w:val="a3"/>
    <w:uiPriority w:val="99"/>
    <w:qFormat/>
    <w:rsid w:val="006127F1"/>
    <w:rPr>
      <w:rFonts w:cs="Times New Roman"/>
    </w:rPr>
  </w:style>
  <w:style w:type="character" w:customStyle="1" w:styleId="ft747">
    <w:name w:val="ft747"/>
    <w:basedOn w:val="a3"/>
    <w:uiPriority w:val="99"/>
    <w:qFormat/>
    <w:rsid w:val="006127F1"/>
    <w:rPr>
      <w:rFonts w:cs="Times New Roman"/>
    </w:rPr>
  </w:style>
  <w:style w:type="character" w:customStyle="1" w:styleId="ft758">
    <w:name w:val="ft758"/>
    <w:basedOn w:val="a3"/>
    <w:uiPriority w:val="99"/>
    <w:qFormat/>
    <w:rsid w:val="006127F1"/>
    <w:rPr>
      <w:rFonts w:cs="Times New Roman"/>
    </w:rPr>
  </w:style>
  <w:style w:type="paragraph" w:customStyle="1" w:styleId="Picture">
    <w:name w:val="Picture"/>
    <w:basedOn w:val="a2"/>
    <w:next w:val="a2"/>
    <w:uiPriority w:val="99"/>
    <w:qFormat/>
    <w:rsid w:val="006127F1"/>
    <w:pPr>
      <w:widowControl/>
      <w:autoSpaceDE w:val="0"/>
      <w:autoSpaceDN w:val="0"/>
      <w:adjustRightInd w:val="0"/>
      <w:snapToGrid/>
      <w:spacing w:before="0" w:after="0" w:line="220" w:lineRule="atLeast"/>
      <w:jc w:val="center"/>
    </w:pPr>
    <w:rPr>
      <w:rFonts w:ascii="PragmaticaCTT" w:eastAsia="Times New Roman" w:hAnsi="PragmaticaCTT" w:cs="PragmaticaCTT"/>
      <w:b/>
      <w:bCs/>
      <w:sz w:val="18"/>
      <w:szCs w:val="18"/>
    </w:rPr>
  </w:style>
  <w:style w:type="paragraph" w:customStyle="1" w:styleId="Default1">
    <w:name w:val="Default1"/>
    <w:basedOn w:val="Default"/>
    <w:next w:val="Default"/>
    <w:uiPriority w:val="99"/>
    <w:qFormat/>
    <w:rsid w:val="006127F1"/>
    <w:rPr>
      <w:color w:val="auto"/>
      <w:lang w:val="en-US" w:eastAsia="en-US"/>
    </w:rPr>
  </w:style>
  <w:style w:type="paragraph" w:customStyle="1" w:styleId="1fffff7">
    <w:name w:val="Çàãîëîâîê 1"/>
    <w:basedOn w:val="Default"/>
    <w:next w:val="Default"/>
    <w:uiPriority w:val="99"/>
    <w:qFormat/>
    <w:rsid w:val="006127F1"/>
    <w:rPr>
      <w:color w:val="auto"/>
      <w:lang w:val="en-US" w:eastAsia="en-US"/>
    </w:rPr>
  </w:style>
  <w:style w:type="character" w:customStyle="1" w:styleId="ft2100">
    <w:name w:val="ft2100"/>
    <w:basedOn w:val="a3"/>
    <w:uiPriority w:val="99"/>
    <w:qFormat/>
    <w:rsid w:val="006127F1"/>
    <w:rPr>
      <w:rFonts w:cs="Times New Roman"/>
    </w:rPr>
  </w:style>
  <w:style w:type="character" w:customStyle="1" w:styleId="ft2109">
    <w:name w:val="ft2109"/>
    <w:basedOn w:val="a3"/>
    <w:uiPriority w:val="99"/>
    <w:qFormat/>
    <w:rsid w:val="006127F1"/>
    <w:rPr>
      <w:rFonts w:cs="Times New Roman"/>
    </w:rPr>
  </w:style>
  <w:style w:type="character" w:customStyle="1" w:styleId="ft2121">
    <w:name w:val="ft2121"/>
    <w:basedOn w:val="a3"/>
    <w:uiPriority w:val="99"/>
    <w:qFormat/>
    <w:rsid w:val="006127F1"/>
    <w:rPr>
      <w:rFonts w:cs="Times New Roman"/>
    </w:rPr>
  </w:style>
  <w:style w:type="character" w:customStyle="1" w:styleId="ft2130">
    <w:name w:val="ft2130"/>
    <w:basedOn w:val="a3"/>
    <w:uiPriority w:val="99"/>
    <w:qFormat/>
    <w:rsid w:val="006127F1"/>
    <w:rPr>
      <w:rFonts w:cs="Times New Roman"/>
    </w:rPr>
  </w:style>
  <w:style w:type="character" w:customStyle="1" w:styleId="ft24421">
    <w:name w:val="ft24421"/>
    <w:uiPriority w:val="99"/>
    <w:qFormat/>
    <w:rsid w:val="006127F1"/>
    <w:rPr>
      <w:rFonts w:ascii="Times" w:hAnsi="Times"/>
      <w:b/>
      <w:color w:val="000000"/>
      <w:spacing w:val="15"/>
      <w:sz w:val="27"/>
    </w:rPr>
  </w:style>
  <w:style w:type="paragraph" w:customStyle="1" w:styleId="affffffffff2">
    <w:name w:val="Стиль для методичек"/>
    <w:basedOn w:val="a2"/>
    <w:uiPriority w:val="99"/>
    <w:qFormat/>
    <w:rsid w:val="006127F1"/>
    <w:pPr>
      <w:widowControl/>
      <w:snapToGrid/>
      <w:spacing w:before="0" w:after="0"/>
      <w:ind w:left="284" w:firstLine="340"/>
      <w:jc w:val="both"/>
    </w:pPr>
    <w:rPr>
      <w:rFonts w:ascii="Calibri" w:eastAsia="Times New Roman" w:hAnsi="Calibri" w:cs="Calibri"/>
      <w:sz w:val="28"/>
      <w:szCs w:val="28"/>
    </w:rPr>
  </w:style>
  <w:style w:type="paragraph" w:customStyle="1" w:styleId="Preformatted">
    <w:name w:val="Preformatted"/>
    <w:basedOn w:val="a2"/>
    <w:uiPriority w:val="99"/>
    <w:qFormat/>
    <w:rsid w:val="006127F1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snapToGrid/>
      <w:spacing w:before="0" w:after="0"/>
    </w:pPr>
    <w:rPr>
      <w:rFonts w:ascii="Courier New" w:eastAsia="Times New Roman" w:hAnsi="Courier New" w:cs="Courier New"/>
      <w:sz w:val="20"/>
      <w:lang w:eastAsia="ar-SA"/>
    </w:rPr>
  </w:style>
  <w:style w:type="character" w:customStyle="1" w:styleId="FontStyle49">
    <w:name w:val="Font Style49"/>
    <w:uiPriority w:val="99"/>
    <w:qFormat/>
    <w:rsid w:val="006127F1"/>
    <w:rPr>
      <w:rFonts w:ascii="Times New Roman" w:hAnsi="Times New Roman"/>
      <w:i/>
      <w:sz w:val="26"/>
    </w:rPr>
  </w:style>
  <w:style w:type="character" w:customStyle="1" w:styleId="rvts9">
    <w:name w:val="rvts9"/>
    <w:basedOn w:val="a3"/>
    <w:uiPriority w:val="99"/>
    <w:qFormat/>
    <w:rsid w:val="006127F1"/>
    <w:rPr>
      <w:rFonts w:cs="Times New Roman"/>
    </w:rPr>
  </w:style>
  <w:style w:type="character" w:customStyle="1" w:styleId="rvts15">
    <w:name w:val="rvts15"/>
    <w:basedOn w:val="a3"/>
    <w:uiPriority w:val="99"/>
    <w:qFormat/>
    <w:rsid w:val="006127F1"/>
    <w:rPr>
      <w:rFonts w:cs="Times New Roman"/>
    </w:rPr>
  </w:style>
  <w:style w:type="paragraph" w:customStyle="1" w:styleId="2TimesNewW1">
    <w:name w:val="Стиль Заголовок 2 + Times New (W1)"/>
    <w:basedOn w:val="20"/>
    <w:uiPriority w:val="99"/>
    <w:qFormat/>
    <w:rsid w:val="006127F1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right"/>
    </w:pPr>
    <w:rPr>
      <w:rFonts w:ascii="Times New Roman" w:hAnsi="Times New Roman"/>
      <w:bCs/>
      <w:caps/>
      <w:sz w:val="24"/>
      <w:szCs w:val="24"/>
    </w:rPr>
  </w:style>
  <w:style w:type="paragraph" w:customStyle="1" w:styleId="consplusnormal1">
    <w:name w:val="consplusnormal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125">
    <w:name w:val="Стиль Заголовок 1 + по ширине Первая строка:  125 см"/>
    <w:basedOn w:val="10"/>
    <w:uiPriority w:val="99"/>
    <w:qFormat/>
    <w:rsid w:val="006127F1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1fffff8">
    <w:name w:val="Стиль Заголовок 1"/>
    <w:basedOn w:val="10"/>
    <w:uiPriority w:val="99"/>
    <w:qFormat/>
    <w:rsid w:val="006127F1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211pt">
    <w:name w:val="Стиль Заголовок 2 + 11 pt не курсив Авто все прописные"/>
    <w:basedOn w:val="20"/>
    <w:uiPriority w:val="99"/>
    <w:qFormat/>
    <w:rsid w:val="006127F1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center"/>
    </w:pPr>
    <w:rPr>
      <w:rFonts w:ascii="Times New Roman" w:hAnsi="Times New Roman" w:cs="Arial"/>
      <w:b/>
      <w:bCs/>
      <w:i/>
      <w:sz w:val="24"/>
      <w:szCs w:val="24"/>
    </w:rPr>
  </w:style>
  <w:style w:type="paragraph" w:customStyle="1" w:styleId="1fffff9">
    <w:name w:val="Стиль Заголовок 1 + Авто"/>
    <w:basedOn w:val="10"/>
    <w:link w:val="1fffffa"/>
    <w:uiPriority w:val="99"/>
    <w:qFormat/>
    <w:rsid w:val="006127F1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caps/>
      <w:color w:val="000000"/>
      <w:spacing w:val="1"/>
      <w:sz w:val="24"/>
    </w:rPr>
  </w:style>
  <w:style w:type="character" w:customStyle="1" w:styleId="1fffffa">
    <w:name w:val="Стиль Заголовок 1 + Авто Знак"/>
    <w:link w:val="1fffff9"/>
    <w:uiPriority w:val="99"/>
    <w:qFormat/>
    <w:locked/>
    <w:rsid w:val="006127F1"/>
    <w:rPr>
      <w:rFonts w:ascii="Times New Roman ??????????" w:eastAsia="Calibri" w:hAnsi="Times New Roman ??????????" w:cs="Times New Roman"/>
      <w:b/>
      <w:caps/>
      <w:color w:val="000000"/>
      <w:spacing w:val="1"/>
      <w:sz w:val="24"/>
      <w:szCs w:val="20"/>
      <w:shd w:val="clear" w:color="auto" w:fill="FFFFFF"/>
      <w:lang w:eastAsia="ru-RU"/>
    </w:rPr>
  </w:style>
  <w:style w:type="paragraph" w:customStyle="1" w:styleId="2ffff">
    <w:name w:val="ЗАГ 2 УМК"/>
    <w:basedOn w:val="20"/>
    <w:uiPriority w:val="99"/>
    <w:qFormat/>
    <w:rsid w:val="006127F1"/>
    <w:pPr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60" w:lineRule="auto"/>
      <w:ind w:left="-567" w:right="-675" w:firstLine="567"/>
    </w:pPr>
    <w:rPr>
      <w:rFonts w:ascii="Times New Roman" w:hAnsi="Times New Roman"/>
      <w:bCs/>
      <w:iCs/>
      <w:sz w:val="28"/>
      <w:szCs w:val="28"/>
    </w:rPr>
  </w:style>
  <w:style w:type="character" w:customStyle="1" w:styleId="ft401">
    <w:name w:val="ft401"/>
    <w:basedOn w:val="a3"/>
    <w:uiPriority w:val="99"/>
    <w:qFormat/>
    <w:rsid w:val="006127F1"/>
    <w:rPr>
      <w:rFonts w:cs="Times New Roman"/>
    </w:rPr>
  </w:style>
  <w:style w:type="character" w:customStyle="1" w:styleId="ft404">
    <w:name w:val="ft404"/>
    <w:basedOn w:val="a3"/>
    <w:uiPriority w:val="99"/>
    <w:qFormat/>
    <w:rsid w:val="006127F1"/>
    <w:rPr>
      <w:rFonts w:cs="Times New Roman"/>
    </w:rPr>
  </w:style>
  <w:style w:type="character" w:customStyle="1" w:styleId="ft2">
    <w:name w:val="ft2"/>
    <w:basedOn w:val="a3"/>
    <w:uiPriority w:val="99"/>
    <w:qFormat/>
    <w:rsid w:val="006127F1"/>
    <w:rPr>
      <w:rFonts w:cs="Times New Roman"/>
    </w:rPr>
  </w:style>
  <w:style w:type="character" w:customStyle="1" w:styleId="ft405">
    <w:name w:val="ft405"/>
    <w:basedOn w:val="a3"/>
    <w:uiPriority w:val="99"/>
    <w:qFormat/>
    <w:rsid w:val="006127F1"/>
    <w:rPr>
      <w:rFonts w:cs="Times New Roman"/>
    </w:rPr>
  </w:style>
  <w:style w:type="character" w:customStyle="1" w:styleId="ft407">
    <w:name w:val="ft407"/>
    <w:basedOn w:val="a3"/>
    <w:uiPriority w:val="99"/>
    <w:qFormat/>
    <w:rsid w:val="006127F1"/>
    <w:rPr>
      <w:rFonts w:cs="Times New Roman"/>
    </w:rPr>
  </w:style>
  <w:style w:type="character" w:customStyle="1" w:styleId="ft411">
    <w:name w:val="ft411"/>
    <w:basedOn w:val="a3"/>
    <w:uiPriority w:val="99"/>
    <w:qFormat/>
    <w:rsid w:val="006127F1"/>
    <w:rPr>
      <w:rFonts w:cs="Times New Roman"/>
    </w:rPr>
  </w:style>
  <w:style w:type="character" w:customStyle="1" w:styleId="ft416">
    <w:name w:val="ft416"/>
    <w:basedOn w:val="a3"/>
    <w:uiPriority w:val="99"/>
    <w:qFormat/>
    <w:rsid w:val="006127F1"/>
    <w:rPr>
      <w:rFonts w:cs="Times New Roman"/>
    </w:rPr>
  </w:style>
  <w:style w:type="character" w:customStyle="1" w:styleId="ft438">
    <w:name w:val="ft438"/>
    <w:basedOn w:val="a3"/>
    <w:uiPriority w:val="99"/>
    <w:qFormat/>
    <w:rsid w:val="006127F1"/>
    <w:rPr>
      <w:rFonts w:cs="Times New Roman"/>
    </w:rPr>
  </w:style>
  <w:style w:type="character" w:customStyle="1" w:styleId="ft461">
    <w:name w:val="ft461"/>
    <w:basedOn w:val="a3"/>
    <w:uiPriority w:val="99"/>
    <w:qFormat/>
    <w:rsid w:val="006127F1"/>
    <w:rPr>
      <w:rFonts w:cs="Times New Roman"/>
    </w:rPr>
  </w:style>
  <w:style w:type="character" w:customStyle="1" w:styleId="ft485">
    <w:name w:val="ft485"/>
    <w:basedOn w:val="a3"/>
    <w:uiPriority w:val="99"/>
    <w:qFormat/>
    <w:rsid w:val="006127F1"/>
    <w:rPr>
      <w:rFonts w:cs="Times New Roman"/>
    </w:rPr>
  </w:style>
  <w:style w:type="character" w:customStyle="1" w:styleId="ft507">
    <w:name w:val="ft507"/>
    <w:basedOn w:val="a3"/>
    <w:uiPriority w:val="99"/>
    <w:qFormat/>
    <w:rsid w:val="006127F1"/>
    <w:rPr>
      <w:rFonts w:cs="Times New Roman"/>
    </w:rPr>
  </w:style>
  <w:style w:type="character" w:customStyle="1" w:styleId="ft464">
    <w:name w:val="ft464"/>
    <w:basedOn w:val="a3"/>
    <w:uiPriority w:val="99"/>
    <w:qFormat/>
    <w:rsid w:val="006127F1"/>
    <w:rPr>
      <w:rFonts w:cs="Times New Roman"/>
    </w:rPr>
  </w:style>
  <w:style w:type="character" w:customStyle="1" w:styleId="ft515">
    <w:name w:val="ft515"/>
    <w:basedOn w:val="a3"/>
    <w:uiPriority w:val="99"/>
    <w:qFormat/>
    <w:rsid w:val="006127F1"/>
    <w:rPr>
      <w:rFonts w:cs="Times New Roman"/>
    </w:rPr>
  </w:style>
  <w:style w:type="character" w:customStyle="1" w:styleId="ft518">
    <w:name w:val="ft518"/>
    <w:basedOn w:val="a3"/>
    <w:uiPriority w:val="99"/>
    <w:qFormat/>
    <w:rsid w:val="006127F1"/>
    <w:rPr>
      <w:rFonts w:cs="Times New Roman"/>
    </w:rPr>
  </w:style>
  <w:style w:type="character" w:customStyle="1" w:styleId="ft521">
    <w:name w:val="ft521"/>
    <w:basedOn w:val="a3"/>
    <w:uiPriority w:val="99"/>
    <w:qFormat/>
    <w:rsid w:val="006127F1"/>
    <w:rPr>
      <w:rFonts w:cs="Times New Roman"/>
    </w:rPr>
  </w:style>
  <w:style w:type="character" w:customStyle="1" w:styleId="ft525">
    <w:name w:val="ft525"/>
    <w:basedOn w:val="a3"/>
    <w:uiPriority w:val="99"/>
    <w:qFormat/>
    <w:rsid w:val="006127F1"/>
    <w:rPr>
      <w:rFonts w:cs="Times New Roman"/>
    </w:rPr>
  </w:style>
  <w:style w:type="character" w:customStyle="1" w:styleId="ft549">
    <w:name w:val="ft549"/>
    <w:basedOn w:val="a3"/>
    <w:uiPriority w:val="99"/>
    <w:qFormat/>
    <w:rsid w:val="006127F1"/>
    <w:rPr>
      <w:rFonts w:cs="Times New Roman"/>
    </w:rPr>
  </w:style>
  <w:style w:type="character" w:customStyle="1" w:styleId="ft554">
    <w:name w:val="ft554"/>
    <w:basedOn w:val="a3"/>
    <w:uiPriority w:val="99"/>
    <w:qFormat/>
    <w:rsid w:val="006127F1"/>
    <w:rPr>
      <w:rFonts w:cs="Times New Roman"/>
    </w:rPr>
  </w:style>
  <w:style w:type="character" w:customStyle="1" w:styleId="ft557">
    <w:name w:val="ft557"/>
    <w:basedOn w:val="a3"/>
    <w:uiPriority w:val="99"/>
    <w:qFormat/>
    <w:rsid w:val="006127F1"/>
    <w:rPr>
      <w:rFonts w:cs="Times New Roman"/>
    </w:rPr>
  </w:style>
  <w:style w:type="character" w:customStyle="1" w:styleId="ft561">
    <w:name w:val="ft561"/>
    <w:basedOn w:val="a3"/>
    <w:uiPriority w:val="99"/>
    <w:qFormat/>
    <w:rsid w:val="006127F1"/>
    <w:rPr>
      <w:rFonts w:cs="Times New Roman"/>
    </w:rPr>
  </w:style>
  <w:style w:type="character" w:customStyle="1" w:styleId="ft565">
    <w:name w:val="ft565"/>
    <w:basedOn w:val="a3"/>
    <w:uiPriority w:val="99"/>
    <w:qFormat/>
    <w:rsid w:val="006127F1"/>
    <w:rPr>
      <w:rFonts w:cs="Times New Roman"/>
    </w:rPr>
  </w:style>
  <w:style w:type="character" w:customStyle="1" w:styleId="ft570">
    <w:name w:val="ft570"/>
    <w:basedOn w:val="a3"/>
    <w:uiPriority w:val="99"/>
    <w:qFormat/>
    <w:rsid w:val="006127F1"/>
    <w:rPr>
      <w:rFonts w:cs="Times New Roman"/>
    </w:rPr>
  </w:style>
  <w:style w:type="character" w:customStyle="1" w:styleId="ft594">
    <w:name w:val="ft594"/>
    <w:basedOn w:val="a3"/>
    <w:uiPriority w:val="99"/>
    <w:qFormat/>
    <w:rsid w:val="006127F1"/>
    <w:rPr>
      <w:rFonts w:cs="Times New Roman"/>
    </w:rPr>
  </w:style>
  <w:style w:type="character" w:customStyle="1" w:styleId="ft600">
    <w:name w:val="ft600"/>
    <w:basedOn w:val="a3"/>
    <w:uiPriority w:val="99"/>
    <w:qFormat/>
    <w:rsid w:val="006127F1"/>
    <w:rPr>
      <w:rFonts w:cs="Times New Roman"/>
    </w:rPr>
  </w:style>
  <w:style w:type="character" w:customStyle="1" w:styleId="ft625">
    <w:name w:val="ft625"/>
    <w:basedOn w:val="a3"/>
    <w:uiPriority w:val="99"/>
    <w:qFormat/>
    <w:rsid w:val="006127F1"/>
    <w:rPr>
      <w:rFonts w:cs="Times New Roman"/>
    </w:rPr>
  </w:style>
  <w:style w:type="character" w:customStyle="1" w:styleId="ft646">
    <w:name w:val="ft646"/>
    <w:basedOn w:val="a3"/>
    <w:uiPriority w:val="99"/>
    <w:qFormat/>
    <w:rsid w:val="006127F1"/>
    <w:rPr>
      <w:rFonts w:cs="Times New Roman"/>
    </w:rPr>
  </w:style>
  <w:style w:type="character" w:customStyle="1" w:styleId="ft648">
    <w:name w:val="ft648"/>
    <w:basedOn w:val="a3"/>
    <w:uiPriority w:val="99"/>
    <w:qFormat/>
    <w:rsid w:val="006127F1"/>
    <w:rPr>
      <w:rFonts w:cs="Times New Roman"/>
    </w:rPr>
  </w:style>
  <w:style w:type="character" w:customStyle="1" w:styleId="ft650">
    <w:name w:val="ft650"/>
    <w:basedOn w:val="a3"/>
    <w:uiPriority w:val="99"/>
    <w:qFormat/>
    <w:rsid w:val="006127F1"/>
    <w:rPr>
      <w:rFonts w:cs="Times New Roman"/>
    </w:rPr>
  </w:style>
  <w:style w:type="character" w:customStyle="1" w:styleId="ft651">
    <w:name w:val="ft651"/>
    <w:basedOn w:val="a3"/>
    <w:uiPriority w:val="99"/>
    <w:qFormat/>
    <w:rsid w:val="006127F1"/>
    <w:rPr>
      <w:rFonts w:cs="Times New Roman"/>
    </w:rPr>
  </w:style>
  <w:style w:type="character" w:customStyle="1" w:styleId="ft654">
    <w:name w:val="ft654"/>
    <w:basedOn w:val="a3"/>
    <w:uiPriority w:val="99"/>
    <w:qFormat/>
    <w:rsid w:val="006127F1"/>
    <w:rPr>
      <w:rFonts w:cs="Times New Roman"/>
    </w:rPr>
  </w:style>
  <w:style w:type="character" w:customStyle="1" w:styleId="ft655">
    <w:name w:val="ft655"/>
    <w:basedOn w:val="a3"/>
    <w:uiPriority w:val="99"/>
    <w:qFormat/>
    <w:rsid w:val="006127F1"/>
    <w:rPr>
      <w:rFonts w:cs="Times New Roman"/>
    </w:rPr>
  </w:style>
  <w:style w:type="character" w:customStyle="1" w:styleId="ft674">
    <w:name w:val="ft674"/>
    <w:basedOn w:val="a3"/>
    <w:uiPriority w:val="99"/>
    <w:qFormat/>
    <w:rsid w:val="006127F1"/>
    <w:rPr>
      <w:rFonts w:cs="Times New Roman"/>
    </w:rPr>
  </w:style>
  <w:style w:type="character" w:customStyle="1" w:styleId="ft698">
    <w:name w:val="ft698"/>
    <w:basedOn w:val="a3"/>
    <w:uiPriority w:val="99"/>
    <w:qFormat/>
    <w:rsid w:val="006127F1"/>
    <w:rPr>
      <w:rFonts w:cs="Times New Roman"/>
    </w:rPr>
  </w:style>
  <w:style w:type="character" w:customStyle="1" w:styleId="ft709">
    <w:name w:val="ft709"/>
    <w:basedOn w:val="a3"/>
    <w:uiPriority w:val="99"/>
    <w:qFormat/>
    <w:rsid w:val="006127F1"/>
    <w:rPr>
      <w:rFonts w:cs="Times New Roman"/>
    </w:rPr>
  </w:style>
  <w:style w:type="character" w:customStyle="1" w:styleId="ft723">
    <w:name w:val="ft723"/>
    <w:basedOn w:val="a3"/>
    <w:uiPriority w:val="99"/>
    <w:qFormat/>
    <w:rsid w:val="006127F1"/>
    <w:rPr>
      <w:rFonts w:cs="Times New Roman"/>
    </w:rPr>
  </w:style>
  <w:style w:type="character" w:customStyle="1" w:styleId="ft746">
    <w:name w:val="ft746"/>
    <w:basedOn w:val="a3"/>
    <w:uiPriority w:val="99"/>
    <w:qFormat/>
    <w:rsid w:val="006127F1"/>
    <w:rPr>
      <w:rFonts w:cs="Times New Roman"/>
    </w:rPr>
  </w:style>
  <w:style w:type="character" w:customStyle="1" w:styleId="ft770">
    <w:name w:val="ft770"/>
    <w:basedOn w:val="a3"/>
    <w:uiPriority w:val="99"/>
    <w:qFormat/>
    <w:rsid w:val="006127F1"/>
    <w:rPr>
      <w:rFonts w:cs="Times New Roman"/>
    </w:rPr>
  </w:style>
  <w:style w:type="character" w:customStyle="1" w:styleId="ft772">
    <w:name w:val="ft772"/>
    <w:basedOn w:val="a3"/>
    <w:uiPriority w:val="99"/>
    <w:qFormat/>
    <w:rsid w:val="006127F1"/>
    <w:rPr>
      <w:rFonts w:cs="Times New Roman"/>
    </w:rPr>
  </w:style>
  <w:style w:type="character" w:customStyle="1" w:styleId="ft774">
    <w:name w:val="ft774"/>
    <w:basedOn w:val="a3"/>
    <w:uiPriority w:val="99"/>
    <w:qFormat/>
    <w:rsid w:val="006127F1"/>
    <w:rPr>
      <w:rFonts w:cs="Times New Roman"/>
    </w:rPr>
  </w:style>
  <w:style w:type="character" w:customStyle="1" w:styleId="ft777">
    <w:name w:val="ft777"/>
    <w:basedOn w:val="a3"/>
    <w:uiPriority w:val="99"/>
    <w:qFormat/>
    <w:rsid w:val="006127F1"/>
    <w:rPr>
      <w:rFonts w:cs="Times New Roman"/>
    </w:rPr>
  </w:style>
  <w:style w:type="character" w:customStyle="1" w:styleId="ft778">
    <w:name w:val="ft778"/>
    <w:basedOn w:val="a3"/>
    <w:uiPriority w:val="99"/>
    <w:qFormat/>
    <w:rsid w:val="006127F1"/>
    <w:rPr>
      <w:rFonts w:cs="Times New Roman"/>
    </w:rPr>
  </w:style>
  <w:style w:type="character" w:customStyle="1" w:styleId="ft780">
    <w:name w:val="ft780"/>
    <w:basedOn w:val="a3"/>
    <w:uiPriority w:val="99"/>
    <w:qFormat/>
    <w:rsid w:val="006127F1"/>
    <w:rPr>
      <w:rFonts w:cs="Times New Roman"/>
    </w:rPr>
  </w:style>
  <w:style w:type="character" w:customStyle="1" w:styleId="ft794">
    <w:name w:val="ft794"/>
    <w:basedOn w:val="a3"/>
    <w:uiPriority w:val="99"/>
    <w:qFormat/>
    <w:rsid w:val="006127F1"/>
    <w:rPr>
      <w:rFonts w:cs="Times New Roman"/>
    </w:rPr>
  </w:style>
  <w:style w:type="character" w:customStyle="1" w:styleId="ft813">
    <w:name w:val="ft813"/>
    <w:basedOn w:val="a3"/>
    <w:uiPriority w:val="99"/>
    <w:qFormat/>
    <w:rsid w:val="006127F1"/>
    <w:rPr>
      <w:rFonts w:cs="Times New Roman"/>
    </w:rPr>
  </w:style>
  <w:style w:type="character" w:customStyle="1" w:styleId="ft845">
    <w:name w:val="ft845"/>
    <w:basedOn w:val="a3"/>
    <w:uiPriority w:val="99"/>
    <w:qFormat/>
    <w:rsid w:val="006127F1"/>
    <w:rPr>
      <w:rFonts w:cs="Times New Roman"/>
    </w:rPr>
  </w:style>
  <w:style w:type="character" w:customStyle="1" w:styleId="ft846">
    <w:name w:val="ft846"/>
    <w:basedOn w:val="a3"/>
    <w:uiPriority w:val="99"/>
    <w:qFormat/>
    <w:rsid w:val="006127F1"/>
    <w:rPr>
      <w:rFonts w:cs="Times New Roman"/>
    </w:rPr>
  </w:style>
  <w:style w:type="character" w:customStyle="1" w:styleId="ft869">
    <w:name w:val="ft869"/>
    <w:basedOn w:val="a3"/>
    <w:uiPriority w:val="99"/>
    <w:qFormat/>
    <w:rsid w:val="006127F1"/>
    <w:rPr>
      <w:rFonts w:cs="Times New Roman"/>
    </w:rPr>
  </w:style>
  <w:style w:type="character" w:customStyle="1" w:styleId="ft345">
    <w:name w:val="ft345"/>
    <w:basedOn w:val="a3"/>
    <w:uiPriority w:val="99"/>
    <w:qFormat/>
    <w:rsid w:val="006127F1"/>
    <w:rPr>
      <w:rFonts w:cs="Times New Roman"/>
    </w:rPr>
  </w:style>
  <w:style w:type="character" w:customStyle="1" w:styleId="ft348">
    <w:name w:val="ft348"/>
    <w:basedOn w:val="a3"/>
    <w:uiPriority w:val="99"/>
    <w:qFormat/>
    <w:rsid w:val="006127F1"/>
    <w:rPr>
      <w:rFonts w:cs="Times New Roman"/>
    </w:rPr>
  </w:style>
  <w:style w:type="character" w:customStyle="1" w:styleId="ft350">
    <w:name w:val="ft350"/>
    <w:basedOn w:val="a3"/>
    <w:uiPriority w:val="99"/>
    <w:qFormat/>
    <w:rsid w:val="006127F1"/>
    <w:rPr>
      <w:rFonts w:cs="Times New Roman"/>
    </w:rPr>
  </w:style>
  <w:style w:type="character" w:customStyle="1" w:styleId="ft351">
    <w:name w:val="ft351"/>
    <w:basedOn w:val="a3"/>
    <w:uiPriority w:val="99"/>
    <w:qFormat/>
    <w:rsid w:val="006127F1"/>
    <w:rPr>
      <w:rFonts w:cs="Times New Roman"/>
    </w:rPr>
  </w:style>
  <w:style w:type="character" w:customStyle="1" w:styleId="ft353">
    <w:name w:val="ft353"/>
    <w:basedOn w:val="a3"/>
    <w:uiPriority w:val="99"/>
    <w:qFormat/>
    <w:rsid w:val="006127F1"/>
    <w:rPr>
      <w:rFonts w:cs="Times New Roman"/>
    </w:rPr>
  </w:style>
  <w:style w:type="character" w:customStyle="1" w:styleId="ft355">
    <w:name w:val="ft355"/>
    <w:basedOn w:val="a3"/>
    <w:uiPriority w:val="99"/>
    <w:qFormat/>
    <w:rsid w:val="006127F1"/>
    <w:rPr>
      <w:rFonts w:cs="Times New Roman"/>
    </w:rPr>
  </w:style>
  <w:style w:type="character" w:customStyle="1" w:styleId="ft372">
    <w:name w:val="ft372"/>
    <w:basedOn w:val="a3"/>
    <w:uiPriority w:val="99"/>
    <w:qFormat/>
    <w:rsid w:val="006127F1"/>
    <w:rPr>
      <w:rFonts w:cs="Times New Roman"/>
    </w:rPr>
  </w:style>
  <w:style w:type="character" w:customStyle="1" w:styleId="ft219">
    <w:name w:val="ft219"/>
    <w:basedOn w:val="a3"/>
    <w:uiPriority w:val="99"/>
    <w:qFormat/>
    <w:rsid w:val="006127F1"/>
    <w:rPr>
      <w:rFonts w:cs="Times New Roman"/>
    </w:rPr>
  </w:style>
  <w:style w:type="character" w:customStyle="1" w:styleId="ft255">
    <w:name w:val="ft255"/>
    <w:basedOn w:val="a3"/>
    <w:uiPriority w:val="99"/>
    <w:qFormat/>
    <w:rsid w:val="006127F1"/>
    <w:rPr>
      <w:rFonts w:cs="Times New Roman"/>
    </w:rPr>
  </w:style>
  <w:style w:type="character" w:customStyle="1" w:styleId="ft264">
    <w:name w:val="ft264"/>
    <w:basedOn w:val="a3"/>
    <w:uiPriority w:val="99"/>
    <w:qFormat/>
    <w:rsid w:val="006127F1"/>
    <w:rPr>
      <w:rFonts w:cs="Times New Roman"/>
    </w:rPr>
  </w:style>
  <w:style w:type="character" w:customStyle="1" w:styleId="ft269">
    <w:name w:val="ft269"/>
    <w:basedOn w:val="a3"/>
    <w:uiPriority w:val="99"/>
    <w:qFormat/>
    <w:rsid w:val="006127F1"/>
    <w:rPr>
      <w:rFonts w:cs="Times New Roman"/>
    </w:rPr>
  </w:style>
  <w:style w:type="character" w:customStyle="1" w:styleId="ft292">
    <w:name w:val="ft292"/>
    <w:basedOn w:val="a3"/>
    <w:uiPriority w:val="99"/>
    <w:qFormat/>
    <w:rsid w:val="006127F1"/>
    <w:rPr>
      <w:rFonts w:cs="Times New Roman"/>
    </w:rPr>
  </w:style>
  <w:style w:type="character" w:customStyle="1" w:styleId="ft300">
    <w:name w:val="ft300"/>
    <w:basedOn w:val="a3"/>
    <w:uiPriority w:val="99"/>
    <w:qFormat/>
    <w:rsid w:val="006127F1"/>
    <w:rPr>
      <w:rFonts w:cs="Times New Roman"/>
    </w:rPr>
  </w:style>
  <w:style w:type="character" w:customStyle="1" w:styleId="ft308">
    <w:name w:val="ft308"/>
    <w:basedOn w:val="a3"/>
    <w:uiPriority w:val="99"/>
    <w:qFormat/>
    <w:rsid w:val="006127F1"/>
    <w:rPr>
      <w:rFonts w:cs="Times New Roman"/>
    </w:rPr>
  </w:style>
  <w:style w:type="character" w:customStyle="1" w:styleId="ft334">
    <w:name w:val="ft334"/>
    <w:basedOn w:val="a3"/>
    <w:uiPriority w:val="99"/>
    <w:qFormat/>
    <w:rsid w:val="006127F1"/>
    <w:rPr>
      <w:rFonts w:cs="Times New Roman"/>
    </w:rPr>
  </w:style>
  <w:style w:type="character" w:customStyle="1" w:styleId="ft346">
    <w:name w:val="ft346"/>
    <w:basedOn w:val="a3"/>
    <w:uiPriority w:val="99"/>
    <w:qFormat/>
    <w:rsid w:val="006127F1"/>
    <w:rPr>
      <w:rFonts w:cs="Times New Roman"/>
    </w:rPr>
  </w:style>
  <w:style w:type="character" w:customStyle="1" w:styleId="ft3">
    <w:name w:val="ft3"/>
    <w:basedOn w:val="a3"/>
    <w:uiPriority w:val="99"/>
    <w:qFormat/>
    <w:rsid w:val="006127F1"/>
    <w:rPr>
      <w:rFonts w:cs="Times New Roman"/>
    </w:rPr>
  </w:style>
  <w:style w:type="character" w:customStyle="1" w:styleId="ft381">
    <w:name w:val="ft381"/>
    <w:basedOn w:val="a3"/>
    <w:uiPriority w:val="99"/>
    <w:qFormat/>
    <w:rsid w:val="006127F1"/>
    <w:rPr>
      <w:rFonts w:cs="Times New Roman"/>
    </w:rPr>
  </w:style>
  <w:style w:type="character" w:customStyle="1" w:styleId="ft391">
    <w:name w:val="ft391"/>
    <w:basedOn w:val="a3"/>
    <w:uiPriority w:val="99"/>
    <w:qFormat/>
    <w:rsid w:val="006127F1"/>
    <w:rPr>
      <w:rFonts w:cs="Times New Roman"/>
    </w:rPr>
  </w:style>
  <w:style w:type="character" w:customStyle="1" w:styleId="ft397">
    <w:name w:val="ft397"/>
    <w:basedOn w:val="a3"/>
    <w:uiPriority w:val="99"/>
    <w:qFormat/>
    <w:rsid w:val="006127F1"/>
    <w:rPr>
      <w:rFonts w:cs="Times New Roman"/>
    </w:rPr>
  </w:style>
  <w:style w:type="character" w:customStyle="1" w:styleId="ft176">
    <w:name w:val="ft176"/>
    <w:basedOn w:val="a3"/>
    <w:uiPriority w:val="99"/>
    <w:qFormat/>
    <w:rsid w:val="006127F1"/>
    <w:rPr>
      <w:rFonts w:cs="Times New Roman"/>
    </w:rPr>
  </w:style>
  <w:style w:type="character" w:customStyle="1" w:styleId="ft410">
    <w:name w:val="ft410"/>
    <w:basedOn w:val="a3"/>
    <w:uiPriority w:val="99"/>
    <w:qFormat/>
    <w:rsid w:val="006127F1"/>
    <w:rPr>
      <w:rFonts w:cs="Times New Roman"/>
    </w:rPr>
  </w:style>
  <w:style w:type="character" w:customStyle="1" w:styleId="ft421">
    <w:name w:val="ft421"/>
    <w:basedOn w:val="a3"/>
    <w:uiPriority w:val="99"/>
    <w:qFormat/>
    <w:rsid w:val="006127F1"/>
    <w:rPr>
      <w:rFonts w:cs="Times New Roman"/>
    </w:rPr>
  </w:style>
  <w:style w:type="character" w:customStyle="1" w:styleId="ft467">
    <w:name w:val="ft467"/>
    <w:basedOn w:val="a3"/>
    <w:uiPriority w:val="99"/>
    <w:qFormat/>
    <w:rsid w:val="006127F1"/>
    <w:rPr>
      <w:rFonts w:cs="Times New Roman"/>
    </w:rPr>
  </w:style>
  <w:style w:type="character" w:customStyle="1" w:styleId="ft479">
    <w:name w:val="ft479"/>
    <w:basedOn w:val="a3"/>
    <w:uiPriority w:val="99"/>
    <w:qFormat/>
    <w:rsid w:val="006127F1"/>
    <w:rPr>
      <w:rFonts w:cs="Times New Roman"/>
    </w:rPr>
  </w:style>
  <w:style w:type="character" w:customStyle="1" w:styleId="ft578">
    <w:name w:val="ft578"/>
    <w:basedOn w:val="a3"/>
    <w:uiPriority w:val="99"/>
    <w:qFormat/>
    <w:rsid w:val="006127F1"/>
    <w:rPr>
      <w:rFonts w:cs="Times New Roman"/>
    </w:rPr>
  </w:style>
  <w:style w:type="character" w:customStyle="1" w:styleId="ft624">
    <w:name w:val="ft624"/>
    <w:basedOn w:val="a3"/>
    <w:uiPriority w:val="99"/>
    <w:qFormat/>
    <w:rsid w:val="006127F1"/>
    <w:rPr>
      <w:rFonts w:cs="Times New Roman"/>
    </w:rPr>
  </w:style>
  <w:style w:type="character" w:customStyle="1" w:styleId="ft631">
    <w:name w:val="ft631"/>
    <w:basedOn w:val="a3"/>
    <w:uiPriority w:val="99"/>
    <w:qFormat/>
    <w:rsid w:val="006127F1"/>
    <w:rPr>
      <w:rFonts w:cs="Times New Roman"/>
    </w:rPr>
  </w:style>
  <w:style w:type="character" w:customStyle="1" w:styleId="ft679">
    <w:name w:val="ft679"/>
    <w:basedOn w:val="a3"/>
    <w:uiPriority w:val="99"/>
    <w:qFormat/>
    <w:rsid w:val="006127F1"/>
    <w:rPr>
      <w:rFonts w:cs="Times New Roman"/>
    </w:rPr>
  </w:style>
  <w:style w:type="character" w:customStyle="1" w:styleId="ft725">
    <w:name w:val="ft725"/>
    <w:basedOn w:val="a3"/>
    <w:uiPriority w:val="99"/>
    <w:qFormat/>
    <w:rsid w:val="006127F1"/>
    <w:rPr>
      <w:rFonts w:cs="Times New Roman"/>
    </w:rPr>
  </w:style>
  <w:style w:type="character" w:customStyle="1" w:styleId="ft769">
    <w:name w:val="ft769"/>
    <w:basedOn w:val="a3"/>
    <w:uiPriority w:val="99"/>
    <w:qFormat/>
    <w:rsid w:val="006127F1"/>
    <w:rPr>
      <w:rFonts w:cs="Times New Roman"/>
    </w:rPr>
  </w:style>
  <w:style w:type="character" w:customStyle="1" w:styleId="ft819">
    <w:name w:val="ft819"/>
    <w:basedOn w:val="a3"/>
    <w:uiPriority w:val="99"/>
    <w:qFormat/>
    <w:rsid w:val="006127F1"/>
    <w:rPr>
      <w:rFonts w:cs="Times New Roman"/>
    </w:rPr>
  </w:style>
  <w:style w:type="character" w:customStyle="1" w:styleId="ft877">
    <w:name w:val="ft877"/>
    <w:basedOn w:val="a3"/>
    <w:uiPriority w:val="99"/>
    <w:qFormat/>
    <w:rsid w:val="006127F1"/>
    <w:rPr>
      <w:rFonts w:cs="Times New Roman"/>
    </w:rPr>
  </w:style>
  <w:style w:type="character" w:customStyle="1" w:styleId="ft275">
    <w:name w:val="ft275"/>
    <w:basedOn w:val="a3"/>
    <w:uiPriority w:val="99"/>
    <w:qFormat/>
    <w:rsid w:val="006127F1"/>
    <w:rPr>
      <w:rFonts w:cs="Times New Roman"/>
    </w:rPr>
  </w:style>
  <w:style w:type="character" w:customStyle="1" w:styleId="ft935">
    <w:name w:val="ft935"/>
    <w:basedOn w:val="a3"/>
    <w:uiPriority w:val="99"/>
    <w:qFormat/>
    <w:rsid w:val="006127F1"/>
    <w:rPr>
      <w:rFonts w:cs="Times New Roman"/>
    </w:rPr>
  </w:style>
  <w:style w:type="character" w:customStyle="1" w:styleId="ft969">
    <w:name w:val="ft969"/>
    <w:basedOn w:val="a3"/>
    <w:uiPriority w:val="99"/>
    <w:qFormat/>
    <w:rsid w:val="006127F1"/>
    <w:rPr>
      <w:rFonts w:cs="Times New Roman"/>
    </w:rPr>
  </w:style>
  <w:style w:type="character" w:customStyle="1" w:styleId="ft1010">
    <w:name w:val="ft1010"/>
    <w:basedOn w:val="a3"/>
    <w:uiPriority w:val="99"/>
    <w:qFormat/>
    <w:rsid w:val="006127F1"/>
    <w:rPr>
      <w:rFonts w:cs="Times New Roman"/>
    </w:rPr>
  </w:style>
  <w:style w:type="character" w:customStyle="1" w:styleId="ft1058">
    <w:name w:val="ft1058"/>
    <w:basedOn w:val="a3"/>
    <w:uiPriority w:val="99"/>
    <w:qFormat/>
    <w:rsid w:val="006127F1"/>
    <w:rPr>
      <w:rFonts w:cs="Times New Roman"/>
    </w:rPr>
  </w:style>
  <w:style w:type="character" w:customStyle="1" w:styleId="ft1101">
    <w:name w:val="ft1101"/>
    <w:basedOn w:val="a3"/>
    <w:uiPriority w:val="99"/>
    <w:qFormat/>
    <w:rsid w:val="006127F1"/>
    <w:rPr>
      <w:rFonts w:cs="Times New Roman"/>
    </w:rPr>
  </w:style>
  <w:style w:type="character" w:customStyle="1" w:styleId="ft1162">
    <w:name w:val="ft1162"/>
    <w:basedOn w:val="a3"/>
    <w:uiPriority w:val="99"/>
    <w:qFormat/>
    <w:rsid w:val="006127F1"/>
    <w:rPr>
      <w:rFonts w:cs="Times New Roman"/>
    </w:rPr>
  </w:style>
  <w:style w:type="character" w:customStyle="1" w:styleId="ft1197">
    <w:name w:val="ft1197"/>
    <w:basedOn w:val="a3"/>
    <w:uiPriority w:val="99"/>
    <w:qFormat/>
    <w:rsid w:val="006127F1"/>
    <w:rPr>
      <w:rFonts w:cs="Times New Roman"/>
    </w:rPr>
  </w:style>
  <w:style w:type="character" w:customStyle="1" w:styleId="ft1248">
    <w:name w:val="ft1248"/>
    <w:basedOn w:val="a3"/>
    <w:uiPriority w:val="99"/>
    <w:qFormat/>
    <w:rsid w:val="006127F1"/>
    <w:rPr>
      <w:rFonts w:cs="Times New Roman"/>
    </w:rPr>
  </w:style>
  <w:style w:type="character" w:customStyle="1" w:styleId="ft1293">
    <w:name w:val="ft1293"/>
    <w:basedOn w:val="a3"/>
    <w:uiPriority w:val="99"/>
    <w:qFormat/>
    <w:rsid w:val="006127F1"/>
    <w:rPr>
      <w:rFonts w:cs="Times New Roman"/>
    </w:rPr>
  </w:style>
  <w:style w:type="character" w:customStyle="1" w:styleId="ft1308">
    <w:name w:val="ft1308"/>
    <w:basedOn w:val="a3"/>
    <w:uiPriority w:val="99"/>
    <w:qFormat/>
    <w:rsid w:val="006127F1"/>
    <w:rPr>
      <w:rFonts w:cs="Times New Roman"/>
    </w:rPr>
  </w:style>
  <w:style w:type="character" w:customStyle="1" w:styleId="ft1366">
    <w:name w:val="ft1366"/>
    <w:basedOn w:val="a3"/>
    <w:uiPriority w:val="99"/>
    <w:qFormat/>
    <w:rsid w:val="006127F1"/>
    <w:rPr>
      <w:rFonts w:cs="Times New Roman"/>
    </w:rPr>
  </w:style>
  <w:style w:type="character" w:customStyle="1" w:styleId="ft1377">
    <w:name w:val="ft1377"/>
    <w:basedOn w:val="a3"/>
    <w:uiPriority w:val="99"/>
    <w:qFormat/>
    <w:rsid w:val="006127F1"/>
    <w:rPr>
      <w:rFonts w:cs="Times New Roman"/>
    </w:rPr>
  </w:style>
  <w:style w:type="character" w:customStyle="1" w:styleId="ft1380">
    <w:name w:val="ft1380"/>
    <w:basedOn w:val="a3"/>
    <w:uiPriority w:val="99"/>
    <w:qFormat/>
    <w:rsid w:val="006127F1"/>
    <w:rPr>
      <w:rFonts w:cs="Times New Roman"/>
    </w:rPr>
  </w:style>
  <w:style w:type="character" w:customStyle="1" w:styleId="ft1389">
    <w:name w:val="ft1389"/>
    <w:basedOn w:val="a3"/>
    <w:uiPriority w:val="99"/>
    <w:qFormat/>
    <w:rsid w:val="006127F1"/>
    <w:rPr>
      <w:rFonts w:cs="Times New Roman"/>
    </w:rPr>
  </w:style>
  <w:style w:type="character" w:customStyle="1" w:styleId="ft1393">
    <w:name w:val="ft1393"/>
    <w:basedOn w:val="a3"/>
    <w:uiPriority w:val="99"/>
    <w:qFormat/>
    <w:rsid w:val="006127F1"/>
    <w:rPr>
      <w:rFonts w:cs="Times New Roman"/>
    </w:rPr>
  </w:style>
  <w:style w:type="character" w:customStyle="1" w:styleId="ft1400">
    <w:name w:val="ft1400"/>
    <w:basedOn w:val="a3"/>
    <w:uiPriority w:val="99"/>
    <w:qFormat/>
    <w:rsid w:val="006127F1"/>
    <w:rPr>
      <w:rFonts w:cs="Times New Roman"/>
    </w:rPr>
  </w:style>
  <w:style w:type="character" w:customStyle="1" w:styleId="ft1407">
    <w:name w:val="ft1407"/>
    <w:basedOn w:val="a3"/>
    <w:uiPriority w:val="99"/>
    <w:qFormat/>
    <w:rsid w:val="006127F1"/>
    <w:rPr>
      <w:rFonts w:cs="Times New Roman"/>
    </w:rPr>
  </w:style>
  <w:style w:type="character" w:customStyle="1" w:styleId="ft1410">
    <w:name w:val="ft1410"/>
    <w:basedOn w:val="a3"/>
    <w:uiPriority w:val="99"/>
    <w:qFormat/>
    <w:rsid w:val="006127F1"/>
    <w:rPr>
      <w:rFonts w:cs="Times New Roman"/>
    </w:rPr>
  </w:style>
  <w:style w:type="character" w:customStyle="1" w:styleId="ft1427">
    <w:name w:val="ft1427"/>
    <w:basedOn w:val="a3"/>
    <w:uiPriority w:val="99"/>
    <w:qFormat/>
    <w:rsid w:val="006127F1"/>
    <w:rPr>
      <w:rFonts w:cs="Times New Roman"/>
    </w:rPr>
  </w:style>
  <w:style w:type="character" w:customStyle="1" w:styleId="ft1478">
    <w:name w:val="ft1478"/>
    <w:basedOn w:val="a3"/>
    <w:uiPriority w:val="99"/>
    <w:qFormat/>
    <w:rsid w:val="006127F1"/>
    <w:rPr>
      <w:rFonts w:cs="Times New Roman"/>
    </w:rPr>
  </w:style>
  <w:style w:type="character" w:customStyle="1" w:styleId="ft1533">
    <w:name w:val="ft1533"/>
    <w:basedOn w:val="a3"/>
    <w:uiPriority w:val="99"/>
    <w:qFormat/>
    <w:rsid w:val="006127F1"/>
    <w:rPr>
      <w:rFonts w:cs="Times New Roman"/>
    </w:rPr>
  </w:style>
  <w:style w:type="character" w:customStyle="1" w:styleId="ft1586">
    <w:name w:val="ft1586"/>
    <w:basedOn w:val="a3"/>
    <w:uiPriority w:val="99"/>
    <w:qFormat/>
    <w:rsid w:val="006127F1"/>
    <w:rPr>
      <w:rFonts w:cs="Times New Roman"/>
    </w:rPr>
  </w:style>
  <w:style w:type="character" w:customStyle="1" w:styleId="ft1627">
    <w:name w:val="ft1627"/>
    <w:basedOn w:val="a3"/>
    <w:uiPriority w:val="99"/>
    <w:qFormat/>
    <w:rsid w:val="006127F1"/>
    <w:rPr>
      <w:rFonts w:cs="Times New Roman"/>
    </w:rPr>
  </w:style>
  <w:style w:type="character" w:customStyle="1" w:styleId="ft1634">
    <w:name w:val="ft1634"/>
    <w:basedOn w:val="a3"/>
    <w:uiPriority w:val="99"/>
    <w:qFormat/>
    <w:rsid w:val="006127F1"/>
    <w:rPr>
      <w:rFonts w:cs="Times New Roman"/>
    </w:rPr>
  </w:style>
  <w:style w:type="character" w:customStyle="1" w:styleId="ft1638">
    <w:name w:val="ft1638"/>
    <w:basedOn w:val="a3"/>
    <w:uiPriority w:val="99"/>
    <w:qFormat/>
    <w:rsid w:val="006127F1"/>
    <w:rPr>
      <w:rFonts w:cs="Times New Roman"/>
    </w:rPr>
  </w:style>
  <w:style w:type="character" w:customStyle="1" w:styleId="ft1643">
    <w:name w:val="ft1643"/>
    <w:basedOn w:val="a3"/>
    <w:uiPriority w:val="99"/>
    <w:qFormat/>
    <w:rsid w:val="006127F1"/>
    <w:rPr>
      <w:rFonts w:cs="Times New Roman"/>
    </w:rPr>
  </w:style>
  <w:style w:type="character" w:customStyle="1" w:styleId="ft1659">
    <w:name w:val="ft1659"/>
    <w:basedOn w:val="a3"/>
    <w:uiPriority w:val="99"/>
    <w:qFormat/>
    <w:rsid w:val="006127F1"/>
    <w:rPr>
      <w:rFonts w:cs="Times New Roman"/>
    </w:rPr>
  </w:style>
  <w:style w:type="character" w:customStyle="1" w:styleId="ft1665">
    <w:name w:val="ft1665"/>
    <w:basedOn w:val="a3"/>
    <w:uiPriority w:val="99"/>
    <w:qFormat/>
    <w:rsid w:val="006127F1"/>
    <w:rPr>
      <w:rFonts w:cs="Times New Roman"/>
    </w:rPr>
  </w:style>
  <w:style w:type="character" w:customStyle="1" w:styleId="ft1711">
    <w:name w:val="ft1711"/>
    <w:basedOn w:val="a3"/>
    <w:uiPriority w:val="99"/>
    <w:qFormat/>
    <w:rsid w:val="006127F1"/>
    <w:rPr>
      <w:rFonts w:cs="Times New Roman"/>
    </w:rPr>
  </w:style>
  <w:style w:type="character" w:customStyle="1" w:styleId="ft1757">
    <w:name w:val="ft1757"/>
    <w:basedOn w:val="a3"/>
    <w:uiPriority w:val="99"/>
    <w:qFormat/>
    <w:rsid w:val="006127F1"/>
    <w:rPr>
      <w:rFonts w:cs="Times New Roman"/>
    </w:rPr>
  </w:style>
  <w:style w:type="character" w:customStyle="1" w:styleId="ft1804">
    <w:name w:val="ft1804"/>
    <w:basedOn w:val="a3"/>
    <w:uiPriority w:val="99"/>
    <w:qFormat/>
    <w:rsid w:val="006127F1"/>
    <w:rPr>
      <w:rFonts w:cs="Times New Roman"/>
    </w:rPr>
  </w:style>
  <w:style w:type="character" w:customStyle="1" w:styleId="ft1855">
    <w:name w:val="ft1855"/>
    <w:basedOn w:val="a3"/>
    <w:uiPriority w:val="99"/>
    <w:qFormat/>
    <w:rsid w:val="006127F1"/>
    <w:rPr>
      <w:rFonts w:cs="Times New Roman"/>
    </w:rPr>
  </w:style>
  <w:style w:type="character" w:customStyle="1" w:styleId="ft1883">
    <w:name w:val="ft1883"/>
    <w:basedOn w:val="a3"/>
    <w:uiPriority w:val="99"/>
    <w:qFormat/>
    <w:rsid w:val="006127F1"/>
    <w:rPr>
      <w:rFonts w:cs="Times New Roman"/>
    </w:rPr>
  </w:style>
  <w:style w:type="character" w:customStyle="1" w:styleId="ft1937">
    <w:name w:val="ft1937"/>
    <w:basedOn w:val="a3"/>
    <w:uiPriority w:val="99"/>
    <w:qFormat/>
    <w:rsid w:val="006127F1"/>
    <w:rPr>
      <w:rFonts w:cs="Times New Roman"/>
    </w:rPr>
  </w:style>
  <w:style w:type="character" w:customStyle="1" w:styleId="ft1983">
    <w:name w:val="ft1983"/>
    <w:basedOn w:val="a3"/>
    <w:uiPriority w:val="99"/>
    <w:qFormat/>
    <w:rsid w:val="006127F1"/>
    <w:rPr>
      <w:rFonts w:cs="Times New Roman"/>
    </w:rPr>
  </w:style>
  <w:style w:type="character" w:customStyle="1" w:styleId="ft2028">
    <w:name w:val="ft2028"/>
    <w:basedOn w:val="a3"/>
    <w:uiPriority w:val="99"/>
    <w:qFormat/>
    <w:rsid w:val="006127F1"/>
    <w:rPr>
      <w:rFonts w:cs="Times New Roman"/>
    </w:rPr>
  </w:style>
  <w:style w:type="character" w:customStyle="1" w:styleId="ft2049">
    <w:name w:val="ft2049"/>
    <w:basedOn w:val="a3"/>
    <w:uiPriority w:val="99"/>
    <w:qFormat/>
    <w:rsid w:val="006127F1"/>
    <w:rPr>
      <w:rFonts w:cs="Times New Roman"/>
    </w:rPr>
  </w:style>
  <w:style w:type="character" w:customStyle="1" w:styleId="ft2096">
    <w:name w:val="ft2096"/>
    <w:basedOn w:val="a3"/>
    <w:uiPriority w:val="99"/>
    <w:qFormat/>
    <w:rsid w:val="006127F1"/>
    <w:rPr>
      <w:rFonts w:cs="Times New Roman"/>
    </w:rPr>
  </w:style>
  <w:style w:type="character" w:customStyle="1" w:styleId="ft2144">
    <w:name w:val="ft2144"/>
    <w:basedOn w:val="a3"/>
    <w:uiPriority w:val="99"/>
    <w:qFormat/>
    <w:rsid w:val="006127F1"/>
    <w:rPr>
      <w:rFonts w:cs="Times New Roman"/>
    </w:rPr>
  </w:style>
  <w:style w:type="character" w:customStyle="1" w:styleId="ft2234">
    <w:name w:val="ft2234"/>
    <w:basedOn w:val="a3"/>
    <w:uiPriority w:val="99"/>
    <w:qFormat/>
    <w:rsid w:val="006127F1"/>
    <w:rPr>
      <w:rFonts w:cs="Times New Roman"/>
    </w:rPr>
  </w:style>
  <w:style w:type="character" w:customStyle="1" w:styleId="ft2289">
    <w:name w:val="ft2289"/>
    <w:basedOn w:val="a3"/>
    <w:uiPriority w:val="99"/>
    <w:qFormat/>
    <w:rsid w:val="006127F1"/>
    <w:rPr>
      <w:rFonts w:cs="Times New Roman"/>
    </w:rPr>
  </w:style>
  <w:style w:type="character" w:customStyle="1" w:styleId="ft1884">
    <w:name w:val="ft1884"/>
    <w:basedOn w:val="a3"/>
    <w:uiPriority w:val="99"/>
    <w:qFormat/>
    <w:rsid w:val="006127F1"/>
    <w:rPr>
      <w:rFonts w:cs="Times New Roman"/>
    </w:rPr>
  </w:style>
  <w:style w:type="character" w:customStyle="1" w:styleId="ft2343">
    <w:name w:val="ft2343"/>
    <w:basedOn w:val="a3"/>
    <w:uiPriority w:val="99"/>
    <w:qFormat/>
    <w:rsid w:val="006127F1"/>
    <w:rPr>
      <w:rFonts w:cs="Times New Roman"/>
    </w:rPr>
  </w:style>
  <w:style w:type="character" w:customStyle="1" w:styleId="ft2392">
    <w:name w:val="ft2392"/>
    <w:basedOn w:val="a3"/>
    <w:uiPriority w:val="99"/>
    <w:qFormat/>
    <w:rsid w:val="006127F1"/>
    <w:rPr>
      <w:rFonts w:cs="Times New Roman"/>
    </w:rPr>
  </w:style>
  <w:style w:type="character" w:customStyle="1" w:styleId="ft2439">
    <w:name w:val="ft2439"/>
    <w:basedOn w:val="a3"/>
    <w:uiPriority w:val="99"/>
    <w:qFormat/>
    <w:rsid w:val="006127F1"/>
    <w:rPr>
      <w:rFonts w:cs="Times New Roman"/>
    </w:rPr>
  </w:style>
  <w:style w:type="character" w:customStyle="1" w:styleId="ft2489">
    <w:name w:val="ft2489"/>
    <w:basedOn w:val="a3"/>
    <w:uiPriority w:val="99"/>
    <w:qFormat/>
    <w:rsid w:val="006127F1"/>
    <w:rPr>
      <w:rFonts w:cs="Times New Roman"/>
    </w:rPr>
  </w:style>
  <w:style w:type="character" w:customStyle="1" w:styleId="ft2500">
    <w:name w:val="ft2500"/>
    <w:basedOn w:val="a3"/>
    <w:uiPriority w:val="99"/>
    <w:qFormat/>
    <w:rsid w:val="006127F1"/>
    <w:rPr>
      <w:rFonts w:cs="Times New Roman"/>
    </w:rPr>
  </w:style>
  <w:style w:type="character" w:customStyle="1" w:styleId="ft2555">
    <w:name w:val="ft2555"/>
    <w:basedOn w:val="a3"/>
    <w:uiPriority w:val="99"/>
    <w:qFormat/>
    <w:rsid w:val="006127F1"/>
    <w:rPr>
      <w:rFonts w:cs="Times New Roman"/>
    </w:rPr>
  </w:style>
  <w:style w:type="character" w:customStyle="1" w:styleId="ft2562">
    <w:name w:val="ft2562"/>
    <w:basedOn w:val="a3"/>
    <w:uiPriority w:val="99"/>
    <w:qFormat/>
    <w:rsid w:val="006127F1"/>
    <w:rPr>
      <w:rFonts w:cs="Times New Roman"/>
    </w:rPr>
  </w:style>
  <w:style w:type="character" w:customStyle="1" w:styleId="ft2569">
    <w:name w:val="ft2569"/>
    <w:basedOn w:val="a3"/>
    <w:uiPriority w:val="99"/>
    <w:qFormat/>
    <w:rsid w:val="006127F1"/>
    <w:rPr>
      <w:rFonts w:cs="Times New Roman"/>
    </w:rPr>
  </w:style>
  <w:style w:type="character" w:customStyle="1" w:styleId="ft2572">
    <w:name w:val="ft2572"/>
    <w:basedOn w:val="a3"/>
    <w:uiPriority w:val="99"/>
    <w:qFormat/>
    <w:rsid w:val="006127F1"/>
    <w:rPr>
      <w:rFonts w:cs="Times New Roman"/>
    </w:rPr>
  </w:style>
  <w:style w:type="character" w:customStyle="1" w:styleId="ft2581">
    <w:name w:val="ft2581"/>
    <w:basedOn w:val="a3"/>
    <w:uiPriority w:val="99"/>
    <w:qFormat/>
    <w:rsid w:val="006127F1"/>
    <w:rPr>
      <w:rFonts w:cs="Times New Roman"/>
    </w:rPr>
  </w:style>
  <w:style w:type="character" w:customStyle="1" w:styleId="ft2590">
    <w:name w:val="ft2590"/>
    <w:basedOn w:val="a3"/>
    <w:uiPriority w:val="99"/>
    <w:qFormat/>
    <w:rsid w:val="006127F1"/>
    <w:rPr>
      <w:rFonts w:cs="Times New Roman"/>
    </w:rPr>
  </w:style>
  <w:style w:type="character" w:customStyle="1" w:styleId="ft2624">
    <w:name w:val="ft2624"/>
    <w:basedOn w:val="a3"/>
    <w:uiPriority w:val="99"/>
    <w:qFormat/>
    <w:rsid w:val="006127F1"/>
    <w:rPr>
      <w:rFonts w:cs="Times New Roman"/>
    </w:rPr>
  </w:style>
  <w:style w:type="character" w:customStyle="1" w:styleId="ft2669">
    <w:name w:val="ft2669"/>
    <w:basedOn w:val="a3"/>
    <w:uiPriority w:val="99"/>
    <w:qFormat/>
    <w:rsid w:val="006127F1"/>
    <w:rPr>
      <w:rFonts w:cs="Times New Roman"/>
    </w:rPr>
  </w:style>
  <w:style w:type="character" w:customStyle="1" w:styleId="ft2679">
    <w:name w:val="ft2679"/>
    <w:basedOn w:val="a3"/>
    <w:uiPriority w:val="99"/>
    <w:qFormat/>
    <w:rsid w:val="006127F1"/>
    <w:rPr>
      <w:rFonts w:cs="Times New Roman"/>
    </w:rPr>
  </w:style>
  <w:style w:type="character" w:customStyle="1" w:styleId="ft2716">
    <w:name w:val="ft2716"/>
    <w:basedOn w:val="a3"/>
    <w:uiPriority w:val="99"/>
    <w:qFormat/>
    <w:rsid w:val="006127F1"/>
    <w:rPr>
      <w:rFonts w:cs="Times New Roman"/>
    </w:rPr>
  </w:style>
  <w:style w:type="character" w:customStyle="1" w:styleId="ft2726">
    <w:name w:val="ft2726"/>
    <w:basedOn w:val="a3"/>
    <w:uiPriority w:val="99"/>
    <w:qFormat/>
    <w:rsid w:val="006127F1"/>
    <w:rPr>
      <w:rFonts w:cs="Times New Roman"/>
    </w:rPr>
  </w:style>
  <w:style w:type="character" w:customStyle="1" w:styleId="ft2773">
    <w:name w:val="ft2773"/>
    <w:basedOn w:val="a3"/>
    <w:uiPriority w:val="99"/>
    <w:qFormat/>
    <w:rsid w:val="006127F1"/>
    <w:rPr>
      <w:rFonts w:cs="Times New Roman"/>
    </w:rPr>
  </w:style>
  <w:style w:type="character" w:customStyle="1" w:styleId="ft2782">
    <w:name w:val="ft2782"/>
    <w:basedOn w:val="a3"/>
    <w:uiPriority w:val="99"/>
    <w:qFormat/>
    <w:rsid w:val="006127F1"/>
    <w:rPr>
      <w:rFonts w:cs="Times New Roman"/>
    </w:rPr>
  </w:style>
  <w:style w:type="character" w:customStyle="1" w:styleId="ft2828">
    <w:name w:val="ft2828"/>
    <w:basedOn w:val="a3"/>
    <w:uiPriority w:val="99"/>
    <w:qFormat/>
    <w:rsid w:val="006127F1"/>
    <w:rPr>
      <w:rFonts w:cs="Times New Roman"/>
    </w:rPr>
  </w:style>
  <w:style w:type="character" w:customStyle="1" w:styleId="ft2877">
    <w:name w:val="ft2877"/>
    <w:basedOn w:val="a3"/>
    <w:uiPriority w:val="99"/>
    <w:qFormat/>
    <w:rsid w:val="006127F1"/>
    <w:rPr>
      <w:rFonts w:cs="Times New Roman"/>
    </w:rPr>
  </w:style>
  <w:style w:type="character" w:customStyle="1" w:styleId="ft2921">
    <w:name w:val="ft2921"/>
    <w:basedOn w:val="a3"/>
    <w:uiPriority w:val="99"/>
    <w:qFormat/>
    <w:rsid w:val="006127F1"/>
    <w:rPr>
      <w:rFonts w:cs="Times New Roman"/>
    </w:rPr>
  </w:style>
  <w:style w:type="character" w:customStyle="1" w:styleId="ft2927">
    <w:name w:val="ft2927"/>
    <w:basedOn w:val="a3"/>
    <w:uiPriority w:val="99"/>
    <w:qFormat/>
    <w:rsid w:val="006127F1"/>
    <w:rPr>
      <w:rFonts w:cs="Times New Roman"/>
    </w:rPr>
  </w:style>
  <w:style w:type="character" w:customStyle="1" w:styleId="ft2935">
    <w:name w:val="ft2935"/>
    <w:basedOn w:val="a3"/>
    <w:uiPriority w:val="99"/>
    <w:qFormat/>
    <w:rsid w:val="006127F1"/>
    <w:rPr>
      <w:rFonts w:cs="Times New Roman"/>
    </w:rPr>
  </w:style>
  <w:style w:type="character" w:customStyle="1" w:styleId="ft2943">
    <w:name w:val="ft2943"/>
    <w:basedOn w:val="a3"/>
    <w:uiPriority w:val="99"/>
    <w:qFormat/>
    <w:rsid w:val="006127F1"/>
    <w:rPr>
      <w:rFonts w:cs="Times New Roman"/>
    </w:rPr>
  </w:style>
  <w:style w:type="character" w:customStyle="1" w:styleId="ft2952">
    <w:name w:val="ft2952"/>
    <w:basedOn w:val="a3"/>
    <w:uiPriority w:val="99"/>
    <w:qFormat/>
    <w:rsid w:val="006127F1"/>
    <w:rPr>
      <w:rFonts w:cs="Times New Roman"/>
    </w:rPr>
  </w:style>
  <w:style w:type="character" w:customStyle="1" w:styleId="ft2954">
    <w:name w:val="ft2954"/>
    <w:basedOn w:val="a3"/>
    <w:uiPriority w:val="99"/>
    <w:qFormat/>
    <w:rsid w:val="006127F1"/>
    <w:rPr>
      <w:rFonts w:cs="Times New Roman"/>
    </w:rPr>
  </w:style>
  <w:style w:type="character" w:customStyle="1" w:styleId="ft2955">
    <w:name w:val="ft2955"/>
    <w:basedOn w:val="a3"/>
    <w:uiPriority w:val="99"/>
    <w:qFormat/>
    <w:rsid w:val="006127F1"/>
    <w:rPr>
      <w:rFonts w:cs="Times New Roman"/>
    </w:rPr>
  </w:style>
  <w:style w:type="character" w:customStyle="1" w:styleId="ft2962">
    <w:name w:val="ft2962"/>
    <w:basedOn w:val="a3"/>
    <w:uiPriority w:val="99"/>
    <w:qFormat/>
    <w:rsid w:val="006127F1"/>
    <w:rPr>
      <w:rFonts w:cs="Times New Roman"/>
    </w:rPr>
  </w:style>
  <w:style w:type="character" w:customStyle="1" w:styleId="ft2968">
    <w:name w:val="ft2968"/>
    <w:basedOn w:val="a3"/>
    <w:uiPriority w:val="99"/>
    <w:qFormat/>
    <w:rsid w:val="006127F1"/>
    <w:rPr>
      <w:rFonts w:cs="Times New Roman"/>
    </w:rPr>
  </w:style>
  <w:style w:type="character" w:customStyle="1" w:styleId="ft2973">
    <w:name w:val="ft2973"/>
    <w:basedOn w:val="a3"/>
    <w:uiPriority w:val="99"/>
    <w:qFormat/>
    <w:rsid w:val="006127F1"/>
    <w:rPr>
      <w:rFonts w:cs="Times New Roman"/>
    </w:rPr>
  </w:style>
  <w:style w:type="character" w:customStyle="1" w:styleId="ft2974">
    <w:name w:val="ft2974"/>
    <w:basedOn w:val="a3"/>
    <w:uiPriority w:val="99"/>
    <w:qFormat/>
    <w:rsid w:val="006127F1"/>
    <w:rPr>
      <w:rFonts w:cs="Times New Roman"/>
    </w:rPr>
  </w:style>
  <w:style w:type="character" w:customStyle="1" w:styleId="ft2976">
    <w:name w:val="ft2976"/>
    <w:basedOn w:val="a3"/>
    <w:uiPriority w:val="99"/>
    <w:qFormat/>
    <w:rsid w:val="006127F1"/>
    <w:rPr>
      <w:rFonts w:cs="Times New Roman"/>
    </w:rPr>
  </w:style>
  <w:style w:type="character" w:customStyle="1" w:styleId="ft2985">
    <w:name w:val="ft2985"/>
    <w:basedOn w:val="a3"/>
    <w:uiPriority w:val="99"/>
    <w:qFormat/>
    <w:rsid w:val="006127F1"/>
    <w:rPr>
      <w:rFonts w:cs="Times New Roman"/>
    </w:rPr>
  </w:style>
  <w:style w:type="character" w:customStyle="1" w:styleId="ft3002">
    <w:name w:val="ft3002"/>
    <w:basedOn w:val="a3"/>
    <w:uiPriority w:val="99"/>
    <w:qFormat/>
    <w:rsid w:val="006127F1"/>
    <w:rPr>
      <w:rFonts w:cs="Times New Roman"/>
    </w:rPr>
  </w:style>
  <w:style w:type="character" w:customStyle="1" w:styleId="ft3037">
    <w:name w:val="ft3037"/>
    <w:basedOn w:val="a3"/>
    <w:uiPriority w:val="99"/>
    <w:qFormat/>
    <w:rsid w:val="006127F1"/>
    <w:rPr>
      <w:rFonts w:cs="Times New Roman"/>
    </w:rPr>
  </w:style>
  <w:style w:type="character" w:customStyle="1" w:styleId="ft3084">
    <w:name w:val="ft3084"/>
    <w:basedOn w:val="a3"/>
    <w:uiPriority w:val="99"/>
    <w:qFormat/>
    <w:rsid w:val="006127F1"/>
    <w:rPr>
      <w:rFonts w:cs="Times New Roman"/>
    </w:rPr>
  </w:style>
  <w:style w:type="character" w:customStyle="1" w:styleId="ft3127">
    <w:name w:val="ft3127"/>
    <w:basedOn w:val="a3"/>
    <w:uiPriority w:val="99"/>
    <w:qFormat/>
    <w:rsid w:val="006127F1"/>
    <w:rPr>
      <w:rFonts w:cs="Times New Roman"/>
    </w:rPr>
  </w:style>
  <w:style w:type="character" w:customStyle="1" w:styleId="ft3156">
    <w:name w:val="ft3156"/>
    <w:basedOn w:val="a3"/>
    <w:uiPriority w:val="99"/>
    <w:qFormat/>
    <w:rsid w:val="006127F1"/>
    <w:rPr>
      <w:rFonts w:cs="Times New Roman"/>
    </w:rPr>
  </w:style>
  <w:style w:type="character" w:customStyle="1" w:styleId="ft3206">
    <w:name w:val="ft3206"/>
    <w:basedOn w:val="a3"/>
    <w:uiPriority w:val="99"/>
    <w:qFormat/>
    <w:rsid w:val="006127F1"/>
    <w:rPr>
      <w:rFonts w:cs="Times New Roman"/>
    </w:rPr>
  </w:style>
  <w:style w:type="character" w:customStyle="1" w:styleId="ft3264">
    <w:name w:val="ft3264"/>
    <w:basedOn w:val="a3"/>
    <w:uiPriority w:val="99"/>
    <w:qFormat/>
    <w:rsid w:val="006127F1"/>
    <w:rPr>
      <w:rFonts w:cs="Times New Roman"/>
    </w:rPr>
  </w:style>
  <w:style w:type="character" w:customStyle="1" w:styleId="ft3315">
    <w:name w:val="ft3315"/>
    <w:basedOn w:val="a3"/>
    <w:uiPriority w:val="99"/>
    <w:qFormat/>
    <w:rsid w:val="006127F1"/>
    <w:rPr>
      <w:rFonts w:cs="Times New Roman"/>
    </w:rPr>
  </w:style>
  <w:style w:type="character" w:customStyle="1" w:styleId="ft3373">
    <w:name w:val="ft3373"/>
    <w:basedOn w:val="a3"/>
    <w:uiPriority w:val="99"/>
    <w:qFormat/>
    <w:rsid w:val="006127F1"/>
    <w:rPr>
      <w:rFonts w:cs="Times New Roman"/>
    </w:rPr>
  </w:style>
  <w:style w:type="character" w:customStyle="1" w:styleId="ft3432">
    <w:name w:val="ft3432"/>
    <w:basedOn w:val="a3"/>
    <w:uiPriority w:val="99"/>
    <w:qFormat/>
    <w:rsid w:val="006127F1"/>
    <w:rPr>
      <w:rFonts w:cs="Times New Roman"/>
    </w:rPr>
  </w:style>
  <w:style w:type="character" w:customStyle="1" w:styleId="ft3489">
    <w:name w:val="ft3489"/>
    <w:basedOn w:val="a3"/>
    <w:uiPriority w:val="99"/>
    <w:qFormat/>
    <w:rsid w:val="006127F1"/>
    <w:rPr>
      <w:rFonts w:cs="Times New Roman"/>
    </w:rPr>
  </w:style>
  <w:style w:type="character" w:customStyle="1" w:styleId="ft3546">
    <w:name w:val="ft3546"/>
    <w:basedOn w:val="a3"/>
    <w:uiPriority w:val="99"/>
    <w:qFormat/>
    <w:rsid w:val="006127F1"/>
    <w:rPr>
      <w:rFonts w:cs="Times New Roman"/>
    </w:rPr>
  </w:style>
  <w:style w:type="character" w:customStyle="1" w:styleId="ft3608">
    <w:name w:val="ft3608"/>
    <w:basedOn w:val="a3"/>
    <w:uiPriority w:val="99"/>
    <w:qFormat/>
    <w:rsid w:val="006127F1"/>
    <w:rPr>
      <w:rFonts w:cs="Times New Roman"/>
    </w:rPr>
  </w:style>
  <w:style w:type="character" w:customStyle="1" w:styleId="ft3651">
    <w:name w:val="ft3651"/>
    <w:basedOn w:val="a3"/>
    <w:uiPriority w:val="99"/>
    <w:qFormat/>
    <w:rsid w:val="006127F1"/>
    <w:rPr>
      <w:rFonts w:cs="Times New Roman"/>
    </w:rPr>
  </w:style>
  <w:style w:type="paragraph" w:customStyle="1" w:styleId="c4c8c7c24">
    <w:name w:val="c4 c8 c7 c24"/>
    <w:basedOn w:val="a2"/>
    <w:uiPriority w:val="99"/>
    <w:qFormat/>
    <w:rsid w:val="006127F1"/>
    <w:pPr>
      <w:widowControl/>
      <w:snapToGrid/>
      <w:spacing w:before="90" w:after="90"/>
    </w:pPr>
    <w:rPr>
      <w:rFonts w:eastAsia="Times New Roman"/>
      <w:szCs w:val="24"/>
    </w:rPr>
  </w:style>
  <w:style w:type="character" w:customStyle="1" w:styleId="c5">
    <w:name w:val="c5"/>
    <w:basedOn w:val="a3"/>
    <w:uiPriority w:val="99"/>
    <w:qFormat/>
    <w:rsid w:val="006127F1"/>
    <w:rPr>
      <w:rFonts w:cs="Times New Roman"/>
    </w:rPr>
  </w:style>
  <w:style w:type="character" w:customStyle="1" w:styleId="1142">
    <w:name w:val="Знак Знак114"/>
    <w:uiPriority w:val="99"/>
    <w:locked/>
    <w:rsid w:val="006127F1"/>
    <w:rPr>
      <w:rFonts w:ascii="Arial" w:hAnsi="Arial"/>
      <w:b/>
      <w:color w:val="000000"/>
      <w:sz w:val="26"/>
      <w:lang w:val="ru-RU" w:eastAsia="ru-RU"/>
    </w:rPr>
  </w:style>
  <w:style w:type="paragraph" w:customStyle="1" w:styleId="1122">
    <w:name w:val="Стиль Заголовок 1 + 12 пт"/>
    <w:basedOn w:val="10"/>
    <w:uiPriority w:val="99"/>
    <w:qFormat/>
    <w:rsid w:val="006127F1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</w:rPr>
  </w:style>
  <w:style w:type="character" w:customStyle="1" w:styleId="ft9267">
    <w:name w:val="ft9267"/>
    <w:uiPriority w:val="99"/>
    <w:qFormat/>
    <w:rsid w:val="006127F1"/>
  </w:style>
  <w:style w:type="character" w:customStyle="1" w:styleId="ft9274">
    <w:name w:val="ft9274"/>
    <w:uiPriority w:val="99"/>
    <w:qFormat/>
    <w:rsid w:val="006127F1"/>
  </w:style>
  <w:style w:type="character" w:customStyle="1" w:styleId="ft9282">
    <w:name w:val="ft9282"/>
    <w:uiPriority w:val="99"/>
    <w:qFormat/>
    <w:rsid w:val="006127F1"/>
  </w:style>
  <w:style w:type="character" w:customStyle="1" w:styleId="ft9284">
    <w:name w:val="ft9284"/>
    <w:uiPriority w:val="99"/>
    <w:qFormat/>
    <w:rsid w:val="006127F1"/>
  </w:style>
  <w:style w:type="character" w:customStyle="1" w:styleId="ft9287">
    <w:name w:val="ft9287"/>
    <w:uiPriority w:val="99"/>
    <w:qFormat/>
    <w:rsid w:val="006127F1"/>
  </w:style>
  <w:style w:type="character" w:customStyle="1" w:styleId="ft9293">
    <w:name w:val="ft9293"/>
    <w:uiPriority w:val="99"/>
    <w:qFormat/>
    <w:rsid w:val="006127F1"/>
  </w:style>
  <w:style w:type="character" w:customStyle="1" w:styleId="ft9299">
    <w:name w:val="ft9299"/>
    <w:uiPriority w:val="99"/>
    <w:qFormat/>
    <w:rsid w:val="006127F1"/>
  </w:style>
  <w:style w:type="character" w:customStyle="1" w:styleId="ft9306">
    <w:name w:val="ft9306"/>
    <w:uiPriority w:val="99"/>
    <w:qFormat/>
    <w:rsid w:val="006127F1"/>
  </w:style>
  <w:style w:type="character" w:customStyle="1" w:styleId="ft8849">
    <w:name w:val="ft8849"/>
    <w:uiPriority w:val="99"/>
    <w:qFormat/>
    <w:rsid w:val="006127F1"/>
  </w:style>
  <w:style w:type="character" w:customStyle="1" w:styleId="ft9312">
    <w:name w:val="ft9312"/>
    <w:uiPriority w:val="99"/>
    <w:qFormat/>
    <w:rsid w:val="006127F1"/>
  </w:style>
  <w:style w:type="character" w:customStyle="1" w:styleId="ft9316">
    <w:name w:val="ft9316"/>
    <w:uiPriority w:val="99"/>
    <w:qFormat/>
    <w:rsid w:val="006127F1"/>
  </w:style>
  <w:style w:type="character" w:customStyle="1" w:styleId="ft9324">
    <w:name w:val="ft9324"/>
    <w:uiPriority w:val="99"/>
    <w:qFormat/>
    <w:rsid w:val="006127F1"/>
  </w:style>
  <w:style w:type="character" w:customStyle="1" w:styleId="ft9330">
    <w:name w:val="ft9330"/>
    <w:uiPriority w:val="99"/>
    <w:qFormat/>
    <w:rsid w:val="006127F1"/>
  </w:style>
  <w:style w:type="character" w:customStyle="1" w:styleId="18100">
    <w:name w:val="Знак Знак1810"/>
    <w:uiPriority w:val="99"/>
    <w:rsid w:val="006127F1"/>
    <w:rPr>
      <w:rFonts w:eastAsia="SimSun"/>
      <w:b/>
      <w:caps/>
      <w:sz w:val="24"/>
      <w:lang w:val="ru-RU" w:eastAsia="ru-RU"/>
    </w:rPr>
  </w:style>
  <w:style w:type="paragraph" w:customStyle="1" w:styleId="1fffffb">
    <w:name w:val="1 уровень Знак"/>
    <w:basedOn w:val="a2"/>
    <w:link w:val="1fffffc"/>
    <w:uiPriority w:val="99"/>
    <w:qFormat/>
    <w:rsid w:val="006127F1"/>
    <w:pPr>
      <w:keepNext/>
      <w:shd w:val="clear" w:color="auto" w:fill="FFFFFF"/>
      <w:autoSpaceDE w:val="0"/>
      <w:autoSpaceDN w:val="0"/>
      <w:adjustRightInd w:val="0"/>
      <w:snapToGrid/>
      <w:spacing w:before="520" w:after="260" w:line="312" w:lineRule="auto"/>
      <w:jc w:val="center"/>
      <w:outlineLvl w:val="0"/>
    </w:pPr>
    <w:rPr>
      <w:b/>
      <w:color w:val="000000"/>
    </w:rPr>
  </w:style>
  <w:style w:type="character" w:customStyle="1" w:styleId="1fffffc">
    <w:name w:val="1 уровень Знак Знак"/>
    <w:link w:val="1fffffb"/>
    <w:uiPriority w:val="99"/>
    <w:qFormat/>
    <w:locked/>
    <w:rsid w:val="006127F1"/>
    <w:rPr>
      <w:rFonts w:ascii="Times New Roman" w:eastAsia="Calibri" w:hAnsi="Times New Roman" w:cs="Times New Roman"/>
      <w:b/>
      <w:color w:val="000000"/>
      <w:sz w:val="24"/>
      <w:szCs w:val="20"/>
      <w:shd w:val="clear" w:color="auto" w:fill="FFFFFF"/>
      <w:lang w:eastAsia="ru-RU"/>
    </w:rPr>
  </w:style>
  <w:style w:type="character" w:customStyle="1" w:styleId="WW8Num36z0">
    <w:name w:val="WW8Num36z0"/>
    <w:uiPriority w:val="99"/>
    <w:qFormat/>
    <w:rsid w:val="006127F1"/>
    <w:rPr>
      <w:rFonts w:ascii="Wingdings" w:hAnsi="Wingdings"/>
    </w:rPr>
  </w:style>
  <w:style w:type="character" w:customStyle="1" w:styleId="WW8Num39z0">
    <w:name w:val="WW8Num39z0"/>
    <w:uiPriority w:val="99"/>
    <w:qFormat/>
    <w:rsid w:val="006127F1"/>
    <w:rPr>
      <w:rFonts w:ascii="Wingdings" w:hAnsi="Wingdings"/>
    </w:rPr>
  </w:style>
  <w:style w:type="character" w:customStyle="1" w:styleId="WW8Num42z0">
    <w:name w:val="WW8Num42z0"/>
    <w:uiPriority w:val="99"/>
    <w:qFormat/>
    <w:rsid w:val="006127F1"/>
    <w:rPr>
      <w:rFonts w:ascii="Wingdings" w:hAnsi="Wingdings"/>
    </w:rPr>
  </w:style>
  <w:style w:type="character" w:customStyle="1" w:styleId="WW8Num44z0">
    <w:name w:val="WW8Num44z0"/>
    <w:uiPriority w:val="99"/>
    <w:qFormat/>
    <w:rsid w:val="006127F1"/>
    <w:rPr>
      <w:rFonts w:ascii="Wingdings" w:hAnsi="Wingdings"/>
    </w:rPr>
  </w:style>
  <w:style w:type="character" w:customStyle="1" w:styleId="WW8Num44z1">
    <w:name w:val="WW8Num44z1"/>
    <w:uiPriority w:val="99"/>
    <w:qFormat/>
    <w:rsid w:val="006127F1"/>
    <w:rPr>
      <w:rFonts w:ascii="Courier New" w:hAnsi="Courier New"/>
    </w:rPr>
  </w:style>
  <w:style w:type="character" w:customStyle="1" w:styleId="WW8Num44z3">
    <w:name w:val="WW8Num44z3"/>
    <w:uiPriority w:val="99"/>
    <w:qFormat/>
    <w:rsid w:val="006127F1"/>
    <w:rPr>
      <w:rFonts w:ascii="Symbol" w:hAnsi="Symbol"/>
    </w:rPr>
  </w:style>
  <w:style w:type="character" w:customStyle="1" w:styleId="WW8Num47z0">
    <w:name w:val="WW8Num47z0"/>
    <w:uiPriority w:val="99"/>
    <w:qFormat/>
    <w:rsid w:val="006127F1"/>
    <w:rPr>
      <w:rFonts w:ascii="Wingdings" w:hAnsi="Wingdings"/>
    </w:rPr>
  </w:style>
  <w:style w:type="character" w:customStyle="1" w:styleId="WW8Num47z1">
    <w:name w:val="WW8Num47z1"/>
    <w:uiPriority w:val="99"/>
    <w:qFormat/>
    <w:rsid w:val="006127F1"/>
    <w:rPr>
      <w:rFonts w:ascii="Courier New" w:hAnsi="Courier New"/>
    </w:rPr>
  </w:style>
  <w:style w:type="character" w:customStyle="1" w:styleId="WW8Num47z3">
    <w:name w:val="WW8Num47z3"/>
    <w:uiPriority w:val="99"/>
    <w:qFormat/>
    <w:rsid w:val="006127F1"/>
    <w:rPr>
      <w:rFonts w:ascii="Symbol" w:hAnsi="Symbol"/>
    </w:rPr>
  </w:style>
  <w:style w:type="character" w:customStyle="1" w:styleId="WW8Num50z0">
    <w:name w:val="WW8Num50z0"/>
    <w:uiPriority w:val="99"/>
    <w:qFormat/>
    <w:rsid w:val="006127F1"/>
    <w:rPr>
      <w:rFonts w:ascii="Wingdings" w:hAnsi="Wingdings"/>
    </w:rPr>
  </w:style>
  <w:style w:type="character" w:customStyle="1" w:styleId="WW8Num51z0">
    <w:name w:val="WW8Num51z0"/>
    <w:uiPriority w:val="99"/>
    <w:qFormat/>
    <w:rsid w:val="006127F1"/>
    <w:rPr>
      <w:rFonts w:ascii="Wingdings" w:hAnsi="Wingdings"/>
    </w:rPr>
  </w:style>
  <w:style w:type="character" w:customStyle="1" w:styleId="WW8Num52z0">
    <w:name w:val="WW8Num52z0"/>
    <w:uiPriority w:val="99"/>
    <w:qFormat/>
    <w:rsid w:val="006127F1"/>
    <w:rPr>
      <w:rFonts w:ascii="Symbol" w:hAnsi="Symbol"/>
    </w:rPr>
  </w:style>
  <w:style w:type="character" w:customStyle="1" w:styleId="WW8Num53z0">
    <w:name w:val="WW8Num53z0"/>
    <w:uiPriority w:val="99"/>
    <w:qFormat/>
    <w:rsid w:val="006127F1"/>
    <w:rPr>
      <w:rFonts w:ascii="Wingdings" w:hAnsi="Wingdings"/>
    </w:rPr>
  </w:style>
  <w:style w:type="character" w:customStyle="1" w:styleId="WW8Num53z1">
    <w:name w:val="WW8Num53z1"/>
    <w:uiPriority w:val="99"/>
    <w:qFormat/>
    <w:rsid w:val="006127F1"/>
    <w:rPr>
      <w:rFonts w:ascii="Courier New" w:hAnsi="Courier New"/>
    </w:rPr>
  </w:style>
  <w:style w:type="character" w:customStyle="1" w:styleId="WW8Num53z3">
    <w:name w:val="WW8Num53z3"/>
    <w:uiPriority w:val="99"/>
    <w:qFormat/>
    <w:rsid w:val="006127F1"/>
    <w:rPr>
      <w:rFonts w:ascii="Symbol" w:hAnsi="Symbol"/>
    </w:rPr>
  </w:style>
  <w:style w:type="character" w:customStyle="1" w:styleId="WW8Num55z0">
    <w:name w:val="WW8Num55z0"/>
    <w:uiPriority w:val="99"/>
    <w:qFormat/>
    <w:rsid w:val="006127F1"/>
    <w:rPr>
      <w:rFonts w:ascii="Symbol" w:hAnsi="Symbol"/>
    </w:rPr>
  </w:style>
  <w:style w:type="character" w:customStyle="1" w:styleId="WW8Num56z0">
    <w:name w:val="WW8Num56z0"/>
    <w:uiPriority w:val="99"/>
    <w:qFormat/>
    <w:rsid w:val="006127F1"/>
    <w:rPr>
      <w:rFonts w:ascii="Symbol" w:hAnsi="Symbol"/>
    </w:rPr>
  </w:style>
  <w:style w:type="character" w:customStyle="1" w:styleId="WW8Num59z0">
    <w:name w:val="WW8Num59z0"/>
    <w:uiPriority w:val="99"/>
    <w:qFormat/>
    <w:rsid w:val="006127F1"/>
    <w:rPr>
      <w:rFonts w:ascii="Symbol" w:hAnsi="Symbol"/>
    </w:rPr>
  </w:style>
  <w:style w:type="character" w:customStyle="1" w:styleId="WW8Num63z0">
    <w:name w:val="WW8Num63z0"/>
    <w:uiPriority w:val="99"/>
    <w:qFormat/>
    <w:rsid w:val="006127F1"/>
    <w:rPr>
      <w:rFonts w:ascii="Symbol" w:hAnsi="Symbol"/>
    </w:rPr>
  </w:style>
  <w:style w:type="character" w:customStyle="1" w:styleId="WW8Num66z0">
    <w:name w:val="WW8Num66z0"/>
    <w:uiPriority w:val="99"/>
    <w:qFormat/>
    <w:rsid w:val="006127F1"/>
    <w:rPr>
      <w:rFonts w:ascii="Symbol" w:hAnsi="Symbol"/>
    </w:rPr>
  </w:style>
  <w:style w:type="character" w:customStyle="1" w:styleId="WW8Num69z1">
    <w:name w:val="WW8Num69z1"/>
    <w:uiPriority w:val="99"/>
    <w:qFormat/>
    <w:rsid w:val="006127F1"/>
    <w:rPr>
      <w:rFonts w:ascii="Wingdings" w:hAnsi="Wingdings"/>
    </w:rPr>
  </w:style>
  <w:style w:type="character" w:customStyle="1" w:styleId="WW8Num72z0">
    <w:name w:val="WW8Num72z0"/>
    <w:uiPriority w:val="99"/>
    <w:qFormat/>
    <w:rsid w:val="006127F1"/>
    <w:rPr>
      <w:rFonts w:ascii="Symbol" w:hAnsi="Symbol"/>
    </w:rPr>
  </w:style>
  <w:style w:type="character" w:customStyle="1" w:styleId="WW8Num72z1">
    <w:name w:val="WW8Num72z1"/>
    <w:uiPriority w:val="99"/>
    <w:qFormat/>
    <w:rsid w:val="006127F1"/>
    <w:rPr>
      <w:rFonts w:ascii="Courier New" w:hAnsi="Courier New"/>
    </w:rPr>
  </w:style>
  <w:style w:type="character" w:customStyle="1" w:styleId="WW8Num72z2">
    <w:name w:val="WW8Num72z2"/>
    <w:uiPriority w:val="99"/>
    <w:qFormat/>
    <w:rsid w:val="006127F1"/>
    <w:rPr>
      <w:rFonts w:ascii="Wingdings" w:hAnsi="Wingdings"/>
    </w:rPr>
  </w:style>
  <w:style w:type="character" w:customStyle="1" w:styleId="WW8Num74z0">
    <w:name w:val="WW8Num74z0"/>
    <w:uiPriority w:val="99"/>
    <w:qFormat/>
    <w:rsid w:val="006127F1"/>
    <w:rPr>
      <w:rFonts w:ascii="Symbol" w:hAnsi="Symbol"/>
    </w:rPr>
  </w:style>
  <w:style w:type="character" w:customStyle="1" w:styleId="WW8Num75z0">
    <w:name w:val="WW8Num75z0"/>
    <w:uiPriority w:val="99"/>
    <w:qFormat/>
    <w:rsid w:val="006127F1"/>
    <w:rPr>
      <w:rFonts w:ascii="Wingdings" w:hAnsi="Wingdings"/>
    </w:rPr>
  </w:style>
  <w:style w:type="character" w:customStyle="1" w:styleId="WW8Num75z1">
    <w:name w:val="WW8Num75z1"/>
    <w:uiPriority w:val="99"/>
    <w:qFormat/>
    <w:rsid w:val="006127F1"/>
    <w:rPr>
      <w:rFonts w:ascii="Courier New" w:hAnsi="Courier New"/>
    </w:rPr>
  </w:style>
  <w:style w:type="character" w:customStyle="1" w:styleId="WW8Num75z3">
    <w:name w:val="WW8Num75z3"/>
    <w:uiPriority w:val="99"/>
    <w:qFormat/>
    <w:rsid w:val="006127F1"/>
    <w:rPr>
      <w:rFonts w:ascii="Symbol" w:hAnsi="Symbol"/>
    </w:rPr>
  </w:style>
  <w:style w:type="character" w:customStyle="1" w:styleId="WW8Num77z0">
    <w:name w:val="WW8Num77z0"/>
    <w:uiPriority w:val="99"/>
    <w:qFormat/>
    <w:rsid w:val="006127F1"/>
    <w:rPr>
      <w:rFonts w:ascii="Symbol" w:hAnsi="Symbol"/>
    </w:rPr>
  </w:style>
  <w:style w:type="character" w:customStyle="1" w:styleId="WW8Num78z0">
    <w:name w:val="WW8Num78z0"/>
    <w:uiPriority w:val="99"/>
    <w:qFormat/>
    <w:rsid w:val="006127F1"/>
    <w:rPr>
      <w:rFonts w:ascii="Wingdings" w:hAnsi="Wingdings"/>
    </w:rPr>
  </w:style>
  <w:style w:type="character" w:customStyle="1" w:styleId="WW8Num78z1">
    <w:name w:val="WW8Num78z1"/>
    <w:uiPriority w:val="99"/>
    <w:qFormat/>
    <w:rsid w:val="006127F1"/>
    <w:rPr>
      <w:rFonts w:ascii="Courier New" w:hAnsi="Courier New"/>
    </w:rPr>
  </w:style>
  <w:style w:type="character" w:customStyle="1" w:styleId="WW8Num78z3">
    <w:name w:val="WW8Num78z3"/>
    <w:uiPriority w:val="99"/>
    <w:qFormat/>
    <w:rsid w:val="006127F1"/>
    <w:rPr>
      <w:rFonts w:ascii="Symbol" w:hAnsi="Symbol"/>
    </w:rPr>
  </w:style>
  <w:style w:type="character" w:customStyle="1" w:styleId="WW8Num79z0">
    <w:name w:val="WW8Num79z0"/>
    <w:uiPriority w:val="99"/>
    <w:qFormat/>
    <w:rsid w:val="006127F1"/>
    <w:rPr>
      <w:rFonts w:ascii="Symbol" w:hAnsi="Symbol"/>
    </w:rPr>
  </w:style>
  <w:style w:type="character" w:customStyle="1" w:styleId="WW8Num86z0">
    <w:name w:val="WW8Num86z0"/>
    <w:uiPriority w:val="99"/>
    <w:qFormat/>
    <w:rsid w:val="006127F1"/>
    <w:rPr>
      <w:rFonts w:ascii="Wingdings" w:hAnsi="Wingdings"/>
    </w:rPr>
  </w:style>
  <w:style w:type="character" w:customStyle="1" w:styleId="WW8Num86z1">
    <w:name w:val="WW8Num86z1"/>
    <w:uiPriority w:val="99"/>
    <w:qFormat/>
    <w:rsid w:val="006127F1"/>
    <w:rPr>
      <w:rFonts w:ascii="Courier New" w:hAnsi="Courier New"/>
    </w:rPr>
  </w:style>
  <w:style w:type="character" w:customStyle="1" w:styleId="WW8Num86z3">
    <w:name w:val="WW8Num86z3"/>
    <w:uiPriority w:val="99"/>
    <w:qFormat/>
    <w:rsid w:val="006127F1"/>
    <w:rPr>
      <w:rFonts w:ascii="Symbol" w:hAnsi="Symbol"/>
    </w:rPr>
  </w:style>
  <w:style w:type="character" w:customStyle="1" w:styleId="WW8Num87z0">
    <w:name w:val="WW8Num87z0"/>
    <w:uiPriority w:val="99"/>
    <w:qFormat/>
    <w:rsid w:val="006127F1"/>
    <w:rPr>
      <w:rFonts w:ascii="Symbol" w:hAnsi="Symbol"/>
    </w:rPr>
  </w:style>
  <w:style w:type="character" w:customStyle="1" w:styleId="WW8Num89z0">
    <w:name w:val="WW8Num89z0"/>
    <w:uiPriority w:val="99"/>
    <w:qFormat/>
    <w:rsid w:val="006127F1"/>
    <w:rPr>
      <w:rFonts w:ascii="Symbol" w:hAnsi="Symbol"/>
    </w:rPr>
  </w:style>
  <w:style w:type="character" w:customStyle="1" w:styleId="WW8Num90z0">
    <w:name w:val="WW8Num90z0"/>
    <w:uiPriority w:val="99"/>
    <w:qFormat/>
    <w:rsid w:val="006127F1"/>
    <w:rPr>
      <w:rFonts w:ascii="Symbol" w:hAnsi="Symbol"/>
    </w:rPr>
  </w:style>
  <w:style w:type="character" w:customStyle="1" w:styleId="WW8Num92z0">
    <w:name w:val="WW8Num92z0"/>
    <w:uiPriority w:val="99"/>
    <w:qFormat/>
    <w:rsid w:val="006127F1"/>
    <w:rPr>
      <w:rFonts w:ascii="Symbol" w:hAnsi="Symbol"/>
    </w:rPr>
  </w:style>
  <w:style w:type="character" w:customStyle="1" w:styleId="WW8Num93z0">
    <w:name w:val="WW8Num93z0"/>
    <w:uiPriority w:val="99"/>
    <w:qFormat/>
    <w:rsid w:val="006127F1"/>
    <w:rPr>
      <w:rFonts w:ascii="Wingdings" w:hAnsi="Wingdings"/>
    </w:rPr>
  </w:style>
  <w:style w:type="character" w:customStyle="1" w:styleId="WW8Num93z1">
    <w:name w:val="WW8Num93z1"/>
    <w:uiPriority w:val="99"/>
    <w:qFormat/>
    <w:rsid w:val="006127F1"/>
    <w:rPr>
      <w:rFonts w:ascii="Courier New" w:hAnsi="Courier New"/>
    </w:rPr>
  </w:style>
  <w:style w:type="character" w:customStyle="1" w:styleId="WW8Num93z3">
    <w:name w:val="WW8Num93z3"/>
    <w:uiPriority w:val="99"/>
    <w:qFormat/>
    <w:rsid w:val="006127F1"/>
    <w:rPr>
      <w:rFonts w:ascii="Symbol" w:hAnsi="Symbol"/>
    </w:rPr>
  </w:style>
  <w:style w:type="character" w:customStyle="1" w:styleId="WW8Num94z0">
    <w:name w:val="WW8Num94z0"/>
    <w:uiPriority w:val="99"/>
    <w:qFormat/>
    <w:rsid w:val="006127F1"/>
    <w:rPr>
      <w:rFonts w:ascii="Symbol" w:hAnsi="Symbol"/>
    </w:rPr>
  </w:style>
  <w:style w:type="character" w:customStyle="1" w:styleId="WW8Num97z0">
    <w:name w:val="WW8Num97z0"/>
    <w:uiPriority w:val="99"/>
    <w:qFormat/>
    <w:rsid w:val="006127F1"/>
    <w:rPr>
      <w:rFonts w:ascii="Symbol" w:hAnsi="Symbol"/>
    </w:rPr>
  </w:style>
  <w:style w:type="character" w:customStyle="1" w:styleId="WW8Num99z0">
    <w:name w:val="WW8Num99z0"/>
    <w:uiPriority w:val="99"/>
    <w:qFormat/>
    <w:rsid w:val="006127F1"/>
    <w:rPr>
      <w:rFonts w:ascii="Symbol" w:hAnsi="Symbol"/>
    </w:rPr>
  </w:style>
  <w:style w:type="character" w:customStyle="1" w:styleId="WW8Num101z0">
    <w:name w:val="WW8Num101z0"/>
    <w:uiPriority w:val="99"/>
    <w:qFormat/>
    <w:rsid w:val="006127F1"/>
    <w:rPr>
      <w:rFonts w:ascii="Symbol" w:hAnsi="Symbol"/>
    </w:rPr>
  </w:style>
  <w:style w:type="character" w:customStyle="1" w:styleId="WW8Num104z0">
    <w:name w:val="WW8Num104z0"/>
    <w:uiPriority w:val="99"/>
    <w:qFormat/>
    <w:rsid w:val="006127F1"/>
    <w:rPr>
      <w:rFonts w:ascii="Symbol" w:hAnsi="Symbol"/>
    </w:rPr>
  </w:style>
  <w:style w:type="character" w:customStyle="1" w:styleId="WW8Num107z0">
    <w:name w:val="WW8Num107z0"/>
    <w:uiPriority w:val="99"/>
    <w:qFormat/>
    <w:rsid w:val="006127F1"/>
    <w:rPr>
      <w:rFonts w:ascii="Symbol" w:hAnsi="Symbol"/>
    </w:rPr>
  </w:style>
  <w:style w:type="character" w:customStyle="1" w:styleId="WW8Num109z0">
    <w:name w:val="WW8Num109z0"/>
    <w:uiPriority w:val="99"/>
    <w:qFormat/>
    <w:rsid w:val="006127F1"/>
    <w:rPr>
      <w:rFonts w:ascii="Symbol" w:hAnsi="Symbol"/>
    </w:rPr>
  </w:style>
  <w:style w:type="character" w:customStyle="1" w:styleId="WW8Num112z1">
    <w:name w:val="WW8Num112z1"/>
    <w:uiPriority w:val="99"/>
    <w:qFormat/>
    <w:rsid w:val="006127F1"/>
    <w:rPr>
      <w:color w:val="000000"/>
    </w:rPr>
  </w:style>
  <w:style w:type="character" w:customStyle="1" w:styleId="WW8Num114z0">
    <w:name w:val="WW8Num114z0"/>
    <w:uiPriority w:val="99"/>
    <w:qFormat/>
    <w:rsid w:val="006127F1"/>
    <w:rPr>
      <w:rFonts w:ascii="Symbol" w:hAnsi="Symbol"/>
    </w:rPr>
  </w:style>
  <w:style w:type="character" w:customStyle="1" w:styleId="WW8Num117z0">
    <w:name w:val="WW8Num117z0"/>
    <w:uiPriority w:val="99"/>
    <w:qFormat/>
    <w:rsid w:val="006127F1"/>
    <w:rPr>
      <w:rFonts w:ascii="Symbol" w:hAnsi="Symbol"/>
    </w:rPr>
  </w:style>
  <w:style w:type="character" w:customStyle="1" w:styleId="WW8Num118z0">
    <w:name w:val="WW8Num118z0"/>
    <w:uiPriority w:val="99"/>
    <w:qFormat/>
    <w:rsid w:val="006127F1"/>
    <w:rPr>
      <w:rFonts w:ascii="Wingdings" w:hAnsi="Wingdings"/>
    </w:rPr>
  </w:style>
  <w:style w:type="character" w:customStyle="1" w:styleId="WW8Num118z1">
    <w:name w:val="WW8Num118z1"/>
    <w:uiPriority w:val="99"/>
    <w:qFormat/>
    <w:rsid w:val="006127F1"/>
    <w:rPr>
      <w:rFonts w:ascii="Courier New" w:hAnsi="Courier New"/>
    </w:rPr>
  </w:style>
  <w:style w:type="character" w:customStyle="1" w:styleId="WW8Num118z3">
    <w:name w:val="WW8Num118z3"/>
    <w:uiPriority w:val="99"/>
    <w:qFormat/>
    <w:rsid w:val="006127F1"/>
    <w:rPr>
      <w:rFonts w:ascii="Symbol" w:hAnsi="Symbol"/>
    </w:rPr>
  </w:style>
  <w:style w:type="character" w:customStyle="1" w:styleId="WW8Num120z0">
    <w:name w:val="WW8Num120z0"/>
    <w:uiPriority w:val="99"/>
    <w:qFormat/>
    <w:rsid w:val="006127F1"/>
    <w:rPr>
      <w:rFonts w:ascii="Symbol" w:hAnsi="Symbol"/>
    </w:rPr>
  </w:style>
  <w:style w:type="character" w:customStyle="1" w:styleId="WW8Num121z0">
    <w:name w:val="WW8Num121z0"/>
    <w:uiPriority w:val="99"/>
    <w:qFormat/>
    <w:rsid w:val="006127F1"/>
    <w:rPr>
      <w:rFonts w:ascii="Symbol" w:hAnsi="Symbol"/>
    </w:rPr>
  </w:style>
  <w:style w:type="character" w:customStyle="1" w:styleId="WW8Num124z0">
    <w:name w:val="WW8Num124z0"/>
    <w:uiPriority w:val="99"/>
    <w:qFormat/>
    <w:rsid w:val="006127F1"/>
    <w:rPr>
      <w:rFonts w:ascii="Symbol" w:hAnsi="Symbol"/>
    </w:rPr>
  </w:style>
  <w:style w:type="character" w:customStyle="1" w:styleId="WW8Num125z0">
    <w:name w:val="WW8Num125z0"/>
    <w:uiPriority w:val="99"/>
    <w:qFormat/>
    <w:rsid w:val="006127F1"/>
    <w:rPr>
      <w:rFonts w:ascii="Wingdings" w:hAnsi="Wingdings"/>
    </w:rPr>
  </w:style>
  <w:style w:type="character" w:customStyle="1" w:styleId="WW8Num125z1">
    <w:name w:val="WW8Num125z1"/>
    <w:uiPriority w:val="99"/>
    <w:qFormat/>
    <w:rsid w:val="006127F1"/>
    <w:rPr>
      <w:rFonts w:ascii="Courier New" w:hAnsi="Courier New"/>
    </w:rPr>
  </w:style>
  <w:style w:type="character" w:customStyle="1" w:styleId="WW8Num125z3">
    <w:name w:val="WW8Num125z3"/>
    <w:uiPriority w:val="99"/>
    <w:qFormat/>
    <w:rsid w:val="006127F1"/>
    <w:rPr>
      <w:rFonts w:ascii="Symbol" w:hAnsi="Symbol"/>
    </w:rPr>
  </w:style>
  <w:style w:type="character" w:customStyle="1" w:styleId="WW8Num126z0">
    <w:name w:val="WW8Num126z0"/>
    <w:uiPriority w:val="99"/>
    <w:qFormat/>
    <w:rsid w:val="006127F1"/>
    <w:rPr>
      <w:rFonts w:ascii="Symbol" w:hAnsi="Symbol"/>
    </w:rPr>
  </w:style>
  <w:style w:type="character" w:customStyle="1" w:styleId="WW8Num127z0">
    <w:name w:val="WW8Num127z0"/>
    <w:uiPriority w:val="99"/>
    <w:qFormat/>
    <w:rsid w:val="006127F1"/>
    <w:rPr>
      <w:rFonts w:ascii="Symbol" w:hAnsi="Symbol"/>
    </w:rPr>
  </w:style>
  <w:style w:type="character" w:customStyle="1" w:styleId="WW8Num130z0">
    <w:name w:val="WW8Num130z0"/>
    <w:uiPriority w:val="99"/>
    <w:qFormat/>
    <w:rsid w:val="006127F1"/>
    <w:rPr>
      <w:rFonts w:ascii="Symbol" w:hAnsi="Symbol"/>
    </w:rPr>
  </w:style>
  <w:style w:type="character" w:customStyle="1" w:styleId="WW8Num131z0">
    <w:name w:val="WW8Num131z0"/>
    <w:uiPriority w:val="99"/>
    <w:qFormat/>
    <w:rsid w:val="006127F1"/>
    <w:rPr>
      <w:rFonts w:ascii="Symbol" w:hAnsi="Symbol"/>
    </w:rPr>
  </w:style>
  <w:style w:type="character" w:customStyle="1" w:styleId="WW8Num132z0">
    <w:name w:val="WW8Num132z0"/>
    <w:uiPriority w:val="99"/>
    <w:qFormat/>
    <w:rsid w:val="006127F1"/>
    <w:rPr>
      <w:rFonts w:ascii="Symbol" w:hAnsi="Symbol"/>
    </w:rPr>
  </w:style>
  <w:style w:type="character" w:customStyle="1" w:styleId="WW8Num134z0">
    <w:name w:val="WW8Num134z0"/>
    <w:uiPriority w:val="99"/>
    <w:qFormat/>
    <w:rsid w:val="006127F1"/>
    <w:rPr>
      <w:rFonts w:ascii="Wingdings" w:hAnsi="Wingdings"/>
    </w:rPr>
  </w:style>
  <w:style w:type="character" w:customStyle="1" w:styleId="WW8Num136z0">
    <w:name w:val="WW8Num136z0"/>
    <w:uiPriority w:val="99"/>
    <w:qFormat/>
    <w:rsid w:val="006127F1"/>
    <w:rPr>
      <w:rFonts w:ascii="Symbol" w:hAnsi="Symbol"/>
    </w:rPr>
  </w:style>
  <w:style w:type="character" w:customStyle="1" w:styleId="WW8Num139z0">
    <w:name w:val="WW8Num139z0"/>
    <w:uiPriority w:val="99"/>
    <w:qFormat/>
    <w:rsid w:val="006127F1"/>
    <w:rPr>
      <w:rFonts w:ascii="Symbol" w:hAnsi="Symbol"/>
    </w:rPr>
  </w:style>
  <w:style w:type="character" w:customStyle="1" w:styleId="WW8Num143z0">
    <w:name w:val="WW8Num143z0"/>
    <w:uiPriority w:val="99"/>
    <w:qFormat/>
    <w:rsid w:val="006127F1"/>
    <w:rPr>
      <w:rFonts w:ascii="Symbol" w:hAnsi="Symbol"/>
    </w:rPr>
  </w:style>
  <w:style w:type="character" w:customStyle="1" w:styleId="WW8Num144z0">
    <w:name w:val="WW8Num144z0"/>
    <w:uiPriority w:val="99"/>
    <w:qFormat/>
    <w:rsid w:val="006127F1"/>
    <w:rPr>
      <w:rFonts w:ascii="Symbol" w:hAnsi="Symbol"/>
    </w:rPr>
  </w:style>
  <w:style w:type="character" w:customStyle="1" w:styleId="WW8Num145z0">
    <w:name w:val="WW8Num145z0"/>
    <w:uiPriority w:val="99"/>
    <w:qFormat/>
    <w:rsid w:val="006127F1"/>
    <w:rPr>
      <w:rFonts w:ascii="Symbol" w:hAnsi="Symbol"/>
    </w:rPr>
  </w:style>
  <w:style w:type="character" w:customStyle="1" w:styleId="WW8Num146z0">
    <w:name w:val="WW8Num146z0"/>
    <w:uiPriority w:val="99"/>
    <w:qFormat/>
    <w:rsid w:val="006127F1"/>
    <w:rPr>
      <w:rFonts w:ascii="Symbol" w:hAnsi="Symbol"/>
    </w:rPr>
  </w:style>
  <w:style w:type="character" w:customStyle="1" w:styleId="WW8Num147z0">
    <w:name w:val="WW8Num147z0"/>
    <w:uiPriority w:val="99"/>
    <w:qFormat/>
    <w:rsid w:val="006127F1"/>
    <w:rPr>
      <w:rFonts w:ascii="Wingdings" w:hAnsi="Wingdings"/>
    </w:rPr>
  </w:style>
  <w:style w:type="character" w:customStyle="1" w:styleId="WW8Num147z1">
    <w:name w:val="WW8Num147z1"/>
    <w:uiPriority w:val="99"/>
    <w:qFormat/>
    <w:rsid w:val="006127F1"/>
    <w:rPr>
      <w:rFonts w:ascii="Courier New" w:hAnsi="Courier New"/>
    </w:rPr>
  </w:style>
  <w:style w:type="character" w:customStyle="1" w:styleId="WW8Num147z3">
    <w:name w:val="WW8Num147z3"/>
    <w:uiPriority w:val="99"/>
    <w:qFormat/>
    <w:rsid w:val="006127F1"/>
    <w:rPr>
      <w:rFonts w:ascii="Symbol" w:hAnsi="Symbol"/>
    </w:rPr>
  </w:style>
  <w:style w:type="character" w:customStyle="1" w:styleId="WW8Num150z0">
    <w:name w:val="WW8Num150z0"/>
    <w:uiPriority w:val="99"/>
    <w:qFormat/>
    <w:rsid w:val="006127F1"/>
    <w:rPr>
      <w:rFonts w:ascii="Symbol" w:hAnsi="Symbol"/>
    </w:rPr>
  </w:style>
  <w:style w:type="character" w:customStyle="1" w:styleId="WW8Num157z0">
    <w:name w:val="WW8Num157z0"/>
    <w:uiPriority w:val="99"/>
    <w:qFormat/>
    <w:rsid w:val="006127F1"/>
    <w:rPr>
      <w:rFonts w:ascii="Symbol" w:hAnsi="Symbol"/>
    </w:rPr>
  </w:style>
  <w:style w:type="character" w:customStyle="1" w:styleId="WW8Num159z0">
    <w:name w:val="WW8Num159z0"/>
    <w:uiPriority w:val="99"/>
    <w:qFormat/>
    <w:rsid w:val="006127F1"/>
    <w:rPr>
      <w:rFonts w:ascii="Symbol" w:hAnsi="Symbol"/>
    </w:rPr>
  </w:style>
  <w:style w:type="character" w:customStyle="1" w:styleId="WW8Num160z0">
    <w:name w:val="WW8Num160z0"/>
    <w:uiPriority w:val="99"/>
    <w:qFormat/>
    <w:rsid w:val="006127F1"/>
    <w:rPr>
      <w:rFonts w:ascii="Symbol" w:hAnsi="Symbol"/>
    </w:rPr>
  </w:style>
  <w:style w:type="character" w:customStyle="1" w:styleId="WW8Num162z0">
    <w:name w:val="WW8Num162z0"/>
    <w:uiPriority w:val="99"/>
    <w:qFormat/>
    <w:rsid w:val="006127F1"/>
    <w:rPr>
      <w:rFonts w:ascii="Symbol" w:hAnsi="Symbol"/>
    </w:rPr>
  </w:style>
  <w:style w:type="character" w:customStyle="1" w:styleId="WW8Num163z0">
    <w:name w:val="WW8Num163z0"/>
    <w:uiPriority w:val="99"/>
    <w:qFormat/>
    <w:rsid w:val="006127F1"/>
    <w:rPr>
      <w:rFonts w:ascii="Symbol" w:hAnsi="Symbol"/>
    </w:rPr>
  </w:style>
  <w:style w:type="character" w:customStyle="1" w:styleId="WW8Num164z0">
    <w:name w:val="WW8Num164z0"/>
    <w:uiPriority w:val="99"/>
    <w:qFormat/>
    <w:rsid w:val="006127F1"/>
    <w:rPr>
      <w:rFonts w:ascii="Wingdings" w:hAnsi="Wingdings"/>
    </w:rPr>
  </w:style>
  <w:style w:type="character" w:customStyle="1" w:styleId="WW8Num164z1">
    <w:name w:val="WW8Num164z1"/>
    <w:uiPriority w:val="99"/>
    <w:qFormat/>
    <w:rsid w:val="006127F1"/>
    <w:rPr>
      <w:rFonts w:ascii="Courier New" w:hAnsi="Courier New"/>
    </w:rPr>
  </w:style>
  <w:style w:type="character" w:customStyle="1" w:styleId="WW8Num164z3">
    <w:name w:val="WW8Num164z3"/>
    <w:uiPriority w:val="99"/>
    <w:qFormat/>
    <w:rsid w:val="006127F1"/>
    <w:rPr>
      <w:rFonts w:ascii="Symbol" w:hAnsi="Symbol"/>
    </w:rPr>
  </w:style>
  <w:style w:type="character" w:customStyle="1" w:styleId="WW8Num168z0">
    <w:name w:val="WW8Num168z0"/>
    <w:uiPriority w:val="99"/>
    <w:qFormat/>
    <w:rsid w:val="006127F1"/>
    <w:rPr>
      <w:rFonts w:ascii="Symbol" w:hAnsi="Symbol"/>
    </w:rPr>
  </w:style>
  <w:style w:type="character" w:customStyle="1" w:styleId="WW8Num169z0">
    <w:name w:val="WW8Num169z0"/>
    <w:uiPriority w:val="99"/>
    <w:qFormat/>
    <w:rsid w:val="006127F1"/>
    <w:rPr>
      <w:rFonts w:ascii="Symbol" w:hAnsi="Symbol"/>
    </w:rPr>
  </w:style>
  <w:style w:type="character" w:customStyle="1" w:styleId="WW8Num170z0">
    <w:name w:val="WW8Num170z0"/>
    <w:uiPriority w:val="99"/>
    <w:qFormat/>
    <w:rsid w:val="006127F1"/>
    <w:rPr>
      <w:rFonts w:ascii="Symbol" w:hAnsi="Symbol"/>
    </w:rPr>
  </w:style>
  <w:style w:type="character" w:customStyle="1" w:styleId="WW8Num174z0">
    <w:name w:val="WW8Num174z0"/>
    <w:uiPriority w:val="99"/>
    <w:qFormat/>
    <w:rsid w:val="006127F1"/>
    <w:rPr>
      <w:rFonts w:ascii="Symbol" w:hAnsi="Symbol"/>
    </w:rPr>
  </w:style>
  <w:style w:type="character" w:customStyle="1" w:styleId="WW8Num177z0">
    <w:name w:val="WW8Num177z0"/>
    <w:uiPriority w:val="99"/>
    <w:qFormat/>
    <w:rsid w:val="006127F1"/>
    <w:rPr>
      <w:rFonts w:ascii="Symbol" w:hAnsi="Symbol"/>
    </w:rPr>
  </w:style>
  <w:style w:type="character" w:customStyle="1" w:styleId="WW8Num178z0">
    <w:name w:val="WW8Num178z0"/>
    <w:uiPriority w:val="99"/>
    <w:qFormat/>
    <w:rsid w:val="006127F1"/>
    <w:rPr>
      <w:rFonts w:ascii="Symbol" w:hAnsi="Symbol"/>
    </w:rPr>
  </w:style>
  <w:style w:type="character" w:customStyle="1" w:styleId="WW8Num182z0">
    <w:name w:val="WW8Num182z0"/>
    <w:uiPriority w:val="99"/>
    <w:qFormat/>
    <w:rsid w:val="006127F1"/>
    <w:rPr>
      <w:rFonts w:ascii="Symbol" w:hAnsi="Symbol"/>
    </w:rPr>
  </w:style>
  <w:style w:type="character" w:customStyle="1" w:styleId="WW8Num37z0">
    <w:name w:val="WW8Num37z0"/>
    <w:uiPriority w:val="99"/>
    <w:qFormat/>
    <w:rsid w:val="006127F1"/>
    <w:rPr>
      <w:rFonts w:ascii="Wingdings" w:hAnsi="Wingdings"/>
    </w:rPr>
  </w:style>
  <w:style w:type="character" w:customStyle="1" w:styleId="WW8Num38z0">
    <w:name w:val="WW8Num38z0"/>
    <w:uiPriority w:val="99"/>
    <w:qFormat/>
    <w:rsid w:val="006127F1"/>
    <w:rPr>
      <w:rFonts w:ascii="Wingdings" w:hAnsi="Wingdings"/>
    </w:rPr>
  </w:style>
  <w:style w:type="character" w:customStyle="1" w:styleId="WW8Num40z0">
    <w:name w:val="WW8Num40z0"/>
    <w:uiPriority w:val="99"/>
    <w:qFormat/>
    <w:rsid w:val="006127F1"/>
    <w:rPr>
      <w:rFonts w:ascii="Wingdings" w:hAnsi="Wingdings"/>
    </w:rPr>
  </w:style>
  <w:style w:type="character" w:customStyle="1" w:styleId="WW8Num41z0">
    <w:name w:val="WW8Num41z0"/>
    <w:uiPriority w:val="99"/>
    <w:qFormat/>
    <w:rsid w:val="006127F1"/>
    <w:rPr>
      <w:rFonts w:ascii="Wingdings" w:hAnsi="Wingdings"/>
    </w:rPr>
  </w:style>
  <w:style w:type="character" w:customStyle="1" w:styleId="WW8Num43z0">
    <w:name w:val="WW8Num43z0"/>
    <w:uiPriority w:val="99"/>
    <w:qFormat/>
    <w:rsid w:val="006127F1"/>
    <w:rPr>
      <w:rFonts w:ascii="Wingdings" w:hAnsi="Wingdings"/>
    </w:rPr>
  </w:style>
  <w:style w:type="character" w:customStyle="1" w:styleId="WW8Num20z1">
    <w:name w:val="WW8Num20z1"/>
    <w:uiPriority w:val="99"/>
    <w:qFormat/>
    <w:rsid w:val="006127F1"/>
    <w:rPr>
      <w:rFonts w:ascii="Courier New" w:hAnsi="Courier New"/>
    </w:rPr>
  </w:style>
  <w:style w:type="character" w:customStyle="1" w:styleId="WW8Num20z3">
    <w:name w:val="WW8Num20z3"/>
    <w:uiPriority w:val="99"/>
    <w:qFormat/>
    <w:rsid w:val="006127F1"/>
    <w:rPr>
      <w:rFonts w:ascii="Symbol" w:hAnsi="Symbol"/>
    </w:rPr>
  </w:style>
  <w:style w:type="character" w:customStyle="1" w:styleId="WW8Num26z3">
    <w:name w:val="WW8Num26z3"/>
    <w:uiPriority w:val="99"/>
    <w:qFormat/>
    <w:rsid w:val="006127F1"/>
    <w:rPr>
      <w:rFonts w:ascii="Symbol" w:hAnsi="Symbol"/>
    </w:rPr>
  </w:style>
  <w:style w:type="character" w:customStyle="1" w:styleId="WW8Num33z0">
    <w:name w:val="WW8Num33z0"/>
    <w:uiPriority w:val="99"/>
    <w:qFormat/>
    <w:rsid w:val="006127F1"/>
    <w:rPr>
      <w:rFonts w:ascii="Wingdings" w:hAnsi="Wingdings"/>
    </w:rPr>
  </w:style>
  <w:style w:type="character" w:customStyle="1" w:styleId="WW8Num33z3">
    <w:name w:val="WW8Num33z3"/>
    <w:uiPriority w:val="99"/>
    <w:qFormat/>
    <w:rsid w:val="006127F1"/>
    <w:rPr>
      <w:rFonts w:ascii="Symbol" w:hAnsi="Symbol"/>
    </w:rPr>
  </w:style>
  <w:style w:type="character" w:customStyle="1" w:styleId="WW8Num33z4">
    <w:name w:val="WW8Num33z4"/>
    <w:uiPriority w:val="99"/>
    <w:qFormat/>
    <w:rsid w:val="006127F1"/>
    <w:rPr>
      <w:rFonts w:ascii="Courier New" w:hAnsi="Courier New"/>
    </w:rPr>
  </w:style>
  <w:style w:type="character" w:customStyle="1" w:styleId="WW8Num34z0">
    <w:name w:val="WW8Num34z0"/>
    <w:uiPriority w:val="99"/>
    <w:qFormat/>
    <w:rsid w:val="006127F1"/>
    <w:rPr>
      <w:rFonts w:ascii="Wingdings" w:hAnsi="Wingdings"/>
    </w:rPr>
  </w:style>
  <w:style w:type="character" w:customStyle="1" w:styleId="WW8Num34z1">
    <w:name w:val="WW8Num34z1"/>
    <w:uiPriority w:val="99"/>
    <w:qFormat/>
    <w:rsid w:val="006127F1"/>
    <w:rPr>
      <w:rFonts w:ascii="Courier New" w:hAnsi="Courier New"/>
    </w:rPr>
  </w:style>
  <w:style w:type="character" w:customStyle="1" w:styleId="WW8Num34z3">
    <w:name w:val="WW8Num34z3"/>
    <w:uiPriority w:val="99"/>
    <w:qFormat/>
    <w:rsid w:val="006127F1"/>
    <w:rPr>
      <w:rFonts w:ascii="Symbol" w:hAnsi="Symbol"/>
    </w:rPr>
  </w:style>
  <w:style w:type="character" w:customStyle="1" w:styleId="WW8Num35z0">
    <w:name w:val="WW8Num35z0"/>
    <w:uiPriority w:val="99"/>
    <w:qFormat/>
    <w:rsid w:val="006127F1"/>
    <w:rPr>
      <w:rFonts w:ascii="Wingdings" w:hAnsi="Wingdings"/>
    </w:rPr>
  </w:style>
  <w:style w:type="character" w:customStyle="1" w:styleId="WW8Num35z1">
    <w:name w:val="WW8Num35z1"/>
    <w:uiPriority w:val="99"/>
    <w:qFormat/>
    <w:rsid w:val="006127F1"/>
    <w:rPr>
      <w:rFonts w:ascii="Courier New" w:hAnsi="Courier New"/>
    </w:rPr>
  </w:style>
  <w:style w:type="character" w:customStyle="1" w:styleId="WW8Num35z3">
    <w:name w:val="WW8Num35z3"/>
    <w:uiPriority w:val="99"/>
    <w:qFormat/>
    <w:rsid w:val="006127F1"/>
    <w:rPr>
      <w:rFonts w:ascii="Symbol" w:hAnsi="Symbol"/>
    </w:rPr>
  </w:style>
  <w:style w:type="character" w:customStyle="1" w:styleId="WW8Num36z1">
    <w:name w:val="WW8Num36z1"/>
    <w:uiPriority w:val="99"/>
    <w:qFormat/>
    <w:rsid w:val="006127F1"/>
    <w:rPr>
      <w:rFonts w:ascii="Courier New" w:hAnsi="Courier New"/>
    </w:rPr>
  </w:style>
  <w:style w:type="character" w:customStyle="1" w:styleId="WW8Num36z3">
    <w:name w:val="WW8Num36z3"/>
    <w:uiPriority w:val="99"/>
    <w:qFormat/>
    <w:rsid w:val="006127F1"/>
    <w:rPr>
      <w:rFonts w:ascii="Symbol" w:hAnsi="Symbol"/>
    </w:rPr>
  </w:style>
  <w:style w:type="character" w:customStyle="1" w:styleId="WW8Num37z1">
    <w:name w:val="WW8Num37z1"/>
    <w:uiPriority w:val="99"/>
    <w:qFormat/>
    <w:rsid w:val="006127F1"/>
    <w:rPr>
      <w:rFonts w:ascii="Courier New" w:hAnsi="Courier New"/>
    </w:rPr>
  </w:style>
  <w:style w:type="character" w:customStyle="1" w:styleId="WW8Num37z3">
    <w:name w:val="WW8Num37z3"/>
    <w:uiPriority w:val="99"/>
    <w:qFormat/>
    <w:rsid w:val="006127F1"/>
    <w:rPr>
      <w:rFonts w:ascii="Symbol" w:hAnsi="Symbol"/>
    </w:rPr>
  </w:style>
  <w:style w:type="character" w:customStyle="1" w:styleId="WW8Num39z1">
    <w:name w:val="WW8Num39z1"/>
    <w:uiPriority w:val="99"/>
    <w:qFormat/>
    <w:rsid w:val="006127F1"/>
    <w:rPr>
      <w:rFonts w:ascii="Times New Roman" w:hAnsi="Times New Roman"/>
    </w:rPr>
  </w:style>
  <w:style w:type="character" w:customStyle="1" w:styleId="WW8Num39z3">
    <w:name w:val="WW8Num39z3"/>
    <w:uiPriority w:val="99"/>
    <w:qFormat/>
    <w:rsid w:val="006127F1"/>
    <w:rPr>
      <w:rFonts w:ascii="Symbol" w:hAnsi="Symbol"/>
    </w:rPr>
  </w:style>
  <w:style w:type="character" w:customStyle="1" w:styleId="WW8Num39z4">
    <w:name w:val="WW8Num39z4"/>
    <w:uiPriority w:val="99"/>
    <w:qFormat/>
    <w:rsid w:val="006127F1"/>
    <w:rPr>
      <w:rFonts w:ascii="Courier New" w:hAnsi="Courier New"/>
    </w:rPr>
  </w:style>
  <w:style w:type="character" w:customStyle="1" w:styleId="WW8Num42z1">
    <w:name w:val="WW8Num42z1"/>
    <w:uiPriority w:val="99"/>
    <w:qFormat/>
    <w:rsid w:val="006127F1"/>
    <w:rPr>
      <w:rFonts w:ascii="Courier New" w:hAnsi="Courier New"/>
    </w:rPr>
  </w:style>
  <w:style w:type="character" w:customStyle="1" w:styleId="WW8Num42z3">
    <w:name w:val="WW8Num42z3"/>
    <w:uiPriority w:val="99"/>
    <w:qFormat/>
    <w:rsid w:val="006127F1"/>
    <w:rPr>
      <w:rFonts w:ascii="Symbol" w:hAnsi="Symbol"/>
    </w:rPr>
  </w:style>
  <w:style w:type="character" w:customStyle="1" w:styleId="WW8Num45z0">
    <w:name w:val="WW8Num45z0"/>
    <w:uiPriority w:val="99"/>
    <w:qFormat/>
    <w:rsid w:val="006127F1"/>
    <w:rPr>
      <w:rFonts w:ascii="Wingdings" w:hAnsi="Wingdings"/>
    </w:rPr>
  </w:style>
  <w:style w:type="character" w:customStyle="1" w:styleId="WW8Num45z1">
    <w:name w:val="WW8Num45z1"/>
    <w:uiPriority w:val="99"/>
    <w:qFormat/>
    <w:rsid w:val="006127F1"/>
    <w:rPr>
      <w:rFonts w:ascii="Courier New" w:hAnsi="Courier New"/>
    </w:rPr>
  </w:style>
  <w:style w:type="character" w:customStyle="1" w:styleId="WW8Num45z3">
    <w:name w:val="WW8Num45z3"/>
    <w:uiPriority w:val="99"/>
    <w:qFormat/>
    <w:rsid w:val="006127F1"/>
    <w:rPr>
      <w:rFonts w:ascii="Symbol" w:hAnsi="Symbol"/>
    </w:rPr>
  </w:style>
  <w:style w:type="character" w:customStyle="1" w:styleId="WW8Num46z0">
    <w:name w:val="WW8Num46z0"/>
    <w:uiPriority w:val="99"/>
    <w:qFormat/>
    <w:rsid w:val="006127F1"/>
    <w:rPr>
      <w:rFonts w:ascii="Wingdings" w:hAnsi="Wingdings"/>
    </w:rPr>
  </w:style>
  <w:style w:type="character" w:customStyle="1" w:styleId="WW8Num46z1">
    <w:name w:val="WW8Num46z1"/>
    <w:uiPriority w:val="99"/>
    <w:qFormat/>
    <w:rsid w:val="006127F1"/>
    <w:rPr>
      <w:rFonts w:ascii="Courier New" w:hAnsi="Courier New"/>
    </w:rPr>
  </w:style>
  <w:style w:type="character" w:customStyle="1" w:styleId="WW8Num46z3">
    <w:name w:val="WW8Num46z3"/>
    <w:uiPriority w:val="99"/>
    <w:qFormat/>
    <w:rsid w:val="006127F1"/>
    <w:rPr>
      <w:rFonts w:ascii="Symbol" w:hAnsi="Symbol"/>
    </w:rPr>
  </w:style>
  <w:style w:type="character" w:customStyle="1" w:styleId="WW8Num48z0">
    <w:name w:val="WW8Num48z0"/>
    <w:uiPriority w:val="99"/>
    <w:qFormat/>
    <w:rsid w:val="006127F1"/>
    <w:rPr>
      <w:rFonts w:ascii="Wingdings" w:hAnsi="Wingdings"/>
    </w:rPr>
  </w:style>
  <w:style w:type="character" w:customStyle="1" w:styleId="WW8Num48z1">
    <w:name w:val="WW8Num48z1"/>
    <w:uiPriority w:val="99"/>
    <w:qFormat/>
    <w:rsid w:val="006127F1"/>
    <w:rPr>
      <w:rFonts w:ascii="Courier New" w:hAnsi="Courier New"/>
    </w:rPr>
  </w:style>
  <w:style w:type="character" w:customStyle="1" w:styleId="WW8Num48z3">
    <w:name w:val="WW8Num48z3"/>
    <w:uiPriority w:val="99"/>
    <w:qFormat/>
    <w:rsid w:val="006127F1"/>
    <w:rPr>
      <w:rFonts w:ascii="Symbol" w:hAnsi="Symbol"/>
    </w:rPr>
  </w:style>
  <w:style w:type="character" w:customStyle="1" w:styleId="WW8Num49z0">
    <w:name w:val="WW8Num49z0"/>
    <w:uiPriority w:val="99"/>
    <w:qFormat/>
    <w:rsid w:val="006127F1"/>
    <w:rPr>
      <w:rFonts w:ascii="Wingdings" w:hAnsi="Wingdings"/>
    </w:rPr>
  </w:style>
  <w:style w:type="character" w:customStyle="1" w:styleId="WW8Num49z1">
    <w:name w:val="WW8Num49z1"/>
    <w:uiPriority w:val="99"/>
    <w:qFormat/>
    <w:rsid w:val="006127F1"/>
    <w:rPr>
      <w:rFonts w:ascii="Courier New" w:hAnsi="Courier New"/>
    </w:rPr>
  </w:style>
  <w:style w:type="character" w:customStyle="1" w:styleId="WW8Num49z3">
    <w:name w:val="WW8Num49z3"/>
    <w:uiPriority w:val="99"/>
    <w:qFormat/>
    <w:rsid w:val="006127F1"/>
    <w:rPr>
      <w:rFonts w:ascii="Symbol" w:hAnsi="Symbol"/>
    </w:rPr>
  </w:style>
  <w:style w:type="character" w:customStyle="1" w:styleId="WW8Num50z1">
    <w:name w:val="WW8Num50z1"/>
    <w:uiPriority w:val="99"/>
    <w:qFormat/>
    <w:rsid w:val="006127F1"/>
    <w:rPr>
      <w:rFonts w:ascii="Courier New" w:hAnsi="Courier New"/>
    </w:rPr>
  </w:style>
  <w:style w:type="character" w:customStyle="1" w:styleId="WW8Num50z3">
    <w:name w:val="WW8Num50z3"/>
    <w:uiPriority w:val="99"/>
    <w:qFormat/>
    <w:rsid w:val="006127F1"/>
    <w:rPr>
      <w:rFonts w:ascii="Symbol" w:hAnsi="Symbol"/>
    </w:rPr>
  </w:style>
  <w:style w:type="character" w:customStyle="1" w:styleId="WW8Num51z1">
    <w:name w:val="WW8Num51z1"/>
    <w:uiPriority w:val="99"/>
    <w:qFormat/>
    <w:rsid w:val="006127F1"/>
    <w:rPr>
      <w:rFonts w:ascii="Courier New" w:hAnsi="Courier New"/>
    </w:rPr>
  </w:style>
  <w:style w:type="character" w:customStyle="1" w:styleId="WW8Num51z3">
    <w:name w:val="WW8Num51z3"/>
    <w:uiPriority w:val="99"/>
    <w:qFormat/>
    <w:rsid w:val="006127F1"/>
    <w:rPr>
      <w:rFonts w:ascii="Symbol" w:hAnsi="Symbol"/>
    </w:rPr>
  </w:style>
  <w:style w:type="character" w:customStyle="1" w:styleId="WW-">
    <w:name w:val="WW-Основной шрифт абзаца"/>
    <w:uiPriority w:val="99"/>
    <w:qFormat/>
    <w:rsid w:val="006127F1"/>
  </w:style>
  <w:style w:type="character" w:customStyle="1" w:styleId="FontStyle1600">
    <w:name w:val="Font Style160"/>
    <w:uiPriority w:val="99"/>
    <w:qFormat/>
    <w:rsid w:val="006127F1"/>
    <w:rPr>
      <w:rFonts w:ascii="Bookman Old Style" w:hAnsi="Bookman Old Style"/>
      <w:sz w:val="18"/>
    </w:rPr>
  </w:style>
  <w:style w:type="character" w:customStyle="1" w:styleId="FontStyle116">
    <w:name w:val="Font Style116"/>
    <w:uiPriority w:val="99"/>
    <w:qFormat/>
    <w:rsid w:val="006127F1"/>
    <w:rPr>
      <w:rFonts w:ascii="Bookman Old Style" w:hAnsi="Bookman Old Style"/>
      <w:sz w:val="18"/>
    </w:rPr>
  </w:style>
  <w:style w:type="character" w:customStyle="1" w:styleId="FontStyle131">
    <w:name w:val="Font Style131"/>
    <w:uiPriority w:val="99"/>
    <w:qFormat/>
    <w:rsid w:val="006127F1"/>
    <w:rPr>
      <w:rFonts w:ascii="Arial" w:hAnsi="Arial"/>
      <w:b/>
      <w:sz w:val="16"/>
    </w:rPr>
  </w:style>
  <w:style w:type="character" w:customStyle="1" w:styleId="FontStyle221">
    <w:name w:val="Font Style221"/>
    <w:uiPriority w:val="99"/>
    <w:qFormat/>
    <w:rsid w:val="006127F1"/>
    <w:rPr>
      <w:rFonts w:ascii="Times New Roman" w:hAnsi="Times New Roman"/>
      <w:sz w:val="20"/>
    </w:rPr>
  </w:style>
  <w:style w:type="paragraph" w:customStyle="1" w:styleId="3ffc">
    <w:name w:val="Заголовок оглавления3"/>
    <w:basedOn w:val="10"/>
    <w:next w:val="a2"/>
    <w:uiPriority w:val="99"/>
    <w:qFormat/>
    <w:rsid w:val="006127F1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paragraph" w:customStyle="1" w:styleId="10e">
    <w:name w:val="Оглавление 10"/>
    <w:basedOn w:val="aff3"/>
    <w:uiPriority w:val="99"/>
    <w:qFormat/>
    <w:rsid w:val="006127F1"/>
    <w:pPr>
      <w:tabs>
        <w:tab w:val="right" w:leader="dot" w:pos="9637"/>
      </w:tabs>
      <w:spacing w:after="200" w:line="276" w:lineRule="auto"/>
      <w:ind w:left="2547"/>
    </w:pPr>
    <w:rPr>
      <w:rFonts w:ascii="Calibri" w:hAnsi="Calibri"/>
      <w:sz w:val="22"/>
      <w:szCs w:val="22"/>
    </w:rPr>
  </w:style>
  <w:style w:type="paragraph" w:customStyle="1" w:styleId="affffffffff3">
    <w:name w:val="Рисунок"/>
    <w:basedOn w:val="affb"/>
    <w:uiPriority w:val="99"/>
    <w:qFormat/>
    <w:rsid w:val="006127F1"/>
    <w:pPr>
      <w:suppressLineNumbers/>
      <w:suppressAutoHyphens/>
      <w:spacing w:before="120" w:after="120" w:line="276" w:lineRule="auto"/>
      <w:jc w:val="left"/>
    </w:pPr>
    <w:rPr>
      <w:rFonts w:ascii="Calibri" w:hAnsi="Calibri" w:cs="Tahoma"/>
      <w:i/>
      <w:iCs/>
      <w:sz w:val="24"/>
      <w:lang w:val="ru-RU" w:eastAsia="ar-SA"/>
    </w:rPr>
  </w:style>
  <w:style w:type="paragraph" w:customStyle="1" w:styleId="summary">
    <w:name w:val="summary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1c">
    <w:name w:val="Основной текст + Полужирный31"/>
    <w:uiPriority w:val="99"/>
    <w:qFormat/>
    <w:rsid w:val="006127F1"/>
    <w:rPr>
      <w:rFonts w:ascii="Microsoft Sans Serif" w:hAnsi="Microsoft Sans Serif"/>
      <w:b/>
      <w:spacing w:val="10"/>
      <w:sz w:val="26"/>
    </w:rPr>
  </w:style>
  <w:style w:type="character" w:customStyle="1" w:styleId="303">
    <w:name w:val="Основной текст + Полужирный30"/>
    <w:uiPriority w:val="99"/>
    <w:qFormat/>
    <w:rsid w:val="006127F1"/>
    <w:rPr>
      <w:rFonts w:ascii="Microsoft Sans Serif" w:hAnsi="Microsoft Sans Serif"/>
      <w:b/>
      <w:spacing w:val="10"/>
      <w:sz w:val="26"/>
    </w:rPr>
  </w:style>
  <w:style w:type="character" w:customStyle="1" w:styleId="291">
    <w:name w:val="Основной текст + Полужирный29"/>
    <w:uiPriority w:val="99"/>
    <w:qFormat/>
    <w:rsid w:val="006127F1"/>
    <w:rPr>
      <w:rFonts w:ascii="Microsoft Sans Serif" w:hAnsi="Microsoft Sans Serif"/>
      <w:b/>
      <w:spacing w:val="10"/>
      <w:sz w:val="26"/>
    </w:rPr>
  </w:style>
  <w:style w:type="character" w:customStyle="1" w:styleId="282">
    <w:name w:val="Основной текст + Полужирный28"/>
    <w:uiPriority w:val="99"/>
    <w:qFormat/>
    <w:rsid w:val="006127F1"/>
    <w:rPr>
      <w:rFonts w:ascii="Microsoft Sans Serif" w:hAnsi="Microsoft Sans Serif"/>
      <w:b/>
      <w:spacing w:val="10"/>
      <w:sz w:val="26"/>
    </w:rPr>
  </w:style>
  <w:style w:type="character" w:customStyle="1" w:styleId="274">
    <w:name w:val="Основной текст + Полужирный27"/>
    <w:uiPriority w:val="99"/>
    <w:rsid w:val="006127F1"/>
    <w:rPr>
      <w:rFonts w:ascii="Microsoft Sans Serif" w:hAnsi="Microsoft Sans Serif"/>
      <w:b/>
      <w:spacing w:val="10"/>
      <w:sz w:val="26"/>
    </w:rPr>
  </w:style>
  <w:style w:type="character" w:customStyle="1" w:styleId="12pt21">
    <w:name w:val="Основной текст + 12 pt21"/>
    <w:uiPriority w:val="99"/>
    <w:qFormat/>
    <w:rsid w:val="006127F1"/>
    <w:rPr>
      <w:rFonts w:ascii="Microsoft Sans Serif" w:hAnsi="Microsoft Sans Serif"/>
      <w:i/>
      <w:spacing w:val="30"/>
      <w:sz w:val="24"/>
    </w:rPr>
  </w:style>
  <w:style w:type="character" w:customStyle="1" w:styleId="12pt20">
    <w:name w:val="Основной текст + 12 pt20"/>
    <w:uiPriority w:val="99"/>
    <w:qFormat/>
    <w:rsid w:val="006127F1"/>
    <w:rPr>
      <w:rFonts w:ascii="Microsoft Sans Serif" w:hAnsi="Microsoft Sans Serif"/>
      <w:i/>
      <w:spacing w:val="30"/>
      <w:sz w:val="24"/>
    </w:rPr>
  </w:style>
  <w:style w:type="character" w:customStyle="1" w:styleId="12pt19">
    <w:name w:val="Основной текст + 12 pt19"/>
    <w:uiPriority w:val="99"/>
    <w:qFormat/>
    <w:rsid w:val="006127F1"/>
    <w:rPr>
      <w:rFonts w:ascii="Microsoft Sans Serif" w:hAnsi="Microsoft Sans Serif"/>
      <w:i/>
      <w:spacing w:val="30"/>
      <w:sz w:val="24"/>
    </w:rPr>
  </w:style>
  <w:style w:type="character" w:customStyle="1" w:styleId="6f3">
    <w:name w:val="Заголовок №6_"/>
    <w:link w:val="6f4"/>
    <w:uiPriority w:val="99"/>
    <w:qFormat/>
    <w:locked/>
    <w:rsid w:val="006127F1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6f4">
    <w:name w:val="Заголовок №6"/>
    <w:basedOn w:val="a2"/>
    <w:link w:val="6f3"/>
    <w:uiPriority w:val="99"/>
    <w:qFormat/>
    <w:rsid w:val="006127F1"/>
    <w:pPr>
      <w:widowControl/>
      <w:shd w:val="clear" w:color="auto" w:fill="FFFFFF"/>
      <w:snapToGrid/>
      <w:spacing w:before="1200" w:after="0" w:line="240" w:lineRule="atLeast"/>
      <w:outlineLvl w:val="5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paragraph" w:customStyle="1" w:styleId="1212">
    <w:name w:val="Основной текст (12)1"/>
    <w:basedOn w:val="a2"/>
    <w:uiPriority w:val="99"/>
    <w:qFormat/>
    <w:rsid w:val="006127F1"/>
    <w:pPr>
      <w:widowControl/>
      <w:shd w:val="clear" w:color="auto" w:fill="FFFFFF"/>
      <w:snapToGrid/>
      <w:spacing w:before="0" w:after="0" w:line="293" w:lineRule="exact"/>
      <w:jc w:val="right"/>
    </w:pPr>
    <w:rPr>
      <w:sz w:val="22"/>
      <w:szCs w:val="22"/>
    </w:rPr>
  </w:style>
  <w:style w:type="character" w:customStyle="1" w:styleId="12pt18">
    <w:name w:val="Основной текст + 12 pt18"/>
    <w:uiPriority w:val="99"/>
    <w:qFormat/>
    <w:rsid w:val="006127F1"/>
    <w:rPr>
      <w:rFonts w:ascii="Microsoft Sans Serif" w:hAnsi="Microsoft Sans Serif"/>
      <w:i/>
      <w:spacing w:val="30"/>
      <w:sz w:val="24"/>
    </w:rPr>
  </w:style>
  <w:style w:type="character" w:customStyle="1" w:styleId="12pt17">
    <w:name w:val="Основной текст + 12 pt17"/>
    <w:uiPriority w:val="99"/>
    <w:qFormat/>
    <w:rsid w:val="006127F1"/>
    <w:rPr>
      <w:rFonts w:ascii="Microsoft Sans Serif" w:hAnsi="Microsoft Sans Serif"/>
      <w:i/>
      <w:spacing w:val="30"/>
      <w:sz w:val="24"/>
    </w:rPr>
  </w:style>
  <w:style w:type="character" w:customStyle="1" w:styleId="265">
    <w:name w:val="Основной текст + Полужирный26"/>
    <w:uiPriority w:val="99"/>
    <w:qFormat/>
    <w:rsid w:val="006127F1"/>
    <w:rPr>
      <w:rFonts w:ascii="Microsoft Sans Serif" w:hAnsi="Microsoft Sans Serif"/>
      <w:b/>
      <w:spacing w:val="10"/>
      <w:sz w:val="26"/>
    </w:rPr>
  </w:style>
  <w:style w:type="character" w:customStyle="1" w:styleId="25c">
    <w:name w:val="Основной текст + Полужирный25"/>
    <w:uiPriority w:val="99"/>
    <w:qFormat/>
    <w:rsid w:val="006127F1"/>
    <w:rPr>
      <w:rFonts w:ascii="Microsoft Sans Serif" w:hAnsi="Microsoft Sans Serif"/>
      <w:b/>
      <w:spacing w:val="10"/>
      <w:sz w:val="26"/>
    </w:rPr>
  </w:style>
  <w:style w:type="character" w:customStyle="1" w:styleId="247">
    <w:name w:val="Основной текст + Полужирный24"/>
    <w:uiPriority w:val="99"/>
    <w:qFormat/>
    <w:rsid w:val="006127F1"/>
    <w:rPr>
      <w:rFonts w:ascii="Microsoft Sans Serif" w:hAnsi="Microsoft Sans Serif"/>
      <w:b/>
      <w:spacing w:val="10"/>
      <w:sz w:val="26"/>
    </w:rPr>
  </w:style>
  <w:style w:type="character" w:customStyle="1" w:styleId="12pt16">
    <w:name w:val="Основной текст + 12 pt16"/>
    <w:uiPriority w:val="99"/>
    <w:qFormat/>
    <w:rsid w:val="006127F1"/>
    <w:rPr>
      <w:rFonts w:ascii="Microsoft Sans Serif" w:hAnsi="Microsoft Sans Serif"/>
      <w:i/>
      <w:spacing w:val="30"/>
      <w:sz w:val="24"/>
    </w:rPr>
  </w:style>
  <w:style w:type="character" w:customStyle="1" w:styleId="23d">
    <w:name w:val="Основной текст + Полужирный23"/>
    <w:uiPriority w:val="99"/>
    <w:qFormat/>
    <w:rsid w:val="006127F1"/>
    <w:rPr>
      <w:rFonts w:ascii="Microsoft Sans Serif" w:hAnsi="Microsoft Sans Serif"/>
      <w:b/>
      <w:spacing w:val="10"/>
      <w:sz w:val="26"/>
    </w:rPr>
  </w:style>
  <w:style w:type="character" w:customStyle="1" w:styleId="22e">
    <w:name w:val="Основной текст + Полужирный22"/>
    <w:uiPriority w:val="99"/>
    <w:qFormat/>
    <w:rsid w:val="006127F1"/>
    <w:rPr>
      <w:rFonts w:ascii="Microsoft Sans Serif" w:hAnsi="Microsoft Sans Serif"/>
      <w:b/>
      <w:spacing w:val="10"/>
      <w:sz w:val="26"/>
    </w:rPr>
  </w:style>
  <w:style w:type="character" w:customStyle="1" w:styleId="21f4">
    <w:name w:val="Основной текст + Полужирный21"/>
    <w:uiPriority w:val="99"/>
    <w:qFormat/>
    <w:rsid w:val="006127F1"/>
    <w:rPr>
      <w:rFonts w:ascii="Microsoft Sans Serif" w:hAnsi="Microsoft Sans Serif"/>
      <w:b/>
      <w:spacing w:val="10"/>
      <w:sz w:val="26"/>
    </w:rPr>
  </w:style>
  <w:style w:type="character" w:customStyle="1" w:styleId="20a">
    <w:name w:val="Основной текст + Полужирный20"/>
    <w:uiPriority w:val="99"/>
    <w:qFormat/>
    <w:rsid w:val="006127F1"/>
    <w:rPr>
      <w:rFonts w:ascii="Microsoft Sans Serif" w:hAnsi="Microsoft Sans Serif"/>
      <w:b/>
      <w:spacing w:val="10"/>
      <w:sz w:val="26"/>
    </w:rPr>
  </w:style>
  <w:style w:type="character" w:customStyle="1" w:styleId="4pt">
    <w:name w:val="Основной текст + Интервал 4 pt"/>
    <w:uiPriority w:val="99"/>
    <w:qFormat/>
    <w:rsid w:val="006127F1"/>
    <w:rPr>
      <w:rFonts w:ascii="Microsoft Sans Serif" w:hAnsi="Microsoft Sans Serif"/>
      <w:spacing w:val="80"/>
      <w:sz w:val="26"/>
    </w:rPr>
  </w:style>
  <w:style w:type="character" w:customStyle="1" w:styleId="19a">
    <w:name w:val="Основной текст + Полужирный19"/>
    <w:uiPriority w:val="99"/>
    <w:qFormat/>
    <w:rsid w:val="006127F1"/>
    <w:rPr>
      <w:rFonts w:ascii="Microsoft Sans Serif" w:hAnsi="Microsoft Sans Serif"/>
      <w:b/>
      <w:spacing w:val="10"/>
      <w:sz w:val="26"/>
    </w:rPr>
  </w:style>
  <w:style w:type="character" w:customStyle="1" w:styleId="189">
    <w:name w:val="Основной текст + Полужирный18"/>
    <w:uiPriority w:val="99"/>
    <w:qFormat/>
    <w:rsid w:val="006127F1"/>
    <w:rPr>
      <w:rFonts w:ascii="Microsoft Sans Serif" w:hAnsi="Microsoft Sans Serif"/>
      <w:b/>
      <w:spacing w:val="10"/>
      <w:sz w:val="26"/>
    </w:rPr>
  </w:style>
  <w:style w:type="character" w:customStyle="1" w:styleId="17a">
    <w:name w:val="Основной текст + Полужирный17"/>
    <w:uiPriority w:val="99"/>
    <w:qFormat/>
    <w:rsid w:val="006127F1"/>
    <w:rPr>
      <w:rFonts w:ascii="Microsoft Sans Serif" w:hAnsi="Microsoft Sans Serif"/>
      <w:b/>
      <w:spacing w:val="10"/>
      <w:sz w:val="26"/>
    </w:rPr>
  </w:style>
  <w:style w:type="character" w:customStyle="1" w:styleId="12pt14">
    <w:name w:val="Основной текст + 12 pt14"/>
    <w:uiPriority w:val="99"/>
    <w:qFormat/>
    <w:rsid w:val="006127F1"/>
    <w:rPr>
      <w:rFonts w:ascii="Microsoft Sans Serif" w:hAnsi="Microsoft Sans Serif"/>
      <w:i/>
      <w:spacing w:val="30"/>
      <w:sz w:val="24"/>
    </w:rPr>
  </w:style>
  <w:style w:type="character" w:customStyle="1" w:styleId="16a">
    <w:name w:val="Основной текст + Полужирный16"/>
    <w:uiPriority w:val="99"/>
    <w:qFormat/>
    <w:rsid w:val="006127F1"/>
    <w:rPr>
      <w:rFonts w:ascii="Microsoft Sans Serif" w:hAnsi="Microsoft Sans Serif"/>
      <w:b/>
      <w:spacing w:val="10"/>
      <w:sz w:val="26"/>
    </w:rPr>
  </w:style>
  <w:style w:type="character" w:customStyle="1" w:styleId="17b">
    <w:name w:val="Основной текст (17)_"/>
    <w:link w:val="17c"/>
    <w:uiPriority w:val="99"/>
    <w:qFormat/>
    <w:locked/>
    <w:rsid w:val="006127F1"/>
    <w:rPr>
      <w:i/>
      <w:spacing w:val="20"/>
      <w:sz w:val="26"/>
      <w:shd w:val="clear" w:color="auto" w:fill="FFFFFF"/>
      <w:lang w:val="en-US"/>
    </w:rPr>
  </w:style>
  <w:style w:type="paragraph" w:customStyle="1" w:styleId="17c">
    <w:name w:val="Основной текст (17)"/>
    <w:basedOn w:val="a2"/>
    <w:link w:val="17b"/>
    <w:uiPriority w:val="99"/>
    <w:qFormat/>
    <w:rsid w:val="006127F1"/>
    <w:pPr>
      <w:widowControl/>
      <w:shd w:val="clear" w:color="auto" w:fill="FFFFFF"/>
      <w:snapToGrid/>
      <w:spacing w:before="60" w:after="0" w:line="240" w:lineRule="atLeast"/>
    </w:pPr>
    <w:rPr>
      <w:rFonts w:asciiTheme="minorHAnsi" w:eastAsiaTheme="minorHAnsi" w:hAnsiTheme="minorHAnsi" w:cstheme="minorBidi"/>
      <w:i/>
      <w:spacing w:val="20"/>
      <w:sz w:val="26"/>
      <w:szCs w:val="22"/>
      <w:shd w:val="clear" w:color="auto" w:fill="FFFFFF"/>
      <w:lang w:val="en-US" w:eastAsia="en-US"/>
    </w:rPr>
  </w:style>
  <w:style w:type="character" w:customStyle="1" w:styleId="6pt">
    <w:name w:val="Основной текст + Интервал 6 pt"/>
    <w:uiPriority w:val="99"/>
    <w:qFormat/>
    <w:rsid w:val="006127F1"/>
    <w:rPr>
      <w:rFonts w:ascii="Microsoft Sans Serif" w:eastAsia="SimSun" w:hAnsi="Microsoft Sans Serif"/>
      <w:spacing w:val="130"/>
      <w:sz w:val="27"/>
      <w:u w:val="none"/>
      <w:lang w:val="ru-RU" w:eastAsia="zh-CN"/>
    </w:rPr>
  </w:style>
  <w:style w:type="paragraph" w:customStyle="1" w:styleId="1fffffd">
    <w:name w:val="Подпись к таблице1"/>
    <w:basedOn w:val="a2"/>
    <w:uiPriority w:val="99"/>
    <w:qFormat/>
    <w:rsid w:val="006127F1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="Times New Roman" w:hAnsi="Microsoft Sans Serif"/>
      <w:spacing w:val="10"/>
      <w:sz w:val="26"/>
      <w:szCs w:val="26"/>
      <w:shd w:val="clear" w:color="auto" w:fill="FFFFFF"/>
    </w:rPr>
  </w:style>
  <w:style w:type="character" w:customStyle="1" w:styleId="12pt13">
    <w:name w:val="Основной текст + 12 pt13"/>
    <w:uiPriority w:val="99"/>
    <w:qFormat/>
    <w:rsid w:val="006127F1"/>
    <w:rPr>
      <w:rFonts w:ascii="Microsoft Sans Serif" w:hAnsi="Microsoft Sans Serif"/>
      <w:i/>
      <w:spacing w:val="30"/>
      <w:sz w:val="24"/>
    </w:rPr>
  </w:style>
  <w:style w:type="character" w:customStyle="1" w:styleId="12pt12">
    <w:name w:val="Основной текст + 12 pt12"/>
    <w:uiPriority w:val="99"/>
    <w:qFormat/>
    <w:rsid w:val="006127F1"/>
    <w:rPr>
      <w:rFonts w:ascii="Microsoft Sans Serif" w:hAnsi="Microsoft Sans Serif"/>
      <w:i/>
      <w:spacing w:val="30"/>
      <w:sz w:val="24"/>
    </w:rPr>
  </w:style>
  <w:style w:type="character" w:customStyle="1" w:styleId="15a">
    <w:name w:val="Основной текст + Полужирный15"/>
    <w:uiPriority w:val="99"/>
    <w:qFormat/>
    <w:rsid w:val="006127F1"/>
    <w:rPr>
      <w:rFonts w:ascii="Microsoft Sans Serif" w:hAnsi="Microsoft Sans Serif"/>
      <w:b/>
      <w:spacing w:val="10"/>
      <w:sz w:val="26"/>
    </w:rPr>
  </w:style>
  <w:style w:type="character" w:customStyle="1" w:styleId="2ffff0">
    <w:name w:val="Основной текст + Полужирный2"/>
    <w:uiPriority w:val="99"/>
    <w:qFormat/>
    <w:rsid w:val="006127F1"/>
    <w:rPr>
      <w:rFonts w:ascii="Microsoft Sans Serif" w:hAnsi="Microsoft Sans Serif"/>
      <w:b/>
      <w:spacing w:val="10"/>
      <w:sz w:val="26"/>
    </w:rPr>
  </w:style>
  <w:style w:type="character" w:customStyle="1" w:styleId="12pt5">
    <w:name w:val="Основной текст + 12 pt5"/>
    <w:uiPriority w:val="99"/>
    <w:qFormat/>
    <w:rsid w:val="006127F1"/>
    <w:rPr>
      <w:rFonts w:ascii="Microsoft Sans Serif" w:hAnsi="Microsoft Sans Serif"/>
      <w:i/>
      <w:spacing w:val="30"/>
      <w:sz w:val="24"/>
    </w:rPr>
  </w:style>
  <w:style w:type="character" w:customStyle="1" w:styleId="affffffffff4">
    <w:name w:val="Подпись к картинке_"/>
    <w:link w:val="affffffffff5"/>
    <w:uiPriority w:val="99"/>
    <w:qFormat/>
    <w:locked/>
    <w:rsid w:val="006127F1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affffffffff5">
    <w:name w:val="Подпись к картинке"/>
    <w:basedOn w:val="a2"/>
    <w:link w:val="affffffffff4"/>
    <w:uiPriority w:val="99"/>
    <w:qFormat/>
    <w:rsid w:val="006127F1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character" w:customStyle="1" w:styleId="12pt3">
    <w:name w:val="Основной текст + 12 pt3"/>
    <w:uiPriority w:val="99"/>
    <w:qFormat/>
    <w:rsid w:val="006127F1"/>
    <w:rPr>
      <w:rFonts w:ascii="Microsoft Sans Serif" w:hAnsi="Microsoft Sans Serif"/>
      <w:i/>
      <w:spacing w:val="30"/>
      <w:sz w:val="24"/>
    </w:rPr>
  </w:style>
  <w:style w:type="character" w:customStyle="1" w:styleId="affffffffff6">
    <w:name w:val="Колонтитул_"/>
    <w:link w:val="affffffffff7"/>
    <w:uiPriority w:val="99"/>
    <w:qFormat/>
    <w:locked/>
    <w:rsid w:val="006127F1"/>
    <w:rPr>
      <w:shd w:val="clear" w:color="auto" w:fill="FFFFFF"/>
    </w:rPr>
  </w:style>
  <w:style w:type="paragraph" w:customStyle="1" w:styleId="affffffffff7">
    <w:name w:val="Колонтитул"/>
    <w:basedOn w:val="a2"/>
    <w:link w:val="affffffffff6"/>
    <w:uiPriority w:val="99"/>
    <w:qFormat/>
    <w:rsid w:val="006127F1"/>
    <w:pPr>
      <w:widowControl/>
      <w:shd w:val="clear" w:color="auto" w:fill="FFFFFF"/>
      <w:snapToGrid/>
      <w:spacing w:before="0" w:after="0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MicrosoftSansSerif">
    <w:name w:val="Колонтитул + Microsoft Sans Serif"/>
    <w:uiPriority w:val="99"/>
    <w:qFormat/>
    <w:rsid w:val="006127F1"/>
    <w:rPr>
      <w:rFonts w:ascii="Microsoft Sans Serif" w:hAnsi="Microsoft Sans Serif"/>
      <w:spacing w:val="20"/>
      <w:sz w:val="22"/>
      <w:shd w:val="clear" w:color="auto" w:fill="FFFFFF"/>
    </w:rPr>
  </w:style>
  <w:style w:type="character" w:customStyle="1" w:styleId="12pt2">
    <w:name w:val="Основной текст + 12 pt2"/>
    <w:uiPriority w:val="99"/>
    <w:qFormat/>
    <w:rsid w:val="006127F1"/>
    <w:rPr>
      <w:rFonts w:ascii="Microsoft Sans Serif" w:hAnsi="Microsoft Sans Serif"/>
      <w:i/>
      <w:spacing w:val="30"/>
      <w:sz w:val="24"/>
    </w:rPr>
  </w:style>
  <w:style w:type="character" w:customStyle="1" w:styleId="12pt1">
    <w:name w:val="Основной текст + 12 pt1"/>
    <w:uiPriority w:val="99"/>
    <w:qFormat/>
    <w:rsid w:val="006127F1"/>
    <w:rPr>
      <w:rFonts w:ascii="Microsoft Sans Serif" w:hAnsi="Microsoft Sans Serif"/>
      <w:i/>
      <w:spacing w:val="30"/>
      <w:sz w:val="24"/>
    </w:rPr>
  </w:style>
  <w:style w:type="paragraph" w:customStyle="1" w:styleId="msonospacing0">
    <w:name w:val="msonospacing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f8">
    <w:name w:val="Стиль Обычный (веб)"/>
    <w:basedOn w:val="afff1"/>
    <w:uiPriority w:val="99"/>
    <w:qFormat/>
    <w:rsid w:val="006127F1"/>
    <w:pPr>
      <w:spacing w:beforeAutospacing="1" w:afterAutospacing="1" w:line="233" w:lineRule="auto"/>
      <w:jc w:val="both"/>
    </w:pPr>
  </w:style>
  <w:style w:type="character" w:customStyle="1" w:styleId="2ffff1">
    <w:name w:val="Основной текст (2) + Полужирный"/>
    <w:uiPriority w:val="99"/>
    <w:qFormat/>
    <w:rsid w:val="006127F1"/>
    <w:rPr>
      <w:rFonts w:ascii="Times New Roman" w:hAnsi="Times New Roman"/>
      <w:b/>
      <w:sz w:val="19"/>
      <w:shd w:val="clear" w:color="auto" w:fill="FFFFFF"/>
    </w:rPr>
  </w:style>
  <w:style w:type="paragraph" w:customStyle="1" w:styleId="pic">
    <w:name w:val="pic"/>
    <w:basedOn w:val="a2"/>
    <w:uiPriority w:val="99"/>
    <w:qFormat/>
    <w:rsid w:val="006127F1"/>
    <w:pPr>
      <w:widowControl/>
      <w:snapToGrid/>
      <w:spacing w:before="0" w:after="0"/>
      <w:ind w:firstLine="480"/>
    </w:pPr>
    <w:rPr>
      <w:rFonts w:eastAsia="Times New Roman"/>
      <w:szCs w:val="24"/>
    </w:rPr>
  </w:style>
  <w:style w:type="paragraph" w:customStyle="1" w:styleId="wysiwyg-text-align-center">
    <w:name w:val="wysiwyg-text-align-center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ysiwyg-text-align-right">
    <w:name w:val="wysiwyg-text-align-right"/>
    <w:basedOn w:val="a2"/>
    <w:uiPriority w:val="99"/>
    <w:qFormat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keyword2">
    <w:name w:val="keyword2"/>
    <w:basedOn w:val="a3"/>
    <w:uiPriority w:val="99"/>
    <w:qFormat/>
    <w:rsid w:val="006127F1"/>
    <w:rPr>
      <w:rFonts w:cs="Times New Roman"/>
    </w:rPr>
  </w:style>
  <w:style w:type="character" w:customStyle="1" w:styleId="c8">
    <w:name w:val="c8"/>
    <w:basedOn w:val="a3"/>
    <w:uiPriority w:val="99"/>
    <w:qFormat/>
    <w:rsid w:val="006127F1"/>
    <w:rPr>
      <w:rFonts w:cs="Times New Roman"/>
    </w:rPr>
  </w:style>
  <w:style w:type="character" w:customStyle="1" w:styleId="FontStyle805">
    <w:name w:val="Font Style805"/>
    <w:uiPriority w:val="99"/>
    <w:qFormat/>
    <w:rsid w:val="006127F1"/>
    <w:rPr>
      <w:rFonts w:ascii="Arial Narrow" w:hAnsi="Arial Narrow"/>
      <w:i/>
      <w:sz w:val="12"/>
    </w:rPr>
  </w:style>
  <w:style w:type="character" w:customStyle="1" w:styleId="FontStyle97">
    <w:name w:val="Font Style97"/>
    <w:uiPriority w:val="99"/>
    <w:qFormat/>
    <w:rsid w:val="006127F1"/>
    <w:rPr>
      <w:rFonts w:ascii="Times New Roman" w:hAnsi="Times New Roman"/>
      <w:sz w:val="24"/>
    </w:rPr>
  </w:style>
  <w:style w:type="character" w:customStyle="1" w:styleId="FontStyle764">
    <w:name w:val="Font Style764"/>
    <w:uiPriority w:val="99"/>
    <w:qFormat/>
    <w:rsid w:val="006127F1"/>
    <w:rPr>
      <w:rFonts w:ascii="Times New Roman" w:hAnsi="Times New Roman"/>
      <w:b/>
      <w:i/>
      <w:sz w:val="20"/>
    </w:rPr>
  </w:style>
  <w:style w:type="paragraph" w:customStyle="1" w:styleId="11ff2">
    <w:name w:val="Загол11"/>
    <w:basedOn w:val="10f"/>
    <w:uiPriority w:val="99"/>
    <w:qFormat/>
    <w:rsid w:val="006127F1"/>
    <w:rPr>
      <w:sz w:val="22"/>
      <w:szCs w:val="22"/>
    </w:rPr>
  </w:style>
  <w:style w:type="paragraph" w:customStyle="1" w:styleId="10f">
    <w:name w:val="Загол10"/>
    <w:basedOn w:val="9b"/>
    <w:uiPriority w:val="99"/>
    <w:qFormat/>
    <w:rsid w:val="006127F1"/>
    <w:rPr>
      <w:caps/>
      <w:color w:val="auto"/>
      <w:sz w:val="20"/>
      <w:szCs w:val="20"/>
    </w:rPr>
  </w:style>
  <w:style w:type="paragraph" w:customStyle="1" w:styleId="9b">
    <w:name w:val="Загол9"/>
    <w:uiPriority w:val="99"/>
    <w:qFormat/>
    <w:rsid w:val="006127F1"/>
    <w:pPr>
      <w:keepNext/>
      <w:autoSpaceDE w:val="0"/>
      <w:autoSpaceDN w:val="0"/>
      <w:adjustRightInd w:val="0"/>
      <w:spacing w:before="187" w:after="187" w:line="190" w:lineRule="atLeast"/>
      <w:jc w:val="center"/>
    </w:pPr>
    <w:rPr>
      <w:rFonts w:ascii="PragmaticaCTT" w:eastAsia="Times New Roman" w:hAnsi="PragmaticaCTT" w:cs="PragmaticaCTT"/>
      <w:b/>
      <w:bCs/>
      <w:color w:val="000000"/>
      <w:sz w:val="18"/>
      <w:szCs w:val="18"/>
      <w:lang w:eastAsia="ru-RU"/>
    </w:rPr>
  </w:style>
  <w:style w:type="paragraph" w:customStyle="1" w:styleId="12f">
    <w:name w:val="Абзац списка12"/>
    <w:basedOn w:val="a2"/>
    <w:uiPriority w:val="99"/>
    <w:qFormat/>
    <w:rsid w:val="006127F1"/>
    <w:pPr>
      <w:widowControl/>
      <w:snapToGrid/>
      <w:spacing w:before="0" w:after="0"/>
      <w:ind w:left="720"/>
      <w:contextualSpacing/>
    </w:pPr>
    <w:rPr>
      <w:szCs w:val="22"/>
    </w:rPr>
  </w:style>
  <w:style w:type="paragraph" w:customStyle="1" w:styleId="13c">
    <w:name w:val="Обычный13"/>
    <w:uiPriority w:val="99"/>
    <w:qFormat/>
    <w:rsid w:val="006127F1"/>
    <w:pPr>
      <w:widowControl w:val="0"/>
      <w:spacing w:after="0" w:line="259" w:lineRule="auto"/>
      <w:ind w:firstLine="460"/>
      <w:jc w:val="both"/>
    </w:pPr>
    <w:rPr>
      <w:rFonts w:ascii="Times New Roman" w:eastAsia="Calibri" w:hAnsi="Times New Roman" w:cs="Times New Roman"/>
      <w:sz w:val="18"/>
      <w:szCs w:val="20"/>
      <w:lang w:eastAsia="ru-RU"/>
    </w:rPr>
  </w:style>
  <w:style w:type="paragraph" w:customStyle="1" w:styleId="12f0">
    <w:name w:val="Основной текст12"/>
    <w:basedOn w:val="a2"/>
    <w:uiPriority w:val="99"/>
    <w:qFormat/>
    <w:rsid w:val="006127F1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</w:rPr>
  </w:style>
  <w:style w:type="paragraph" w:customStyle="1" w:styleId="2124">
    <w:name w:val="Заголовок 212"/>
    <w:basedOn w:val="a2"/>
    <w:next w:val="a2"/>
    <w:uiPriority w:val="99"/>
    <w:qFormat/>
    <w:rsid w:val="006127F1"/>
    <w:pPr>
      <w:keepNext/>
      <w:snapToGrid/>
      <w:spacing w:before="0" w:after="0"/>
      <w:jc w:val="center"/>
    </w:pPr>
    <w:rPr>
      <w:b/>
      <w:sz w:val="26"/>
    </w:rPr>
  </w:style>
  <w:style w:type="paragraph" w:customStyle="1" w:styleId="22f">
    <w:name w:val="Текст22"/>
    <w:basedOn w:val="a2"/>
    <w:uiPriority w:val="99"/>
    <w:qFormat/>
    <w:rsid w:val="006127F1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11ff3">
    <w:name w:val="Верхний колонтитул11"/>
    <w:basedOn w:val="a2"/>
    <w:uiPriority w:val="99"/>
    <w:qFormat/>
    <w:rsid w:val="006127F1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3114">
    <w:name w:val="Заголовок 311"/>
    <w:basedOn w:val="13c"/>
    <w:next w:val="13c"/>
    <w:uiPriority w:val="99"/>
    <w:qFormat/>
    <w:rsid w:val="006127F1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4121">
    <w:name w:val="Заголовок 412"/>
    <w:basedOn w:val="13c"/>
    <w:next w:val="13c"/>
    <w:uiPriority w:val="99"/>
    <w:qFormat/>
    <w:rsid w:val="006127F1"/>
    <w:pPr>
      <w:keepNext/>
      <w:widowControl/>
      <w:spacing w:line="240" w:lineRule="auto"/>
      <w:ind w:firstLine="0"/>
      <w:jc w:val="left"/>
    </w:pPr>
    <w:rPr>
      <w:rFonts w:eastAsia="Times New Roman"/>
      <w:sz w:val="24"/>
    </w:rPr>
  </w:style>
  <w:style w:type="paragraph" w:customStyle="1" w:styleId="11ff4">
    <w:name w:val="Без интервала11"/>
    <w:uiPriority w:val="99"/>
    <w:qFormat/>
    <w:rsid w:val="006127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11">
    <w:name w:val="Основной текст 221"/>
    <w:basedOn w:val="a2"/>
    <w:uiPriority w:val="99"/>
    <w:qFormat/>
    <w:rsid w:val="006127F1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sz w:val="28"/>
    </w:rPr>
  </w:style>
  <w:style w:type="paragraph" w:customStyle="1" w:styleId="3210">
    <w:name w:val="Основной текст 321"/>
    <w:basedOn w:val="2ff1"/>
    <w:uiPriority w:val="99"/>
    <w:qFormat/>
    <w:rsid w:val="006127F1"/>
    <w:pPr>
      <w:widowControl/>
      <w:spacing w:line="240" w:lineRule="auto"/>
      <w:ind w:firstLine="0"/>
    </w:pPr>
    <w:rPr>
      <w:rFonts w:eastAsia="Calibri"/>
      <w:i/>
      <w:sz w:val="26"/>
    </w:rPr>
  </w:style>
  <w:style w:type="paragraph" w:customStyle="1" w:styleId="21f5">
    <w:name w:val="Цитата21"/>
    <w:basedOn w:val="a2"/>
    <w:uiPriority w:val="99"/>
    <w:qFormat/>
    <w:rsid w:val="006127F1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HTML11b">
    <w:name w:val="Стандартный HTML11"/>
    <w:basedOn w:val="a2"/>
    <w:uiPriority w:val="99"/>
    <w:qFormat/>
    <w:rsid w:val="006127F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paragraph" w:customStyle="1" w:styleId="msonormal0">
    <w:name w:val="msonormal"/>
    <w:basedOn w:val="a2"/>
    <w:uiPriority w:val="99"/>
    <w:qFormat/>
    <w:rsid w:val="006127F1"/>
    <w:pPr>
      <w:widowControl/>
      <w:snapToGrid/>
      <w:spacing w:beforeAutospacing="1" w:afterAutospacing="1"/>
    </w:pPr>
    <w:rPr>
      <w:szCs w:val="24"/>
    </w:rPr>
  </w:style>
  <w:style w:type="paragraph" w:customStyle="1" w:styleId="p22">
    <w:name w:val="p22"/>
    <w:basedOn w:val="a2"/>
    <w:uiPriority w:val="99"/>
    <w:qFormat/>
    <w:rsid w:val="006127F1"/>
    <w:pPr>
      <w:widowControl/>
      <w:snapToGrid/>
      <w:spacing w:beforeAutospacing="1" w:afterAutospacing="1"/>
    </w:pPr>
    <w:rPr>
      <w:szCs w:val="24"/>
    </w:rPr>
  </w:style>
  <w:style w:type="paragraph" w:customStyle="1" w:styleId="SP">
    <w:name w:val="SP"/>
    <w:uiPriority w:val="99"/>
    <w:qFormat/>
    <w:rsid w:val="006127F1"/>
    <w:pPr>
      <w:tabs>
        <w:tab w:val="left" w:pos="907"/>
        <w:tab w:val="right" w:leader="underscore" w:pos="6917"/>
      </w:tabs>
      <w:autoSpaceDE w:val="0"/>
      <w:autoSpaceDN w:val="0"/>
      <w:adjustRightInd w:val="0"/>
      <w:spacing w:after="0" w:line="240" w:lineRule="auto"/>
      <w:ind w:left="907" w:hanging="340"/>
      <w:jc w:val="both"/>
    </w:pPr>
    <w:rPr>
      <w:rFonts w:ascii="PragmaticaCTT" w:eastAsia="Calibri" w:hAnsi="PragmaticaCTT" w:cs="PragmaticaCTT"/>
      <w:color w:val="000000"/>
      <w:sz w:val="20"/>
      <w:szCs w:val="20"/>
      <w:lang w:eastAsia="ru-RU"/>
    </w:rPr>
  </w:style>
  <w:style w:type="paragraph" w:customStyle="1" w:styleId="21210">
    <w:name w:val="Стиль Заголовок 2 + 12 пт1"/>
    <w:basedOn w:val="20"/>
    <w:uiPriority w:val="99"/>
    <w:qFormat/>
    <w:rsid w:val="006127F1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21220">
    <w:name w:val="Стиль Заголовок 2 + 12 пт2"/>
    <w:basedOn w:val="20"/>
    <w:uiPriority w:val="99"/>
    <w:qFormat/>
    <w:rsid w:val="006127F1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3ffd">
    <w:name w:val="3"/>
    <w:basedOn w:val="a2"/>
    <w:next w:val="affb"/>
    <w:uiPriority w:val="99"/>
    <w:qFormat/>
    <w:rsid w:val="006127F1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11ff5">
    <w:name w:val="Основной шрифт абзаца11"/>
    <w:uiPriority w:val="99"/>
    <w:qFormat/>
    <w:rsid w:val="006127F1"/>
  </w:style>
  <w:style w:type="character" w:customStyle="1" w:styleId="11ff6">
    <w:name w:val="Слабое выделение11"/>
    <w:uiPriority w:val="99"/>
    <w:qFormat/>
    <w:rsid w:val="006127F1"/>
    <w:rPr>
      <w:i/>
      <w:color w:val="808080"/>
    </w:rPr>
  </w:style>
  <w:style w:type="character" w:customStyle="1" w:styleId="11ff7">
    <w:name w:val="Сильное выделение11"/>
    <w:uiPriority w:val="99"/>
    <w:qFormat/>
    <w:rsid w:val="006127F1"/>
    <w:rPr>
      <w:b/>
    </w:rPr>
  </w:style>
  <w:style w:type="character" w:customStyle="1" w:styleId="mathjax1">
    <w:name w:val="mathjax1"/>
    <w:uiPriority w:val="99"/>
    <w:qFormat/>
    <w:rsid w:val="006127F1"/>
    <w:rPr>
      <w:spacing w:val="0"/>
      <w:sz w:val="24"/>
    </w:rPr>
  </w:style>
  <w:style w:type="character" w:customStyle="1" w:styleId="2ffff2">
    <w:name w:val="Заголовок 2 Знак Знак"/>
    <w:uiPriority w:val="99"/>
    <w:qFormat/>
    <w:locked/>
    <w:rsid w:val="006127F1"/>
    <w:rPr>
      <w:rFonts w:ascii="Arial" w:hAnsi="Arial"/>
      <w:b/>
      <w:sz w:val="28"/>
      <w:lang w:val="ru-RU" w:eastAsia="en-US"/>
    </w:rPr>
  </w:style>
  <w:style w:type="character" w:customStyle="1" w:styleId="2ffff3">
    <w:name w:val="Основной текст (2)"/>
    <w:uiPriority w:val="99"/>
    <w:qFormat/>
    <w:rsid w:val="006127F1"/>
    <w:rPr>
      <w:rFonts w:ascii="Times New Roman" w:hAnsi="Times New Roman"/>
      <w:color w:val="000000"/>
      <w:spacing w:val="0"/>
      <w:w w:val="100"/>
      <w:position w:val="0"/>
      <w:sz w:val="19"/>
      <w:u w:val="none"/>
      <w:lang w:val="ru-RU" w:eastAsia="ru-RU"/>
    </w:rPr>
  </w:style>
  <w:style w:type="character" w:customStyle="1" w:styleId="rvts210">
    <w:name w:val="rvts210"/>
    <w:uiPriority w:val="99"/>
    <w:qFormat/>
    <w:rsid w:val="006127F1"/>
    <w:rPr>
      <w:i/>
      <w:color w:val="000000"/>
      <w:sz w:val="20"/>
    </w:rPr>
  </w:style>
  <w:style w:type="character" w:customStyle="1" w:styleId="3100">
    <w:name w:val="Знак Знак310"/>
    <w:uiPriority w:val="99"/>
    <w:qFormat/>
    <w:locked/>
    <w:rsid w:val="006127F1"/>
    <w:rPr>
      <w:rFonts w:ascii="Tahoma" w:hAnsi="Tahoma"/>
      <w:sz w:val="16"/>
      <w:lang w:val="ru-RU" w:eastAsia="ru-RU"/>
    </w:rPr>
  </w:style>
  <w:style w:type="character" w:customStyle="1" w:styleId="3520">
    <w:name w:val="Знак Знак352"/>
    <w:uiPriority w:val="99"/>
    <w:qFormat/>
    <w:locked/>
    <w:rsid w:val="006127F1"/>
    <w:rPr>
      <w:sz w:val="24"/>
      <w:lang w:val="ru-RU" w:eastAsia="ru-RU"/>
    </w:rPr>
  </w:style>
  <w:style w:type="character" w:customStyle="1" w:styleId="4011">
    <w:name w:val="Знак Знак401"/>
    <w:uiPriority w:val="99"/>
    <w:qFormat/>
    <w:locked/>
    <w:rsid w:val="006127F1"/>
    <w:rPr>
      <w:b/>
      <w:sz w:val="27"/>
      <w:lang w:val="ru-RU" w:eastAsia="ru-RU"/>
    </w:rPr>
  </w:style>
  <w:style w:type="character" w:customStyle="1" w:styleId="3910">
    <w:name w:val="Знак Знак391"/>
    <w:uiPriority w:val="99"/>
    <w:qFormat/>
    <w:locked/>
    <w:rsid w:val="006127F1"/>
    <w:rPr>
      <w:b/>
      <w:sz w:val="28"/>
      <w:lang w:val="ru-RU" w:eastAsia="ru-RU"/>
    </w:rPr>
  </w:style>
  <w:style w:type="character" w:customStyle="1" w:styleId="3810">
    <w:name w:val="Знак Знак381"/>
    <w:uiPriority w:val="99"/>
    <w:qFormat/>
    <w:locked/>
    <w:rsid w:val="006127F1"/>
    <w:rPr>
      <w:b/>
      <w:i/>
      <w:sz w:val="26"/>
      <w:lang w:val="ru-RU" w:eastAsia="ru-RU"/>
    </w:rPr>
  </w:style>
  <w:style w:type="character" w:customStyle="1" w:styleId="3710">
    <w:name w:val="Знак Знак371"/>
    <w:uiPriority w:val="99"/>
    <w:qFormat/>
    <w:locked/>
    <w:rsid w:val="006127F1"/>
    <w:rPr>
      <w:sz w:val="24"/>
      <w:lang w:val="ru-RU" w:eastAsia="ru-RU"/>
    </w:rPr>
  </w:style>
  <w:style w:type="character" w:customStyle="1" w:styleId="3610">
    <w:name w:val="Знак Знак361"/>
    <w:uiPriority w:val="99"/>
    <w:qFormat/>
    <w:locked/>
    <w:rsid w:val="006127F1"/>
    <w:rPr>
      <w:sz w:val="24"/>
      <w:lang w:val="ru-RU" w:eastAsia="ru-RU"/>
    </w:rPr>
  </w:style>
  <w:style w:type="character" w:customStyle="1" w:styleId="3510">
    <w:name w:val="Знак Знак351"/>
    <w:uiPriority w:val="99"/>
    <w:qFormat/>
    <w:locked/>
    <w:rsid w:val="006127F1"/>
    <w:rPr>
      <w:i/>
      <w:sz w:val="24"/>
      <w:lang w:val="ru-RU" w:eastAsia="ru-RU"/>
    </w:rPr>
  </w:style>
  <w:style w:type="character" w:customStyle="1" w:styleId="3410">
    <w:name w:val="Знак Знак341"/>
    <w:uiPriority w:val="99"/>
    <w:qFormat/>
    <w:locked/>
    <w:rsid w:val="006127F1"/>
    <w:rPr>
      <w:rFonts w:ascii="Arial" w:hAnsi="Arial"/>
      <w:sz w:val="22"/>
      <w:lang w:val="ru-RU" w:eastAsia="ru-RU"/>
    </w:rPr>
  </w:style>
  <w:style w:type="character" w:customStyle="1" w:styleId="3310">
    <w:name w:val="Знак Знак331"/>
    <w:uiPriority w:val="99"/>
    <w:qFormat/>
    <w:locked/>
    <w:rsid w:val="006127F1"/>
    <w:rPr>
      <w:rFonts w:ascii="Courier New" w:hAnsi="Courier New"/>
      <w:lang w:val="ru-RU" w:eastAsia="ru-RU"/>
    </w:rPr>
  </w:style>
  <w:style w:type="character" w:customStyle="1" w:styleId="3211">
    <w:name w:val="Знак Знак321"/>
    <w:uiPriority w:val="99"/>
    <w:qFormat/>
    <w:locked/>
    <w:rsid w:val="006127F1"/>
    <w:rPr>
      <w:lang w:val="ru-RU" w:eastAsia="ru-RU"/>
    </w:rPr>
  </w:style>
  <w:style w:type="character" w:customStyle="1" w:styleId="3115">
    <w:name w:val="Знак Знак311"/>
    <w:uiPriority w:val="99"/>
    <w:qFormat/>
    <w:locked/>
    <w:rsid w:val="006127F1"/>
    <w:rPr>
      <w:sz w:val="24"/>
      <w:lang w:val="ru-RU" w:eastAsia="ru-RU"/>
    </w:rPr>
  </w:style>
  <w:style w:type="character" w:customStyle="1" w:styleId="2910">
    <w:name w:val="Знак Знак291"/>
    <w:uiPriority w:val="99"/>
    <w:qFormat/>
    <w:locked/>
    <w:rsid w:val="006127F1"/>
    <w:rPr>
      <w:sz w:val="16"/>
      <w:lang w:val="ru-RU" w:eastAsia="ru-RU"/>
    </w:rPr>
  </w:style>
  <w:style w:type="character" w:customStyle="1" w:styleId="2810">
    <w:name w:val="Знак Знак281"/>
    <w:uiPriority w:val="99"/>
    <w:qFormat/>
    <w:locked/>
    <w:rsid w:val="006127F1"/>
    <w:rPr>
      <w:sz w:val="16"/>
      <w:lang w:val="ru-RU" w:eastAsia="ru-RU"/>
    </w:rPr>
  </w:style>
  <w:style w:type="character" w:customStyle="1" w:styleId="2710">
    <w:name w:val="Знак Знак271"/>
    <w:uiPriority w:val="99"/>
    <w:qFormat/>
    <w:locked/>
    <w:rsid w:val="006127F1"/>
    <w:rPr>
      <w:rFonts w:ascii="Courier New" w:hAnsi="Courier New"/>
      <w:lang w:val="ru-RU" w:eastAsia="ru-RU"/>
    </w:rPr>
  </w:style>
  <w:style w:type="character" w:customStyle="1" w:styleId="1320">
    <w:name w:val="Знак Знак132"/>
    <w:uiPriority w:val="99"/>
    <w:qFormat/>
    <w:locked/>
    <w:rsid w:val="006127F1"/>
    <w:rPr>
      <w:lang w:val="ru-RU" w:eastAsia="ar-SA" w:bidi="ar-SA"/>
    </w:rPr>
  </w:style>
  <w:style w:type="character" w:customStyle="1" w:styleId="1221">
    <w:name w:val="Знак Знак122"/>
    <w:uiPriority w:val="99"/>
    <w:qFormat/>
    <w:locked/>
    <w:rsid w:val="006127F1"/>
    <w:rPr>
      <w:sz w:val="28"/>
      <w:lang w:val="ru-RU" w:eastAsia="ru-RU"/>
    </w:rPr>
  </w:style>
  <w:style w:type="character" w:customStyle="1" w:styleId="1123">
    <w:name w:val="Знак Знак112"/>
    <w:uiPriority w:val="99"/>
    <w:qFormat/>
    <w:locked/>
    <w:rsid w:val="006127F1"/>
    <w:rPr>
      <w:sz w:val="28"/>
      <w:lang w:val="ru-RU" w:eastAsia="ru-RU"/>
    </w:rPr>
  </w:style>
  <w:style w:type="character" w:customStyle="1" w:styleId="922">
    <w:name w:val="Знак Знак92"/>
    <w:uiPriority w:val="99"/>
    <w:qFormat/>
    <w:locked/>
    <w:rsid w:val="006127F1"/>
    <w:rPr>
      <w:rFonts w:ascii="Tahoma" w:hAnsi="Tahoma"/>
      <w:lang w:val="ru-RU" w:eastAsia="ru-RU"/>
    </w:rPr>
  </w:style>
  <w:style w:type="character" w:customStyle="1" w:styleId="4020">
    <w:name w:val="Знак Знак402"/>
    <w:uiPriority w:val="99"/>
    <w:qFormat/>
    <w:locked/>
    <w:rsid w:val="006127F1"/>
    <w:rPr>
      <w:rFonts w:ascii="Arial" w:hAnsi="Arial"/>
      <w:b/>
      <w:i/>
      <w:sz w:val="28"/>
      <w:lang w:val="ru-RU" w:eastAsia="zh-CN"/>
    </w:rPr>
  </w:style>
  <w:style w:type="character" w:customStyle="1" w:styleId="392">
    <w:name w:val="Знак Знак392"/>
    <w:uiPriority w:val="99"/>
    <w:qFormat/>
    <w:locked/>
    <w:rsid w:val="006127F1"/>
    <w:rPr>
      <w:b/>
      <w:sz w:val="27"/>
      <w:lang w:val="ru-RU" w:eastAsia="zh-CN"/>
    </w:rPr>
  </w:style>
  <w:style w:type="character" w:customStyle="1" w:styleId="382">
    <w:name w:val="Знак Знак382"/>
    <w:uiPriority w:val="99"/>
    <w:qFormat/>
    <w:locked/>
    <w:rsid w:val="006127F1"/>
    <w:rPr>
      <w:b/>
      <w:sz w:val="28"/>
      <w:lang w:val="ru-RU" w:eastAsia="ru-RU"/>
    </w:rPr>
  </w:style>
  <w:style w:type="character" w:customStyle="1" w:styleId="3720">
    <w:name w:val="Знак Знак372"/>
    <w:uiPriority w:val="99"/>
    <w:qFormat/>
    <w:locked/>
    <w:rsid w:val="006127F1"/>
    <w:rPr>
      <w:b/>
      <w:i/>
      <w:sz w:val="26"/>
      <w:lang w:val="ru-RU" w:eastAsia="zh-CN"/>
    </w:rPr>
  </w:style>
  <w:style w:type="character" w:customStyle="1" w:styleId="3620">
    <w:name w:val="Знак Знак362"/>
    <w:uiPriority w:val="99"/>
    <w:qFormat/>
    <w:locked/>
    <w:rsid w:val="006127F1"/>
    <w:rPr>
      <w:sz w:val="24"/>
      <w:lang w:val="ru-RU" w:eastAsia="ru-RU"/>
    </w:rPr>
  </w:style>
  <w:style w:type="character" w:customStyle="1" w:styleId="3120">
    <w:name w:val="Знак Знак312"/>
    <w:uiPriority w:val="99"/>
    <w:qFormat/>
    <w:locked/>
    <w:rsid w:val="006127F1"/>
    <w:rPr>
      <w:rFonts w:ascii="Courier New" w:hAnsi="Courier New"/>
      <w:lang w:val="ru-RU" w:eastAsia="ru-RU"/>
    </w:rPr>
  </w:style>
  <w:style w:type="character" w:customStyle="1" w:styleId="3420">
    <w:name w:val="Знак Знак342"/>
    <w:uiPriority w:val="99"/>
    <w:qFormat/>
    <w:locked/>
    <w:rsid w:val="006127F1"/>
    <w:rPr>
      <w:rFonts w:ascii="Calibri" w:hAnsi="Calibri"/>
      <w:i/>
      <w:sz w:val="24"/>
      <w:lang w:val="ru-RU" w:eastAsia="zh-CN"/>
    </w:rPr>
  </w:style>
  <w:style w:type="character" w:customStyle="1" w:styleId="3220">
    <w:name w:val="Знак Знак322"/>
    <w:uiPriority w:val="99"/>
    <w:qFormat/>
    <w:locked/>
    <w:rsid w:val="006127F1"/>
    <w:rPr>
      <w:rFonts w:ascii="Arial" w:hAnsi="Arial"/>
      <w:sz w:val="22"/>
      <w:lang w:val="ru-RU" w:eastAsia="ru-RU"/>
    </w:rPr>
  </w:style>
  <w:style w:type="character" w:customStyle="1" w:styleId="3010">
    <w:name w:val="Знак Знак301"/>
    <w:uiPriority w:val="99"/>
    <w:qFormat/>
    <w:locked/>
    <w:rsid w:val="006127F1"/>
    <w:rPr>
      <w:lang w:val="ru-RU" w:eastAsia="ru-RU"/>
    </w:rPr>
  </w:style>
  <w:style w:type="character" w:customStyle="1" w:styleId="292">
    <w:name w:val="Знак Знак292"/>
    <w:uiPriority w:val="99"/>
    <w:qFormat/>
    <w:locked/>
    <w:rsid w:val="006127F1"/>
    <w:rPr>
      <w:sz w:val="24"/>
      <w:lang w:val="ru-RU" w:eastAsia="zh-CN"/>
    </w:rPr>
  </w:style>
  <w:style w:type="character" w:customStyle="1" w:styleId="2820">
    <w:name w:val="Знак Знак282"/>
    <w:uiPriority w:val="99"/>
    <w:qFormat/>
    <w:locked/>
    <w:rsid w:val="006127F1"/>
    <w:rPr>
      <w:sz w:val="24"/>
      <w:lang w:val="ru-RU" w:eastAsia="ru-RU"/>
    </w:rPr>
  </w:style>
  <w:style w:type="character" w:customStyle="1" w:styleId="2720">
    <w:name w:val="Знак Знак272"/>
    <w:uiPriority w:val="99"/>
    <w:qFormat/>
    <w:locked/>
    <w:rsid w:val="006127F1"/>
    <w:rPr>
      <w:sz w:val="16"/>
      <w:lang w:val="ru-RU" w:eastAsia="ru-RU"/>
    </w:rPr>
  </w:style>
  <w:style w:type="character" w:customStyle="1" w:styleId="2125">
    <w:name w:val="Знак Знак212"/>
    <w:uiPriority w:val="99"/>
    <w:qFormat/>
    <w:locked/>
    <w:rsid w:val="006127F1"/>
    <w:rPr>
      <w:rFonts w:ascii="Tahoma" w:hAnsi="Tahoma"/>
      <w:lang w:val="ru-RU" w:eastAsia="ru-RU"/>
    </w:rPr>
  </w:style>
  <w:style w:type="character" w:customStyle="1" w:styleId="2620">
    <w:name w:val="Знак Знак262"/>
    <w:uiPriority w:val="99"/>
    <w:qFormat/>
    <w:rsid w:val="006127F1"/>
    <w:rPr>
      <w:rFonts w:ascii="Cambria" w:hAnsi="Cambria"/>
      <w:b/>
      <w:sz w:val="26"/>
    </w:rPr>
  </w:style>
  <w:style w:type="character" w:customStyle="1" w:styleId="2420">
    <w:name w:val="Знак Знак242"/>
    <w:uiPriority w:val="99"/>
    <w:qFormat/>
    <w:rsid w:val="006127F1"/>
    <w:rPr>
      <w:rFonts w:ascii="Times New Roman" w:hAnsi="Times New Roman"/>
      <w:b/>
      <w:i/>
      <w:sz w:val="26"/>
    </w:rPr>
  </w:style>
  <w:style w:type="character" w:customStyle="1" w:styleId="2320">
    <w:name w:val="Знак Знак232"/>
    <w:uiPriority w:val="99"/>
    <w:qFormat/>
    <w:rsid w:val="006127F1"/>
    <w:rPr>
      <w:rFonts w:ascii="Times New Roman" w:hAnsi="Times New Roman"/>
      <w:b/>
      <w:sz w:val="22"/>
    </w:rPr>
  </w:style>
  <w:style w:type="character" w:customStyle="1" w:styleId="3130">
    <w:name w:val="Знак Знак313"/>
    <w:uiPriority w:val="99"/>
    <w:qFormat/>
    <w:locked/>
    <w:rsid w:val="006127F1"/>
    <w:rPr>
      <w:rFonts w:ascii="PragmaticaCTT" w:hAnsi="PragmaticaCTT"/>
      <w:b/>
      <w:sz w:val="24"/>
      <w:lang w:val="ru-RU" w:eastAsia="ru-RU"/>
    </w:rPr>
  </w:style>
  <w:style w:type="character" w:customStyle="1" w:styleId="2015">
    <w:name w:val="Знак Знак2015"/>
    <w:uiPriority w:val="99"/>
    <w:rsid w:val="006127F1"/>
    <w:rPr>
      <w:rFonts w:ascii="Arial" w:hAnsi="Arial"/>
      <w:sz w:val="22"/>
    </w:rPr>
  </w:style>
  <w:style w:type="character" w:customStyle="1" w:styleId="font55">
    <w:name w:val="font55"/>
    <w:basedOn w:val="a3"/>
    <w:uiPriority w:val="99"/>
    <w:rsid w:val="006127F1"/>
    <w:rPr>
      <w:rFonts w:cs="Times New Roman"/>
    </w:rPr>
  </w:style>
  <w:style w:type="character" w:customStyle="1" w:styleId="WW8Num24z4">
    <w:name w:val="WW8Num24z4"/>
    <w:uiPriority w:val="99"/>
    <w:rsid w:val="006127F1"/>
  </w:style>
  <w:style w:type="character" w:customStyle="1" w:styleId="WW8Num24z5">
    <w:name w:val="WW8Num24z5"/>
    <w:uiPriority w:val="99"/>
    <w:rsid w:val="006127F1"/>
  </w:style>
  <w:style w:type="character" w:customStyle="1" w:styleId="WW8Num24z6">
    <w:name w:val="WW8Num24z6"/>
    <w:uiPriority w:val="99"/>
    <w:rsid w:val="006127F1"/>
  </w:style>
  <w:style w:type="character" w:customStyle="1" w:styleId="WW8Num24z7">
    <w:name w:val="WW8Num24z7"/>
    <w:uiPriority w:val="99"/>
    <w:rsid w:val="006127F1"/>
  </w:style>
  <w:style w:type="character" w:customStyle="1" w:styleId="WW8Num24z8">
    <w:name w:val="WW8Num24z8"/>
    <w:uiPriority w:val="99"/>
    <w:rsid w:val="006127F1"/>
  </w:style>
  <w:style w:type="character" w:customStyle="1" w:styleId="WW8Num25z4">
    <w:name w:val="WW8Num25z4"/>
    <w:uiPriority w:val="99"/>
    <w:rsid w:val="006127F1"/>
  </w:style>
  <w:style w:type="character" w:customStyle="1" w:styleId="WW8Num25z5">
    <w:name w:val="WW8Num25z5"/>
    <w:uiPriority w:val="99"/>
    <w:rsid w:val="006127F1"/>
  </w:style>
  <w:style w:type="character" w:customStyle="1" w:styleId="WW8Num25z6">
    <w:name w:val="WW8Num25z6"/>
    <w:uiPriority w:val="99"/>
    <w:rsid w:val="006127F1"/>
  </w:style>
  <w:style w:type="character" w:customStyle="1" w:styleId="WW8Num25z7">
    <w:name w:val="WW8Num25z7"/>
    <w:uiPriority w:val="99"/>
    <w:rsid w:val="006127F1"/>
  </w:style>
  <w:style w:type="character" w:customStyle="1" w:styleId="WW8Num25z8">
    <w:name w:val="WW8Num25z8"/>
    <w:uiPriority w:val="99"/>
    <w:rsid w:val="006127F1"/>
  </w:style>
  <w:style w:type="character" w:customStyle="1" w:styleId="WW8Num30z2">
    <w:name w:val="WW8Num30z2"/>
    <w:uiPriority w:val="99"/>
    <w:rsid w:val="006127F1"/>
  </w:style>
  <w:style w:type="character" w:customStyle="1" w:styleId="WW8Num30z4">
    <w:name w:val="WW8Num30z4"/>
    <w:uiPriority w:val="99"/>
    <w:rsid w:val="006127F1"/>
  </w:style>
  <w:style w:type="character" w:customStyle="1" w:styleId="WW8Num30z5">
    <w:name w:val="WW8Num30z5"/>
    <w:uiPriority w:val="99"/>
    <w:rsid w:val="006127F1"/>
  </w:style>
  <w:style w:type="character" w:customStyle="1" w:styleId="WW8Num30z6">
    <w:name w:val="WW8Num30z6"/>
    <w:uiPriority w:val="99"/>
    <w:rsid w:val="006127F1"/>
  </w:style>
  <w:style w:type="character" w:customStyle="1" w:styleId="WW8Num30z7">
    <w:name w:val="WW8Num30z7"/>
    <w:uiPriority w:val="99"/>
    <w:rsid w:val="006127F1"/>
  </w:style>
  <w:style w:type="character" w:customStyle="1" w:styleId="WW8Num30z8">
    <w:name w:val="WW8Num30z8"/>
    <w:uiPriority w:val="99"/>
    <w:rsid w:val="006127F1"/>
  </w:style>
  <w:style w:type="character" w:customStyle="1" w:styleId="WW8Num32z4">
    <w:name w:val="WW8Num32z4"/>
    <w:uiPriority w:val="99"/>
    <w:rsid w:val="006127F1"/>
  </w:style>
  <w:style w:type="character" w:customStyle="1" w:styleId="WW8Num32z5">
    <w:name w:val="WW8Num32z5"/>
    <w:uiPriority w:val="99"/>
    <w:rsid w:val="006127F1"/>
  </w:style>
  <w:style w:type="character" w:customStyle="1" w:styleId="WW8Num32z6">
    <w:name w:val="WW8Num32z6"/>
    <w:uiPriority w:val="99"/>
    <w:rsid w:val="006127F1"/>
  </w:style>
  <w:style w:type="character" w:customStyle="1" w:styleId="WW8Num32z7">
    <w:name w:val="WW8Num32z7"/>
    <w:uiPriority w:val="99"/>
    <w:rsid w:val="006127F1"/>
  </w:style>
  <w:style w:type="character" w:customStyle="1" w:styleId="WW8Num32z8">
    <w:name w:val="WW8Num32z8"/>
    <w:uiPriority w:val="99"/>
    <w:rsid w:val="006127F1"/>
  </w:style>
  <w:style w:type="character" w:customStyle="1" w:styleId="WW8Num33z1">
    <w:name w:val="WW8Num33z1"/>
    <w:uiPriority w:val="99"/>
    <w:rsid w:val="006127F1"/>
  </w:style>
  <w:style w:type="character" w:customStyle="1" w:styleId="WW8Num33z2">
    <w:name w:val="WW8Num33z2"/>
    <w:uiPriority w:val="99"/>
    <w:rsid w:val="006127F1"/>
  </w:style>
  <w:style w:type="character" w:customStyle="1" w:styleId="WW8Num33z5">
    <w:name w:val="WW8Num33z5"/>
    <w:uiPriority w:val="99"/>
    <w:rsid w:val="006127F1"/>
  </w:style>
  <w:style w:type="character" w:customStyle="1" w:styleId="WW8Num33z6">
    <w:name w:val="WW8Num33z6"/>
    <w:uiPriority w:val="99"/>
    <w:rsid w:val="006127F1"/>
  </w:style>
  <w:style w:type="character" w:customStyle="1" w:styleId="WW8Num33z7">
    <w:name w:val="WW8Num33z7"/>
    <w:uiPriority w:val="99"/>
    <w:rsid w:val="006127F1"/>
  </w:style>
  <w:style w:type="character" w:customStyle="1" w:styleId="WW8Num33z8">
    <w:name w:val="WW8Num33z8"/>
    <w:uiPriority w:val="99"/>
    <w:rsid w:val="006127F1"/>
  </w:style>
  <w:style w:type="character" w:customStyle="1" w:styleId="WW8Num35z2">
    <w:name w:val="WW8Num35z2"/>
    <w:uiPriority w:val="99"/>
    <w:rsid w:val="006127F1"/>
  </w:style>
  <w:style w:type="character" w:customStyle="1" w:styleId="WW8Num35z4">
    <w:name w:val="WW8Num35z4"/>
    <w:uiPriority w:val="99"/>
    <w:rsid w:val="006127F1"/>
  </w:style>
  <w:style w:type="character" w:customStyle="1" w:styleId="WW8Num35z5">
    <w:name w:val="WW8Num35z5"/>
    <w:uiPriority w:val="99"/>
    <w:rsid w:val="006127F1"/>
  </w:style>
  <w:style w:type="character" w:customStyle="1" w:styleId="WW8Num35z6">
    <w:name w:val="WW8Num35z6"/>
    <w:uiPriority w:val="99"/>
    <w:rsid w:val="006127F1"/>
  </w:style>
  <w:style w:type="character" w:customStyle="1" w:styleId="WW8Num35z7">
    <w:name w:val="WW8Num35z7"/>
    <w:uiPriority w:val="99"/>
    <w:rsid w:val="006127F1"/>
  </w:style>
  <w:style w:type="character" w:customStyle="1" w:styleId="WW8Num35z8">
    <w:name w:val="WW8Num35z8"/>
    <w:uiPriority w:val="99"/>
    <w:rsid w:val="006127F1"/>
  </w:style>
  <w:style w:type="character" w:customStyle="1" w:styleId="WW8Num37z2">
    <w:name w:val="WW8Num37z2"/>
    <w:uiPriority w:val="99"/>
    <w:rsid w:val="006127F1"/>
  </w:style>
  <w:style w:type="character" w:customStyle="1" w:styleId="WW8Num37z4">
    <w:name w:val="WW8Num37z4"/>
    <w:uiPriority w:val="99"/>
    <w:rsid w:val="006127F1"/>
  </w:style>
  <w:style w:type="character" w:customStyle="1" w:styleId="WW8Num37z5">
    <w:name w:val="WW8Num37z5"/>
    <w:uiPriority w:val="99"/>
    <w:qFormat/>
    <w:rsid w:val="006127F1"/>
  </w:style>
  <w:style w:type="character" w:customStyle="1" w:styleId="WW8Num37z6">
    <w:name w:val="WW8Num37z6"/>
    <w:uiPriority w:val="99"/>
    <w:rsid w:val="006127F1"/>
  </w:style>
  <w:style w:type="character" w:customStyle="1" w:styleId="WW8Num37z7">
    <w:name w:val="WW8Num37z7"/>
    <w:uiPriority w:val="99"/>
    <w:rsid w:val="006127F1"/>
  </w:style>
  <w:style w:type="character" w:customStyle="1" w:styleId="WW8Num37z8">
    <w:name w:val="WW8Num37z8"/>
    <w:uiPriority w:val="99"/>
    <w:rsid w:val="006127F1"/>
  </w:style>
  <w:style w:type="character" w:customStyle="1" w:styleId="WW8Num38z1">
    <w:name w:val="WW8Num38z1"/>
    <w:uiPriority w:val="99"/>
    <w:rsid w:val="006127F1"/>
  </w:style>
  <w:style w:type="character" w:customStyle="1" w:styleId="WW8Num38z2">
    <w:name w:val="WW8Num38z2"/>
    <w:uiPriority w:val="99"/>
    <w:rsid w:val="006127F1"/>
  </w:style>
  <w:style w:type="character" w:customStyle="1" w:styleId="WW8Num38z3">
    <w:name w:val="WW8Num38z3"/>
    <w:uiPriority w:val="99"/>
    <w:rsid w:val="006127F1"/>
  </w:style>
  <w:style w:type="character" w:customStyle="1" w:styleId="WW8Num38z4">
    <w:name w:val="WW8Num38z4"/>
    <w:uiPriority w:val="99"/>
    <w:rsid w:val="006127F1"/>
  </w:style>
  <w:style w:type="character" w:customStyle="1" w:styleId="WW8Num38z5">
    <w:name w:val="WW8Num38z5"/>
    <w:uiPriority w:val="99"/>
    <w:rsid w:val="006127F1"/>
  </w:style>
  <w:style w:type="character" w:customStyle="1" w:styleId="WW8Num38z6">
    <w:name w:val="WW8Num38z6"/>
    <w:uiPriority w:val="99"/>
    <w:rsid w:val="006127F1"/>
  </w:style>
  <w:style w:type="character" w:customStyle="1" w:styleId="WW8Num38z7">
    <w:name w:val="WW8Num38z7"/>
    <w:uiPriority w:val="99"/>
    <w:rsid w:val="006127F1"/>
  </w:style>
  <w:style w:type="character" w:customStyle="1" w:styleId="WW8Num38z8">
    <w:name w:val="WW8Num38z8"/>
    <w:uiPriority w:val="99"/>
    <w:rsid w:val="006127F1"/>
  </w:style>
  <w:style w:type="character" w:customStyle="1" w:styleId="WW8Num40z1">
    <w:name w:val="WW8Num40z1"/>
    <w:uiPriority w:val="99"/>
    <w:rsid w:val="006127F1"/>
    <w:rPr>
      <w:rFonts w:ascii="Courier New" w:hAnsi="Courier New"/>
    </w:rPr>
  </w:style>
  <w:style w:type="character" w:customStyle="1" w:styleId="WW8Num40z2">
    <w:name w:val="WW8Num40z2"/>
    <w:uiPriority w:val="99"/>
    <w:rsid w:val="006127F1"/>
    <w:rPr>
      <w:rFonts w:ascii="Wingdings" w:hAnsi="Wingdings"/>
    </w:rPr>
  </w:style>
  <w:style w:type="character" w:customStyle="1" w:styleId="WW8Num41z1">
    <w:name w:val="WW8Num41z1"/>
    <w:uiPriority w:val="99"/>
    <w:rsid w:val="006127F1"/>
  </w:style>
  <w:style w:type="character" w:customStyle="1" w:styleId="WW8Num41z2">
    <w:name w:val="WW8Num41z2"/>
    <w:uiPriority w:val="99"/>
    <w:rsid w:val="006127F1"/>
  </w:style>
  <w:style w:type="character" w:customStyle="1" w:styleId="WW8Num41z3">
    <w:name w:val="WW8Num41z3"/>
    <w:uiPriority w:val="99"/>
    <w:rsid w:val="006127F1"/>
  </w:style>
  <w:style w:type="character" w:customStyle="1" w:styleId="WW8Num41z4">
    <w:name w:val="WW8Num41z4"/>
    <w:uiPriority w:val="99"/>
    <w:rsid w:val="006127F1"/>
  </w:style>
  <w:style w:type="character" w:customStyle="1" w:styleId="WW8Num41z5">
    <w:name w:val="WW8Num41z5"/>
    <w:uiPriority w:val="99"/>
    <w:rsid w:val="006127F1"/>
  </w:style>
  <w:style w:type="character" w:customStyle="1" w:styleId="WW8Num41z6">
    <w:name w:val="WW8Num41z6"/>
    <w:uiPriority w:val="99"/>
    <w:rsid w:val="006127F1"/>
  </w:style>
  <w:style w:type="character" w:customStyle="1" w:styleId="WW8Num41z7">
    <w:name w:val="WW8Num41z7"/>
    <w:uiPriority w:val="99"/>
    <w:rsid w:val="006127F1"/>
  </w:style>
  <w:style w:type="character" w:customStyle="1" w:styleId="WW8Num41z8">
    <w:name w:val="WW8Num41z8"/>
    <w:uiPriority w:val="99"/>
    <w:rsid w:val="006127F1"/>
  </w:style>
  <w:style w:type="character" w:customStyle="1" w:styleId="WW8Num43z1">
    <w:name w:val="WW8Num43z1"/>
    <w:uiPriority w:val="99"/>
    <w:rsid w:val="006127F1"/>
  </w:style>
  <w:style w:type="character" w:customStyle="1" w:styleId="WW8Num43z2">
    <w:name w:val="WW8Num43z2"/>
    <w:uiPriority w:val="99"/>
    <w:rsid w:val="006127F1"/>
  </w:style>
  <w:style w:type="character" w:customStyle="1" w:styleId="WW8Num43z3">
    <w:name w:val="WW8Num43z3"/>
    <w:uiPriority w:val="99"/>
    <w:rsid w:val="006127F1"/>
  </w:style>
  <w:style w:type="character" w:customStyle="1" w:styleId="WW8Num43z4">
    <w:name w:val="WW8Num43z4"/>
    <w:uiPriority w:val="99"/>
    <w:rsid w:val="006127F1"/>
  </w:style>
  <w:style w:type="character" w:customStyle="1" w:styleId="WW8Num43z5">
    <w:name w:val="WW8Num43z5"/>
    <w:uiPriority w:val="99"/>
    <w:rsid w:val="006127F1"/>
  </w:style>
  <w:style w:type="character" w:customStyle="1" w:styleId="WW8Num43z6">
    <w:name w:val="WW8Num43z6"/>
    <w:uiPriority w:val="99"/>
    <w:rsid w:val="006127F1"/>
  </w:style>
  <w:style w:type="character" w:customStyle="1" w:styleId="WW8Num43z7">
    <w:name w:val="WW8Num43z7"/>
    <w:uiPriority w:val="99"/>
    <w:rsid w:val="006127F1"/>
  </w:style>
  <w:style w:type="character" w:customStyle="1" w:styleId="WW8Num43z8">
    <w:name w:val="WW8Num43z8"/>
    <w:uiPriority w:val="99"/>
    <w:rsid w:val="006127F1"/>
  </w:style>
  <w:style w:type="character" w:customStyle="1" w:styleId="WW8Num44z2">
    <w:name w:val="WW8Num44z2"/>
    <w:uiPriority w:val="99"/>
    <w:rsid w:val="006127F1"/>
    <w:rPr>
      <w:rFonts w:ascii="Wingdings" w:hAnsi="Wingdings"/>
    </w:rPr>
  </w:style>
  <w:style w:type="character" w:customStyle="1" w:styleId="WW8Num46z2">
    <w:name w:val="WW8Num46z2"/>
    <w:uiPriority w:val="99"/>
    <w:rsid w:val="006127F1"/>
    <w:rPr>
      <w:rFonts w:ascii="Wingdings" w:hAnsi="Wingdings"/>
    </w:rPr>
  </w:style>
  <w:style w:type="character" w:customStyle="1" w:styleId="WW8Num47z2">
    <w:name w:val="WW8Num47z2"/>
    <w:uiPriority w:val="99"/>
    <w:rsid w:val="006127F1"/>
    <w:rPr>
      <w:rFonts w:ascii="Wingdings" w:hAnsi="Wingdings"/>
    </w:rPr>
  </w:style>
  <w:style w:type="character" w:customStyle="1" w:styleId="WW8NumSt31z0">
    <w:name w:val="WW8NumSt31z0"/>
    <w:uiPriority w:val="99"/>
    <w:rsid w:val="006127F1"/>
    <w:rPr>
      <w:rFonts w:ascii="Times New Roman" w:hAnsi="Times New Roman"/>
      <w:sz w:val="20"/>
    </w:rPr>
  </w:style>
  <w:style w:type="character" w:customStyle="1" w:styleId="FootnoteCharacters">
    <w:name w:val="Footnote Characters"/>
    <w:uiPriority w:val="99"/>
    <w:rsid w:val="006127F1"/>
    <w:rPr>
      <w:vertAlign w:val="superscript"/>
    </w:rPr>
  </w:style>
  <w:style w:type="character" w:customStyle="1" w:styleId="1fffffe">
    <w:name w:val="Знак примечания1"/>
    <w:uiPriority w:val="99"/>
    <w:rsid w:val="006127F1"/>
    <w:rPr>
      <w:sz w:val="16"/>
    </w:rPr>
  </w:style>
  <w:style w:type="character" w:customStyle="1" w:styleId="EndnoteCharacters">
    <w:name w:val="Endnote Characters"/>
    <w:uiPriority w:val="99"/>
    <w:rsid w:val="006127F1"/>
    <w:rPr>
      <w:vertAlign w:val="superscript"/>
    </w:rPr>
  </w:style>
  <w:style w:type="paragraph" w:customStyle="1" w:styleId="LO-Normal1">
    <w:name w:val="LO-Normal1"/>
    <w:uiPriority w:val="99"/>
    <w:qFormat/>
    <w:rsid w:val="006127F1"/>
    <w:pPr>
      <w:suppressAutoHyphens/>
      <w:spacing w:after="0" w:line="48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2ffff4">
    <w:name w:val="Схема документа2"/>
    <w:basedOn w:val="a2"/>
    <w:uiPriority w:val="99"/>
    <w:qFormat/>
    <w:rsid w:val="006127F1"/>
    <w:pPr>
      <w:widowControl/>
      <w:shd w:val="clear" w:color="auto" w:fill="000080"/>
      <w:suppressAutoHyphens/>
      <w:snapToGrid/>
      <w:spacing w:before="0" w:after="0"/>
    </w:pPr>
    <w:rPr>
      <w:rFonts w:ascii="Tahoma" w:eastAsia="Times New Roman" w:hAnsi="Tahoma" w:cs="Tahoma"/>
      <w:szCs w:val="24"/>
      <w:lang w:eastAsia="zh-CN"/>
    </w:rPr>
  </w:style>
  <w:style w:type="paragraph" w:customStyle="1" w:styleId="22f0">
    <w:name w:val="Список 22"/>
    <w:basedOn w:val="a2"/>
    <w:uiPriority w:val="99"/>
    <w:qFormat/>
    <w:rsid w:val="006127F1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zh-CN"/>
    </w:rPr>
  </w:style>
  <w:style w:type="paragraph" w:customStyle="1" w:styleId="31d">
    <w:name w:val="Список 31"/>
    <w:basedOn w:val="a2"/>
    <w:uiPriority w:val="99"/>
    <w:qFormat/>
    <w:rsid w:val="006127F1"/>
    <w:pPr>
      <w:widowControl/>
      <w:suppressAutoHyphens/>
      <w:snapToGrid/>
      <w:spacing w:before="0" w:after="0"/>
      <w:ind w:left="849" w:hanging="283"/>
    </w:pPr>
    <w:rPr>
      <w:rFonts w:eastAsia="Times New Roman"/>
      <w:szCs w:val="24"/>
      <w:lang w:eastAsia="zh-CN"/>
    </w:rPr>
  </w:style>
  <w:style w:type="paragraph" w:customStyle="1" w:styleId="1ffffff">
    <w:name w:val="Обычный отступ1"/>
    <w:basedOn w:val="a2"/>
    <w:uiPriority w:val="99"/>
    <w:qFormat/>
    <w:rsid w:val="006127F1"/>
    <w:pPr>
      <w:widowControl/>
      <w:suppressAutoHyphens/>
      <w:snapToGrid/>
      <w:spacing w:before="0" w:after="0"/>
      <w:ind w:firstLine="720"/>
      <w:jc w:val="both"/>
    </w:pPr>
    <w:rPr>
      <w:rFonts w:eastAsia="Times New Roman"/>
      <w:sz w:val="28"/>
      <w:lang w:eastAsia="zh-CN"/>
    </w:rPr>
  </w:style>
  <w:style w:type="paragraph" w:customStyle="1" w:styleId="2">
    <w:name w:val="Нумерованный список2"/>
    <w:basedOn w:val="a2"/>
    <w:uiPriority w:val="99"/>
    <w:qFormat/>
    <w:rsid w:val="006127F1"/>
    <w:pPr>
      <w:keepNext/>
      <w:widowControl/>
      <w:numPr>
        <w:numId w:val="9"/>
      </w:numPr>
      <w:suppressAutoHyphens/>
      <w:snapToGrid/>
      <w:spacing w:before="0" w:after="0"/>
      <w:jc w:val="both"/>
    </w:pPr>
    <w:rPr>
      <w:rFonts w:eastAsia="Times New Roman"/>
      <w:b/>
      <w:szCs w:val="24"/>
      <w:lang w:val="en-US" w:eastAsia="zh-CN"/>
    </w:rPr>
  </w:style>
  <w:style w:type="paragraph" w:customStyle="1" w:styleId="1ffffff0">
    <w:name w:val="Красная строка1"/>
    <w:basedOn w:val="aff1"/>
    <w:uiPriority w:val="99"/>
    <w:qFormat/>
    <w:rsid w:val="006127F1"/>
    <w:pPr>
      <w:suppressAutoHyphens/>
      <w:spacing w:after="120" w:line="240" w:lineRule="auto"/>
      <w:ind w:firstLine="210"/>
    </w:pPr>
    <w:rPr>
      <w:szCs w:val="24"/>
      <w:lang w:eastAsia="zh-CN"/>
    </w:rPr>
  </w:style>
  <w:style w:type="paragraph" w:customStyle="1" w:styleId="21">
    <w:name w:val="Нумерованный список 21"/>
    <w:basedOn w:val="a2"/>
    <w:uiPriority w:val="99"/>
    <w:qFormat/>
    <w:rsid w:val="006127F1"/>
    <w:pPr>
      <w:widowControl/>
      <w:numPr>
        <w:numId w:val="10"/>
      </w:numPr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42a">
    <w:name w:val="Список 42"/>
    <w:basedOn w:val="a2"/>
    <w:uiPriority w:val="99"/>
    <w:qFormat/>
    <w:rsid w:val="006127F1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zh-CN"/>
    </w:rPr>
  </w:style>
  <w:style w:type="paragraph" w:customStyle="1" w:styleId="22f1">
    <w:name w:val="Маркированный список 22"/>
    <w:basedOn w:val="a2"/>
    <w:uiPriority w:val="99"/>
    <w:qFormat/>
    <w:rsid w:val="006127F1"/>
    <w:pPr>
      <w:widowControl/>
      <w:tabs>
        <w:tab w:val="left" w:pos="720"/>
        <w:tab w:val="left" w:pos="851"/>
      </w:tabs>
      <w:suppressAutoHyphens/>
      <w:snapToGrid/>
      <w:spacing w:before="0" w:after="0"/>
      <w:ind w:left="851" w:hanging="363"/>
    </w:pPr>
    <w:rPr>
      <w:rFonts w:eastAsia="Times New Roman"/>
      <w:szCs w:val="24"/>
      <w:lang w:eastAsia="zh-CN"/>
    </w:rPr>
  </w:style>
  <w:style w:type="paragraph" w:customStyle="1" w:styleId="31e">
    <w:name w:val="Маркированный список 31"/>
    <w:basedOn w:val="a2"/>
    <w:uiPriority w:val="99"/>
    <w:qFormat/>
    <w:rsid w:val="006127F1"/>
    <w:pPr>
      <w:widowControl/>
      <w:tabs>
        <w:tab w:val="left" w:pos="708"/>
      </w:tabs>
      <w:suppressAutoHyphens/>
      <w:snapToGrid/>
      <w:spacing w:before="0" w:after="0"/>
      <w:jc w:val="both"/>
    </w:pPr>
    <w:rPr>
      <w:rFonts w:eastAsia="Times New Roman"/>
      <w:bCs/>
      <w:iCs/>
      <w:sz w:val="28"/>
      <w:szCs w:val="28"/>
      <w:lang w:eastAsia="zh-CN"/>
    </w:rPr>
  </w:style>
  <w:style w:type="paragraph" w:customStyle="1" w:styleId="2ffff5">
    <w:name w:val="Текст примечания2"/>
    <w:basedOn w:val="a2"/>
    <w:uiPriority w:val="99"/>
    <w:qFormat/>
    <w:rsid w:val="006127F1"/>
    <w:pPr>
      <w:widowControl/>
      <w:suppressAutoHyphens/>
      <w:snapToGrid/>
      <w:spacing w:before="0" w:after="0"/>
    </w:pPr>
    <w:rPr>
      <w:rFonts w:eastAsia="Times New Roman"/>
      <w:sz w:val="20"/>
      <w:lang w:eastAsia="zh-CN"/>
    </w:rPr>
  </w:style>
  <w:style w:type="paragraph" w:customStyle="1" w:styleId="2ffff6">
    <w:name w:val="Название объекта2"/>
    <w:basedOn w:val="a2"/>
    <w:next w:val="a2"/>
    <w:uiPriority w:val="99"/>
    <w:qFormat/>
    <w:rsid w:val="006127F1"/>
    <w:pPr>
      <w:shd w:val="clear" w:color="auto" w:fill="FFFFFF"/>
      <w:suppressAutoHyphens/>
      <w:autoSpaceDE w:val="0"/>
      <w:snapToGrid/>
      <w:spacing w:before="0" w:after="0"/>
      <w:ind w:firstLine="284"/>
      <w:jc w:val="right"/>
    </w:pPr>
    <w:rPr>
      <w:rFonts w:eastAsia="Times New Roman"/>
      <w:i/>
      <w:iCs/>
      <w:color w:val="000000"/>
      <w:lang w:eastAsia="zh-CN"/>
    </w:rPr>
  </w:style>
  <w:style w:type="paragraph" w:customStyle="1" w:styleId="WW-Heading3">
    <w:name w:val="WW-Heading 3"/>
    <w:uiPriority w:val="99"/>
    <w:qFormat/>
    <w:rsid w:val="006127F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9">
    <w:name w:val="WW-Heading 9"/>
    <w:uiPriority w:val="99"/>
    <w:qFormat/>
    <w:rsid w:val="006127F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1">
    <w:name w:val="WW-Heading 1"/>
    <w:uiPriority w:val="99"/>
    <w:qFormat/>
    <w:rsid w:val="006127F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6">
    <w:name w:val="WW-Heading 6"/>
    <w:uiPriority w:val="99"/>
    <w:qFormat/>
    <w:rsid w:val="006127F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7">
    <w:name w:val="WW-Heading 7"/>
    <w:uiPriority w:val="99"/>
    <w:qFormat/>
    <w:rsid w:val="006127F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2">
    <w:name w:val="WW-Heading 2"/>
    <w:uiPriority w:val="99"/>
    <w:qFormat/>
    <w:rsid w:val="006127F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5">
    <w:name w:val="WW-Heading 5"/>
    <w:uiPriority w:val="99"/>
    <w:qFormat/>
    <w:rsid w:val="006127F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1ffffff1">
    <w:name w:val="Маркированный список1"/>
    <w:basedOn w:val="a2"/>
    <w:uiPriority w:val="99"/>
    <w:qFormat/>
    <w:rsid w:val="006127F1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 w:val="20"/>
      <w:lang w:val="en-US" w:eastAsia="zh-CN"/>
    </w:rPr>
  </w:style>
  <w:style w:type="paragraph" w:customStyle="1" w:styleId="22f2">
    <w:name w:val="Красная строка 22"/>
    <w:basedOn w:val="aff8"/>
    <w:uiPriority w:val="99"/>
    <w:qFormat/>
    <w:rsid w:val="006127F1"/>
    <w:pPr>
      <w:widowControl/>
      <w:suppressAutoHyphens/>
      <w:snapToGrid/>
      <w:spacing w:before="0"/>
      <w:ind w:firstLine="210"/>
    </w:pPr>
    <w:rPr>
      <w:rFonts w:cs="PragmaticaCTT"/>
      <w:szCs w:val="24"/>
      <w:lang w:eastAsia="zh-CN"/>
    </w:rPr>
  </w:style>
  <w:style w:type="paragraph" w:customStyle="1" w:styleId="WW-Heading">
    <w:name w:val="WW-Heading"/>
    <w:uiPriority w:val="99"/>
    <w:qFormat/>
    <w:rsid w:val="006127F1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lang w:eastAsia="zh-CN"/>
    </w:rPr>
  </w:style>
  <w:style w:type="paragraph" w:customStyle="1" w:styleId="LO-normal10">
    <w:name w:val="LO-normal1"/>
    <w:basedOn w:val="a2"/>
    <w:uiPriority w:val="99"/>
    <w:qFormat/>
    <w:rsid w:val="006127F1"/>
    <w:pPr>
      <w:widowControl/>
      <w:suppressAutoHyphens/>
      <w:snapToGrid/>
      <w:spacing w:before="280" w:after="280"/>
    </w:pPr>
    <w:rPr>
      <w:rFonts w:eastAsia="Times New Roman"/>
      <w:szCs w:val="24"/>
      <w:lang w:eastAsia="zh-CN"/>
    </w:rPr>
  </w:style>
  <w:style w:type="paragraph" w:customStyle="1" w:styleId="1ffffff2">
    <w:name w:val="Текст макроса1"/>
    <w:uiPriority w:val="99"/>
    <w:qFormat/>
    <w:rsid w:val="006127F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51a">
    <w:name w:val="Нумерованный список 51"/>
    <w:basedOn w:val="a2"/>
    <w:uiPriority w:val="99"/>
    <w:qFormat/>
    <w:rsid w:val="006127F1"/>
    <w:pPr>
      <w:widowControl/>
      <w:suppressAutoHyphens/>
      <w:snapToGrid/>
      <w:spacing w:before="0" w:after="0"/>
      <w:ind w:left="720" w:hanging="360"/>
    </w:pPr>
    <w:rPr>
      <w:rFonts w:eastAsia="Times New Roman"/>
      <w:szCs w:val="24"/>
      <w:lang w:eastAsia="zh-CN"/>
    </w:rPr>
  </w:style>
  <w:style w:type="paragraph" w:customStyle="1" w:styleId="WW-TextBody">
    <w:name w:val="WW-Text Body"/>
    <w:basedOn w:val="a2"/>
    <w:uiPriority w:val="99"/>
    <w:qFormat/>
    <w:rsid w:val="006127F1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paragraph" w:customStyle="1" w:styleId="WW-Heading4">
    <w:name w:val="WW-Heading 4"/>
    <w:basedOn w:val="a2"/>
    <w:next w:val="a2"/>
    <w:uiPriority w:val="99"/>
    <w:qFormat/>
    <w:rsid w:val="006127F1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</w:pPr>
    <w:rPr>
      <w:rFonts w:eastAsia="Times New Roman"/>
      <w:b/>
      <w:bCs/>
      <w:sz w:val="28"/>
      <w:szCs w:val="28"/>
      <w:lang w:eastAsia="zh-CN"/>
    </w:rPr>
  </w:style>
  <w:style w:type="paragraph" w:customStyle="1" w:styleId="WW-Heading8">
    <w:name w:val="WW-Heading 8"/>
    <w:basedOn w:val="a2"/>
    <w:next w:val="a2"/>
    <w:uiPriority w:val="99"/>
    <w:qFormat/>
    <w:rsid w:val="006127F1"/>
    <w:pPr>
      <w:widowControl/>
      <w:tabs>
        <w:tab w:val="left" w:pos="1440"/>
      </w:tabs>
      <w:suppressAutoHyphens/>
      <w:snapToGrid/>
      <w:spacing w:before="240" w:after="60"/>
      <w:ind w:left="1440" w:hanging="1440"/>
    </w:pPr>
    <w:rPr>
      <w:rFonts w:eastAsia="Times New Roman"/>
      <w:i/>
      <w:iCs/>
      <w:szCs w:val="24"/>
      <w:lang w:eastAsia="zh-CN"/>
    </w:rPr>
  </w:style>
  <w:style w:type="paragraph" w:customStyle="1" w:styleId="21f6">
    <w:name w:val="Продолжение списка 21"/>
    <w:basedOn w:val="a2"/>
    <w:uiPriority w:val="99"/>
    <w:qFormat/>
    <w:rsid w:val="006127F1"/>
    <w:pPr>
      <w:widowControl/>
      <w:suppressAutoHyphens/>
      <w:snapToGrid/>
      <w:spacing w:before="0" w:after="120"/>
      <w:ind w:left="566"/>
    </w:pPr>
    <w:rPr>
      <w:rFonts w:eastAsia="Times New Roman"/>
      <w:sz w:val="20"/>
      <w:lang w:eastAsia="zh-CN"/>
    </w:rPr>
  </w:style>
  <w:style w:type="paragraph" w:customStyle="1" w:styleId="31f">
    <w:name w:val="Нумерованный список 31"/>
    <w:basedOn w:val="a2"/>
    <w:uiPriority w:val="99"/>
    <w:qFormat/>
    <w:rsid w:val="006127F1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zh-CN"/>
    </w:rPr>
  </w:style>
  <w:style w:type="paragraph" w:customStyle="1" w:styleId="TableContents">
    <w:name w:val="Table Contents"/>
    <w:basedOn w:val="a2"/>
    <w:qFormat/>
    <w:rsid w:val="006127F1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ableHeading">
    <w:name w:val="Table Heading"/>
    <w:basedOn w:val="TableContents"/>
    <w:uiPriority w:val="99"/>
    <w:qFormat/>
    <w:rsid w:val="006127F1"/>
    <w:pPr>
      <w:jc w:val="center"/>
    </w:pPr>
    <w:rPr>
      <w:b/>
      <w:bCs/>
    </w:rPr>
  </w:style>
  <w:style w:type="character" w:customStyle="1" w:styleId="InternetLink">
    <w:name w:val="Internet Link"/>
    <w:uiPriority w:val="99"/>
    <w:rsid w:val="006127F1"/>
    <w:rPr>
      <w:color w:val="0000FF"/>
      <w:u w:val="single"/>
    </w:rPr>
  </w:style>
  <w:style w:type="character" w:customStyle="1" w:styleId="23e">
    <w:name w:val="Основной текст с отступом 2 Знак3"/>
    <w:uiPriority w:val="99"/>
    <w:qFormat/>
    <w:rsid w:val="006127F1"/>
    <w:rPr>
      <w:rFonts w:ascii="Microsoft Sans Serif" w:hAnsi="Microsoft Sans Serif"/>
      <w:b/>
      <w:spacing w:val="10"/>
      <w:sz w:val="26"/>
    </w:rPr>
  </w:style>
  <w:style w:type="character" w:customStyle="1" w:styleId="34a">
    <w:name w:val="Основной текст с отступом 3 Знак4"/>
    <w:uiPriority w:val="99"/>
    <w:qFormat/>
    <w:locked/>
    <w:rsid w:val="006127F1"/>
    <w:rPr>
      <w:rFonts w:ascii="Times New Roman" w:hAnsi="Times New Roman"/>
      <w:sz w:val="24"/>
      <w:lang w:val="en-US"/>
    </w:rPr>
  </w:style>
  <w:style w:type="character" w:customStyle="1" w:styleId="326">
    <w:name w:val="Основной текст 3 Знак2"/>
    <w:uiPriority w:val="99"/>
    <w:qFormat/>
    <w:locked/>
    <w:rsid w:val="006127F1"/>
    <w:rPr>
      <w:rFonts w:ascii="Garamond" w:hAnsi="Garamond"/>
      <w:sz w:val="24"/>
      <w:shd w:val="clear" w:color="auto" w:fill="FFFFFF"/>
    </w:rPr>
  </w:style>
  <w:style w:type="character" w:customStyle="1" w:styleId="ListLabel7">
    <w:name w:val="ListLabel 7"/>
    <w:uiPriority w:val="99"/>
    <w:qFormat/>
    <w:rsid w:val="006127F1"/>
  </w:style>
  <w:style w:type="character" w:customStyle="1" w:styleId="ListLabel8">
    <w:name w:val="ListLabel 8"/>
    <w:uiPriority w:val="99"/>
    <w:qFormat/>
    <w:rsid w:val="006127F1"/>
  </w:style>
  <w:style w:type="character" w:customStyle="1" w:styleId="ListLabel9">
    <w:name w:val="ListLabel 9"/>
    <w:uiPriority w:val="99"/>
    <w:qFormat/>
    <w:rsid w:val="006127F1"/>
  </w:style>
  <w:style w:type="character" w:customStyle="1" w:styleId="ListLabel10">
    <w:name w:val="ListLabel 10"/>
    <w:uiPriority w:val="99"/>
    <w:qFormat/>
    <w:rsid w:val="006127F1"/>
  </w:style>
  <w:style w:type="character" w:customStyle="1" w:styleId="ListLabel11">
    <w:name w:val="ListLabel 11"/>
    <w:uiPriority w:val="99"/>
    <w:qFormat/>
    <w:rsid w:val="006127F1"/>
  </w:style>
  <w:style w:type="character" w:customStyle="1" w:styleId="ListLabel12">
    <w:name w:val="ListLabel 12"/>
    <w:uiPriority w:val="99"/>
    <w:qFormat/>
    <w:rsid w:val="006127F1"/>
  </w:style>
  <w:style w:type="character" w:customStyle="1" w:styleId="ListLabel13">
    <w:name w:val="ListLabel 13"/>
    <w:uiPriority w:val="99"/>
    <w:qFormat/>
    <w:rsid w:val="006127F1"/>
  </w:style>
  <w:style w:type="character" w:customStyle="1" w:styleId="ListLabel14">
    <w:name w:val="ListLabel 14"/>
    <w:uiPriority w:val="99"/>
    <w:qFormat/>
    <w:rsid w:val="006127F1"/>
  </w:style>
  <w:style w:type="character" w:customStyle="1" w:styleId="ListLabel15">
    <w:name w:val="ListLabel 15"/>
    <w:uiPriority w:val="99"/>
    <w:qFormat/>
    <w:rsid w:val="006127F1"/>
  </w:style>
  <w:style w:type="character" w:customStyle="1" w:styleId="ListLabel16">
    <w:name w:val="ListLabel 16"/>
    <w:uiPriority w:val="99"/>
    <w:qFormat/>
    <w:rsid w:val="006127F1"/>
  </w:style>
  <w:style w:type="character" w:customStyle="1" w:styleId="ListLabel17">
    <w:name w:val="ListLabel 17"/>
    <w:uiPriority w:val="99"/>
    <w:qFormat/>
    <w:rsid w:val="006127F1"/>
  </w:style>
  <w:style w:type="character" w:customStyle="1" w:styleId="ListLabel18">
    <w:name w:val="ListLabel 18"/>
    <w:uiPriority w:val="99"/>
    <w:qFormat/>
    <w:rsid w:val="006127F1"/>
  </w:style>
  <w:style w:type="character" w:customStyle="1" w:styleId="ListLabel19">
    <w:name w:val="ListLabel 19"/>
    <w:uiPriority w:val="99"/>
    <w:qFormat/>
    <w:rsid w:val="006127F1"/>
  </w:style>
  <w:style w:type="character" w:customStyle="1" w:styleId="ListLabel20">
    <w:name w:val="ListLabel 20"/>
    <w:uiPriority w:val="99"/>
    <w:qFormat/>
    <w:rsid w:val="006127F1"/>
  </w:style>
  <w:style w:type="character" w:customStyle="1" w:styleId="ListLabel21">
    <w:name w:val="ListLabel 21"/>
    <w:uiPriority w:val="99"/>
    <w:qFormat/>
    <w:rsid w:val="006127F1"/>
  </w:style>
  <w:style w:type="character" w:customStyle="1" w:styleId="ListLabel22">
    <w:name w:val="ListLabel 22"/>
    <w:uiPriority w:val="99"/>
    <w:qFormat/>
    <w:rsid w:val="006127F1"/>
  </w:style>
  <w:style w:type="character" w:customStyle="1" w:styleId="ListLabel23">
    <w:name w:val="ListLabel 23"/>
    <w:uiPriority w:val="99"/>
    <w:qFormat/>
    <w:rsid w:val="006127F1"/>
  </w:style>
  <w:style w:type="character" w:customStyle="1" w:styleId="ListLabel24">
    <w:name w:val="ListLabel 24"/>
    <w:uiPriority w:val="99"/>
    <w:qFormat/>
    <w:rsid w:val="006127F1"/>
  </w:style>
  <w:style w:type="character" w:customStyle="1" w:styleId="ListLabel25">
    <w:name w:val="ListLabel 25"/>
    <w:uiPriority w:val="99"/>
    <w:qFormat/>
    <w:rsid w:val="006127F1"/>
  </w:style>
  <w:style w:type="character" w:customStyle="1" w:styleId="ListLabel26">
    <w:name w:val="ListLabel 26"/>
    <w:uiPriority w:val="99"/>
    <w:qFormat/>
    <w:rsid w:val="006127F1"/>
  </w:style>
  <w:style w:type="character" w:customStyle="1" w:styleId="ListLabel27">
    <w:name w:val="ListLabel 27"/>
    <w:uiPriority w:val="99"/>
    <w:qFormat/>
    <w:rsid w:val="006127F1"/>
  </w:style>
  <w:style w:type="character" w:customStyle="1" w:styleId="ListLabel28">
    <w:name w:val="ListLabel 28"/>
    <w:uiPriority w:val="99"/>
    <w:qFormat/>
    <w:rsid w:val="006127F1"/>
  </w:style>
  <w:style w:type="character" w:customStyle="1" w:styleId="ListLabel29">
    <w:name w:val="ListLabel 29"/>
    <w:uiPriority w:val="99"/>
    <w:qFormat/>
    <w:rsid w:val="006127F1"/>
  </w:style>
  <w:style w:type="character" w:customStyle="1" w:styleId="ListLabel30">
    <w:name w:val="ListLabel 30"/>
    <w:uiPriority w:val="99"/>
    <w:qFormat/>
    <w:rsid w:val="006127F1"/>
  </w:style>
  <w:style w:type="character" w:customStyle="1" w:styleId="ListLabel31">
    <w:name w:val="ListLabel 31"/>
    <w:uiPriority w:val="99"/>
    <w:qFormat/>
    <w:rsid w:val="006127F1"/>
  </w:style>
  <w:style w:type="character" w:customStyle="1" w:styleId="ListLabel32">
    <w:name w:val="ListLabel 32"/>
    <w:uiPriority w:val="99"/>
    <w:qFormat/>
    <w:rsid w:val="006127F1"/>
  </w:style>
  <w:style w:type="character" w:customStyle="1" w:styleId="ListLabel33">
    <w:name w:val="ListLabel 33"/>
    <w:uiPriority w:val="99"/>
    <w:qFormat/>
    <w:rsid w:val="006127F1"/>
  </w:style>
  <w:style w:type="character" w:customStyle="1" w:styleId="ListLabel34">
    <w:name w:val="ListLabel 34"/>
    <w:uiPriority w:val="99"/>
    <w:qFormat/>
    <w:rsid w:val="006127F1"/>
    <w:rPr>
      <w:color w:val="00000A"/>
    </w:rPr>
  </w:style>
  <w:style w:type="character" w:customStyle="1" w:styleId="ListLabel35">
    <w:name w:val="ListLabel 35"/>
    <w:uiPriority w:val="99"/>
    <w:qFormat/>
    <w:rsid w:val="006127F1"/>
  </w:style>
  <w:style w:type="character" w:customStyle="1" w:styleId="ListLabel36">
    <w:name w:val="ListLabel 36"/>
    <w:uiPriority w:val="99"/>
    <w:qFormat/>
    <w:rsid w:val="006127F1"/>
  </w:style>
  <w:style w:type="character" w:customStyle="1" w:styleId="ListLabel37">
    <w:name w:val="ListLabel 37"/>
    <w:uiPriority w:val="99"/>
    <w:qFormat/>
    <w:rsid w:val="006127F1"/>
  </w:style>
  <w:style w:type="character" w:customStyle="1" w:styleId="ListLabel38">
    <w:name w:val="ListLabel 38"/>
    <w:uiPriority w:val="99"/>
    <w:qFormat/>
    <w:rsid w:val="006127F1"/>
  </w:style>
  <w:style w:type="character" w:customStyle="1" w:styleId="ListLabel39">
    <w:name w:val="ListLabel 39"/>
    <w:uiPriority w:val="99"/>
    <w:qFormat/>
    <w:rsid w:val="006127F1"/>
  </w:style>
  <w:style w:type="character" w:customStyle="1" w:styleId="ListLabel40">
    <w:name w:val="ListLabel 40"/>
    <w:uiPriority w:val="99"/>
    <w:qFormat/>
    <w:rsid w:val="006127F1"/>
  </w:style>
  <w:style w:type="character" w:customStyle="1" w:styleId="ListLabel41">
    <w:name w:val="ListLabel 41"/>
    <w:uiPriority w:val="99"/>
    <w:qFormat/>
    <w:rsid w:val="006127F1"/>
  </w:style>
  <w:style w:type="character" w:customStyle="1" w:styleId="ListLabel42">
    <w:name w:val="ListLabel 42"/>
    <w:uiPriority w:val="99"/>
    <w:qFormat/>
    <w:rsid w:val="006127F1"/>
  </w:style>
  <w:style w:type="character" w:customStyle="1" w:styleId="ListLabel43">
    <w:name w:val="ListLabel 43"/>
    <w:uiPriority w:val="99"/>
    <w:qFormat/>
    <w:rsid w:val="006127F1"/>
  </w:style>
  <w:style w:type="character" w:customStyle="1" w:styleId="ListLabel44">
    <w:name w:val="ListLabel 44"/>
    <w:uiPriority w:val="99"/>
    <w:qFormat/>
    <w:rsid w:val="006127F1"/>
  </w:style>
  <w:style w:type="character" w:customStyle="1" w:styleId="ListLabel45">
    <w:name w:val="ListLabel 45"/>
    <w:uiPriority w:val="99"/>
    <w:qFormat/>
    <w:rsid w:val="006127F1"/>
  </w:style>
  <w:style w:type="character" w:customStyle="1" w:styleId="ListLabel46">
    <w:name w:val="ListLabel 46"/>
    <w:uiPriority w:val="99"/>
    <w:qFormat/>
    <w:rsid w:val="006127F1"/>
  </w:style>
  <w:style w:type="character" w:customStyle="1" w:styleId="ListLabel47">
    <w:name w:val="ListLabel 47"/>
    <w:uiPriority w:val="99"/>
    <w:qFormat/>
    <w:rsid w:val="006127F1"/>
  </w:style>
  <w:style w:type="character" w:customStyle="1" w:styleId="ListLabel48">
    <w:name w:val="ListLabel 48"/>
    <w:uiPriority w:val="99"/>
    <w:qFormat/>
    <w:rsid w:val="006127F1"/>
  </w:style>
  <w:style w:type="character" w:customStyle="1" w:styleId="ListLabel49">
    <w:name w:val="ListLabel 49"/>
    <w:uiPriority w:val="99"/>
    <w:qFormat/>
    <w:rsid w:val="006127F1"/>
  </w:style>
  <w:style w:type="character" w:customStyle="1" w:styleId="ListLabel50">
    <w:name w:val="ListLabel 50"/>
    <w:uiPriority w:val="99"/>
    <w:qFormat/>
    <w:rsid w:val="006127F1"/>
  </w:style>
  <w:style w:type="character" w:customStyle="1" w:styleId="ListLabel51">
    <w:name w:val="ListLabel 51"/>
    <w:uiPriority w:val="99"/>
    <w:qFormat/>
    <w:rsid w:val="006127F1"/>
  </w:style>
  <w:style w:type="character" w:customStyle="1" w:styleId="ListLabel52">
    <w:name w:val="ListLabel 52"/>
    <w:uiPriority w:val="99"/>
    <w:qFormat/>
    <w:rsid w:val="006127F1"/>
  </w:style>
  <w:style w:type="character" w:customStyle="1" w:styleId="ListLabel53">
    <w:name w:val="ListLabel 53"/>
    <w:uiPriority w:val="99"/>
    <w:qFormat/>
    <w:rsid w:val="006127F1"/>
    <w:rPr>
      <w:color w:val="00000A"/>
      <w:position w:val="0"/>
      <w:sz w:val="24"/>
      <w:u w:val="none"/>
      <w:vertAlign w:val="baseline"/>
    </w:rPr>
  </w:style>
  <w:style w:type="character" w:customStyle="1" w:styleId="ListLabel54">
    <w:name w:val="ListLabel 54"/>
    <w:uiPriority w:val="99"/>
    <w:qFormat/>
    <w:rsid w:val="006127F1"/>
    <w:rPr>
      <w:position w:val="0"/>
      <w:sz w:val="20"/>
      <w:u w:val="none"/>
      <w:vertAlign w:val="baseline"/>
    </w:rPr>
  </w:style>
  <w:style w:type="character" w:customStyle="1" w:styleId="ListLabel55">
    <w:name w:val="ListLabel 55"/>
    <w:uiPriority w:val="99"/>
    <w:qFormat/>
    <w:rsid w:val="006127F1"/>
    <w:rPr>
      <w:position w:val="0"/>
      <w:sz w:val="20"/>
      <w:u w:val="none"/>
      <w:vertAlign w:val="baseline"/>
    </w:rPr>
  </w:style>
  <w:style w:type="character" w:customStyle="1" w:styleId="ListLabel56">
    <w:name w:val="ListLabel 56"/>
    <w:uiPriority w:val="99"/>
    <w:qFormat/>
    <w:rsid w:val="006127F1"/>
  </w:style>
  <w:style w:type="character" w:customStyle="1" w:styleId="ListLabel57">
    <w:name w:val="ListLabel 57"/>
    <w:uiPriority w:val="99"/>
    <w:qFormat/>
    <w:rsid w:val="006127F1"/>
  </w:style>
  <w:style w:type="character" w:customStyle="1" w:styleId="ListLabel58">
    <w:name w:val="ListLabel 58"/>
    <w:uiPriority w:val="99"/>
    <w:qFormat/>
    <w:rsid w:val="006127F1"/>
  </w:style>
  <w:style w:type="character" w:customStyle="1" w:styleId="ListLabel59">
    <w:name w:val="ListLabel 59"/>
    <w:uiPriority w:val="99"/>
    <w:qFormat/>
    <w:rsid w:val="006127F1"/>
  </w:style>
  <w:style w:type="character" w:customStyle="1" w:styleId="ListLabel60">
    <w:name w:val="ListLabel 60"/>
    <w:uiPriority w:val="99"/>
    <w:qFormat/>
    <w:rsid w:val="006127F1"/>
  </w:style>
  <w:style w:type="character" w:customStyle="1" w:styleId="ListLabel61">
    <w:name w:val="ListLabel 61"/>
    <w:uiPriority w:val="99"/>
    <w:qFormat/>
    <w:rsid w:val="006127F1"/>
  </w:style>
  <w:style w:type="character" w:customStyle="1" w:styleId="ListLabel62">
    <w:name w:val="ListLabel 62"/>
    <w:uiPriority w:val="99"/>
    <w:qFormat/>
    <w:rsid w:val="006127F1"/>
  </w:style>
  <w:style w:type="character" w:customStyle="1" w:styleId="ListLabel63">
    <w:name w:val="ListLabel 63"/>
    <w:uiPriority w:val="99"/>
    <w:qFormat/>
    <w:rsid w:val="006127F1"/>
    <w:rPr>
      <w:sz w:val="24"/>
    </w:rPr>
  </w:style>
  <w:style w:type="character" w:customStyle="1" w:styleId="ListLabel64">
    <w:name w:val="ListLabel 64"/>
    <w:uiPriority w:val="99"/>
    <w:qFormat/>
    <w:rsid w:val="006127F1"/>
  </w:style>
  <w:style w:type="character" w:customStyle="1" w:styleId="ListLabel65">
    <w:name w:val="ListLabel 65"/>
    <w:uiPriority w:val="99"/>
    <w:qFormat/>
    <w:rsid w:val="006127F1"/>
  </w:style>
  <w:style w:type="character" w:customStyle="1" w:styleId="ListLabel66">
    <w:name w:val="ListLabel 66"/>
    <w:uiPriority w:val="99"/>
    <w:qFormat/>
    <w:rsid w:val="006127F1"/>
  </w:style>
  <w:style w:type="character" w:customStyle="1" w:styleId="ListLabel67">
    <w:name w:val="ListLabel 67"/>
    <w:uiPriority w:val="99"/>
    <w:qFormat/>
    <w:rsid w:val="006127F1"/>
  </w:style>
  <w:style w:type="character" w:customStyle="1" w:styleId="ListLabel68">
    <w:name w:val="ListLabel 68"/>
    <w:uiPriority w:val="99"/>
    <w:qFormat/>
    <w:rsid w:val="006127F1"/>
  </w:style>
  <w:style w:type="character" w:customStyle="1" w:styleId="ListLabel69">
    <w:name w:val="ListLabel 69"/>
    <w:uiPriority w:val="99"/>
    <w:qFormat/>
    <w:rsid w:val="006127F1"/>
  </w:style>
  <w:style w:type="character" w:customStyle="1" w:styleId="ListLabel70">
    <w:name w:val="ListLabel 70"/>
    <w:uiPriority w:val="99"/>
    <w:qFormat/>
    <w:rsid w:val="006127F1"/>
  </w:style>
  <w:style w:type="character" w:customStyle="1" w:styleId="ListLabel71">
    <w:name w:val="ListLabel 71"/>
    <w:uiPriority w:val="99"/>
    <w:qFormat/>
    <w:rsid w:val="006127F1"/>
  </w:style>
  <w:style w:type="character" w:customStyle="1" w:styleId="ListLabel72">
    <w:name w:val="ListLabel 72"/>
    <w:uiPriority w:val="99"/>
    <w:qFormat/>
    <w:rsid w:val="006127F1"/>
  </w:style>
  <w:style w:type="character" w:customStyle="1" w:styleId="ListLabel73">
    <w:name w:val="ListLabel 73"/>
    <w:uiPriority w:val="99"/>
    <w:qFormat/>
    <w:rsid w:val="006127F1"/>
  </w:style>
  <w:style w:type="character" w:customStyle="1" w:styleId="ListLabel74">
    <w:name w:val="ListLabel 74"/>
    <w:uiPriority w:val="99"/>
    <w:qFormat/>
    <w:rsid w:val="006127F1"/>
  </w:style>
  <w:style w:type="character" w:customStyle="1" w:styleId="ListLabel75">
    <w:name w:val="ListLabel 75"/>
    <w:uiPriority w:val="99"/>
    <w:qFormat/>
    <w:rsid w:val="006127F1"/>
  </w:style>
  <w:style w:type="character" w:customStyle="1" w:styleId="ListLabel76">
    <w:name w:val="ListLabel 76"/>
    <w:uiPriority w:val="99"/>
    <w:qFormat/>
    <w:rsid w:val="006127F1"/>
  </w:style>
  <w:style w:type="character" w:customStyle="1" w:styleId="ListLabel77">
    <w:name w:val="ListLabel 77"/>
    <w:uiPriority w:val="99"/>
    <w:qFormat/>
    <w:rsid w:val="006127F1"/>
  </w:style>
  <w:style w:type="character" w:customStyle="1" w:styleId="ListLabel78">
    <w:name w:val="ListLabel 78"/>
    <w:uiPriority w:val="99"/>
    <w:qFormat/>
    <w:rsid w:val="006127F1"/>
    <w:rPr>
      <w:sz w:val="24"/>
    </w:rPr>
  </w:style>
  <w:style w:type="character" w:customStyle="1" w:styleId="ListLabel79">
    <w:name w:val="ListLabel 79"/>
    <w:uiPriority w:val="99"/>
    <w:qFormat/>
    <w:rsid w:val="006127F1"/>
  </w:style>
  <w:style w:type="character" w:customStyle="1" w:styleId="ListLabel80">
    <w:name w:val="ListLabel 80"/>
    <w:uiPriority w:val="99"/>
    <w:qFormat/>
    <w:rsid w:val="006127F1"/>
  </w:style>
  <w:style w:type="character" w:customStyle="1" w:styleId="ListLabel81">
    <w:name w:val="ListLabel 81"/>
    <w:uiPriority w:val="99"/>
    <w:qFormat/>
    <w:rsid w:val="006127F1"/>
  </w:style>
  <w:style w:type="character" w:customStyle="1" w:styleId="ListLabel82">
    <w:name w:val="ListLabel 82"/>
    <w:uiPriority w:val="99"/>
    <w:qFormat/>
    <w:rsid w:val="006127F1"/>
  </w:style>
  <w:style w:type="character" w:customStyle="1" w:styleId="ListLabel83">
    <w:name w:val="ListLabel 83"/>
    <w:uiPriority w:val="99"/>
    <w:qFormat/>
    <w:rsid w:val="006127F1"/>
  </w:style>
  <w:style w:type="character" w:customStyle="1" w:styleId="ListLabel84">
    <w:name w:val="ListLabel 84"/>
    <w:uiPriority w:val="99"/>
    <w:qFormat/>
    <w:rsid w:val="006127F1"/>
  </w:style>
  <w:style w:type="character" w:customStyle="1" w:styleId="ListLabel85">
    <w:name w:val="ListLabel 85"/>
    <w:uiPriority w:val="99"/>
    <w:qFormat/>
    <w:rsid w:val="006127F1"/>
  </w:style>
  <w:style w:type="character" w:customStyle="1" w:styleId="ListLabel86">
    <w:name w:val="ListLabel 86"/>
    <w:uiPriority w:val="99"/>
    <w:qFormat/>
    <w:rsid w:val="006127F1"/>
  </w:style>
  <w:style w:type="character" w:customStyle="1" w:styleId="ListLabel87">
    <w:name w:val="ListLabel 87"/>
    <w:uiPriority w:val="99"/>
    <w:qFormat/>
    <w:rsid w:val="006127F1"/>
  </w:style>
  <w:style w:type="character" w:customStyle="1" w:styleId="ListLabel88">
    <w:name w:val="ListLabel 88"/>
    <w:uiPriority w:val="99"/>
    <w:qFormat/>
    <w:rsid w:val="006127F1"/>
  </w:style>
  <w:style w:type="character" w:customStyle="1" w:styleId="ListLabel89">
    <w:name w:val="ListLabel 89"/>
    <w:uiPriority w:val="99"/>
    <w:qFormat/>
    <w:rsid w:val="006127F1"/>
  </w:style>
  <w:style w:type="character" w:customStyle="1" w:styleId="ListLabel90">
    <w:name w:val="ListLabel 90"/>
    <w:uiPriority w:val="99"/>
    <w:qFormat/>
    <w:rsid w:val="006127F1"/>
  </w:style>
  <w:style w:type="character" w:customStyle="1" w:styleId="ListLabel91">
    <w:name w:val="ListLabel 91"/>
    <w:uiPriority w:val="99"/>
    <w:qFormat/>
    <w:rsid w:val="006127F1"/>
  </w:style>
  <w:style w:type="character" w:customStyle="1" w:styleId="ListLabel92">
    <w:name w:val="ListLabel 92"/>
    <w:uiPriority w:val="99"/>
    <w:qFormat/>
    <w:rsid w:val="006127F1"/>
  </w:style>
  <w:style w:type="character" w:customStyle="1" w:styleId="ListLabel93">
    <w:name w:val="ListLabel 93"/>
    <w:uiPriority w:val="99"/>
    <w:qFormat/>
    <w:rsid w:val="006127F1"/>
  </w:style>
  <w:style w:type="character" w:customStyle="1" w:styleId="ListLabel94">
    <w:name w:val="ListLabel 94"/>
    <w:uiPriority w:val="99"/>
    <w:qFormat/>
    <w:rsid w:val="006127F1"/>
  </w:style>
  <w:style w:type="character" w:customStyle="1" w:styleId="ListLabel95">
    <w:name w:val="ListLabel 95"/>
    <w:uiPriority w:val="99"/>
    <w:qFormat/>
    <w:rsid w:val="006127F1"/>
  </w:style>
  <w:style w:type="character" w:customStyle="1" w:styleId="ListLabel96">
    <w:name w:val="ListLabel 96"/>
    <w:uiPriority w:val="99"/>
    <w:qFormat/>
    <w:rsid w:val="006127F1"/>
    <w:rPr>
      <w:sz w:val="24"/>
    </w:rPr>
  </w:style>
  <w:style w:type="character" w:customStyle="1" w:styleId="ListLabel97">
    <w:name w:val="ListLabel 97"/>
    <w:uiPriority w:val="99"/>
    <w:qFormat/>
    <w:rsid w:val="006127F1"/>
  </w:style>
  <w:style w:type="character" w:customStyle="1" w:styleId="ListLabel98">
    <w:name w:val="ListLabel 98"/>
    <w:uiPriority w:val="99"/>
    <w:qFormat/>
    <w:rsid w:val="006127F1"/>
  </w:style>
  <w:style w:type="character" w:customStyle="1" w:styleId="ListLabel99">
    <w:name w:val="ListLabel 99"/>
    <w:uiPriority w:val="99"/>
    <w:qFormat/>
    <w:rsid w:val="006127F1"/>
  </w:style>
  <w:style w:type="character" w:customStyle="1" w:styleId="ListLabel100">
    <w:name w:val="ListLabel 100"/>
    <w:uiPriority w:val="99"/>
    <w:qFormat/>
    <w:rsid w:val="006127F1"/>
  </w:style>
  <w:style w:type="character" w:customStyle="1" w:styleId="ListLabel101">
    <w:name w:val="ListLabel 101"/>
    <w:uiPriority w:val="99"/>
    <w:qFormat/>
    <w:rsid w:val="006127F1"/>
  </w:style>
  <w:style w:type="character" w:customStyle="1" w:styleId="ListLabel102">
    <w:name w:val="ListLabel 102"/>
    <w:uiPriority w:val="99"/>
    <w:qFormat/>
    <w:rsid w:val="006127F1"/>
  </w:style>
  <w:style w:type="character" w:customStyle="1" w:styleId="ListLabel103">
    <w:name w:val="ListLabel 103"/>
    <w:uiPriority w:val="99"/>
    <w:qFormat/>
    <w:rsid w:val="006127F1"/>
  </w:style>
  <w:style w:type="character" w:customStyle="1" w:styleId="ListLabel104">
    <w:name w:val="ListLabel 104"/>
    <w:uiPriority w:val="99"/>
    <w:qFormat/>
    <w:rsid w:val="006127F1"/>
  </w:style>
  <w:style w:type="character" w:customStyle="1" w:styleId="ListLabel105">
    <w:name w:val="ListLabel 105"/>
    <w:uiPriority w:val="99"/>
    <w:qFormat/>
    <w:rsid w:val="006127F1"/>
  </w:style>
  <w:style w:type="character" w:customStyle="1" w:styleId="ListLabel106">
    <w:name w:val="ListLabel 106"/>
    <w:uiPriority w:val="99"/>
    <w:qFormat/>
    <w:rsid w:val="006127F1"/>
  </w:style>
  <w:style w:type="character" w:customStyle="1" w:styleId="ListLabel107">
    <w:name w:val="ListLabel 107"/>
    <w:uiPriority w:val="99"/>
    <w:qFormat/>
    <w:rsid w:val="006127F1"/>
  </w:style>
  <w:style w:type="character" w:customStyle="1" w:styleId="ListLabel108">
    <w:name w:val="ListLabel 108"/>
    <w:uiPriority w:val="99"/>
    <w:qFormat/>
    <w:rsid w:val="006127F1"/>
  </w:style>
  <w:style w:type="character" w:customStyle="1" w:styleId="ListLabel109">
    <w:name w:val="ListLabel 109"/>
    <w:uiPriority w:val="99"/>
    <w:qFormat/>
    <w:rsid w:val="006127F1"/>
  </w:style>
  <w:style w:type="character" w:customStyle="1" w:styleId="ListLabel110">
    <w:name w:val="ListLabel 110"/>
    <w:uiPriority w:val="99"/>
    <w:qFormat/>
    <w:rsid w:val="006127F1"/>
  </w:style>
  <w:style w:type="character" w:customStyle="1" w:styleId="ListLabel111">
    <w:name w:val="ListLabel 111"/>
    <w:uiPriority w:val="99"/>
    <w:qFormat/>
    <w:rsid w:val="006127F1"/>
  </w:style>
  <w:style w:type="character" w:customStyle="1" w:styleId="ListLabel112">
    <w:name w:val="ListLabel 112"/>
    <w:uiPriority w:val="99"/>
    <w:qFormat/>
    <w:rsid w:val="006127F1"/>
  </w:style>
  <w:style w:type="character" w:customStyle="1" w:styleId="ListLabel113">
    <w:name w:val="ListLabel 113"/>
    <w:uiPriority w:val="99"/>
    <w:qFormat/>
    <w:rsid w:val="006127F1"/>
  </w:style>
  <w:style w:type="character" w:customStyle="1" w:styleId="ListLabel114">
    <w:name w:val="ListLabel 114"/>
    <w:uiPriority w:val="99"/>
    <w:qFormat/>
    <w:rsid w:val="006127F1"/>
    <w:rPr>
      <w:sz w:val="24"/>
    </w:rPr>
  </w:style>
  <w:style w:type="character" w:customStyle="1" w:styleId="ListLabel115">
    <w:name w:val="ListLabel 115"/>
    <w:uiPriority w:val="99"/>
    <w:qFormat/>
    <w:rsid w:val="006127F1"/>
  </w:style>
  <w:style w:type="character" w:customStyle="1" w:styleId="ListLabel116">
    <w:name w:val="ListLabel 116"/>
    <w:uiPriority w:val="99"/>
    <w:qFormat/>
    <w:rsid w:val="006127F1"/>
  </w:style>
  <w:style w:type="character" w:customStyle="1" w:styleId="ListLabel117">
    <w:name w:val="ListLabel 117"/>
    <w:uiPriority w:val="99"/>
    <w:qFormat/>
    <w:rsid w:val="006127F1"/>
  </w:style>
  <w:style w:type="character" w:customStyle="1" w:styleId="ListLabel118">
    <w:name w:val="ListLabel 118"/>
    <w:uiPriority w:val="99"/>
    <w:qFormat/>
    <w:rsid w:val="006127F1"/>
  </w:style>
  <w:style w:type="character" w:customStyle="1" w:styleId="ListLabel119">
    <w:name w:val="ListLabel 119"/>
    <w:uiPriority w:val="99"/>
    <w:qFormat/>
    <w:rsid w:val="006127F1"/>
  </w:style>
  <w:style w:type="character" w:customStyle="1" w:styleId="ListLabel120">
    <w:name w:val="ListLabel 120"/>
    <w:uiPriority w:val="99"/>
    <w:qFormat/>
    <w:rsid w:val="006127F1"/>
  </w:style>
  <w:style w:type="character" w:customStyle="1" w:styleId="ListLabel121">
    <w:name w:val="ListLabel 121"/>
    <w:uiPriority w:val="99"/>
    <w:qFormat/>
    <w:rsid w:val="006127F1"/>
  </w:style>
  <w:style w:type="character" w:customStyle="1" w:styleId="ListLabel122">
    <w:name w:val="ListLabel 122"/>
    <w:uiPriority w:val="99"/>
    <w:qFormat/>
    <w:rsid w:val="006127F1"/>
  </w:style>
  <w:style w:type="character" w:customStyle="1" w:styleId="ListLabel123">
    <w:name w:val="ListLabel 123"/>
    <w:uiPriority w:val="99"/>
    <w:qFormat/>
    <w:rsid w:val="006127F1"/>
  </w:style>
  <w:style w:type="character" w:customStyle="1" w:styleId="ListLabel124">
    <w:name w:val="ListLabel 124"/>
    <w:uiPriority w:val="99"/>
    <w:qFormat/>
    <w:rsid w:val="006127F1"/>
  </w:style>
  <w:style w:type="character" w:customStyle="1" w:styleId="ListLabel125">
    <w:name w:val="ListLabel 125"/>
    <w:uiPriority w:val="99"/>
    <w:qFormat/>
    <w:rsid w:val="006127F1"/>
  </w:style>
  <w:style w:type="character" w:customStyle="1" w:styleId="ListLabel126">
    <w:name w:val="ListLabel 126"/>
    <w:uiPriority w:val="99"/>
    <w:qFormat/>
    <w:rsid w:val="006127F1"/>
  </w:style>
  <w:style w:type="character" w:customStyle="1" w:styleId="ListLabel127">
    <w:name w:val="ListLabel 127"/>
    <w:uiPriority w:val="99"/>
    <w:qFormat/>
    <w:rsid w:val="006127F1"/>
  </w:style>
  <w:style w:type="character" w:customStyle="1" w:styleId="ListLabel128">
    <w:name w:val="ListLabel 128"/>
    <w:uiPriority w:val="99"/>
    <w:qFormat/>
    <w:rsid w:val="006127F1"/>
  </w:style>
  <w:style w:type="character" w:customStyle="1" w:styleId="ListLabel129">
    <w:name w:val="ListLabel 129"/>
    <w:uiPriority w:val="99"/>
    <w:qFormat/>
    <w:rsid w:val="006127F1"/>
  </w:style>
  <w:style w:type="character" w:customStyle="1" w:styleId="ListLabel130">
    <w:name w:val="ListLabel 130"/>
    <w:uiPriority w:val="99"/>
    <w:qFormat/>
    <w:rsid w:val="006127F1"/>
  </w:style>
  <w:style w:type="character" w:customStyle="1" w:styleId="ListLabel131">
    <w:name w:val="ListLabel 131"/>
    <w:uiPriority w:val="99"/>
    <w:qFormat/>
    <w:rsid w:val="006127F1"/>
  </w:style>
  <w:style w:type="character" w:customStyle="1" w:styleId="ListLabel132">
    <w:name w:val="ListLabel 132"/>
    <w:uiPriority w:val="99"/>
    <w:qFormat/>
    <w:rsid w:val="006127F1"/>
  </w:style>
  <w:style w:type="character" w:customStyle="1" w:styleId="ListLabel133">
    <w:name w:val="ListLabel 133"/>
    <w:uiPriority w:val="99"/>
    <w:qFormat/>
    <w:rsid w:val="006127F1"/>
  </w:style>
  <w:style w:type="character" w:customStyle="1" w:styleId="ListLabel134">
    <w:name w:val="ListLabel 134"/>
    <w:uiPriority w:val="99"/>
    <w:qFormat/>
    <w:rsid w:val="006127F1"/>
  </w:style>
  <w:style w:type="character" w:customStyle="1" w:styleId="ListLabel135">
    <w:name w:val="ListLabel 135"/>
    <w:uiPriority w:val="99"/>
    <w:qFormat/>
    <w:rsid w:val="006127F1"/>
  </w:style>
  <w:style w:type="character" w:customStyle="1" w:styleId="ListLabel136">
    <w:name w:val="ListLabel 136"/>
    <w:uiPriority w:val="99"/>
    <w:qFormat/>
    <w:rsid w:val="006127F1"/>
  </w:style>
  <w:style w:type="character" w:customStyle="1" w:styleId="ListLabel137">
    <w:name w:val="ListLabel 137"/>
    <w:uiPriority w:val="99"/>
    <w:qFormat/>
    <w:rsid w:val="006127F1"/>
  </w:style>
  <w:style w:type="character" w:customStyle="1" w:styleId="ListLabel138">
    <w:name w:val="ListLabel 138"/>
    <w:uiPriority w:val="99"/>
    <w:qFormat/>
    <w:rsid w:val="006127F1"/>
  </w:style>
  <w:style w:type="character" w:customStyle="1" w:styleId="ListLabel139">
    <w:name w:val="ListLabel 139"/>
    <w:uiPriority w:val="99"/>
    <w:qFormat/>
    <w:rsid w:val="006127F1"/>
  </w:style>
  <w:style w:type="character" w:customStyle="1" w:styleId="ListLabel140">
    <w:name w:val="ListLabel 140"/>
    <w:uiPriority w:val="99"/>
    <w:qFormat/>
    <w:rsid w:val="006127F1"/>
  </w:style>
  <w:style w:type="character" w:customStyle="1" w:styleId="ListLabel141">
    <w:name w:val="ListLabel 141"/>
    <w:uiPriority w:val="99"/>
    <w:qFormat/>
    <w:rsid w:val="006127F1"/>
  </w:style>
  <w:style w:type="character" w:customStyle="1" w:styleId="ListLabel142">
    <w:name w:val="ListLabel 142"/>
    <w:uiPriority w:val="99"/>
    <w:qFormat/>
    <w:rsid w:val="006127F1"/>
  </w:style>
  <w:style w:type="character" w:customStyle="1" w:styleId="ListLabel143">
    <w:name w:val="ListLabel 143"/>
    <w:uiPriority w:val="99"/>
    <w:qFormat/>
    <w:rsid w:val="006127F1"/>
  </w:style>
  <w:style w:type="character" w:customStyle="1" w:styleId="ListLabel144">
    <w:name w:val="ListLabel 144"/>
    <w:uiPriority w:val="99"/>
    <w:qFormat/>
    <w:rsid w:val="006127F1"/>
  </w:style>
  <w:style w:type="character" w:customStyle="1" w:styleId="ListLabel145">
    <w:name w:val="ListLabel 145"/>
    <w:uiPriority w:val="99"/>
    <w:qFormat/>
    <w:rsid w:val="006127F1"/>
  </w:style>
  <w:style w:type="character" w:customStyle="1" w:styleId="ListLabel146">
    <w:name w:val="ListLabel 146"/>
    <w:uiPriority w:val="99"/>
    <w:qFormat/>
    <w:rsid w:val="006127F1"/>
  </w:style>
  <w:style w:type="character" w:customStyle="1" w:styleId="ListLabel147">
    <w:name w:val="ListLabel 147"/>
    <w:uiPriority w:val="99"/>
    <w:qFormat/>
    <w:rsid w:val="006127F1"/>
  </w:style>
  <w:style w:type="character" w:customStyle="1" w:styleId="ListLabel148">
    <w:name w:val="ListLabel 148"/>
    <w:uiPriority w:val="99"/>
    <w:qFormat/>
    <w:rsid w:val="006127F1"/>
  </w:style>
  <w:style w:type="character" w:customStyle="1" w:styleId="ListLabel149">
    <w:name w:val="ListLabel 149"/>
    <w:uiPriority w:val="99"/>
    <w:qFormat/>
    <w:rsid w:val="006127F1"/>
  </w:style>
  <w:style w:type="character" w:customStyle="1" w:styleId="ListLabel150">
    <w:name w:val="ListLabel 150"/>
    <w:uiPriority w:val="99"/>
    <w:qFormat/>
    <w:rsid w:val="006127F1"/>
    <w:rPr>
      <w:sz w:val="24"/>
    </w:rPr>
  </w:style>
  <w:style w:type="character" w:customStyle="1" w:styleId="ListLabel151">
    <w:name w:val="ListLabel 151"/>
    <w:uiPriority w:val="99"/>
    <w:qFormat/>
    <w:rsid w:val="006127F1"/>
  </w:style>
  <w:style w:type="character" w:customStyle="1" w:styleId="ListLabel152">
    <w:name w:val="ListLabel 152"/>
    <w:uiPriority w:val="99"/>
    <w:qFormat/>
    <w:rsid w:val="006127F1"/>
  </w:style>
  <w:style w:type="character" w:customStyle="1" w:styleId="ListLabel153">
    <w:name w:val="ListLabel 153"/>
    <w:uiPriority w:val="99"/>
    <w:qFormat/>
    <w:rsid w:val="006127F1"/>
  </w:style>
  <w:style w:type="character" w:customStyle="1" w:styleId="ListLabel154">
    <w:name w:val="ListLabel 154"/>
    <w:uiPriority w:val="99"/>
    <w:qFormat/>
    <w:rsid w:val="006127F1"/>
  </w:style>
  <w:style w:type="character" w:customStyle="1" w:styleId="ListLabel155">
    <w:name w:val="ListLabel 155"/>
    <w:uiPriority w:val="99"/>
    <w:qFormat/>
    <w:rsid w:val="006127F1"/>
  </w:style>
  <w:style w:type="character" w:customStyle="1" w:styleId="ListLabel156">
    <w:name w:val="ListLabel 156"/>
    <w:uiPriority w:val="99"/>
    <w:qFormat/>
    <w:rsid w:val="006127F1"/>
  </w:style>
  <w:style w:type="character" w:customStyle="1" w:styleId="ListLabel157">
    <w:name w:val="ListLabel 157"/>
    <w:uiPriority w:val="99"/>
    <w:qFormat/>
    <w:rsid w:val="006127F1"/>
  </w:style>
  <w:style w:type="character" w:customStyle="1" w:styleId="ListLabel158">
    <w:name w:val="ListLabel 158"/>
    <w:uiPriority w:val="99"/>
    <w:qFormat/>
    <w:rsid w:val="006127F1"/>
  </w:style>
  <w:style w:type="character" w:customStyle="1" w:styleId="ListLabel159">
    <w:name w:val="ListLabel 159"/>
    <w:uiPriority w:val="99"/>
    <w:qFormat/>
    <w:rsid w:val="006127F1"/>
    <w:rPr>
      <w:sz w:val="24"/>
    </w:rPr>
  </w:style>
  <w:style w:type="character" w:customStyle="1" w:styleId="ListLabel160">
    <w:name w:val="ListLabel 160"/>
    <w:uiPriority w:val="99"/>
    <w:qFormat/>
    <w:rsid w:val="006127F1"/>
  </w:style>
  <w:style w:type="character" w:customStyle="1" w:styleId="ListLabel161">
    <w:name w:val="ListLabel 161"/>
    <w:uiPriority w:val="99"/>
    <w:qFormat/>
    <w:rsid w:val="006127F1"/>
  </w:style>
  <w:style w:type="character" w:customStyle="1" w:styleId="ListLabel162">
    <w:name w:val="ListLabel 162"/>
    <w:uiPriority w:val="99"/>
    <w:qFormat/>
    <w:rsid w:val="006127F1"/>
  </w:style>
  <w:style w:type="character" w:customStyle="1" w:styleId="ListLabel163">
    <w:name w:val="ListLabel 163"/>
    <w:uiPriority w:val="99"/>
    <w:qFormat/>
    <w:rsid w:val="006127F1"/>
  </w:style>
  <w:style w:type="character" w:customStyle="1" w:styleId="ListLabel164">
    <w:name w:val="ListLabel 164"/>
    <w:uiPriority w:val="99"/>
    <w:qFormat/>
    <w:rsid w:val="006127F1"/>
  </w:style>
  <w:style w:type="character" w:customStyle="1" w:styleId="ListLabel165">
    <w:name w:val="ListLabel 165"/>
    <w:uiPriority w:val="99"/>
    <w:qFormat/>
    <w:rsid w:val="006127F1"/>
  </w:style>
  <w:style w:type="character" w:customStyle="1" w:styleId="ListLabel166">
    <w:name w:val="ListLabel 166"/>
    <w:uiPriority w:val="99"/>
    <w:qFormat/>
    <w:rsid w:val="006127F1"/>
  </w:style>
  <w:style w:type="character" w:customStyle="1" w:styleId="ListLabel167">
    <w:name w:val="ListLabel 167"/>
    <w:uiPriority w:val="99"/>
    <w:qFormat/>
    <w:rsid w:val="006127F1"/>
  </w:style>
  <w:style w:type="character" w:customStyle="1" w:styleId="ListLabel168">
    <w:name w:val="ListLabel 168"/>
    <w:uiPriority w:val="99"/>
    <w:qFormat/>
    <w:rsid w:val="006127F1"/>
    <w:rPr>
      <w:sz w:val="24"/>
    </w:rPr>
  </w:style>
  <w:style w:type="character" w:customStyle="1" w:styleId="ListLabel169">
    <w:name w:val="ListLabel 169"/>
    <w:uiPriority w:val="99"/>
    <w:qFormat/>
    <w:rsid w:val="006127F1"/>
  </w:style>
  <w:style w:type="character" w:customStyle="1" w:styleId="ListLabel170">
    <w:name w:val="ListLabel 170"/>
    <w:uiPriority w:val="99"/>
    <w:qFormat/>
    <w:rsid w:val="006127F1"/>
  </w:style>
  <w:style w:type="character" w:customStyle="1" w:styleId="ListLabel171">
    <w:name w:val="ListLabel 171"/>
    <w:uiPriority w:val="99"/>
    <w:qFormat/>
    <w:rsid w:val="006127F1"/>
  </w:style>
  <w:style w:type="character" w:customStyle="1" w:styleId="ListLabel172">
    <w:name w:val="ListLabel 172"/>
    <w:uiPriority w:val="99"/>
    <w:qFormat/>
    <w:rsid w:val="006127F1"/>
  </w:style>
  <w:style w:type="character" w:customStyle="1" w:styleId="ListLabel173">
    <w:name w:val="ListLabel 173"/>
    <w:uiPriority w:val="99"/>
    <w:qFormat/>
    <w:rsid w:val="006127F1"/>
  </w:style>
  <w:style w:type="character" w:customStyle="1" w:styleId="ListLabel174">
    <w:name w:val="ListLabel 174"/>
    <w:uiPriority w:val="99"/>
    <w:qFormat/>
    <w:rsid w:val="006127F1"/>
  </w:style>
  <w:style w:type="character" w:customStyle="1" w:styleId="ListLabel175">
    <w:name w:val="ListLabel 175"/>
    <w:uiPriority w:val="99"/>
    <w:qFormat/>
    <w:rsid w:val="006127F1"/>
  </w:style>
  <w:style w:type="character" w:customStyle="1" w:styleId="ListLabel176">
    <w:name w:val="ListLabel 176"/>
    <w:uiPriority w:val="99"/>
    <w:qFormat/>
    <w:rsid w:val="006127F1"/>
  </w:style>
  <w:style w:type="character" w:customStyle="1" w:styleId="ListLabel177">
    <w:name w:val="ListLabel 177"/>
    <w:uiPriority w:val="99"/>
    <w:qFormat/>
    <w:rsid w:val="006127F1"/>
  </w:style>
  <w:style w:type="character" w:customStyle="1" w:styleId="ListLabel178">
    <w:name w:val="ListLabel 178"/>
    <w:uiPriority w:val="99"/>
    <w:qFormat/>
    <w:rsid w:val="006127F1"/>
  </w:style>
  <w:style w:type="character" w:customStyle="1" w:styleId="ListLabel179">
    <w:name w:val="ListLabel 179"/>
    <w:uiPriority w:val="99"/>
    <w:qFormat/>
    <w:rsid w:val="006127F1"/>
  </w:style>
  <w:style w:type="character" w:customStyle="1" w:styleId="ListLabel180">
    <w:name w:val="ListLabel 180"/>
    <w:uiPriority w:val="99"/>
    <w:qFormat/>
    <w:rsid w:val="006127F1"/>
  </w:style>
  <w:style w:type="character" w:customStyle="1" w:styleId="ListLabel181">
    <w:name w:val="ListLabel 181"/>
    <w:uiPriority w:val="99"/>
    <w:qFormat/>
    <w:rsid w:val="006127F1"/>
  </w:style>
  <w:style w:type="character" w:customStyle="1" w:styleId="ListLabel182">
    <w:name w:val="ListLabel 182"/>
    <w:uiPriority w:val="99"/>
    <w:qFormat/>
    <w:rsid w:val="006127F1"/>
  </w:style>
  <w:style w:type="character" w:customStyle="1" w:styleId="ListLabel183">
    <w:name w:val="ListLabel 183"/>
    <w:uiPriority w:val="99"/>
    <w:qFormat/>
    <w:rsid w:val="006127F1"/>
  </w:style>
  <w:style w:type="character" w:customStyle="1" w:styleId="ListLabel184">
    <w:name w:val="ListLabel 184"/>
    <w:uiPriority w:val="99"/>
    <w:qFormat/>
    <w:rsid w:val="006127F1"/>
  </w:style>
  <w:style w:type="character" w:customStyle="1" w:styleId="ListLabel185">
    <w:name w:val="ListLabel 185"/>
    <w:uiPriority w:val="99"/>
    <w:qFormat/>
    <w:rsid w:val="006127F1"/>
  </w:style>
  <w:style w:type="character" w:customStyle="1" w:styleId="ListLabel186">
    <w:name w:val="ListLabel 186"/>
    <w:uiPriority w:val="99"/>
    <w:qFormat/>
    <w:rsid w:val="006127F1"/>
    <w:rPr>
      <w:sz w:val="20"/>
    </w:rPr>
  </w:style>
  <w:style w:type="character" w:customStyle="1" w:styleId="ListLabel187">
    <w:name w:val="ListLabel 187"/>
    <w:uiPriority w:val="99"/>
    <w:qFormat/>
    <w:rsid w:val="006127F1"/>
  </w:style>
  <w:style w:type="character" w:customStyle="1" w:styleId="ListLabel188">
    <w:name w:val="ListLabel 188"/>
    <w:uiPriority w:val="99"/>
    <w:qFormat/>
    <w:rsid w:val="006127F1"/>
  </w:style>
  <w:style w:type="character" w:customStyle="1" w:styleId="ListLabel189">
    <w:name w:val="ListLabel 189"/>
    <w:uiPriority w:val="99"/>
    <w:qFormat/>
    <w:rsid w:val="006127F1"/>
  </w:style>
  <w:style w:type="character" w:customStyle="1" w:styleId="ListLabel190">
    <w:name w:val="ListLabel 190"/>
    <w:uiPriority w:val="99"/>
    <w:qFormat/>
    <w:rsid w:val="006127F1"/>
  </w:style>
  <w:style w:type="character" w:customStyle="1" w:styleId="ListLabel191">
    <w:name w:val="ListLabel 191"/>
    <w:uiPriority w:val="99"/>
    <w:qFormat/>
    <w:rsid w:val="006127F1"/>
  </w:style>
  <w:style w:type="character" w:customStyle="1" w:styleId="ListLabel192">
    <w:name w:val="ListLabel 192"/>
    <w:uiPriority w:val="99"/>
    <w:qFormat/>
    <w:rsid w:val="006127F1"/>
  </w:style>
  <w:style w:type="character" w:customStyle="1" w:styleId="ListLabel193">
    <w:name w:val="ListLabel 193"/>
    <w:uiPriority w:val="99"/>
    <w:qFormat/>
    <w:rsid w:val="006127F1"/>
  </w:style>
  <w:style w:type="character" w:customStyle="1" w:styleId="ListLabel194">
    <w:name w:val="ListLabel 194"/>
    <w:uiPriority w:val="99"/>
    <w:qFormat/>
    <w:rsid w:val="006127F1"/>
  </w:style>
  <w:style w:type="character" w:customStyle="1" w:styleId="ListLabel195">
    <w:name w:val="ListLabel 195"/>
    <w:uiPriority w:val="99"/>
    <w:qFormat/>
    <w:rsid w:val="006127F1"/>
    <w:rPr>
      <w:sz w:val="20"/>
    </w:rPr>
  </w:style>
  <w:style w:type="character" w:customStyle="1" w:styleId="ListLabel196">
    <w:name w:val="ListLabel 196"/>
    <w:uiPriority w:val="99"/>
    <w:qFormat/>
    <w:rsid w:val="006127F1"/>
  </w:style>
  <w:style w:type="character" w:customStyle="1" w:styleId="ListLabel197">
    <w:name w:val="ListLabel 197"/>
    <w:uiPriority w:val="99"/>
    <w:qFormat/>
    <w:rsid w:val="006127F1"/>
  </w:style>
  <w:style w:type="character" w:customStyle="1" w:styleId="ListLabel198">
    <w:name w:val="ListLabel 198"/>
    <w:uiPriority w:val="99"/>
    <w:qFormat/>
    <w:rsid w:val="006127F1"/>
  </w:style>
  <w:style w:type="character" w:customStyle="1" w:styleId="ListLabel199">
    <w:name w:val="ListLabel 199"/>
    <w:uiPriority w:val="99"/>
    <w:qFormat/>
    <w:rsid w:val="006127F1"/>
  </w:style>
  <w:style w:type="character" w:customStyle="1" w:styleId="ListLabel200">
    <w:name w:val="ListLabel 200"/>
    <w:uiPriority w:val="99"/>
    <w:qFormat/>
    <w:rsid w:val="006127F1"/>
  </w:style>
  <w:style w:type="character" w:customStyle="1" w:styleId="ListLabel201">
    <w:name w:val="ListLabel 201"/>
    <w:uiPriority w:val="99"/>
    <w:qFormat/>
    <w:rsid w:val="006127F1"/>
  </w:style>
  <w:style w:type="character" w:customStyle="1" w:styleId="ListLabel202">
    <w:name w:val="ListLabel 202"/>
    <w:uiPriority w:val="99"/>
    <w:qFormat/>
    <w:rsid w:val="006127F1"/>
  </w:style>
  <w:style w:type="character" w:customStyle="1" w:styleId="ListLabel203">
    <w:name w:val="ListLabel 203"/>
    <w:uiPriority w:val="99"/>
    <w:qFormat/>
    <w:rsid w:val="006127F1"/>
  </w:style>
  <w:style w:type="character" w:customStyle="1" w:styleId="ListLabel204">
    <w:name w:val="ListLabel 204"/>
    <w:uiPriority w:val="99"/>
    <w:qFormat/>
    <w:rsid w:val="006127F1"/>
  </w:style>
  <w:style w:type="character" w:customStyle="1" w:styleId="ListLabel205">
    <w:name w:val="ListLabel 205"/>
    <w:uiPriority w:val="99"/>
    <w:qFormat/>
    <w:rsid w:val="006127F1"/>
  </w:style>
  <w:style w:type="character" w:customStyle="1" w:styleId="ListLabel206">
    <w:name w:val="ListLabel 206"/>
    <w:uiPriority w:val="99"/>
    <w:qFormat/>
    <w:rsid w:val="006127F1"/>
  </w:style>
  <w:style w:type="character" w:customStyle="1" w:styleId="ListLabel207">
    <w:name w:val="ListLabel 207"/>
    <w:uiPriority w:val="99"/>
    <w:qFormat/>
    <w:rsid w:val="006127F1"/>
  </w:style>
  <w:style w:type="character" w:customStyle="1" w:styleId="ListLabel208">
    <w:name w:val="ListLabel 208"/>
    <w:uiPriority w:val="99"/>
    <w:qFormat/>
    <w:rsid w:val="006127F1"/>
  </w:style>
  <w:style w:type="character" w:customStyle="1" w:styleId="ListLabel209">
    <w:name w:val="ListLabel 209"/>
    <w:uiPriority w:val="99"/>
    <w:qFormat/>
    <w:rsid w:val="006127F1"/>
  </w:style>
  <w:style w:type="character" w:customStyle="1" w:styleId="ListLabel210">
    <w:name w:val="ListLabel 210"/>
    <w:uiPriority w:val="99"/>
    <w:qFormat/>
    <w:rsid w:val="006127F1"/>
  </w:style>
  <w:style w:type="character" w:customStyle="1" w:styleId="ListLabel211">
    <w:name w:val="ListLabel 211"/>
    <w:uiPriority w:val="99"/>
    <w:qFormat/>
    <w:rsid w:val="006127F1"/>
  </w:style>
  <w:style w:type="character" w:customStyle="1" w:styleId="ListLabel212">
    <w:name w:val="ListLabel 212"/>
    <w:uiPriority w:val="99"/>
    <w:qFormat/>
    <w:rsid w:val="006127F1"/>
  </w:style>
  <w:style w:type="character" w:customStyle="1" w:styleId="ListLabel213">
    <w:name w:val="ListLabel 213"/>
    <w:uiPriority w:val="99"/>
    <w:qFormat/>
    <w:rsid w:val="006127F1"/>
  </w:style>
  <w:style w:type="character" w:customStyle="1" w:styleId="ListLabel214">
    <w:name w:val="ListLabel 214"/>
    <w:uiPriority w:val="99"/>
    <w:qFormat/>
    <w:rsid w:val="006127F1"/>
  </w:style>
  <w:style w:type="character" w:customStyle="1" w:styleId="ListLabel215">
    <w:name w:val="ListLabel 215"/>
    <w:uiPriority w:val="99"/>
    <w:qFormat/>
    <w:rsid w:val="006127F1"/>
  </w:style>
  <w:style w:type="character" w:customStyle="1" w:styleId="ListLabel216">
    <w:name w:val="ListLabel 216"/>
    <w:uiPriority w:val="99"/>
    <w:qFormat/>
    <w:rsid w:val="006127F1"/>
  </w:style>
  <w:style w:type="character" w:customStyle="1" w:styleId="ListLabel217">
    <w:name w:val="ListLabel 217"/>
    <w:uiPriority w:val="99"/>
    <w:qFormat/>
    <w:rsid w:val="006127F1"/>
  </w:style>
  <w:style w:type="character" w:customStyle="1" w:styleId="ListLabel218">
    <w:name w:val="ListLabel 218"/>
    <w:uiPriority w:val="99"/>
    <w:qFormat/>
    <w:rsid w:val="006127F1"/>
  </w:style>
  <w:style w:type="character" w:customStyle="1" w:styleId="ListLabel219">
    <w:name w:val="ListLabel 219"/>
    <w:uiPriority w:val="99"/>
    <w:qFormat/>
    <w:rsid w:val="006127F1"/>
  </w:style>
  <w:style w:type="character" w:customStyle="1" w:styleId="ListLabel220">
    <w:name w:val="ListLabel 220"/>
    <w:uiPriority w:val="99"/>
    <w:qFormat/>
    <w:rsid w:val="006127F1"/>
  </w:style>
  <w:style w:type="character" w:customStyle="1" w:styleId="ListLabel221">
    <w:name w:val="ListLabel 221"/>
    <w:uiPriority w:val="99"/>
    <w:qFormat/>
    <w:rsid w:val="006127F1"/>
  </w:style>
  <w:style w:type="character" w:customStyle="1" w:styleId="ListLabel222">
    <w:name w:val="ListLabel 222"/>
    <w:uiPriority w:val="99"/>
    <w:qFormat/>
    <w:rsid w:val="006127F1"/>
  </w:style>
  <w:style w:type="character" w:customStyle="1" w:styleId="ListLabel223">
    <w:name w:val="ListLabel 223"/>
    <w:uiPriority w:val="99"/>
    <w:qFormat/>
    <w:rsid w:val="006127F1"/>
  </w:style>
  <w:style w:type="character" w:customStyle="1" w:styleId="ListLabel224">
    <w:name w:val="ListLabel 224"/>
    <w:uiPriority w:val="99"/>
    <w:qFormat/>
    <w:rsid w:val="006127F1"/>
  </w:style>
  <w:style w:type="character" w:customStyle="1" w:styleId="ListLabel225">
    <w:name w:val="ListLabel 225"/>
    <w:uiPriority w:val="99"/>
    <w:qFormat/>
    <w:rsid w:val="006127F1"/>
  </w:style>
  <w:style w:type="character" w:customStyle="1" w:styleId="ListLabel226">
    <w:name w:val="ListLabel 226"/>
    <w:uiPriority w:val="99"/>
    <w:qFormat/>
    <w:rsid w:val="006127F1"/>
    <w:rPr>
      <w:b/>
      <w:sz w:val="20"/>
    </w:rPr>
  </w:style>
  <w:style w:type="character" w:customStyle="1" w:styleId="ListLabel227">
    <w:name w:val="ListLabel 227"/>
    <w:uiPriority w:val="99"/>
    <w:qFormat/>
    <w:rsid w:val="006127F1"/>
  </w:style>
  <w:style w:type="character" w:customStyle="1" w:styleId="ListLabel228">
    <w:name w:val="ListLabel 228"/>
    <w:uiPriority w:val="99"/>
    <w:qFormat/>
    <w:rsid w:val="006127F1"/>
  </w:style>
  <w:style w:type="character" w:customStyle="1" w:styleId="ListLabel229">
    <w:name w:val="ListLabel 229"/>
    <w:uiPriority w:val="99"/>
    <w:qFormat/>
    <w:rsid w:val="006127F1"/>
  </w:style>
  <w:style w:type="character" w:customStyle="1" w:styleId="ListLabel230">
    <w:name w:val="ListLabel 230"/>
    <w:uiPriority w:val="99"/>
    <w:qFormat/>
    <w:rsid w:val="006127F1"/>
  </w:style>
  <w:style w:type="character" w:customStyle="1" w:styleId="ListLabel231">
    <w:name w:val="ListLabel 231"/>
    <w:uiPriority w:val="99"/>
    <w:qFormat/>
    <w:rsid w:val="006127F1"/>
  </w:style>
  <w:style w:type="character" w:customStyle="1" w:styleId="ListLabel232">
    <w:name w:val="ListLabel 232"/>
    <w:uiPriority w:val="99"/>
    <w:qFormat/>
    <w:rsid w:val="006127F1"/>
  </w:style>
  <w:style w:type="character" w:customStyle="1" w:styleId="ListLabel233">
    <w:name w:val="ListLabel 233"/>
    <w:uiPriority w:val="99"/>
    <w:qFormat/>
    <w:rsid w:val="006127F1"/>
  </w:style>
  <w:style w:type="character" w:customStyle="1" w:styleId="ListLabel234">
    <w:name w:val="ListLabel 234"/>
    <w:uiPriority w:val="99"/>
    <w:qFormat/>
    <w:rsid w:val="006127F1"/>
  </w:style>
  <w:style w:type="character" w:customStyle="1" w:styleId="ListLabel235">
    <w:name w:val="ListLabel 235"/>
    <w:uiPriority w:val="99"/>
    <w:qFormat/>
    <w:rsid w:val="006127F1"/>
    <w:rPr>
      <w:sz w:val="20"/>
    </w:rPr>
  </w:style>
  <w:style w:type="character" w:customStyle="1" w:styleId="ListLabel236">
    <w:name w:val="ListLabel 236"/>
    <w:uiPriority w:val="99"/>
    <w:qFormat/>
    <w:rsid w:val="006127F1"/>
  </w:style>
  <w:style w:type="character" w:customStyle="1" w:styleId="ListLabel237">
    <w:name w:val="ListLabel 237"/>
    <w:uiPriority w:val="99"/>
    <w:qFormat/>
    <w:rsid w:val="006127F1"/>
  </w:style>
  <w:style w:type="character" w:customStyle="1" w:styleId="ListLabel238">
    <w:name w:val="ListLabel 238"/>
    <w:uiPriority w:val="99"/>
    <w:qFormat/>
    <w:rsid w:val="006127F1"/>
  </w:style>
  <w:style w:type="character" w:customStyle="1" w:styleId="ListLabel239">
    <w:name w:val="ListLabel 239"/>
    <w:uiPriority w:val="99"/>
    <w:qFormat/>
    <w:rsid w:val="006127F1"/>
  </w:style>
  <w:style w:type="character" w:customStyle="1" w:styleId="ListLabel240">
    <w:name w:val="ListLabel 240"/>
    <w:uiPriority w:val="99"/>
    <w:qFormat/>
    <w:rsid w:val="006127F1"/>
  </w:style>
  <w:style w:type="character" w:customStyle="1" w:styleId="ListLabel241">
    <w:name w:val="ListLabel 241"/>
    <w:uiPriority w:val="99"/>
    <w:qFormat/>
    <w:rsid w:val="006127F1"/>
  </w:style>
  <w:style w:type="character" w:customStyle="1" w:styleId="ListLabel242">
    <w:name w:val="ListLabel 242"/>
    <w:uiPriority w:val="99"/>
    <w:qFormat/>
    <w:rsid w:val="006127F1"/>
  </w:style>
  <w:style w:type="character" w:customStyle="1" w:styleId="ListLabel243">
    <w:name w:val="ListLabel 243"/>
    <w:uiPriority w:val="99"/>
    <w:qFormat/>
    <w:rsid w:val="006127F1"/>
  </w:style>
  <w:style w:type="character" w:customStyle="1" w:styleId="ListLabel244">
    <w:name w:val="ListLabel 244"/>
    <w:uiPriority w:val="99"/>
    <w:qFormat/>
    <w:rsid w:val="006127F1"/>
    <w:rPr>
      <w:sz w:val="20"/>
    </w:rPr>
  </w:style>
  <w:style w:type="character" w:customStyle="1" w:styleId="ListLabel245">
    <w:name w:val="ListLabel 245"/>
    <w:uiPriority w:val="99"/>
    <w:qFormat/>
    <w:rsid w:val="006127F1"/>
  </w:style>
  <w:style w:type="character" w:customStyle="1" w:styleId="ListLabel246">
    <w:name w:val="ListLabel 246"/>
    <w:uiPriority w:val="99"/>
    <w:qFormat/>
    <w:rsid w:val="006127F1"/>
  </w:style>
  <w:style w:type="character" w:customStyle="1" w:styleId="ListLabel247">
    <w:name w:val="ListLabel 247"/>
    <w:uiPriority w:val="99"/>
    <w:qFormat/>
    <w:rsid w:val="006127F1"/>
  </w:style>
  <w:style w:type="character" w:customStyle="1" w:styleId="ListLabel248">
    <w:name w:val="ListLabel 248"/>
    <w:uiPriority w:val="99"/>
    <w:qFormat/>
    <w:rsid w:val="006127F1"/>
  </w:style>
  <w:style w:type="character" w:customStyle="1" w:styleId="ListLabel249">
    <w:name w:val="ListLabel 249"/>
    <w:uiPriority w:val="99"/>
    <w:qFormat/>
    <w:rsid w:val="006127F1"/>
  </w:style>
  <w:style w:type="character" w:customStyle="1" w:styleId="ListLabel250">
    <w:name w:val="ListLabel 250"/>
    <w:uiPriority w:val="99"/>
    <w:qFormat/>
    <w:rsid w:val="006127F1"/>
  </w:style>
  <w:style w:type="character" w:customStyle="1" w:styleId="ListLabel251">
    <w:name w:val="ListLabel 251"/>
    <w:uiPriority w:val="99"/>
    <w:qFormat/>
    <w:rsid w:val="006127F1"/>
  </w:style>
  <w:style w:type="character" w:customStyle="1" w:styleId="ListLabel252">
    <w:name w:val="ListLabel 252"/>
    <w:uiPriority w:val="99"/>
    <w:qFormat/>
    <w:rsid w:val="006127F1"/>
  </w:style>
  <w:style w:type="character" w:customStyle="1" w:styleId="ListLabel253">
    <w:name w:val="ListLabel 253"/>
    <w:uiPriority w:val="99"/>
    <w:qFormat/>
    <w:rsid w:val="006127F1"/>
    <w:rPr>
      <w:sz w:val="20"/>
    </w:rPr>
  </w:style>
  <w:style w:type="character" w:customStyle="1" w:styleId="ListLabel254">
    <w:name w:val="ListLabel 254"/>
    <w:uiPriority w:val="99"/>
    <w:qFormat/>
    <w:rsid w:val="006127F1"/>
  </w:style>
  <w:style w:type="character" w:customStyle="1" w:styleId="ListLabel255">
    <w:name w:val="ListLabel 255"/>
    <w:uiPriority w:val="99"/>
    <w:qFormat/>
    <w:rsid w:val="006127F1"/>
  </w:style>
  <w:style w:type="character" w:customStyle="1" w:styleId="ListLabel256">
    <w:name w:val="ListLabel 256"/>
    <w:uiPriority w:val="99"/>
    <w:qFormat/>
    <w:rsid w:val="006127F1"/>
  </w:style>
  <w:style w:type="character" w:customStyle="1" w:styleId="ListLabel257">
    <w:name w:val="ListLabel 257"/>
    <w:uiPriority w:val="99"/>
    <w:qFormat/>
    <w:rsid w:val="006127F1"/>
  </w:style>
  <w:style w:type="character" w:customStyle="1" w:styleId="ListLabel258">
    <w:name w:val="ListLabel 258"/>
    <w:uiPriority w:val="99"/>
    <w:qFormat/>
    <w:rsid w:val="006127F1"/>
  </w:style>
  <w:style w:type="character" w:customStyle="1" w:styleId="ListLabel259">
    <w:name w:val="ListLabel 259"/>
    <w:uiPriority w:val="99"/>
    <w:qFormat/>
    <w:rsid w:val="006127F1"/>
  </w:style>
  <w:style w:type="character" w:customStyle="1" w:styleId="ListLabel260">
    <w:name w:val="ListLabel 260"/>
    <w:uiPriority w:val="99"/>
    <w:qFormat/>
    <w:rsid w:val="006127F1"/>
  </w:style>
  <w:style w:type="character" w:customStyle="1" w:styleId="ListLabel261">
    <w:name w:val="ListLabel 261"/>
    <w:uiPriority w:val="99"/>
    <w:qFormat/>
    <w:rsid w:val="006127F1"/>
  </w:style>
  <w:style w:type="character" w:customStyle="1" w:styleId="ListLabel262">
    <w:name w:val="ListLabel 262"/>
    <w:uiPriority w:val="99"/>
    <w:qFormat/>
    <w:rsid w:val="006127F1"/>
    <w:rPr>
      <w:sz w:val="20"/>
    </w:rPr>
  </w:style>
  <w:style w:type="character" w:customStyle="1" w:styleId="ListLabel263">
    <w:name w:val="ListLabel 263"/>
    <w:uiPriority w:val="99"/>
    <w:qFormat/>
    <w:rsid w:val="006127F1"/>
  </w:style>
  <w:style w:type="character" w:customStyle="1" w:styleId="ListLabel264">
    <w:name w:val="ListLabel 264"/>
    <w:uiPriority w:val="99"/>
    <w:qFormat/>
    <w:rsid w:val="006127F1"/>
  </w:style>
  <w:style w:type="character" w:customStyle="1" w:styleId="ListLabel265">
    <w:name w:val="ListLabel 265"/>
    <w:uiPriority w:val="99"/>
    <w:qFormat/>
    <w:rsid w:val="006127F1"/>
  </w:style>
  <w:style w:type="character" w:customStyle="1" w:styleId="ListLabel266">
    <w:name w:val="ListLabel 266"/>
    <w:uiPriority w:val="99"/>
    <w:qFormat/>
    <w:rsid w:val="006127F1"/>
  </w:style>
  <w:style w:type="character" w:customStyle="1" w:styleId="ListLabel267">
    <w:name w:val="ListLabel 267"/>
    <w:uiPriority w:val="99"/>
    <w:qFormat/>
    <w:rsid w:val="006127F1"/>
  </w:style>
  <w:style w:type="character" w:customStyle="1" w:styleId="ListLabel268">
    <w:name w:val="ListLabel 268"/>
    <w:uiPriority w:val="99"/>
    <w:qFormat/>
    <w:rsid w:val="006127F1"/>
  </w:style>
  <w:style w:type="character" w:customStyle="1" w:styleId="ListLabel269">
    <w:name w:val="ListLabel 269"/>
    <w:uiPriority w:val="99"/>
    <w:qFormat/>
    <w:rsid w:val="006127F1"/>
  </w:style>
  <w:style w:type="character" w:customStyle="1" w:styleId="ListLabel270">
    <w:name w:val="ListLabel 270"/>
    <w:uiPriority w:val="99"/>
    <w:qFormat/>
    <w:rsid w:val="006127F1"/>
  </w:style>
  <w:style w:type="character" w:customStyle="1" w:styleId="ListLabel271">
    <w:name w:val="ListLabel 271"/>
    <w:uiPriority w:val="99"/>
    <w:qFormat/>
    <w:rsid w:val="006127F1"/>
    <w:rPr>
      <w:sz w:val="20"/>
    </w:rPr>
  </w:style>
  <w:style w:type="character" w:customStyle="1" w:styleId="ListLabel272">
    <w:name w:val="ListLabel 272"/>
    <w:uiPriority w:val="99"/>
    <w:qFormat/>
    <w:rsid w:val="006127F1"/>
  </w:style>
  <w:style w:type="character" w:customStyle="1" w:styleId="ListLabel273">
    <w:name w:val="ListLabel 273"/>
    <w:uiPriority w:val="99"/>
    <w:qFormat/>
    <w:rsid w:val="006127F1"/>
  </w:style>
  <w:style w:type="character" w:customStyle="1" w:styleId="ListLabel274">
    <w:name w:val="ListLabel 274"/>
    <w:uiPriority w:val="99"/>
    <w:qFormat/>
    <w:rsid w:val="006127F1"/>
  </w:style>
  <w:style w:type="character" w:customStyle="1" w:styleId="ListLabel275">
    <w:name w:val="ListLabel 275"/>
    <w:uiPriority w:val="99"/>
    <w:qFormat/>
    <w:rsid w:val="006127F1"/>
  </w:style>
  <w:style w:type="character" w:customStyle="1" w:styleId="ListLabel276">
    <w:name w:val="ListLabel 276"/>
    <w:uiPriority w:val="99"/>
    <w:qFormat/>
    <w:rsid w:val="006127F1"/>
  </w:style>
  <w:style w:type="character" w:customStyle="1" w:styleId="ListLabel277">
    <w:name w:val="ListLabel 277"/>
    <w:uiPriority w:val="99"/>
    <w:qFormat/>
    <w:rsid w:val="006127F1"/>
  </w:style>
  <w:style w:type="character" w:customStyle="1" w:styleId="ListLabel278">
    <w:name w:val="ListLabel 278"/>
    <w:uiPriority w:val="99"/>
    <w:qFormat/>
    <w:rsid w:val="006127F1"/>
  </w:style>
  <w:style w:type="character" w:customStyle="1" w:styleId="ListLabel279">
    <w:name w:val="ListLabel 279"/>
    <w:uiPriority w:val="99"/>
    <w:qFormat/>
    <w:rsid w:val="006127F1"/>
  </w:style>
  <w:style w:type="character" w:customStyle="1" w:styleId="ListLabel280">
    <w:name w:val="ListLabel 280"/>
    <w:uiPriority w:val="99"/>
    <w:qFormat/>
    <w:rsid w:val="006127F1"/>
    <w:rPr>
      <w:sz w:val="20"/>
    </w:rPr>
  </w:style>
  <w:style w:type="character" w:customStyle="1" w:styleId="ListLabel281">
    <w:name w:val="ListLabel 281"/>
    <w:uiPriority w:val="99"/>
    <w:qFormat/>
    <w:rsid w:val="006127F1"/>
  </w:style>
  <w:style w:type="character" w:customStyle="1" w:styleId="ListLabel282">
    <w:name w:val="ListLabel 282"/>
    <w:uiPriority w:val="99"/>
    <w:qFormat/>
    <w:rsid w:val="006127F1"/>
  </w:style>
  <w:style w:type="character" w:customStyle="1" w:styleId="ListLabel283">
    <w:name w:val="ListLabel 283"/>
    <w:uiPriority w:val="99"/>
    <w:qFormat/>
    <w:rsid w:val="006127F1"/>
  </w:style>
  <w:style w:type="character" w:customStyle="1" w:styleId="ListLabel284">
    <w:name w:val="ListLabel 284"/>
    <w:uiPriority w:val="99"/>
    <w:qFormat/>
    <w:rsid w:val="006127F1"/>
  </w:style>
  <w:style w:type="character" w:customStyle="1" w:styleId="ListLabel285">
    <w:name w:val="ListLabel 285"/>
    <w:uiPriority w:val="99"/>
    <w:qFormat/>
    <w:rsid w:val="006127F1"/>
  </w:style>
  <w:style w:type="character" w:customStyle="1" w:styleId="ListLabel286">
    <w:name w:val="ListLabel 286"/>
    <w:uiPriority w:val="99"/>
    <w:qFormat/>
    <w:rsid w:val="006127F1"/>
  </w:style>
  <w:style w:type="character" w:customStyle="1" w:styleId="ListLabel287">
    <w:name w:val="ListLabel 287"/>
    <w:uiPriority w:val="99"/>
    <w:qFormat/>
    <w:rsid w:val="006127F1"/>
  </w:style>
  <w:style w:type="character" w:customStyle="1" w:styleId="ListLabel288">
    <w:name w:val="ListLabel 288"/>
    <w:uiPriority w:val="99"/>
    <w:qFormat/>
    <w:rsid w:val="006127F1"/>
  </w:style>
  <w:style w:type="character" w:customStyle="1" w:styleId="ListLabel289">
    <w:name w:val="ListLabel 289"/>
    <w:uiPriority w:val="99"/>
    <w:qFormat/>
    <w:rsid w:val="006127F1"/>
    <w:rPr>
      <w:b/>
      <w:color w:val="00000A"/>
      <w:sz w:val="20"/>
    </w:rPr>
  </w:style>
  <w:style w:type="character" w:customStyle="1" w:styleId="ListLabel290">
    <w:name w:val="ListLabel 290"/>
    <w:uiPriority w:val="99"/>
    <w:qFormat/>
    <w:rsid w:val="006127F1"/>
  </w:style>
  <w:style w:type="character" w:customStyle="1" w:styleId="ListLabel291">
    <w:name w:val="ListLabel 291"/>
    <w:uiPriority w:val="99"/>
    <w:qFormat/>
    <w:rsid w:val="006127F1"/>
  </w:style>
  <w:style w:type="character" w:customStyle="1" w:styleId="ListLabel292">
    <w:name w:val="ListLabel 292"/>
    <w:uiPriority w:val="99"/>
    <w:qFormat/>
    <w:rsid w:val="006127F1"/>
  </w:style>
  <w:style w:type="character" w:customStyle="1" w:styleId="ListLabel293">
    <w:name w:val="ListLabel 293"/>
    <w:uiPriority w:val="99"/>
    <w:qFormat/>
    <w:rsid w:val="006127F1"/>
  </w:style>
  <w:style w:type="character" w:customStyle="1" w:styleId="ListLabel294">
    <w:name w:val="ListLabel 294"/>
    <w:uiPriority w:val="99"/>
    <w:qFormat/>
    <w:rsid w:val="006127F1"/>
  </w:style>
  <w:style w:type="character" w:customStyle="1" w:styleId="ListLabel295">
    <w:name w:val="ListLabel 295"/>
    <w:uiPriority w:val="99"/>
    <w:qFormat/>
    <w:rsid w:val="006127F1"/>
  </w:style>
  <w:style w:type="character" w:customStyle="1" w:styleId="ListLabel296">
    <w:name w:val="ListLabel 296"/>
    <w:uiPriority w:val="99"/>
    <w:qFormat/>
    <w:rsid w:val="006127F1"/>
  </w:style>
  <w:style w:type="character" w:customStyle="1" w:styleId="ListLabel297">
    <w:name w:val="ListLabel 297"/>
    <w:uiPriority w:val="99"/>
    <w:qFormat/>
    <w:rsid w:val="006127F1"/>
  </w:style>
  <w:style w:type="character" w:customStyle="1" w:styleId="ListLabel298">
    <w:name w:val="ListLabel 298"/>
    <w:uiPriority w:val="99"/>
    <w:qFormat/>
    <w:rsid w:val="006127F1"/>
    <w:rPr>
      <w:b/>
      <w:color w:val="00000A"/>
      <w:sz w:val="20"/>
    </w:rPr>
  </w:style>
  <w:style w:type="character" w:customStyle="1" w:styleId="Bullets">
    <w:name w:val="Bullets"/>
    <w:uiPriority w:val="99"/>
    <w:qFormat/>
    <w:rsid w:val="006127F1"/>
    <w:rPr>
      <w:rFonts w:ascii="OpenSymbol" w:hAnsi="OpenSymbol"/>
    </w:rPr>
  </w:style>
  <w:style w:type="character" w:customStyle="1" w:styleId="StrongEmphasis">
    <w:name w:val="Strong Emphasis"/>
    <w:uiPriority w:val="99"/>
    <w:qFormat/>
    <w:rsid w:val="006127F1"/>
    <w:rPr>
      <w:b/>
    </w:rPr>
  </w:style>
  <w:style w:type="character" w:customStyle="1" w:styleId="ListLabel299">
    <w:name w:val="ListLabel 299"/>
    <w:uiPriority w:val="99"/>
    <w:qFormat/>
    <w:rsid w:val="006127F1"/>
    <w:rPr>
      <w:sz w:val="20"/>
    </w:rPr>
  </w:style>
  <w:style w:type="character" w:customStyle="1" w:styleId="ListLabel300">
    <w:name w:val="ListLabel 300"/>
    <w:uiPriority w:val="99"/>
    <w:qFormat/>
    <w:rsid w:val="006127F1"/>
  </w:style>
  <w:style w:type="character" w:customStyle="1" w:styleId="ListLabel301">
    <w:name w:val="ListLabel 301"/>
    <w:uiPriority w:val="99"/>
    <w:qFormat/>
    <w:rsid w:val="006127F1"/>
  </w:style>
  <w:style w:type="character" w:customStyle="1" w:styleId="ListLabel302">
    <w:name w:val="ListLabel 302"/>
    <w:uiPriority w:val="99"/>
    <w:qFormat/>
    <w:rsid w:val="006127F1"/>
  </w:style>
  <w:style w:type="character" w:customStyle="1" w:styleId="ListLabel303">
    <w:name w:val="ListLabel 303"/>
    <w:uiPriority w:val="99"/>
    <w:qFormat/>
    <w:rsid w:val="006127F1"/>
  </w:style>
  <w:style w:type="character" w:customStyle="1" w:styleId="ListLabel304">
    <w:name w:val="ListLabel 304"/>
    <w:uiPriority w:val="99"/>
    <w:qFormat/>
    <w:rsid w:val="006127F1"/>
  </w:style>
  <w:style w:type="character" w:customStyle="1" w:styleId="ListLabel305">
    <w:name w:val="ListLabel 305"/>
    <w:uiPriority w:val="99"/>
    <w:qFormat/>
    <w:rsid w:val="006127F1"/>
  </w:style>
  <w:style w:type="character" w:customStyle="1" w:styleId="ListLabel306">
    <w:name w:val="ListLabel 306"/>
    <w:uiPriority w:val="99"/>
    <w:qFormat/>
    <w:rsid w:val="006127F1"/>
  </w:style>
  <w:style w:type="character" w:customStyle="1" w:styleId="ListLabel307">
    <w:name w:val="ListLabel 307"/>
    <w:uiPriority w:val="99"/>
    <w:qFormat/>
    <w:rsid w:val="006127F1"/>
  </w:style>
  <w:style w:type="character" w:customStyle="1" w:styleId="ListLabel308">
    <w:name w:val="ListLabel 308"/>
    <w:uiPriority w:val="99"/>
    <w:qFormat/>
    <w:rsid w:val="006127F1"/>
    <w:rPr>
      <w:sz w:val="20"/>
    </w:rPr>
  </w:style>
  <w:style w:type="character" w:customStyle="1" w:styleId="ListLabel309">
    <w:name w:val="ListLabel 309"/>
    <w:uiPriority w:val="99"/>
    <w:qFormat/>
    <w:rsid w:val="006127F1"/>
    <w:rPr>
      <w:sz w:val="20"/>
    </w:rPr>
  </w:style>
  <w:style w:type="character" w:customStyle="1" w:styleId="ListLabel310">
    <w:name w:val="ListLabel 310"/>
    <w:uiPriority w:val="99"/>
    <w:qFormat/>
    <w:rsid w:val="006127F1"/>
  </w:style>
  <w:style w:type="character" w:customStyle="1" w:styleId="ListLabel311">
    <w:name w:val="ListLabel 311"/>
    <w:uiPriority w:val="99"/>
    <w:qFormat/>
    <w:rsid w:val="006127F1"/>
  </w:style>
  <w:style w:type="character" w:customStyle="1" w:styleId="ListLabel312">
    <w:name w:val="ListLabel 312"/>
    <w:uiPriority w:val="99"/>
    <w:qFormat/>
    <w:rsid w:val="006127F1"/>
  </w:style>
  <w:style w:type="character" w:customStyle="1" w:styleId="ListLabel313">
    <w:name w:val="ListLabel 313"/>
    <w:uiPriority w:val="99"/>
    <w:qFormat/>
    <w:rsid w:val="006127F1"/>
  </w:style>
  <w:style w:type="character" w:customStyle="1" w:styleId="ListLabel314">
    <w:name w:val="ListLabel 314"/>
    <w:uiPriority w:val="99"/>
    <w:qFormat/>
    <w:rsid w:val="006127F1"/>
  </w:style>
  <w:style w:type="character" w:customStyle="1" w:styleId="ListLabel315">
    <w:name w:val="ListLabel 315"/>
    <w:uiPriority w:val="99"/>
    <w:qFormat/>
    <w:rsid w:val="006127F1"/>
  </w:style>
  <w:style w:type="character" w:customStyle="1" w:styleId="ListLabel316">
    <w:name w:val="ListLabel 316"/>
    <w:uiPriority w:val="99"/>
    <w:qFormat/>
    <w:rsid w:val="006127F1"/>
  </w:style>
  <w:style w:type="character" w:customStyle="1" w:styleId="ListLabel317">
    <w:name w:val="ListLabel 317"/>
    <w:uiPriority w:val="99"/>
    <w:qFormat/>
    <w:rsid w:val="006127F1"/>
  </w:style>
  <w:style w:type="character" w:customStyle="1" w:styleId="ListLabel318">
    <w:name w:val="ListLabel 318"/>
    <w:uiPriority w:val="99"/>
    <w:qFormat/>
    <w:rsid w:val="006127F1"/>
    <w:rPr>
      <w:sz w:val="20"/>
    </w:rPr>
  </w:style>
  <w:style w:type="character" w:customStyle="1" w:styleId="ListLabel319">
    <w:name w:val="ListLabel 319"/>
    <w:uiPriority w:val="99"/>
    <w:qFormat/>
    <w:rsid w:val="006127F1"/>
  </w:style>
  <w:style w:type="character" w:customStyle="1" w:styleId="ListLabel320">
    <w:name w:val="ListLabel 320"/>
    <w:uiPriority w:val="99"/>
    <w:qFormat/>
    <w:rsid w:val="006127F1"/>
  </w:style>
  <w:style w:type="character" w:customStyle="1" w:styleId="ListLabel321">
    <w:name w:val="ListLabel 321"/>
    <w:uiPriority w:val="99"/>
    <w:qFormat/>
    <w:rsid w:val="006127F1"/>
  </w:style>
  <w:style w:type="character" w:customStyle="1" w:styleId="ListLabel322">
    <w:name w:val="ListLabel 322"/>
    <w:uiPriority w:val="99"/>
    <w:qFormat/>
    <w:rsid w:val="006127F1"/>
  </w:style>
  <w:style w:type="character" w:customStyle="1" w:styleId="ListLabel323">
    <w:name w:val="ListLabel 323"/>
    <w:uiPriority w:val="99"/>
    <w:qFormat/>
    <w:rsid w:val="006127F1"/>
  </w:style>
  <w:style w:type="character" w:customStyle="1" w:styleId="ListLabel324">
    <w:name w:val="ListLabel 324"/>
    <w:uiPriority w:val="99"/>
    <w:qFormat/>
    <w:rsid w:val="006127F1"/>
  </w:style>
  <w:style w:type="character" w:customStyle="1" w:styleId="ListLabel325">
    <w:name w:val="ListLabel 325"/>
    <w:uiPriority w:val="99"/>
    <w:qFormat/>
    <w:rsid w:val="006127F1"/>
  </w:style>
  <w:style w:type="character" w:customStyle="1" w:styleId="ListLabel326">
    <w:name w:val="ListLabel 326"/>
    <w:uiPriority w:val="99"/>
    <w:qFormat/>
    <w:rsid w:val="006127F1"/>
  </w:style>
  <w:style w:type="character" w:customStyle="1" w:styleId="ListLabel327">
    <w:name w:val="ListLabel 327"/>
    <w:uiPriority w:val="99"/>
    <w:qFormat/>
    <w:rsid w:val="006127F1"/>
    <w:rPr>
      <w:b/>
      <w:sz w:val="20"/>
    </w:rPr>
  </w:style>
  <w:style w:type="character" w:customStyle="1" w:styleId="ListLabel328">
    <w:name w:val="ListLabel 328"/>
    <w:uiPriority w:val="99"/>
    <w:qFormat/>
    <w:rsid w:val="006127F1"/>
  </w:style>
  <w:style w:type="character" w:customStyle="1" w:styleId="ListLabel329">
    <w:name w:val="ListLabel 329"/>
    <w:uiPriority w:val="99"/>
    <w:qFormat/>
    <w:rsid w:val="006127F1"/>
  </w:style>
  <w:style w:type="character" w:customStyle="1" w:styleId="ListLabel330">
    <w:name w:val="ListLabel 330"/>
    <w:uiPriority w:val="99"/>
    <w:qFormat/>
    <w:rsid w:val="006127F1"/>
  </w:style>
  <w:style w:type="character" w:customStyle="1" w:styleId="ListLabel331">
    <w:name w:val="ListLabel 331"/>
    <w:uiPriority w:val="99"/>
    <w:qFormat/>
    <w:rsid w:val="006127F1"/>
  </w:style>
  <w:style w:type="character" w:customStyle="1" w:styleId="ListLabel332">
    <w:name w:val="ListLabel 332"/>
    <w:uiPriority w:val="99"/>
    <w:qFormat/>
    <w:rsid w:val="006127F1"/>
  </w:style>
  <w:style w:type="character" w:customStyle="1" w:styleId="ListLabel333">
    <w:name w:val="ListLabel 333"/>
    <w:uiPriority w:val="99"/>
    <w:qFormat/>
    <w:rsid w:val="006127F1"/>
  </w:style>
  <w:style w:type="character" w:customStyle="1" w:styleId="ListLabel334">
    <w:name w:val="ListLabel 334"/>
    <w:uiPriority w:val="99"/>
    <w:qFormat/>
    <w:rsid w:val="006127F1"/>
  </w:style>
  <w:style w:type="character" w:customStyle="1" w:styleId="ListLabel335">
    <w:name w:val="ListLabel 335"/>
    <w:uiPriority w:val="99"/>
    <w:qFormat/>
    <w:rsid w:val="006127F1"/>
  </w:style>
  <w:style w:type="character" w:customStyle="1" w:styleId="ListLabel336">
    <w:name w:val="ListLabel 336"/>
    <w:uiPriority w:val="99"/>
    <w:qFormat/>
    <w:rsid w:val="006127F1"/>
    <w:rPr>
      <w:sz w:val="20"/>
    </w:rPr>
  </w:style>
  <w:style w:type="character" w:customStyle="1" w:styleId="ListLabel337">
    <w:name w:val="ListLabel 337"/>
    <w:uiPriority w:val="99"/>
    <w:qFormat/>
    <w:rsid w:val="006127F1"/>
  </w:style>
  <w:style w:type="character" w:customStyle="1" w:styleId="ListLabel338">
    <w:name w:val="ListLabel 338"/>
    <w:uiPriority w:val="99"/>
    <w:qFormat/>
    <w:rsid w:val="006127F1"/>
  </w:style>
  <w:style w:type="character" w:customStyle="1" w:styleId="ListLabel339">
    <w:name w:val="ListLabel 339"/>
    <w:uiPriority w:val="99"/>
    <w:qFormat/>
    <w:rsid w:val="006127F1"/>
  </w:style>
  <w:style w:type="character" w:customStyle="1" w:styleId="ListLabel340">
    <w:name w:val="ListLabel 340"/>
    <w:uiPriority w:val="99"/>
    <w:qFormat/>
    <w:rsid w:val="006127F1"/>
  </w:style>
  <w:style w:type="character" w:customStyle="1" w:styleId="ListLabel341">
    <w:name w:val="ListLabel 341"/>
    <w:uiPriority w:val="99"/>
    <w:qFormat/>
    <w:rsid w:val="006127F1"/>
  </w:style>
  <w:style w:type="character" w:customStyle="1" w:styleId="ListLabel342">
    <w:name w:val="ListLabel 342"/>
    <w:uiPriority w:val="99"/>
    <w:qFormat/>
    <w:rsid w:val="006127F1"/>
  </w:style>
  <w:style w:type="character" w:customStyle="1" w:styleId="ListLabel343">
    <w:name w:val="ListLabel 343"/>
    <w:uiPriority w:val="99"/>
    <w:qFormat/>
    <w:rsid w:val="006127F1"/>
  </w:style>
  <w:style w:type="character" w:customStyle="1" w:styleId="ListLabel344">
    <w:name w:val="ListLabel 344"/>
    <w:uiPriority w:val="99"/>
    <w:qFormat/>
    <w:rsid w:val="006127F1"/>
  </w:style>
  <w:style w:type="character" w:customStyle="1" w:styleId="ListLabel345">
    <w:name w:val="ListLabel 345"/>
    <w:uiPriority w:val="99"/>
    <w:qFormat/>
    <w:rsid w:val="006127F1"/>
    <w:rPr>
      <w:sz w:val="20"/>
    </w:rPr>
  </w:style>
  <w:style w:type="character" w:customStyle="1" w:styleId="ListLabel346">
    <w:name w:val="ListLabel 346"/>
    <w:uiPriority w:val="99"/>
    <w:qFormat/>
    <w:rsid w:val="006127F1"/>
  </w:style>
  <w:style w:type="character" w:customStyle="1" w:styleId="ListLabel347">
    <w:name w:val="ListLabel 347"/>
    <w:uiPriority w:val="99"/>
    <w:qFormat/>
    <w:rsid w:val="006127F1"/>
  </w:style>
  <w:style w:type="character" w:customStyle="1" w:styleId="ListLabel348">
    <w:name w:val="ListLabel 348"/>
    <w:uiPriority w:val="99"/>
    <w:qFormat/>
    <w:rsid w:val="006127F1"/>
  </w:style>
  <w:style w:type="character" w:customStyle="1" w:styleId="ListLabel349">
    <w:name w:val="ListLabel 349"/>
    <w:uiPriority w:val="99"/>
    <w:qFormat/>
    <w:rsid w:val="006127F1"/>
  </w:style>
  <w:style w:type="character" w:customStyle="1" w:styleId="ListLabel350">
    <w:name w:val="ListLabel 350"/>
    <w:uiPriority w:val="99"/>
    <w:qFormat/>
    <w:rsid w:val="006127F1"/>
  </w:style>
  <w:style w:type="character" w:customStyle="1" w:styleId="ListLabel351">
    <w:name w:val="ListLabel 351"/>
    <w:uiPriority w:val="99"/>
    <w:qFormat/>
    <w:rsid w:val="006127F1"/>
  </w:style>
  <w:style w:type="character" w:customStyle="1" w:styleId="ListLabel352">
    <w:name w:val="ListLabel 352"/>
    <w:uiPriority w:val="99"/>
    <w:qFormat/>
    <w:rsid w:val="006127F1"/>
  </w:style>
  <w:style w:type="character" w:customStyle="1" w:styleId="ListLabel353">
    <w:name w:val="ListLabel 353"/>
    <w:uiPriority w:val="99"/>
    <w:qFormat/>
    <w:rsid w:val="006127F1"/>
  </w:style>
  <w:style w:type="character" w:customStyle="1" w:styleId="ListLabel354">
    <w:name w:val="ListLabel 354"/>
    <w:uiPriority w:val="99"/>
    <w:qFormat/>
    <w:rsid w:val="006127F1"/>
    <w:rPr>
      <w:sz w:val="20"/>
    </w:rPr>
  </w:style>
  <w:style w:type="character" w:customStyle="1" w:styleId="ListLabel355">
    <w:name w:val="ListLabel 355"/>
    <w:uiPriority w:val="99"/>
    <w:qFormat/>
    <w:rsid w:val="006127F1"/>
  </w:style>
  <w:style w:type="character" w:customStyle="1" w:styleId="ListLabel356">
    <w:name w:val="ListLabel 356"/>
    <w:uiPriority w:val="99"/>
    <w:qFormat/>
    <w:rsid w:val="006127F1"/>
  </w:style>
  <w:style w:type="character" w:customStyle="1" w:styleId="ListLabel357">
    <w:name w:val="ListLabel 357"/>
    <w:uiPriority w:val="99"/>
    <w:qFormat/>
    <w:rsid w:val="006127F1"/>
  </w:style>
  <w:style w:type="character" w:customStyle="1" w:styleId="ListLabel358">
    <w:name w:val="ListLabel 358"/>
    <w:uiPriority w:val="99"/>
    <w:qFormat/>
    <w:rsid w:val="006127F1"/>
  </w:style>
  <w:style w:type="character" w:customStyle="1" w:styleId="ListLabel359">
    <w:name w:val="ListLabel 359"/>
    <w:uiPriority w:val="99"/>
    <w:qFormat/>
    <w:rsid w:val="006127F1"/>
  </w:style>
  <w:style w:type="character" w:customStyle="1" w:styleId="ListLabel360">
    <w:name w:val="ListLabel 360"/>
    <w:uiPriority w:val="99"/>
    <w:qFormat/>
    <w:rsid w:val="006127F1"/>
  </w:style>
  <w:style w:type="character" w:customStyle="1" w:styleId="ListLabel361">
    <w:name w:val="ListLabel 361"/>
    <w:uiPriority w:val="99"/>
    <w:qFormat/>
    <w:rsid w:val="006127F1"/>
  </w:style>
  <w:style w:type="character" w:customStyle="1" w:styleId="ListLabel362">
    <w:name w:val="ListLabel 362"/>
    <w:uiPriority w:val="99"/>
    <w:qFormat/>
    <w:rsid w:val="006127F1"/>
  </w:style>
  <w:style w:type="character" w:customStyle="1" w:styleId="ListLabel363">
    <w:name w:val="ListLabel 363"/>
    <w:uiPriority w:val="99"/>
    <w:qFormat/>
    <w:rsid w:val="006127F1"/>
    <w:rPr>
      <w:sz w:val="20"/>
    </w:rPr>
  </w:style>
  <w:style w:type="character" w:customStyle="1" w:styleId="ListLabel364">
    <w:name w:val="ListLabel 364"/>
    <w:uiPriority w:val="99"/>
    <w:qFormat/>
    <w:rsid w:val="006127F1"/>
  </w:style>
  <w:style w:type="character" w:customStyle="1" w:styleId="ListLabel365">
    <w:name w:val="ListLabel 365"/>
    <w:uiPriority w:val="99"/>
    <w:qFormat/>
    <w:rsid w:val="006127F1"/>
  </w:style>
  <w:style w:type="character" w:customStyle="1" w:styleId="ListLabel366">
    <w:name w:val="ListLabel 366"/>
    <w:uiPriority w:val="99"/>
    <w:qFormat/>
    <w:rsid w:val="006127F1"/>
  </w:style>
  <w:style w:type="character" w:customStyle="1" w:styleId="ListLabel367">
    <w:name w:val="ListLabel 367"/>
    <w:uiPriority w:val="99"/>
    <w:qFormat/>
    <w:rsid w:val="006127F1"/>
  </w:style>
  <w:style w:type="character" w:customStyle="1" w:styleId="ListLabel368">
    <w:name w:val="ListLabel 368"/>
    <w:uiPriority w:val="99"/>
    <w:qFormat/>
    <w:rsid w:val="006127F1"/>
  </w:style>
  <w:style w:type="character" w:customStyle="1" w:styleId="ListLabel369">
    <w:name w:val="ListLabel 369"/>
    <w:uiPriority w:val="99"/>
    <w:qFormat/>
    <w:rsid w:val="006127F1"/>
  </w:style>
  <w:style w:type="character" w:customStyle="1" w:styleId="ListLabel370">
    <w:name w:val="ListLabel 370"/>
    <w:uiPriority w:val="99"/>
    <w:qFormat/>
    <w:rsid w:val="006127F1"/>
  </w:style>
  <w:style w:type="character" w:customStyle="1" w:styleId="ListLabel371">
    <w:name w:val="ListLabel 371"/>
    <w:uiPriority w:val="99"/>
    <w:qFormat/>
    <w:rsid w:val="006127F1"/>
  </w:style>
  <w:style w:type="character" w:customStyle="1" w:styleId="ListLabel372">
    <w:name w:val="ListLabel 372"/>
    <w:uiPriority w:val="99"/>
    <w:qFormat/>
    <w:rsid w:val="006127F1"/>
    <w:rPr>
      <w:sz w:val="20"/>
    </w:rPr>
  </w:style>
  <w:style w:type="character" w:customStyle="1" w:styleId="ListLabel373">
    <w:name w:val="ListLabel 373"/>
    <w:uiPriority w:val="99"/>
    <w:qFormat/>
    <w:rsid w:val="006127F1"/>
  </w:style>
  <w:style w:type="character" w:customStyle="1" w:styleId="ListLabel374">
    <w:name w:val="ListLabel 374"/>
    <w:uiPriority w:val="99"/>
    <w:qFormat/>
    <w:rsid w:val="006127F1"/>
  </w:style>
  <w:style w:type="character" w:customStyle="1" w:styleId="ListLabel375">
    <w:name w:val="ListLabel 375"/>
    <w:uiPriority w:val="99"/>
    <w:qFormat/>
    <w:rsid w:val="006127F1"/>
  </w:style>
  <w:style w:type="character" w:customStyle="1" w:styleId="ListLabel376">
    <w:name w:val="ListLabel 376"/>
    <w:uiPriority w:val="99"/>
    <w:qFormat/>
    <w:rsid w:val="006127F1"/>
  </w:style>
  <w:style w:type="character" w:customStyle="1" w:styleId="ListLabel377">
    <w:name w:val="ListLabel 377"/>
    <w:uiPriority w:val="99"/>
    <w:qFormat/>
    <w:rsid w:val="006127F1"/>
  </w:style>
  <w:style w:type="character" w:customStyle="1" w:styleId="ListLabel378">
    <w:name w:val="ListLabel 378"/>
    <w:uiPriority w:val="99"/>
    <w:qFormat/>
    <w:rsid w:val="006127F1"/>
  </w:style>
  <w:style w:type="character" w:customStyle="1" w:styleId="ListLabel379">
    <w:name w:val="ListLabel 379"/>
    <w:uiPriority w:val="99"/>
    <w:qFormat/>
    <w:rsid w:val="006127F1"/>
  </w:style>
  <w:style w:type="character" w:customStyle="1" w:styleId="ListLabel380">
    <w:name w:val="ListLabel 380"/>
    <w:uiPriority w:val="99"/>
    <w:qFormat/>
    <w:rsid w:val="006127F1"/>
  </w:style>
  <w:style w:type="character" w:customStyle="1" w:styleId="ListLabel381">
    <w:name w:val="ListLabel 381"/>
    <w:uiPriority w:val="99"/>
    <w:qFormat/>
    <w:rsid w:val="006127F1"/>
    <w:rPr>
      <w:b/>
      <w:color w:val="00000A"/>
      <w:sz w:val="20"/>
    </w:rPr>
  </w:style>
  <w:style w:type="character" w:customStyle="1" w:styleId="ListLabel382">
    <w:name w:val="ListLabel 382"/>
    <w:uiPriority w:val="99"/>
    <w:qFormat/>
    <w:rsid w:val="006127F1"/>
  </w:style>
  <w:style w:type="character" w:customStyle="1" w:styleId="ListLabel383">
    <w:name w:val="ListLabel 383"/>
    <w:uiPriority w:val="99"/>
    <w:qFormat/>
    <w:rsid w:val="006127F1"/>
  </w:style>
  <w:style w:type="character" w:customStyle="1" w:styleId="ListLabel384">
    <w:name w:val="ListLabel 384"/>
    <w:uiPriority w:val="99"/>
    <w:qFormat/>
    <w:rsid w:val="006127F1"/>
  </w:style>
  <w:style w:type="character" w:customStyle="1" w:styleId="ListLabel385">
    <w:name w:val="ListLabel 385"/>
    <w:uiPriority w:val="99"/>
    <w:qFormat/>
    <w:rsid w:val="006127F1"/>
  </w:style>
  <w:style w:type="character" w:customStyle="1" w:styleId="ListLabel386">
    <w:name w:val="ListLabel 386"/>
    <w:uiPriority w:val="99"/>
    <w:qFormat/>
    <w:rsid w:val="006127F1"/>
  </w:style>
  <w:style w:type="character" w:customStyle="1" w:styleId="ListLabel387">
    <w:name w:val="ListLabel 387"/>
    <w:uiPriority w:val="99"/>
    <w:qFormat/>
    <w:rsid w:val="006127F1"/>
  </w:style>
  <w:style w:type="character" w:customStyle="1" w:styleId="ListLabel388">
    <w:name w:val="ListLabel 388"/>
    <w:uiPriority w:val="99"/>
    <w:qFormat/>
    <w:rsid w:val="006127F1"/>
  </w:style>
  <w:style w:type="character" w:customStyle="1" w:styleId="ListLabel389">
    <w:name w:val="ListLabel 389"/>
    <w:uiPriority w:val="99"/>
    <w:qFormat/>
    <w:rsid w:val="006127F1"/>
  </w:style>
  <w:style w:type="character" w:customStyle="1" w:styleId="ListLabel390">
    <w:name w:val="ListLabel 390"/>
    <w:uiPriority w:val="99"/>
    <w:qFormat/>
    <w:rsid w:val="006127F1"/>
    <w:rPr>
      <w:b/>
      <w:color w:val="00000A"/>
      <w:sz w:val="20"/>
    </w:rPr>
  </w:style>
  <w:style w:type="character" w:customStyle="1" w:styleId="ListLabel391">
    <w:name w:val="ListLabel 391"/>
    <w:uiPriority w:val="99"/>
    <w:qFormat/>
    <w:rsid w:val="006127F1"/>
  </w:style>
  <w:style w:type="character" w:customStyle="1" w:styleId="ListLabel392">
    <w:name w:val="ListLabel 392"/>
    <w:uiPriority w:val="99"/>
    <w:qFormat/>
    <w:rsid w:val="006127F1"/>
  </w:style>
  <w:style w:type="character" w:customStyle="1" w:styleId="ListLabel393">
    <w:name w:val="ListLabel 393"/>
    <w:uiPriority w:val="99"/>
    <w:qFormat/>
    <w:rsid w:val="006127F1"/>
  </w:style>
  <w:style w:type="character" w:customStyle="1" w:styleId="ListLabel394">
    <w:name w:val="ListLabel 394"/>
    <w:uiPriority w:val="99"/>
    <w:qFormat/>
    <w:rsid w:val="006127F1"/>
  </w:style>
  <w:style w:type="character" w:customStyle="1" w:styleId="ListLabel395">
    <w:name w:val="ListLabel 395"/>
    <w:uiPriority w:val="99"/>
    <w:qFormat/>
    <w:rsid w:val="006127F1"/>
  </w:style>
  <w:style w:type="character" w:customStyle="1" w:styleId="ListLabel396">
    <w:name w:val="ListLabel 396"/>
    <w:uiPriority w:val="99"/>
    <w:qFormat/>
    <w:rsid w:val="006127F1"/>
  </w:style>
  <w:style w:type="character" w:customStyle="1" w:styleId="ListLabel397">
    <w:name w:val="ListLabel 397"/>
    <w:uiPriority w:val="99"/>
    <w:qFormat/>
    <w:rsid w:val="006127F1"/>
  </w:style>
  <w:style w:type="character" w:customStyle="1" w:styleId="ListLabel398">
    <w:name w:val="ListLabel 398"/>
    <w:uiPriority w:val="99"/>
    <w:qFormat/>
    <w:rsid w:val="006127F1"/>
  </w:style>
  <w:style w:type="paragraph" w:customStyle="1" w:styleId="Caption1">
    <w:name w:val="Caption1"/>
    <w:basedOn w:val="a2"/>
    <w:uiPriority w:val="99"/>
    <w:qFormat/>
    <w:rsid w:val="006127F1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1">
    <w:name w:val="Footer1"/>
    <w:basedOn w:val="a2"/>
    <w:uiPriority w:val="99"/>
    <w:qFormat/>
    <w:rsid w:val="006127F1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2">
    <w:name w:val="Header2"/>
    <w:basedOn w:val="a2"/>
    <w:uiPriority w:val="99"/>
    <w:qFormat/>
    <w:rsid w:val="006127F1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1">
    <w:name w:val="TOC 11"/>
    <w:basedOn w:val="a2"/>
    <w:uiPriority w:val="99"/>
    <w:qFormat/>
    <w:rsid w:val="006127F1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1ffffff3">
    <w:name w:val="Знак Знак Знак Знак Знак Знак Знак Знак Знак Знак Знак Знак Знак Знак Знак Знак Знак Знак Знак Знак Знак Знак Знак Знак Знак1"/>
    <w:basedOn w:val="a2"/>
    <w:uiPriority w:val="99"/>
    <w:qFormat/>
    <w:rsid w:val="006127F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color w:val="00000A"/>
      <w:sz w:val="20"/>
      <w:lang w:val="en-US" w:eastAsia="en-US"/>
    </w:rPr>
  </w:style>
  <w:style w:type="paragraph" w:customStyle="1" w:styleId="TOC21">
    <w:name w:val="TOC 21"/>
    <w:basedOn w:val="a2"/>
    <w:uiPriority w:val="99"/>
    <w:qFormat/>
    <w:rsid w:val="006127F1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1ffffff4">
    <w:name w:val="ͮ𬠫1"/>
    <w:uiPriority w:val="99"/>
    <w:qFormat/>
    <w:rsid w:val="006127F1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color w:val="00000A"/>
      <w:sz w:val="20"/>
      <w:szCs w:val="20"/>
      <w:lang w:val="en-US" w:eastAsia="ru-RU"/>
    </w:rPr>
  </w:style>
  <w:style w:type="paragraph" w:customStyle="1" w:styleId="TOC31">
    <w:name w:val="TOC 31"/>
    <w:basedOn w:val="a2"/>
    <w:uiPriority w:val="99"/>
    <w:qFormat/>
    <w:rsid w:val="006127F1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1">
    <w:name w:val="TOC 41"/>
    <w:basedOn w:val="a2"/>
    <w:uiPriority w:val="99"/>
    <w:qFormat/>
    <w:rsid w:val="006127F1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1">
    <w:name w:val="TOC 51"/>
    <w:basedOn w:val="a2"/>
    <w:uiPriority w:val="99"/>
    <w:qFormat/>
    <w:rsid w:val="006127F1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1">
    <w:name w:val="TOC 61"/>
    <w:basedOn w:val="a2"/>
    <w:uiPriority w:val="99"/>
    <w:qFormat/>
    <w:rsid w:val="006127F1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1">
    <w:name w:val="TOC 71"/>
    <w:basedOn w:val="a2"/>
    <w:uiPriority w:val="99"/>
    <w:qFormat/>
    <w:rsid w:val="006127F1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1">
    <w:name w:val="TOC 81"/>
    <w:basedOn w:val="a2"/>
    <w:uiPriority w:val="99"/>
    <w:qFormat/>
    <w:rsid w:val="006127F1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1">
    <w:name w:val="TOC 91"/>
    <w:basedOn w:val="a2"/>
    <w:uiPriority w:val="99"/>
    <w:qFormat/>
    <w:rsid w:val="006127F1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PreformattedText">
    <w:name w:val="Preformatted Text"/>
    <w:basedOn w:val="a2"/>
    <w:uiPriority w:val="99"/>
    <w:qFormat/>
    <w:rsid w:val="006127F1"/>
    <w:pPr>
      <w:widowControl/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9c">
    <w:name w:val="Стиль9"/>
    <w:uiPriority w:val="99"/>
    <w:qFormat/>
    <w:rsid w:val="006127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3Char4">
    <w:name w:val="Body Text 3 Char4"/>
    <w:uiPriority w:val="99"/>
    <w:locked/>
    <w:rsid w:val="006127F1"/>
    <w:rPr>
      <w:sz w:val="16"/>
    </w:rPr>
  </w:style>
  <w:style w:type="paragraph" w:customStyle="1" w:styleId="7f1">
    <w:name w:val="Знак7"/>
    <w:basedOn w:val="a2"/>
    <w:uiPriority w:val="99"/>
    <w:qFormat/>
    <w:rsid w:val="006127F1"/>
    <w:pPr>
      <w:widowControl/>
      <w:snapToGrid/>
      <w:spacing w:before="0" w:after="160" w:line="240" w:lineRule="exact"/>
    </w:pPr>
    <w:rPr>
      <w:rFonts w:ascii="Verdana" w:eastAsia="Times New Roman" w:hAnsi="Verdana"/>
      <w:sz w:val="20"/>
      <w:lang w:val="en-US" w:eastAsia="en-US"/>
    </w:rPr>
  </w:style>
  <w:style w:type="character" w:customStyle="1" w:styleId="6230">
    <w:name w:val="Знак Знак623"/>
    <w:uiPriority w:val="99"/>
    <w:rsid w:val="006127F1"/>
    <w:rPr>
      <w:rFonts w:ascii="Cambria" w:hAnsi="Cambria"/>
      <w:b/>
      <w:kern w:val="1"/>
      <w:sz w:val="32"/>
      <w:lang w:val="ru-RU" w:eastAsia="ar-SA" w:bidi="ar-SA"/>
    </w:rPr>
  </w:style>
  <w:style w:type="paragraph" w:customStyle="1" w:styleId="TOCHeading1">
    <w:name w:val="TOC Heading1"/>
    <w:basedOn w:val="10"/>
    <w:next w:val="a2"/>
    <w:uiPriority w:val="99"/>
    <w:qFormat/>
    <w:rsid w:val="006127F1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character" w:customStyle="1" w:styleId="QuoteChar5">
    <w:name w:val="Quote Char5"/>
    <w:uiPriority w:val="99"/>
    <w:locked/>
    <w:rsid w:val="006127F1"/>
    <w:rPr>
      <w:i/>
      <w:color w:val="000000"/>
      <w:sz w:val="24"/>
    </w:rPr>
  </w:style>
  <w:style w:type="character" w:customStyle="1" w:styleId="IntenseQuoteChar5">
    <w:name w:val="Intense Quote Char5"/>
    <w:uiPriority w:val="99"/>
    <w:locked/>
    <w:rsid w:val="006127F1"/>
    <w:rPr>
      <w:b/>
      <w:i/>
      <w:color w:val="4F81BD"/>
      <w:sz w:val="24"/>
    </w:rPr>
  </w:style>
  <w:style w:type="paragraph" w:customStyle="1" w:styleId="11ff8">
    <w:name w:val="Знак Знак Знак Знак Знак Знак Знак Знак Знак Знак Знак Знак Знак11"/>
    <w:basedOn w:val="a2"/>
    <w:uiPriority w:val="99"/>
    <w:qFormat/>
    <w:rsid w:val="006127F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BodyText221">
    <w:name w:val="Body Text 221"/>
    <w:basedOn w:val="a2"/>
    <w:uiPriority w:val="99"/>
    <w:qFormat/>
    <w:rsid w:val="006127F1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sz w:val="22"/>
      <w:szCs w:val="22"/>
      <w:lang w:val="en-US"/>
    </w:rPr>
  </w:style>
  <w:style w:type="paragraph" w:customStyle="1" w:styleId="Heading112">
    <w:name w:val="Heading 112"/>
    <w:basedOn w:val="a2"/>
    <w:next w:val="a2"/>
    <w:uiPriority w:val="99"/>
    <w:qFormat/>
    <w:rsid w:val="006127F1"/>
    <w:pPr>
      <w:widowControl/>
      <w:suppressAutoHyphens/>
      <w:snapToGrid/>
      <w:spacing w:before="0" w:after="0"/>
      <w:ind w:firstLine="454"/>
    </w:pPr>
    <w:rPr>
      <w:b/>
      <w:caps/>
      <w:szCs w:val="24"/>
      <w:lang w:eastAsia="zh-CN"/>
    </w:rPr>
  </w:style>
  <w:style w:type="paragraph" w:customStyle="1" w:styleId="Heading212">
    <w:name w:val="Heading 212"/>
    <w:basedOn w:val="a2"/>
    <w:next w:val="a2"/>
    <w:uiPriority w:val="99"/>
    <w:qFormat/>
    <w:rsid w:val="006127F1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1">
    <w:name w:val="Heading 321"/>
    <w:basedOn w:val="a2"/>
    <w:next w:val="a2"/>
    <w:uiPriority w:val="99"/>
    <w:qFormat/>
    <w:rsid w:val="006127F1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11">
    <w:name w:val="Heading 411"/>
    <w:basedOn w:val="a2"/>
    <w:next w:val="a2"/>
    <w:uiPriority w:val="99"/>
    <w:qFormat/>
    <w:rsid w:val="006127F1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512">
    <w:name w:val="Heading 512"/>
    <w:basedOn w:val="a2"/>
    <w:next w:val="a2"/>
    <w:uiPriority w:val="99"/>
    <w:qFormat/>
    <w:rsid w:val="006127F1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b/>
      <w:bCs/>
      <w:i/>
      <w:iCs/>
      <w:sz w:val="26"/>
      <w:szCs w:val="26"/>
      <w:lang w:eastAsia="zh-CN"/>
    </w:rPr>
  </w:style>
  <w:style w:type="paragraph" w:customStyle="1" w:styleId="Heading612">
    <w:name w:val="Heading 612"/>
    <w:basedOn w:val="a2"/>
    <w:next w:val="a2"/>
    <w:uiPriority w:val="99"/>
    <w:qFormat/>
    <w:rsid w:val="006127F1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712">
    <w:name w:val="Heading 712"/>
    <w:basedOn w:val="a2"/>
    <w:next w:val="a2"/>
    <w:uiPriority w:val="99"/>
    <w:qFormat/>
    <w:rsid w:val="006127F1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szCs w:val="24"/>
      <w:lang w:eastAsia="zh-CN"/>
    </w:rPr>
  </w:style>
  <w:style w:type="paragraph" w:customStyle="1" w:styleId="Heading912">
    <w:name w:val="Heading 912"/>
    <w:basedOn w:val="a2"/>
    <w:next w:val="a2"/>
    <w:uiPriority w:val="99"/>
    <w:qFormat/>
    <w:rsid w:val="006127F1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eastAsia="zh-CN"/>
    </w:rPr>
  </w:style>
  <w:style w:type="character" w:customStyle="1" w:styleId="Heading2Char4">
    <w:name w:val="Heading 2 Char4"/>
    <w:uiPriority w:val="99"/>
    <w:locked/>
    <w:rsid w:val="006127F1"/>
    <w:rPr>
      <w:rFonts w:ascii="Cambria" w:hAnsi="Cambria"/>
      <w:b/>
      <w:i/>
      <w:sz w:val="28"/>
    </w:rPr>
  </w:style>
  <w:style w:type="character" w:customStyle="1" w:styleId="7110">
    <w:name w:val="Знак Знак711"/>
    <w:uiPriority w:val="99"/>
    <w:rsid w:val="006127F1"/>
    <w:rPr>
      <w:sz w:val="16"/>
      <w:lang w:val="ru-RU" w:eastAsia="ru-RU"/>
    </w:rPr>
  </w:style>
  <w:style w:type="character" w:customStyle="1" w:styleId="1890">
    <w:name w:val="Знак Знак189"/>
    <w:uiPriority w:val="99"/>
    <w:rsid w:val="006127F1"/>
    <w:rPr>
      <w:rFonts w:ascii="Courier New" w:hAnsi="Courier New"/>
    </w:rPr>
  </w:style>
  <w:style w:type="character" w:customStyle="1" w:styleId="931">
    <w:name w:val="Знак Знак93"/>
    <w:uiPriority w:val="99"/>
    <w:locked/>
    <w:rsid w:val="006127F1"/>
    <w:rPr>
      <w:rFonts w:ascii="Tahoma" w:hAnsi="Tahoma"/>
      <w:lang w:val="ru-RU" w:eastAsia="ru-RU"/>
    </w:rPr>
  </w:style>
  <w:style w:type="character" w:customStyle="1" w:styleId="1330">
    <w:name w:val="Знак Знак133"/>
    <w:uiPriority w:val="99"/>
    <w:locked/>
    <w:rsid w:val="006127F1"/>
    <w:rPr>
      <w:lang w:val="ru-RU" w:eastAsia="ar-SA" w:bidi="ar-SA"/>
    </w:rPr>
  </w:style>
  <w:style w:type="character" w:customStyle="1" w:styleId="1132">
    <w:name w:val="Знак Знак113"/>
    <w:uiPriority w:val="99"/>
    <w:locked/>
    <w:rsid w:val="006127F1"/>
    <w:rPr>
      <w:sz w:val="28"/>
      <w:lang w:val="ru-RU" w:eastAsia="ru-RU"/>
    </w:rPr>
  </w:style>
  <w:style w:type="character" w:customStyle="1" w:styleId="1191">
    <w:name w:val="Знак1 Знак Знак19"/>
    <w:uiPriority w:val="99"/>
    <w:locked/>
    <w:rsid w:val="006127F1"/>
    <w:rPr>
      <w:rFonts w:ascii="Times New Roman" w:hAnsi="Times New Roman"/>
      <w:sz w:val="24"/>
      <w:lang w:eastAsia="ru-RU"/>
    </w:rPr>
  </w:style>
  <w:style w:type="character" w:customStyle="1" w:styleId="690">
    <w:name w:val="Знак6 Знак Знак9"/>
    <w:uiPriority w:val="99"/>
    <w:rsid w:val="006127F1"/>
    <w:rPr>
      <w:sz w:val="24"/>
      <w:lang w:val="ru-RU" w:eastAsia="ru-RU"/>
    </w:rPr>
  </w:style>
  <w:style w:type="character" w:customStyle="1" w:styleId="QuoteChar6">
    <w:name w:val="Quote Char6"/>
    <w:basedOn w:val="a3"/>
    <w:uiPriority w:val="99"/>
    <w:locked/>
    <w:rsid w:val="006127F1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IntenseQuoteChar6">
    <w:name w:val="Intense Quote Char6"/>
    <w:basedOn w:val="a3"/>
    <w:uiPriority w:val="99"/>
    <w:locked/>
    <w:rsid w:val="006127F1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821">
    <w:name w:val="Знак Знак82"/>
    <w:uiPriority w:val="99"/>
    <w:locked/>
    <w:rsid w:val="006127F1"/>
    <w:rPr>
      <w:rFonts w:ascii="Arial" w:hAnsi="Arial"/>
      <w:sz w:val="24"/>
      <w:lang w:val="ru-RU" w:eastAsia="ru-RU"/>
    </w:rPr>
  </w:style>
  <w:style w:type="character" w:customStyle="1" w:styleId="2012">
    <w:name w:val="Знак Знак2012"/>
    <w:uiPriority w:val="99"/>
    <w:rsid w:val="006127F1"/>
    <w:rPr>
      <w:rFonts w:ascii="Arial" w:hAnsi="Arial"/>
      <w:sz w:val="22"/>
    </w:rPr>
  </w:style>
  <w:style w:type="paragraph" w:customStyle="1" w:styleId="1ffffff5">
    <w:name w:val="Заголовок1"/>
    <w:basedOn w:val="a2"/>
    <w:next w:val="aff1"/>
    <w:uiPriority w:val="99"/>
    <w:rsid w:val="006127F1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014">
    <w:name w:val="Знак Знак2014"/>
    <w:uiPriority w:val="99"/>
    <w:rsid w:val="006127F1"/>
    <w:rPr>
      <w:rFonts w:ascii="Arial" w:hAnsi="Arial"/>
      <w:sz w:val="22"/>
    </w:rPr>
  </w:style>
  <w:style w:type="paragraph" w:customStyle="1" w:styleId="8a">
    <w:name w:val="Абзац списка8"/>
    <w:basedOn w:val="a2"/>
    <w:uiPriority w:val="99"/>
    <w:qFormat/>
    <w:rsid w:val="006127F1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4a">
    <w:name w:val="Обычный14"/>
    <w:uiPriority w:val="99"/>
    <w:qFormat/>
    <w:rsid w:val="006127F1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75">
    <w:name w:val="Основной текст 27"/>
    <w:basedOn w:val="a2"/>
    <w:uiPriority w:val="99"/>
    <w:qFormat/>
    <w:rsid w:val="006127F1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84">
    <w:name w:val="Заголовок 38"/>
    <w:basedOn w:val="14a"/>
    <w:next w:val="14a"/>
    <w:uiPriority w:val="99"/>
    <w:qFormat/>
    <w:rsid w:val="006127F1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8b">
    <w:name w:val="Основной текст8"/>
    <w:basedOn w:val="14a"/>
    <w:uiPriority w:val="99"/>
    <w:qFormat/>
    <w:rsid w:val="006127F1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76">
    <w:name w:val="Заголовок 27"/>
    <w:basedOn w:val="a2"/>
    <w:next w:val="a2"/>
    <w:uiPriority w:val="99"/>
    <w:qFormat/>
    <w:rsid w:val="006127F1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5">
    <w:name w:val="Цитата6"/>
    <w:basedOn w:val="a2"/>
    <w:uiPriority w:val="99"/>
    <w:qFormat/>
    <w:rsid w:val="006127F1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7f2">
    <w:name w:val="Текст7"/>
    <w:basedOn w:val="a2"/>
    <w:uiPriority w:val="99"/>
    <w:qFormat/>
    <w:rsid w:val="006127F1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74">
    <w:name w:val="Основной текст 37"/>
    <w:basedOn w:val="14a"/>
    <w:uiPriority w:val="99"/>
    <w:qFormat/>
    <w:rsid w:val="006127F1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66">
    <w:name w:val="Основной текст с отступом 26"/>
    <w:basedOn w:val="a2"/>
    <w:uiPriority w:val="99"/>
    <w:qFormat/>
    <w:rsid w:val="006127F1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75">
    <w:name w:val="Основной текст с отступом 37"/>
    <w:basedOn w:val="a2"/>
    <w:uiPriority w:val="99"/>
    <w:qFormat/>
    <w:rsid w:val="006127F1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5f6">
    <w:name w:val="Верхний колонтитул5"/>
    <w:basedOn w:val="a2"/>
    <w:uiPriority w:val="99"/>
    <w:qFormat/>
    <w:rsid w:val="006127F1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6f6">
    <w:name w:val="Без интервала6"/>
    <w:uiPriority w:val="99"/>
    <w:qFormat/>
    <w:rsid w:val="006127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8a">
    <w:name w:val="Заголовок 48"/>
    <w:basedOn w:val="14a"/>
    <w:next w:val="14a"/>
    <w:uiPriority w:val="99"/>
    <w:qFormat/>
    <w:rsid w:val="006127F1"/>
    <w:pPr>
      <w:keepNext/>
      <w:widowControl/>
      <w:snapToGrid/>
      <w:ind w:left="0" w:firstLine="0"/>
    </w:pPr>
    <w:rPr>
      <w:sz w:val="24"/>
    </w:rPr>
  </w:style>
  <w:style w:type="paragraph" w:customStyle="1" w:styleId="664">
    <w:name w:val="Заголовок 66"/>
    <w:uiPriority w:val="99"/>
    <w:qFormat/>
    <w:rsid w:val="006127F1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5d">
    <w:name w:val="Цитата 25"/>
    <w:basedOn w:val="a2"/>
    <w:next w:val="a2"/>
    <w:uiPriority w:val="99"/>
    <w:qFormat/>
    <w:rsid w:val="006127F1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5f7">
    <w:name w:val="Выделенная цитата5"/>
    <w:basedOn w:val="a2"/>
    <w:next w:val="a2"/>
    <w:uiPriority w:val="99"/>
    <w:qFormat/>
    <w:rsid w:val="006127F1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50">
    <w:name w:val="Стандартный HTML5"/>
    <w:basedOn w:val="a2"/>
    <w:uiPriority w:val="99"/>
    <w:qFormat/>
    <w:rsid w:val="006127F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3ffe">
    <w:name w:val="Основной текст с отступом Знак3"/>
    <w:uiPriority w:val="99"/>
    <w:qFormat/>
    <w:rsid w:val="006127F1"/>
    <w:rPr>
      <w:sz w:val="24"/>
    </w:rPr>
  </w:style>
  <w:style w:type="character" w:customStyle="1" w:styleId="6f7">
    <w:name w:val="Слабое выделение6"/>
    <w:uiPriority w:val="99"/>
    <w:rsid w:val="006127F1"/>
    <w:rPr>
      <w:i/>
      <w:color w:val="808080"/>
    </w:rPr>
  </w:style>
  <w:style w:type="character" w:customStyle="1" w:styleId="21f7">
    <w:name w:val="Знак21"/>
    <w:uiPriority w:val="99"/>
    <w:rsid w:val="006127F1"/>
    <w:rPr>
      <w:sz w:val="24"/>
      <w:lang w:val="ru-RU" w:eastAsia="en-US"/>
    </w:rPr>
  </w:style>
  <w:style w:type="character" w:customStyle="1" w:styleId="5f8">
    <w:name w:val="Основной шрифт абзаца5"/>
    <w:uiPriority w:val="99"/>
    <w:rsid w:val="006127F1"/>
  </w:style>
  <w:style w:type="character" w:customStyle="1" w:styleId="5f9">
    <w:name w:val="Замещающий текст5"/>
    <w:uiPriority w:val="99"/>
    <w:rsid w:val="006127F1"/>
    <w:rPr>
      <w:color w:val="808080"/>
    </w:rPr>
  </w:style>
  <w:style w:type="character" w:customStyle="1" w:styleId="6f8">
    <w:name w:val="Сильное выделение6"/>
    <w:uiPriority w:val="99"/>
    <w:rsid w:val="006127F1"/>
    <w:rPr>
      <w:b/>
    </w:rPr>
  </w:style>
  <w:style w:type="character" w:customStyle="1" w:styleId="4fd">
    <w:name w:val="Основной текст с отступом Знак4"/>
    <w:uiPriority w:val="99"/>
    <w:semiHidden/>
    <w:rsid w:val="006127F1"/>
    <w:rPr>
      <w:sz w:val="24"/>
    </w:rPr>
  </w:style>
  <w:style w:type="character" w:customStyle="1" w:styleId="2013">
    <w:name w:val="Знак Знак2013"/>
    <w:uiPriority w:val="99"/>
    <w:rsid w:val="006127F1"/>
    <w:rPr>
      <w:rFonts w:ascii="Arial" w:hAnsi="Arial"/>
      <w:sz w:val="22"/>
    </w:rPr>
  </w:style>
  <w:style w:type="paragraph" w:customStyle="1" w:styleId="9d">
    <w:name w:val="Абзац списка9"/>
    <w:basedOn w:val="a2"/>
    <w:uiPriority w:val="99"/>
    <w:qFormat/>
    <w:rsid w:val="006127F1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5b">
    <w:name w:val="Обычный15"/>
    <w:uiPriority w:val="99"/>
    <w:qFormat/>
    <w:rsid w:val="006127F1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84">
    <w:name w:val="Основной текст 28"/>
    <w:basedOn w:val="a2"/>
    <w:uiPriority w:val="99"/>
    <w:qFormat/>
    <w:rsid w:val="006127F1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94">
    <w:name w:val="Заголовок 39"/>
    <w:basedOn w:val="15b"/>
    <w:next w:val="15b"/>
    <w:uiPriority w:val="99"/>
    <w:qFormat/>
    <w:rsid w:val="006127F1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9e">
    <w:name w:val="Основной текст9"/>
    <w:basedOn w:val="15b"/>
    <w:uiPriority w:val="99"/>
    <w:qFormat/>
    <w:rsid w:val="006127F1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85">
    <w:name w:val="Заголовок 28"/>
    <w:basedOn w:val="a2"/>
    <w:next w:val="a2"/>
    <w:uiPriority w:val="99"/>
    <w:qFormat/>
    <w:rsid w:val="006127F1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7f3">
    <w:name w:val="Цитата7"/>
    <w:basedOn w:val="a2"/>
    <w:uiPriority w:val="99"/>
    <w:qFormat/>
    <w:rsid w:val="006127F1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8c">
    <w:name w:val="Текст8"/>
    <w:basedOn w:val="a2"/>
    <w:uiPriority w:val="99"/>
    <w:qFormat/>
    <w:rsid w:val="006127F1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85">
    <w:name w:val="Основной текст 38"/>
    <w:basedOn w:val="15b"/>
    <w:uiPriority w:val="99"/>
    <w:qFormat/>
    <w:rsid w:val="006127F1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77">
    <w:name w:val="Основной текст с отступом 27"/>
    <w:basedOn w:val="a2"/>
    <w:uiPriority w:val="99"/>
    <w:qFormat/>
    <w:rsid w:val="006127F1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86">
    <w:name w:val="Основной текст с отступом 38"/>
    <w:basedOn w:val="a2"/>
    <w:uiPriority w:val="99"/>
    <w:qFormat/>
    <w:rsid w:val="006127F1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6f9">
    <w:name w:val="Верхний колонтитул6"/>
    <w:basedOn w:val="a2"/>
    <w:uiPriority w:val="99"/>
    <w:qFormat/>
    <w:rsid w:val="006127F1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7f4">
    <w:name w:val="Без интервала7"/>
    <w:uiPriority w:val="99"/>
    <w:qFormat/>
    <w:rsid w:val="006127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9a">
    <w:name w:val="Заголовок 49"/>
    <w:basedOn w:val="15b"/>
    <w:next w:val="15b"/>
    <w:uiPriority w:val="99"/>
    <w:qFormat/>
    <w:rsid w:val="006127F1"/>
    <w:pPr>
      <w:keepNext/>
      <w:widowControl/>
      <w:snapToGrid/>
      <w:ind w:left="0" w:firstLine="0"/>
    </w:pPr>
    <w:rPr>
      <w:sz w:val="24"/>
    </w:rPr>
  </w:style>
  <w:style w:type="paragraph" w:customStyle="1" w:styleId="674">
    <w:name w:val="Заголовок 67"/>
    <w:uiPriority w:val="99"/>
    <w:qFormat/>
    <w:rsid w:val="006127F1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67">
    <w:name w:val="Цитата 26"/>
    <w:basedOn w:val="a2"/>
    <w:next w:val="a2"/>
    <w:uiPriority w:val="99"/>
    <w:qFormat/>
    <w:rsid w:val="006127F1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6fa">
    <w:name w:val="Выделенная цитата6"/>
    <w:basedOn w:val="a2"/>
    <w:next w:val="a2"/>
    <w:uiPriority w:val="99"/>
    <w:qFormat/>
    <w:rsid w:val="006127F1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60">
    <w:name w:val="Стандартный HTML6"/>
    <w:basedOn w:val="a2"/>
    <w:uiPriority w:val="99"/>
    <w:qFormat/>
    <w:rsid w:val="006127F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7f5">
    <w:name w:val="Слабое выделение7"/>
    <w:uiPriority w:val="99"/>
    <w:rsid w:val="006127F1"/>
    <w:rPr>
      <w:i/>
      <w:color w:val="808080"/>
    </w:rPr>
  </w:style>
  <w:style w:type="character" w:customStyle="1" w:styleId="6fb">
    <w:name w:val="Основной шрифт абзаца6"/>
    <w:uiPriority w:val="99"/>
    <w:rsid w:val="006127F1"/>
  </w:style>
  <w:style w:type="character" w:customStyle="1" w:styleId="6fc">
    <w:name w:val="Замещающий текст6"/>
    <w:uiPriority w:val="99"/>
    <w:rsid w:val="006127F1"/>
    <w:rPr>
      <w:color w:val="808080"/>
    </w:rPr>
  </w:style>
  <w:style w:type="character" w:customStyle="1" w:styleId="7f6">
    <w:name w:val="Сильное выделение7"/>
    <w:uiPriority w:val="99"/>
    <w:rsid w:val="006127F1"/>
    <w:rPr>
      <w:b/>
    </w:rPr>
  </w:style>
  <w:style w:type="character" w:customStyle="1" w:styleId="b-sharetext">
    <w:name w:val="b-share__text"/>
    <w:basedOn w:val="a3"/>
    <w:uiPriority w:val="99"/>
    <w:rsid w:val="006127F1"/>
    <w:rPr>
      <w:rFonts w:cs="Times New Roman"/>
    </w:rPr>
  </w:style>
  <w:style w:type="character" w:customStyle="1" w:styleId="2017">
    <w:name w:val="Знак Знак2017"/>
    <w:uiPriority w:val="99"/>
    <w:rsid w:val="006127F1"/>
    <w:rPr>
      <w:rFonts w:ascii="Arial" w:hAnsi="Arial"/>
      <w:sz w:val="22"/>
    </w:rPr>
  </w:style>
  <w:style w:type="paragraph" w:customStyle="1" w:styleId="10f0">
    <w:name w:val="Абзац списка10"/>
    <w:basedOn w:val="a2"/>
    <w:uiPriority w:val="99"/>
    <w:qFormat/>
    <w:rsid w:val="006127F1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6b">
    <w:name w:val="Обычный16"/>
    <w:uiPriority w:val="99"/>
    <w:qFormat/>
    <w:rsid w:val="006127F1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94">
    <w:name w:val="Основной текст 29"/>
    <w:basedOn w:val="a2"/>
    <w:uiPriority w:val="99"/>
    <w:qFormat/>
    <w:rsid w:val="006127F1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101">
    <w:name w:val="Заголовок 310"/>
    <w:basedOn w:val="16b"/>
    <w:next w:val="16b"/>
    <w:uiPriority w:val="99"/>
    <w:qFormat/>
    <w:rsid w:val="006127F1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10f1">
    <w:name w:val="Основной текст10"/>
    <w:basedOn w:val="16b"/>
    <w:uiPriority w:val="99"/>
    <w:qFormat/>
    <w:rsid w:val="006127F1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95">
    <w:name w:val="Заголовок 29"/>
    <w:basedOn w:val="a2"/>
    <w:next w:val="a2"/>
    <w:uiPriority w:val="99"/>
    <w:qFormat/>
    <w:rsid w:val="006127F1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d">
    <w:name w:val="Цитата8"/>
    <w:basedOn w:val="a2"/>
    <w:uiPriority w:val="99"/>
    <w:qFormat/>
    <w:rsid w:val="006127F1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9f">
    <w:name w:val="Текст9"/>
    <w:basedOn w:val="a2"/>
    <w:uiPriority w:val="99"/>
    <w:qFormat/>
    <w:rsid w:val="006127F1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95">
    <w:name w:val="Основной текст 39"/>
    <w:basedOn w:val="16b"/>
    <w:uiPriority w:val="99"/>
    <w:qFormat/>
    <w:rsid w:val="006127F1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86">
    <w:name w:val="Основной текст с отступом 28"/>
    <w:basedOn w:val="a2"/>
    <w:uiPriority w:val="99"/>
    <w:qFormat/>
    <w:rsid w:val="006127F1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96">
    <w:name w:val="Основной текст с отступом 39"/>
    <w:basedOn w:val="a2"/>
    <w:uiPriority w:val="99"/>
    <w:qFormat/>
    <w:rsid w:val="006127F1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7f7">
    <w:name w:val="Верхний колонтитул7"/>
    <w:basedOn w:val="a2"/>
    <w:uiPriority w:val="99"/>
    <w:qFormat/>
    <w:rsid w:val="006127F1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8e">
    <w:name w:val="Без интервала8"/>
    <w:uiPriority w:val="99"/>
    <w:qFormat/>
    <w:rsid w:val="006127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01">
    <w:name w:val="Заголовок 410"/>
    <w:basedOn w:val="16b"/>
    <w:next w:val="16b"/>
    <w:uiPriority w:val="99"/>
    <w:qFormat/>
    <w:rsid w:val="006127F1"/>
    <w:pPr>
      <w:keepNext/>
      <w:widowControl/>
      <w:snapToGrid/>
      <w:ind w:left="0" w:firstLine="0"/>
    </w:pPr>
    <w:rPr>
      <w:sz w:val="24"/>
    </w:rPr>
  </w:style>
  <w:style w:type="paragraph" w:customStyle="1" w:styleId="684">
    <w:name w:val="Заголовок 68"/>
    <w:uiPriority w:val="99"/>
    <w:qFormat/>
    <w:rsid w:val="006127F1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78">
    <w:name w:val="Цитата 27"/>
    <w:basedOn w:val="a2"/>
    <w:next w:val="a2"/>
    <w:uiPriority w:val="99"/>
    <w:qFormat/>
    <w:rsid w:val="006127F1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7f8">
    <w:name w:val="Выделенная цитата7"/>
    <w:basedOn w:val="a2"/>
    <w:next w:val="a2"/>
    <w:uiPriority w:val="99"/>
    <w:qFormat/>
    <w:rsid w:val="006127F1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33">
    <w:name w:val="Heading 33"/>
    <w:uiPriority w:val="99"/>
    <w:rsid w:val="006127F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93">
    <w:name w:val="Heading 93"/>
    <w:uiPriority w:val="99"/>
    <w:rsid w:val="006127F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4">
    <w:name w:val="Heading 14"/>
    <w:uiPriority w:val="99"/>
    <w:rsid w:val="006127F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3">
    <w:name w:val="Heading 63"/>
    <w:uiPriority w:val="99"/>
    <w:rsid w:val="006127F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3">
    <w:name w:val="Heading 73"/>
    <w:uiPriority w:val="99"/>
    <w:rsid w:val="006127F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3">
    <w:name w:val="Heading 23"/>
    <w:uiPriority w:val="99"/>
    <w:rsid w:val="006127F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3">
    <w:name w:val="Heading 53"/>
    <w:uiPriority w:val="99"/>
    <w:rsid w:val="006127F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TML70">
    <w:name w:val="Стандартный HTML7"/>
    <w:basedOn w:val="a2"/>
    <w:uiPriority w:val="99"/>
    <w:qFormat/>
    <w:rsid w:val="006127F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8f">
    <w:name w:val="Слабое выделение8"/>
    <w:uiPriority w:val="99"/>
    <w:rsid w:val="006127F1"/>
    <w:rPr>
      <w:i/>
      <w:color w:val="808080"/>
    </w:rPr>
  </w:style>
  <w:style w:type="character" w:customStyle="1" w:styleId="7f9">
    <w:name w:val="Основной шрифт абзаца7"/>
    <w:uiPriority w:val="99"/>
    <w:rsid w:val="006127F1"/>
  </w:style>
  <w:style w:type="character" w:customStyle="1" w:styleId="7fa">
    <w:name w:val="Замещающий текст7"/>
    <w:uiPriority w:val="99"/>
    <w:rsid w:val="006127F1"/>
    <w:rPr>
      <w:color w:val="808080"/>
    </w:rPr>
  </w:style>
  <w:style w:type="character" w:customStyle="1" w:styleId="8f0">
    <w:name w:val="Сильное выделение8"/>
    <w:uiPriority w:val="99"/>
    <w:rsid w:val="006127F1"/>
    <w:rPr>
      <w:b/>
    </w:rPr>
  </w:style>
  <w:style w:type="paragraph" w:customStyle="1" w:styleId="Heading43">
    <w:name w:val="Heading 43"/>
    <w:basedOn w:val="a2"/>
    <w:next w:val="a2"/>
    <w:uiPriority w:val="99"/>
    <w:rsid w:val="006127F1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82">
    <w:name w:val="Heading 82"/>
    <w:basedOn w:val="a2"/>
    <w:next w:val="a2"/>
    <w:uiPriority w:val="99"/>
    <w:rsid w:val="006127F1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Caption2">
    <w:name w:val="Caption2"/>
    <w:basedOn w:val="a2"/>
    <w:uiPriority w:val="99"/>
    <w:rsid w:val="006127F1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2">
    <w:name w:val="Footer2"/>
    <w:basedOn w:val="a2"/>
    <w:uiPriority w:val="99"/>
    <w:rsid w:val="006127F1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3">
    <w:name w:val="Header3"/>
    <w:basedOn w:val="a2"/>
    <w:uiPriority w:val="99"/>
    <w:rsid w:val="006127F1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2">
    <w:name w:val="TOC 12"/>
    <w:basedOn w:val="a2"/>
    <w:uiPriority w:val="99"/>
    <w:rsid w:val="006127F1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22">
    <w:name w:val="TOC 22"/>
    <w:basedOn w:val="a2"/>
    <w:uiPriority w:val="99"/>
    <w:rsid w:val="006127F1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TOC32">
    <w:name w:val="TOC 32"/>
    <w:basedOn w:val="a2"/>
    <w:uiPriority w:val="99"/>
    <w:rsid w:val="006127F1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2">
    <w:name w:val="TOC 42"/>
    <w:basedOn w:val="a2"/>
    <w:uiPriority w:val="99"/>
    <w:rsid w:val="006127F1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2">
    <w:name w:val="TOC 52"/>
    <w:basedOn w:val="a2"/>
    <w:uiPriority w:val="99"/>
    <w:rsid w:val="006127F1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2">
    <w:name w:val="TOC 62"/>
    <w:basedOn w:val="a2"/>
    <w:uiPriority w:val="99"/>
    <w:rsid w:val="006127F1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2">
    <w:name w:val="TOC 72"/>
    <w:basedOn w:val="a2"/>
    <w:uiPriority w:val="99"/>
    <w:rsid w:val="006127F1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2">
    <w:name w:val="TOC 82"/>
    <w:basedOn w:val="a2"/>
    <w:uiPriority w:val="99"/>
    <w:rsid w:val="006127F1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2">
    <w:name w:val="TOC 92"/>
    <w:basedOn w:val="a2"/>
    <w:uiPriority w:val="99"/>
    <w:rsid w:val="006127F1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character" w:customStyle="1" w:styleId="3fff">
    <w:name w:val="Текст сноски Знак3"/>
    <w:basedOn w:val="a3"/>
    <w:uiPriority w:val="99"/>
    <w:rsid w:val="006127F1"/>
    <w:rPr>
      <w:rFonts w:cs="Times New Roman"/>
    </w:rPr>
  </w:style>
  <w:style w:type="paragraph" w:customStyle="1" w:styleId="4fe">
    <w:name w:val="Заголовок оглавления4"/>
    <w:basedOn w:val="10"/>
    <w:next w:val="a2"/>
    <w:uiPriority w:val="99"/>
    <w:qFormat/>
    <w:rsid w:val="006127F1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fff0">
    <w:name w:val="Слабая ссылка3"/>
    <w:uiPriority w:val="99"/>
    <w:rsid w:val="006127F1"/>
    <w:rPr>
      <w:smallCaps/>
      <w:color w:val="C0504D"/>
      <w:u w:val="single"/>
    </w:rPr>
  </w:style>
  <w:style w:type="character" w:customStyle="1" w:styleId="3fff1">
    <w:name w:val="Сильная ссылка3"/>
    <w:uiPriority w:val="99"/>
    <w:rsid w:val="006127F1"/>
    <w:rPr>
      <w:b/>
      <w:smallCaps/>
      <w:color w:val="C0504D"/>
      <w:spacing w:val="5"/>
      <w:u w:val="single"/>
    </w:rPr>
  </w:style>
  <w:style w:type="character" w:customStyle="1" w:styleId="3fff2">
    <w:name w:val="Название книги3"/>
    <w:uiPriority w:val="99"/>
    <w:rsid w:val="006127F1"/>
    <w:rPr>
      <w:b/>
      <w:smallCaps/>
      <w:spacing w:val="5"/>
    </w:rPr>
  </w:style>
  <w:style w:type="character" w:customStyle="1" w:styleId="3940">
    <w:name w:val="Знак Знак394"/>
    <w:uiPriority w:val="99"/>
    <w:rsid w:val="006127F1"/>
    <w:rPr>
      <w:rFonts w:ascii="Arial" w:hAnsi="Arial"/>
      <w:b/>
      <w:sz w:val="26"/>
    </w:rPr>
  </w:style>
  <w:style w:type="character" w:customStyle="1" w:styleId="3840">
    <w:name w:val="Знак Знак384"/>
    <w:uiPriority w:val="99"/>
    <w:rsid w:val="006127F1"/>
    <w:rPr>
      <w:b/>
      <w:sz w:val="28"/>
    </w:rPr>
  </w:style>
  <w:style w:type="character" w:customStyle="1" w:styleId="3740">
    <w:name w:val="Знак Знак374"/>
    <w:uiPriority w:val="99"/>
    <w:rsid w:val="006127F1"/>
    <w:rPr>
      <w:b/>
      <w:i/>
      <w:sz w:val="26"/>
    </w:rPr>
  </w:style>
  <w:style w:type="character" w:customStyle="1" w:styleId="3640">
    <w:name w:val="Знак Знак364"/>
    <w:uiPriority w:val="99"/>
    <w:rsid w:val="006127F1"/>
    <w:rPr>
      <w:b/>
      <w:sz w:val="22"/>
      <w:lang w:val="ru-RU" w:eastAsia="ru-RU"/>
    </w:rPr>
  </w:style>
  <w:style w:type="character" w:customStyle="1" w:styleId="3540">
    <w:name w:val="Знак Знак354"/>
    <w:uiPriority w:val="99"/>
    <w:rsid w:val="006127F1"/>
    <w:rPr>
      <w:sz w:val="24"/>
      <w:lang w:val="ru-RU" w:eastAsia="ru-RU"/>
    </w:rPr>
  </w:style>
  <w:style w:type="character" w:customStyle="1" w:styleId="3440">
    <w:name w:val="Знак Знак344"/>
    <w:uiPriority w:val="99"/>
    <w:rsid w:val="006127F1"/>
    <w:rPr>
      <w:rFonts w:ascii="Calibri" w:hAnsi="Calibri"/>
      <w:i/>
      <w:sz w:val="24"/>
      <w:lang w:eastAsia="en-US"/>
    </w:rPr>
  </w:style>
  <w:style w:type="character" w:customStyle="1" w:styleId="3240">
    <w:name w:val="Знак Знак324"/>
    <w:uiPriority w:val="99"/>
    <w:rsid w:val="006127F1"/>
    <w:rPr>
      <w:sz w:val="16"/>
    </w:rPr>
  </w:style>
  <w:style w:type="character" w:customStyle="1" w:styleId="3150">
    <w:name w:val="Знак Знак315"/>
    <w:uiPriority w:val="99"/>
    <w:rsid w:val="006127F1"/>
    <w:rPr>
      <w:sz w:val="24"/>
    </w:rPr>
  </w:style>
  <w:style w:type="paragraph" w:customStyle="1" w:styleId="11ff9">
    <w:name w:val="Знак Знак Знак Знак Знак Знак11"/>
    <w:basedOn w:val="a2"/>
    <w:uiPriority w:val="99"/>
    <w:rsid w:val="006127F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30">
    <w:name w:val="Знак Знак303"/>
    <w:uiPriority w:val="99"/>
    <w:rsid w:val="006127F1"/>
    <w:rPr>
      <w:sz w:val="24"/>
    </w:rPr>
  </w:style>
  <w:style w:type="character" w:customStyle="1" w:styleId="2940">
    <w:name w:val="Знак Знак294"/>
    <w:uiPriority w:val="99"/>
    <w:rsid w:val="006127F1"/>
    <w:rPr>
      <w:sz w:val="24"/>
    </w:rPr>
  </w:style>
  <w:style w:type="character" w:customStyle="1" w:styleId="714">
    <w:name w:val="Знак Знак714"/>
    <w:uiPriority w:val="99"/>
    <w:rsid w:val="006127F1"/>
    <w:rPr>
      <w:sz w:val="16"/>
      <w:lang w:val="ru-RU" w:eastAsia="ru-RU"/>
    </w:rPr>
  </w:style>
  <w:style w:type="character" w:customStyle="1" w:styleId="14100">
    <w:name w:val="Знак Знак1410"/>
    <w:uiPriority w:val="99"/>
    <w:locked/>
    <w:rsid w:val="006127F1"/>
    <w:rPr>
      <w:b/>
      <w:sz w:val="27"/>
      <w:lang w:val="ru-RU" w:eastAsia="ru-RU"/>
    </w:rPr>
  </w:style>
  <w:style w:type="character" w:customStyle="1" w:styleId="2840">
    <w:name w:val="Знак Знак284"/>
    <w:uiPriority w:val="99"/>
    <w:rsid w:val="006127F1"/>
    <w:rPr>
      <w:rFonts w:ascii="Tahoma" w:hAnsi="Tahoma"/>
    </w:rPr>
  </w:style>
  <w:style w:type="character" w:customStyle="1" w:styleId="2740">
    <w:name w:val="Знак Знак274"/>
    <w:uiPriority w:val="99"/>
    <w:rsid w:val="006127F1"/>
    <w:rPr>
      <w:sz w:val="24"/>
    </w:rPr>
  </w:style>
  <w:style w:type="character" w:customStyle="1" w:styleId="1010">
    <w:name w:val="Знак Знак1010"/>
    <w:uiPriority w:val="99"/>
    <w:locked/>
    <w:rsid w:val="006127F1"/>
    <w:rPr>
      <w:sz w:val="16"/>
      <w:lang w:val="ru-RU" w:eastAsia="ru-RU"/>
    </w:rPr>
  </w:style>
  <w:style w:type="character" w:customStyle="1" w:styleId="628">
    <w:name w:val="Знак Знак628"/>
    <w:uiPriority w:val="99"/>
    <w:rsid w:val="006127F1"/>
    <w:rPr>
      <w:rFonts w:ascii="Arial" w:hAnsi="Arial"/>
      <w:b/>
      <w:i/>
      <w:sz w:val="28"/>
      <w:lang w:val="ru-RU" w:eastAsia="en-US"/>
    </w:rPr>
  </w:style>
  <w:style w:type="character" w:customStyle="1" w:styleId="2140">
    <w:name w:val="Знак Знак214"/>
    <w:uiPriority w:val="99"/>
    <w:locked/>
    <w:rsid w:val="006127F1"/>
    <w:rPr>
      <w:sz w:val="24"/>
      <w:lang w:val="en-US"/>
    </w:rPr>
  </w:style>
  <w:style w:type="character" w:customStyle="1" w:styleId="1240">
    <w:name w:val="Знак Знак124"/>
    <w:uiPriority w:val="99"/>
    <w:rsid w:val="006127F1"/>
    <w:rPr>
      <w:sz w:val="16"/>
    </w:rPr>
  </w:style>
  <w:style w:type="character" w:customStyle="1" w:styleId="1360">
    <w:name w:val="Знак Знак136"/>
    <w:uiPriority w:val="99"/>
    <w:rsid w:val="006127F1"/>
    <w:rPr>
      <w:lang w:val="ru-RU" w:eastAsia="ru-RU"/>
    </w:rPr>
  </w:style>
  <w:style w:type="character" w:customStyle="1" w:styleId="1611">
    <w:name w:val="Знак Знак1611"/>
    <w:uiPriority w:val="99"/>
    <w:locked/>
    <w:rsid w:val="006127F1"/>
    <w:rPr>
      <w:b/>
      <w:caps/>
      <w:sz w:val="24"/>
      <w:lang w:val="ru-RU" w:eastAsia="ru-RU"/>
    </w:rPr>
  </w:style>
  <w:style w:type="character" w:customStyle="1" w:styleId="1161">
    <w:name w:val="Знак Знак116"/>
    <w:uiPriority w:val="99"/>
    <w:rsid w:val="006127F1"/>
    <w:rPr>
      <w:sz w:val="24"/>
    </w:rPr>
  </w:style>
  <w:style w:type="character" w:customStyle="1" w:styleId="13d">
    <w:name w:val="Знак Знак Знак13"/>
    <w:uiPriority w:val="99"/>
    <w:rsid w:val="006127F1"/>
    <w:rPr>
      <w:rFonts w:ascii="Times New Roman" w:hAnsi="Times New Roman"/>
      <w:b/>
      <w:caps/>
      <w:sz w:val="28"/>
    </w:rPr>
  </w:style>
  <w:style w:type="character" w:customStyle="1" w:styleId="25100">
    <w:name w:val="Знак Знак2510"/>
    <w:uiPriority w:val="99"/>
    <w:rsid w:val="006127F1"/>
    <w:rPr>
      <w:rFonts w:ascii="Times New Roman" w:hAnsi="Times New Roman"/>
      <w:b/>
      <w:sz w:val="28"/>
    </w:rPr>
  </w:style>
  <w:style w:type="character" w:customStyle="1" w:styleId="22100">
    <w:name w:val="Знак Знак2210"/>
    <w:uiPriority w:val="99"/>
    <w:rsid w:val="006127F1"/>
    <w:rPr>
      <w:rFonts w:ascii="Times New Roman" w:hAnsi="Times New Roman"/>
      <w:sz w:val="24"/>
    </w:rPr>
  </w:style>
  <w:style w:type="character" w:customStyle="1" w:styleId="19100">
    <w:name w:val="Знак Знак1910"/>
    <w:uiPriority w:val="99"/>
    <w:rsid w:val="006127F1"/>
    <w:rPr>
      <w:rFonts w:ascii="Times New Roman" w:hAnsi="Times New Roman"/>
      <w:sz w:val="16"/>
      <w:lang w:eastAsia="ru-RU"/>
    </w:rPr>
  </w:style>
  <w:style w:type="character" w:customStyle="1" w:styleId="1812">
    <w:name w:val="Знак Знак1812"/>
    <w:uiPriority w:val="99"/>
    <w:rsid w:val="006127F1"/>
    <w:rPr>
      <w:rFonts w:ascii="Courier New" w:hAnsi="Courier New"/>
    </w:rPr>
  </w:style>
  <w:style w:type="character" w:customStyle="1" w:styleId="17100">
    <w:name w:val="Знак Знак1710"/>
    <w:uiPriority w:val="99"/>
    <w:rsid w:val="006127F1"/>
    <w:rPr>
      <w:rFonts w:ascii="Times New Roman" w:hAnsi="Times New Roman"/>
      <w:sz w:val="24"/>
    </w:rPr>
  </w:style>
  <w:style w:type="character" w:customStyle="1" w:styleId="960">
    <w:name w:val="Знак Знак96"/>
    <w:link w:val="3fff3"/>
    <w:uiPriority w:val="99"/>
    <w:locked/>
    <w:rsid w:val="006127F1"/>
    <w:rPr>
      <w:rFonts w:ascii="PragmaticaCTT" w:hAnsi="PragmaticaCTT"/>
      <w:b/>
      <w:sz w:val="24"/>
    </w:rPr>
  </w:style>
  <w:style w:type="paragraph" w:customStyle="1" w:styleId="3fff3">
    <w:name w:val="Название3"/>
    <w:basedOn w:val="a2"/>
    <w:link w:val="960"/>
    <w:uiPriority w:val="99"/>
    <w:qFormat/>
    <w:rsid w:val="006127F1"/>
    <w:pPr>
      <w:widowControl/>
      <w:snapToGrid/>
      <w:spacing w:before="240" w:after="60"/>
      <w:jc w:val="center"/>
      <w:outlineLvl w:val="0"/>
    </w:pPr>
    <w:rPr>
      <w:rFonts w:ascii="PragmaticaCTT" w:eastAsiaTheme="minorHAnsi" w:hAnsi="PragmaticaCTT" w:cstheme="minorBidi"/>
      <w:b/>
      <w:szCs w:val="22"/>
      <w:lang w:eastAsia="en-US"/>
    </w:rPr>
  </w:style>
  <w:style w:type="character" w:customStyle="1" w:styleId="5300">
    <w:name w:val="Знак Знак530"/>
    <w:uiPriority w:val="99"/>
    <w:rsid w:val="006127F1"/>
    <w:rPr>
      <w:rFonts w:ascii="Tahoma" w:hAnsi="Tahoma"/>
      <w:sz w:val="16"/>
      <w:lang w:val="ru-RU" w:eastAsia="ru-RU"/>
    </w:rPr>
  </w:style>
  <w:style w:type="character" w:customStyle="1" w:styleId="15100">
    <w:name w:val="Знак Знак1510"/>
    <w:uiPriority w:val="99"/>
    <w:rsid w:val="006127F1"/>
    <w:rPr>
      <w:b/>
      <w:sz w:val="28"/>
    </w:rPr>
  </w:style>
  <w:style w:type="character" w:customStyle="1" w:styleId="41100">
    <w:name w:val="Знак Знак4110"/>
    <w:uiPriority w:val="99"/>
    <w:locked/>
    <w:rsid w:val="006127F1"/>
    <w:rPr>
      <w:rFonts w:ascii="Arial" w:hAnsi="Arial"/>
      <w:b/>
      <w:i/>
      <w:sz w:val="28"/>
      <w:lang w:val="ru-RU" w:eastAsia="en-US"/>
    </w:rPr>
  </w:style>
  <w:style w:type="paragraph" w:customStyle="1" w:styleId="14b">
    <w:name w:val="Знак Знак Знак Знак Знак Знак Знак Знак Знак Знак Знак Знак Знак14"/>
    <w:basedOn w:val="a2"/>
    <w:uiPriority w:val="99"/>
    <w:rsid w:val="006127F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102">
    <w:name w:val="Знак310"/>
    <w:basedOn w:val="a2"/>
    <w:uiPriority w:val="99"/>
    <w:rsid w:val="006127F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100">
    <w:name w:val="Знак Знак5310"/>
    <w:uiPriority w:val="99"/>
    <w:locked/>
    <w:rsid w:val="006127F1"/>
    <w:rPr>
      <w:b/>
      <w:caps/>
      <w:sz w:val="24"/>
      <w:lang w:val="ru-RU" w:eastAsia="ru-RU"/>
    </w:rPr>
  </w:style>
  <w:style w:type="character" w:customStyle="1" w:styleId="11110">
    <w:name w:val="Знак1 Знак Знак111"/>
    <w:uiPriority w:val="99"/>
    <w:locked/>
    <w:rsid w:val="006127F1"/>
    <w:rPr>
      <w:rFonts w:ascii="Times New Roman" w:hAnsi="Times New Roman"/>
      <w:sz w:val="24"/>
      <w:lang w:eastAsia="ru-RU"/>
    </w:rPr>
  </w:style>
  <w:style w:type="character" w:customStyle="1" w:styleId="4610">
    <w:name w:val="Знак Знак4610"/>
    <w:uiPriority w:val="99"/>
    <w:locked/>
    <w:rsid w:val="006127F1"/>
    <w:rPr>
      <w:b/>
      <w:sz w:val="27"/>
      <w:lang w:val="ru-RU" w:eastAsia="ru-RU"/>
    </w:rPr>
  </w:style>
  <w:style w:type="character" w:customStyle="1" w:styleId="4810">
    <w:name w:val="Знак Знак4810"/>
    <w:uiPriority w:val="99"/>
    <w:locked/>
    <w:rsid w:val="006127F1"/>
    <w:rPr>
      <w:b/>
      <w:sz w:val="27"/>
      <w:lang w:val="ru-RU" w:eastAsia="ru-RU"/>
    </w:rPr>
  </w:style>
  <w:style w:type="character" w:customStyle="1" w:styleId="4410">
    <w:name w:val="Знак Знак4410"/>
    <w:uiPriority w:val="99"/>
    <w:locked/>
    <w:rsid w:val="006127F1"/>
    <w:rPr>
      <w:sz w:val="24"/>
    </w:rPr>
  </w:style>
  <w:style w:type="character" w:customStyle="1" w:styleId="51110">
    <w:name w:val="Знак Знак5111"/>
    <w:uiPriority w:val="99"/>
    <w:locked/>
    <w:rsid w:val="006127F1"/>
    <w:rPr>
      <w:b/>
      <w:sz w:val="27"/>
      <w:lang w:val="ru-RU" w:eastAsia="ru-RU"/>
    </w:rPr>
  </w:style>
  <w:style w:type="character" w:customStyle="1" w:styleId="4310">
    <w:name w:val="Знак Знак4310"/>
    <w:uiPriority w:val="99"/>
    <w:locked/>
    <w:rsid w:val="006127F1"/>
    <w:rPr>
      <w:color w:val="000000"/>
      <w:sz w:val="24"/>
      <w:lang w:eastAsia="ru-RU"/>
    </w:rPr>
  </w:style>
  <w:style w:type="character" w:customStyle="1" w:styleId="4210">
    <w:name w:val="Знак Знак4210"/>
    <w:uiPriority w:val="99"/>
    <w:rsid w:val="006127F1"/>
    <w:rPr>
      <w:rFonts w:ascii="Times New Roman" w:hAnsi="Times New Roman"/>
      <w:sz w:val="16"/>
    </w:rPr>
  </w:style>
  <w:style w:type="character" w:customStyle="1" w:styleId="4910">
    <w:name w:val="Знак Знак4910"/>
    <w:uiPriority w:val="99"/>
    <w:rsid w:val="006127F1"/>
    <w:rPr>
      <w:rFonts w:ascii="Times New Roman" w:hAnsi="Times New Roman"/>
      <w:b/>
      <w:caps/>
      <w:sz w:val="24"/>
      <w:lang w:eastAsia="ru-RU"/>
    </w:rPr>
  </w:style>
  <w:style w:type="character" w:customStyle="1" w:styleId="4710">
    <w:name w:val="Знак Знак4710"/>
    <w:uiPriority w:val="99"/>
    <w:rsid w:val="006127F1"/>
    <w:rPr>
      <w:rFonts w:ascii="Times New Roman" w:hAnsi="Times New Roman"/>
      <w:b/>
      <w:sz w:val="27"/>
      <w:lang w:eastAsia="ru-RU"/>
    </w:rPr>
  </w:style>
  <w:style w:type="character" w:customStyle="1" w:styleId="4510">
    <w:name w:val="Знак Знак4510"/>
    <w:uiPriority w:val="99"/>
    <w:rsid w:val="006127F1"/>
    <w:rPr>
      <w:rFonts w:ascii="Times New Roman" w:hAnsi="Times New Roman"/>
      <w:b/>
      <w:i/>
      <w:sz w:val="26"/>
      <w:lang w:eastAsia="ru-RU"/>
    </w:rPr>
  </w:style>
  <w:style w:type="character" w:customStyle="1" w:styleId="5201">
    <w:name w:val="Знак5 Знак Знак20"/>
    <w:uiPriority w:val="99"/>
    <w:locked/>
    <w:rsid w:val="006127F1"/>
    <w:rPr>
      <w:sz w:val="16"/>
    </w:rPr>
  </w:style>
  <w:style w:type="character" w:customStyle="1" w:styleId="5010">
    <w:name w:val="Знак Знак5010"/>
    <w:uiPriority w:val="99"/>
    <w:locked/>
    <w:rsid w:val="006127F1"/>
    <w:rPr>
      <w:b/>
      <w:sz w:val="28"/>
      <w:lang w:val="ru-RU" w:eastAsia="ru-RU"/>
    </w:rPr>
  </w:style>
  <w:style w:type="character" w:customStyle="1" w:styleId="52100">
    <w:name w:val="Знак Знак5210"/>
    <w:uiPriority w:val="99"/>
    <w:rsid w:val="006127F1"/>
    <w:rPr>
      <w:rFonts w:ascii="Arial" w:hAnsi="Arial"/>
      <w:b/>
      <w:i/>
      <w:sz w:val="28"/>
    </w:rPr>
  </w:style>
  <w:style w:type="character" w:customStyle="1" w:styleId="51101">
    <w:name w:val="Знак5 Знак Знак110"/>
    <w:uiPriority w:val="99"/>
    <w:locked/>
    <w:rsid w:val="006127F1"/>
    <w:rPr>
      <w:sz w:val="16"/>
      <w:lang w:val="ru-RU" w:eastAsia="ru-RU"/>
    </w:rPr>
  </w:style>
  <w:style w:type="character" w:customStyle="1" w:styleId="6111">
    <w:name w:val="Знак6 Знак Знак11"/>
    <w:uiPriority w:val="99"/>
    <w:rsid w:val="006127F1"/>
    <w:rPr>
      <w:sz w:val="24"/>
      <w:lang w:val="ru-RU" w:eastAsia="ru-RU"/>
    </w:rPr>
  </w:style>
  <w:style w:type="character" w:customStyle="1" w:styleId="554">
    <w:name w:val="Знак Знак554"/>
    <w:uiPriority w:val="99"/>
    <w:locked/>
    <w:rsid w:val="006127F1"/>
    <w:rPr>
      <w:sz w:val="24"/>
      <w:lang w:val="ru-RU" w:eastAsia="ru-RU"/>
    </w:rPr>
  </w:style>
  <w:style w:type="character" w:customStyle="1" w:styleId="654">
    <w:name w:val="Знак Знак654"/>
    <w:uiPriority w:val="99"/>
    <w:locked/>
    <w:rsid w:val="006127F1"/>
    <w:rPr>
      <w:b/>
      <w:sz w:val="27"/>
      <w:lang w:val="ru-RU" w:eastAsia="ru-RU"/>
    </w:rPr>
  </w:style>
  <w:style w:type="character" w:customStyle="1" w:styleId="644">
    <w:name w:val="Знак Знак644"/>
    <w:uiPriority w:val="99"/>
    <w:locked/>
    <w:rsid w:val="006127F1"/>
    <w:rPr>
      <w:b/>
      <w:sz w:val="28"/>
      <w:lang w:val="ru-RU" w:eastAsia="ru-RU"/>
    </w:rPr>
  </w:style>
  <w:style w:type="character" w:customStyle="1" w:styleId="634">
    <w:name w:val="Знак Знак634"/>
    <w:uiPriority w:val="99"/>
    <w:locked/>
    <w:rsid w:val="006127F1"/>
    <w:rPr>
      <w:b/>
      <w:i/>
      <w:sz w:val="26"/>
      <w:lang w:val="ru-RU" w:eastAsia="ru-RU"/>
    </w:rPr>
  </w:style>
  <w:style w:type="character" w:customStyle="1" w:styleId="627">
    <w:name w:val="Знак Знак627"/>
    <w:uiPriority w:val="99"/>
    <w:locked/>
    <w:rsid w:val="006127F1"/>
    <w:rPr>
      <w:sz w:val="24"/>
      <w:lang w:val="ru-RU" w:eastAsia="ru-RU"/>
    </w:rPr>
  </w:style>
  <w:style w:type="character" w:customStyle="1" w:styleId="61110">
    <w:name w:val="Знак Знак6111"/>
    <w:uiPriority w:val="99"/>
    <w:locked/>
    <w:rsid w:val="006127F1"/>
    <w:rPr>
      <w:sz w:val="24"/>
      <w:lang w:val="ru-RU" w:eastAsia="ru-RU"/>
    </w:rPr>
  </w:style>
  <w:style w:type="character" w:customStyle="1" w:styleId="604">
    <w:name w:val="Знак Знак604"/>
    <w:uiPriority w:val="99"/>
    <w:locked/>
    <w:rsid w:val="006127F1"/>
    <w:rPr>
      <w:i/>
      <w:sz w:val="24"/>
      <w:lang w:val="ru-RU" w:eastAsia="ru-RU"/>
    </w:rPr>
  </w:style>
  <w:style w:type="character" w:customStyle="1" w:styleId="594">
    <w:name w:val="Знак Знак594"/>
    <w:uiPriority w:val="99"/>
    <w:locked/>
    <w:rsid w:val="006127F1"/>
    <w:rPr>
      <w:rFonts w:ascii="Arial" w:hAnsi="Arial"/>
      <w:sz w:val="22"/>
      <w:lang w:val="ru-RU" w:eastAsia="ru-RU"/>
    </w:rPr>
  </w:style>
  <w:style w:type="character" w:customStyle="1" w:styleId="584">
    <w:name w:val="Знак Знак584"/>
    <w:uiPriority w:val="99"/>
    <w:locked/>
    <w:rsid w:val="006127F1"/>
    <w:rPr>
      <w:rFonts w:ascii="Courier New" w:hAnsi="Courier New"/>
      <w:lang w:val="ru-RU" w:eastAsia="ru-RU"/>
    </w:rPr>
  </w:style>
  <w:style w:type="character" w:customStyle="1" w:styleId="574">
    <w:name w:val="Знак Знак574"/>
    <w:uiPriority w:val="99"/>
    <w:locked/>
    <w:rsid w:val="006127F1"/>
    <w:rPr>
      <w:lang w:val="ru-RU" w:eastAsia="ru-RU"/>
    </w:rPr>
  </w:style>
  <w:style w:type="character" w:customStyle="1" w:styleId="564">
    <w:name w:val="Знак Знак564"/>
    <w:uiPriority w:val="99"/>
    <w:locked/>
    <w:rsid w:val="006127F1"/>
    <w:rPr>
      <w:sz w:val="24"/>
      <w:lang w:val="ru-RU" w:eastAsia="ru-RU"/>
    </w:rPr>
  </w:style>
  <w:style w:type="character" w:customStyle="1" w:styleId="544">
    <w:name w:val="Знак Знак544"/>
    <w:uiPriority w:val="99"/>
    <w:locked/>
    <w:rsid w:val="006127F1"/>
    <w:rPr>
      <w:sz w:val="24"/>
      <w:lang w:val="en-US" w:eastAsia="ru-RU"/>
    </w:rPr>
  </w:style>
  <w:style w:type="character" w:customStyle="1" w:styleId="6740">
    <w:name w:val="Знак Знак674"/>
    <w:uiPriority w:val="99"/>
    <w:rsid w:val="006127F1"/>
    <w:rPr>
      <w:rFonts w:ascii="Arial" w:hAnsi="Arial"/>
      <w:b/>
      <w:sz w:val="26"/>
    </w:rPr>
  </w:style>
  <w:style w:type="character" w:customStyle="1" w:styleId="6640">
    <w:name w:val="Знак Знак664"/>
    <w:uiPriority w:val="99"/>
    <w:rsid w:val="006127F1"/>
    <w:rPr>
      <w:b/>
      <w:sz w:val="28"/>
    </w:rPr>
  </w:style>
  <w:style w:type="character" w:customStyle="1" w:styleId="704">
    <w:name w:val="Знак Знак704"/>
    <w:uiPriority w:val="99"/>
    <w:rsid w:val="006127F1"/>
    <w:rPr>
      <w:rFonts w:ascii="Arial" w:hAnsi="Arial"/>
      <w:b/>
      <w:sz w:val="26"/>
    </w:rPr>
  </w:style>
  <w:style w:type="character" w:customStyle="1" w:styleId="694">
    <w:name w:val="Знак Знак694"/>
    <w:uiPriority w:val="99"/>
    <w:rsid w:val="006127F1"/>
    <w:rPr>
      <w:b/>
      <w:sz w:val="28"/>
    </w:rPr>
  </w:style>
  <w:style w:type="character" w:customStyle="1" w:styleId="6840">
    <w:name w:val="Знак Знак684"/>
    <w:uiPriority w:val="99"/>
    <w:rsid w:val="006127F1"/>
    <w:rPr>
      <w:b/>
      <w:i/>
      <w:sz w:val="26"/>
    </w:rPr>
  </w:style>
  <w:style w:type="paragraph" w:customStyle="1" w:styleId="2ffff7">
    <w:name w:val="Название2"/>
    <w:basedOn w:val="a2"/>
    <w:next w:val="aff1"/>
    <w:uiPriority w:val="99"/>
    <w:qFormat/>
    <w:rsid w:val="006127F1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4ff">
    <w:name w:val="Название4"/>
    <w:basedOn w:val="a2"/>
    <w:next w:val="aff1"/>
    <w:uiPriority w:val="99"/>
    <w:qFormat/>
    <w:rsid w:val="006127F1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221">
    <w:name w:val="Знак2 Знак Знак22"/>
    <w:uiPriority w:val="99"/>
    <w:locked/>
    <w:rsid w:val="006127F1"/>
    <w:rPr>
      <w:b/>
      <w:sz w:val="27"/>
      <w:lang w:val="ru-RU" w:eastAsia="ru-RU"/>
    </w:rPr>
  </w:style>
  <w:style w:type="paragraph" w:customStyle="1" w:styleId="941">
    <w:name w:val="Знак94"/>
    <w:basedOn w:val="a2"/>
    <w:uiPriority w:val="99"/>
    <w:rsid w:val="006127F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60">
    <w:name w:val="Знак4 Знак Знак16"/>
    <w:uiPriority w:val="99"/>
    <w:locked/>
    <w:rsid w:val="006127F1"/>
    <w:rPr>
      <w:rFonts w:ascii="Arial" w:hAnsi="Arial"/>
      <w:b/>
      <w:kern w:val="32"/>
      <w:sz w:val="32"/>
      <w:lang w:val="ru-RU" w:eastAsia="ru-RU"/>
    </w:rPr>
  </w:style>
  <w:style w:type="character" w:customStyle="1" w:styleId="2141">
    <w:name w:val="Знак2 Знак Знак14"/>
    <w:uiPriority w:val="99"/>
    <w:locked/>
    <w:rsid w:val="006127F1"/>
    <w:rPr>
      <w:b/>
      <w:sz w:val="27"/>
      <w:lang w:val="ru-RU" w:eastAsia="ru-RU"/>
    </w:rPr>
  </w:style>
  <w:style w:type="character" w:customStyle="1" w:styleId="44a">
    <w:name w:val="Знак4 Знак Знак4"/>
    <w:uiPriority w:val="99"/>
    <w:locked/>
    <w:rsid w:val="006127F1"/>
    <w:rPr>
      <w:rFonts w:ascii="Arial" w:hAnsi="Arial"/>
      <w:b/>
      <w:kern w:val="32"/>
      <w:sz w:val="32"/>
      <w:lang w:val="ru-RU" w:eastAsia="ru-RU"/>
    </w:rPr>
  </w:style>
  <w:style w:type="character" w:customStyle="1" w:styleId="25e">
    <w:name w:val="Знак2 Знак Знак5"/>
    <w:uiPriority w:val="99"/>
    <w:semiHidden/>
    <w:locked/>
    <w:rsid w:val="006127F1"/>
    <w:rPr>
      <w:rFonts w:ascii="Arial" w:hAnsi="Arial"/>
      <w:b/>
      <w:sz w:val="26"/>
      <w:lang w:val="ru-RU" w:eastAsia="ru-RU"/>
    </w:rPr>
  </w:style>
  <w:style w:type="character" w:customStyle="1" w:styleId="5fa">
    <w:name w:val="Текст сноски Знак5"/>
    <w:uiPriority w:val="99"/>
    <w:locked/>
    <w:rsid w:val="006127F1"/>
    <w:rPr>
      <w:rFonts w:ascii="Courier New" w:hAnsi="Courier New"/>
      <w:color w:val="000000"/>
      <w:sz w:val="24"/>
    </w:rPr>
  </w:style>
  <w:style w:type="paragraph" w:customStyle="1" w:styleId="41a">
    <w:name w:val="Заголовок оглавления41"/>
    <w:basedOn w:val="10"/>
    <w:next w:val="a2"/>
    <w:uiPriority w:val="99"/>
    <w:rsid w:val="006127F1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1f0">
    <w:name w:val="Слабая ссылка31"/>
    <w:uiPriority w:val="99"/>
    <w:rsid w:val="006127F1"/>
    <w:rPr>
      <w:smallCaps/>
      <w:color w:val="C0504D"/>
      <w:u w:val="single"/>
    </w:rPr>
  </w:style>
  <w:style w:type="character" w:customStyle="1" w:styleId="31f1">
    <w:name w:val="Сильная ссылка31"/>
    <w:uiPriority w:val="99"/>
    <w:rsid w:val="006127F1"/>
    <w:rPr>
      <w:b/>
      <w:smallCaps/>
      <w:color w:val="C0504D"/>
      <w:spacing w:val="5"/>
      <w:u w:val="single"/>
    </w:rPr>
  </w:style>
  <w:style w:type="character" w:customStyle="1" w:styleId="31f2">
    <w:name w:val="Название книги31"/>
    <w:uiPriority w:val="99"/>
    <w:rsid w:val="006127F1"/>
    <w:rPr>
      <w:b/>
      <w:smallCaps/>
      <w:spacing w:val="5"/>
    </w:rPr>
  </w:style>
  <w:style w:type="character" w:customStyle="1" w:styleId="4ff0">
    <w:name w:val="Текст сноски Знак4"/>
    <w:basedOn w:val="a3"/>
    <w:uiPriority w:val="99"/>
    <w:semiHidden/>
    <w:rsid w:val="006127F1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fff8">
    <w:name w:val="Обычный (веб) Знак2"/>
    <w:basedOn w:val="a3"/>
    <w:uiPriority w:val="99"/>
    <w:locked/>
    <w:rsid w:val="006127F1"/>
    <w:rPr>
      <w:rFonts w:cs="Times New Roman"/>
      <w:b/>
      <w:i/>
      <w:color w:val="4F81BD"/>
      <w:sz w:val="20"/>
      <w:szCs w:val="20"/>
    </w:rPr>
  </w:style>
  <w:style w:type="paragraph" w:customStyle="1" w:styleId="1ffffff6">
    <w:name w:val="Заголовок1"/>
    <w:basedOn w:val="a2"/>
    <w:next w:val="aff1"/>
    <w:uiPriority w:val="99"/>
    <w:rsid w:val="006127F1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1ffffff7">
    <w:name w:val="Неразрешенное упоминание1"/>
    <w:basedOn w:val="a3"/>
    <w:uiPriority w:val="99"/>
    <w:semiHidden/>
    <w:rsid w:val="006127F1"/>
    <w:rPr>
      <w:rFonts w:ascii="Times New Roman" w:hAnsi="Times New Roman" w:cs="Times New Roman"/>
      <w:color w:val="605E5C"/>
      <w:shd w:val="clear" w:color="auto" w:fill="E1DFDD"/>
    </w:rPr>
  </w:style>
  <w:style w:type="character" w:customStyle="1" w:styleId="2ffff9">
    <w:name w:val="Неразрешенное упоминание2"/>
    <w:uiPriority w:val="99"/>
    <w:semiHidden/>
    <w:rsid w:val="006127F1"/>
    <w:rPr>
      <w:color w:val="808080"/>
      <w:shd w:val="clear" w:color="auto" w:fill="E6E6E6"/>
    </w:rPr>
  </w:style>
  <w:style w:type="paragraph" w:customStyle="1" w:styleId="hlbdr">
    <w:name w:val="hl_bdr"/>
    <w:basedOn w:val="a2"/>
    <w:uiPriority w:val="99"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-10">
    <w:name w:val="Цветной список - Акцент 1 Знак"/>
    <w:uiPriority w:val="99"/>
    <w:locked/>
    <w:rsid w:val="006127F1"/>
    <w:rPr>
      <w:rFonts w:ascii="Calibri" w:hAnsi="Calibri"/>
      <w:sz w:val="20"/>
      <w:lang w:eastAsia="ru-RU"/>
    </w:rPr>
  </w:style>
  <w:style w:type="table" w:styleId="-11">
    <w:name w:val="Colorful List Accent 1"/>
    <w:basedOn w:val="a4"/>
    <w:uiPriority w:val="99"/>
    <w:rsid w:val="006127F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/>
    <w:tcPr>
      <w:shd w:val="clear" w:color="auto" w:fill="EDF2F8"/>
    </w:tcPr>
    <w:tblStylePr w:type="firstRow">
      <w:rPr>
        <w:rFonts w:cs="Times New Roman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paragraph" w:customStyle="1" w:styleId="51b">
    <w:name w:val="Обычный51"/>
    <w:basedOn w:val="a2"/>
    <w:uiPriority w:val="99"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311">
    <w:name w:val="Основной текст 231"/>
    <w:basedOn w:val="a2"/>
    <w:uiPriority w:val="99"/>
    <w:rsid w:val="006127F1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212">
    <w:name w:val="Заголовок 321"/>
    <w:basedOn w:val="51b"/>
    <w:next w:val="51b"/>
    <w:uiPriority w:val="99"/>
    <w:rsid w:val="006127F1"/>
    <w:pPr>
      <w:keepNext/>
      <w:spacing w:before="0" w:beforeAutospacing="0" w:after="0" w:afterAutospacing="0"/>
      <w:outlineLvl w:val="2"/>
    </w:pPr>
    <w:rPr>
      <w:szCs w:val="20"/>
    </w:rPr>
  </w:style>
  <w:style w:type="paragraph" w:customStyle="1" w:styleId="41b">
    <w:name w:val="Основной текст41"/>
    <w:basedOn w:val="51b"/>
    <w:uiPriority w:val="99"/>
    <w:rsid w:val="006127F1"/>
    <w:pPr>
      <w:spacing w:before="0" w:beforeAutospacing="0" w:after="0" w:afterAutospacing="0" w:line="360" w:lineRule="auto"/>
    </w:pPr>
    <w:rPr>
      <w:szCs w:val="20"/>
    </w:rPr>
  </w:style>
  <w:style w:type="paragraph" w:customStyle="1" w:styleId="2212">
    <w:name w:val="Заголовок 221"/>
    <w:basedOn w:val="a2"/>
    <w:next w:val="a2"/>
    <w:uiPriority w:val="99"/>
    <w:rsid w:val="006127F1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31f3">
    <w:name w:val="Цитата31"/>
    <w:basedOn w:val="a2"/>
    <w:uiPriority w:val="99"/>
    <w:rsid w:val="006127F1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1f4">
    <w:name w:val="Текст31"/>
    <w:basedOn w:val="a2"/>
    <w:uiPriority w:val="99"/>
    <w:rsid w:val="006127F1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11">
    <w:name w:val="Основной текст 331"/>
    <w:basedOn w:val="51b"/>
    <w:uiPriority w:val="99"/>
    <w:rsid w:val="006127F1"/>
    <w:pPr>
      <w:tabs>
        <w:tab w:val="left" w:pos="360"/>
      </w:tabs>
      <w:spacing w:before="0" w:beforeAutospacing="0" w:after="0" w:afterAutospacing="0"/>
      <w:jc w:val="both"/>
    </w:pPr>
    <w:rPr>
      <w:i/>
      <w:sz w:val="26"/>
      <w:szCs w:val="20"/>
    </w:rPr>
  </w:style>
  <w:style w:type="paragraph" w:customStyle="1" w:styleId="2213">
    <w:name w:val="Основной текст с отступом 221"/>
    <w:basedOn w:val="a2"/>
    <w:uiPriority w:val="99"/>
    <w:rsid w:val="006127F1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12">
    <w:name w:val="Основной текст с отступом 331"/>
    <w:basedOn w:val="a2"/>
    <w:uiPriority w:val="99"/>
    <w:rsid w:val="006127F1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1f8">
    <w:name w:val="Верхний колонтитул21"/>
    <w:basedOn w:val="a2"/>
    <w:uiPriority w:val="99"/>
    <w:rsid w:val="006127F1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4211">
    <w:name w:val="Заголовок 421"/>
    <w:basedOn w:val="51b"/>
    <w:next w:val="51b"/>
    <w:uiPriority w:val="99"/>
    <w:rsid w:val="006127F1"/>
    <w:pPr>
      <w:keepNext/>
      <w:spacing w:before="0" w:beforeAutospacing="0" w:after="0" w:afterAutospacing="0"/>
    </w:pPr>
    <w:rPr>
      <w:szCs w:val="20"/>
    </w:rPr>
  </w:style>
  <w:style w:type="paragraph" w:customStyle="1" w:styleId="6112">
    <w:name w:val="Заголовок 611"/>
    <w:uiPriority w:val="99"/>
    <w:rsid w:val="006127F1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HTML210">
    <w:name w:val="Стандартный HTML21"/>
    <w:basedOn w:val="a2"/>
    <w:uiPriority w:val="99"/>
    <w:rsid w:val="006127F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200">
    <w:name w:val="Знак Знак420"/>
    <w:uiPriority w:val="99"/>
    <w:rsid w:val="006127F1"/>
    <w:rPr>
      <w:rFonts w:ascii="Courier New" w:hAnsi="Courier New"/>
      <w:lang w:val="ru-RU" w:eastAsia="ru-RU"/>
    </w:rPr>
  </w:style>
  <w:style w:type="character" w:customStyle="1" w:styleId="11ffa">
    <w:name w:val="Замещающий текст11"/>
    <w:uiPriority w:val="99"/>
    <w:rsid w:val="006127F1"/>
    <w:rPr>
      <w:color w:val="808080"/>
    </w:rPr>
  </w:style>
  <w:style w:type="character" w:customStyle="1" w:styleId="21f9">
    <w:name w:val="Основной шрифт абзаца21"/>
    <w:uiPriority w:val="99"/>
    <w:rsid w:val="006127F1"/>
  </w:style>
  <w:style w:type="character" w:customStyle="1" w:styleId="2214">
    <w:name w:val="Знак2 Знак Знак21"/>
    <w:uiPriority w:val="99"/>
    <w:locked/>
    <w:rsid w:val="006127F1"/>
    <w:rPr>
      <w:b/>
      <w:sz w:val="27"/>
      <w:lang w:val="ru-RU" w:eastAsia="ru-RU"/>
    </w:rPr>
  </w:style>
  <w:style w:type="character" w:customStyle="1" w:styleId="5fb">
    <w:name w:val="Название Знак5"/>
    <w:basedOn w:val="a3"/>
    <w:uiPriority w:val="99"/>
    <w:locked/>
    <w:rsid w:val="006127F1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23f">
    <w:name w:val="Цитата 2 Знак3"/>
    <w:basedOn w:val="a3"/>
    <w:uiPriority w:val="99"/>
    <w:rsid w:val="006127F1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3fff4">
    <w:name w:val="Выделенная цитата Знак3"/>
    <w:basedOn w:val="a3"/>
    <w:uiPriority w:val="99"/>
    <w:rsid w:val="006127F1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fontstyle01">
    <w:name w:val="fontstyle01"/>
    <w:basedOn w:val="a3"/>
    <w:uiPriority w:val="99"/>
    <w:rsid w:val="006127F1"/>
    <w:rPr>
      <w:rFonts w:ascii="Times New Roman" w:hAnsi="Times New Roman" w:cs="Times New Roman"/>
      <w:color w:val="000000"/>
      <w:sz w:val="24"/>
      <w:szCs w:val="24"/>
    </w:rPr>
  </w:style>
  <w:style w:type="paragraph" w:customStyle="1" w:styleId="12f1">
    <w:name w:val="Стиль12"/>
    <w:basedOn w:val="a2"/>
    <w:next w:val="afff1"/>
    <w:uiPriority w:val="99"/>
    <w:rsid w:val="006127F1"/>
    <w:pPr>
      <w:widowControl/>
      <w:snapToGrid/>
      <w:spacing w:before="0" w:after="0"/>
    </w:pPr>
    <w:rPr>
      <w:rFonts w:eastAsia="Times New Roman"/>
      <w:szCs w:val="24"/>
    </w:rPr>
  </w:style>
  <w:style w:type="table" w:customStyle="1" w:styleId="2ffffa">
    <w:name w:val="Сетка таблицы2"/>
    <w:uiPriority w:val="99"/>
    <w:rsid w:val="00612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ct-infoprofile-name">
    <w:name w:val="dct-info_profile-name"/>
    <w:basedOn w:val="a3"/>
    <w:uiPriority w:val="99"/>
    <w:rsid w:val="006127F1"/>
    <w:rPr>
      <w:rFonts w:cs="Times New Roman"/>
    </w:rPr>
  </w:style>
  <w:style w:type="character" w:customStyle="1" w:styleId="turbo-authorname">
    <w:name w:val="turbo-author__name"/>
    <w:basedOn w:val="a3"/>
    <w:uiPriority w:val="99"/>
    <w:rsid w:val="006127F1"/>
    <w:rPr>
      <w:rFonts w:cs="Times New Roman"/>
    </w:rPr>
  </w:style>
  <w:style w:type="character" w:customStyle="1" w:styleId="cxdhlk">
    <w:name w:val="cxdhlk"/>
    <w:basedOn w:val="a3"/>
    <w:uiPriority w:val="99"/>
    <w:rsid w:val="006127F1"/>
    <w:rPr>
      <w:rFonts w:cs="Times New Roman"/>
    </w:rPr>
  </w:style>
  <w:style w:type="paragraph" w:customStyle="1" w:styleId="ftvvlh">
    <w:name w:val="ftvvlh"/>
    <w:basedOn w:val="a2"/>
    <w:uiPriority w:val="99"/>
    <w:rsid w:val="006127F1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l59d44510">
    <w:name w:val="l59d44510"/>
    <w:basedOn w:val="a3"/>
    <w:uiPriority w:val="99"/>
    <w:rsid w:val="006127F1"/>
    <w:rPr>
      <w:rFonts w:cs="Times New Roman"/>
    </w:rPr>
  </w:style>
  <w:style w:type="character" w:customStyle="1" w:styleId="duvqdt">
    <w:name w:val="duvqdt"/>
    <w:basedOn w:val="a3"/>
    <w:uiPriority w:val="99"/>
    <w:rsid w:val="006127F1"/>
    <w:rPr>
      <w:rFonts w:cs="Times New Roman"/>
    </w:rPr>
  </w:style>
  <w:style w:type="character" w:customStyle="1" w:styleId="titlesmall">
    <w:name w:val="title_small"/>
    <w:basedOn w:val="a3"/>
    <w:uiPriority w:val="99"/>
    <w:rsid w:val="006127F1"/>
    <w:rPr>
      <w:rFonts w:cs="Times New Roman"/>
    </w:rPr>
  </w:style>
  <w:style w:type="character" w:customStyle="1" w:styleId="2ffffb">
    <w:name w:val="Заголовок2"/>
    <w:basedOn w:val="a3"/>
    <w:uiPriority w:val="99"/>
    <w:rsid w:val="006127F1"/>
    <w:rPr>
      <w:rFonts w:cs="Times New Roman"/>
    </w:rPr>
  </w:style>
  <w:style w:type="character" w:customStyle="1" w:styleId="titlesmallgrey">
    <w:name w:val="title_small_grey"/>
    <w:basedOn w:val="a3"/>
    <w:uiPriority w:val="99"/>
    <w:rsid w:val="006127F1"/>
    <w:rPr>
      <w:rFonts w:cs="Times New Roman"/>
    </w:rPr>
  </w:style>
  <w:style w:type="character" w:customStyle="1" w:styleId="cstatopen-btn">
    <w:name w:val="c_statopen-btn"/>
    <w:basedOn w:val="a3"/>
    <w:uiPriority w:val="99"/>
    <w:rsid w:val="006127F1"/>
    <w:rPr>
      <w:rFonts w:cs="Times New Roman"/>
    </w:rPr>
  </w:style>
  <w:style w:type="character" w:customStyle="1" w:styleId="kc-title">
    <w:name w:val="kc-title"/>
    <w:basedOn w:val="a3"/>
    <w:uiPriority w:val="99"/>
    <w:rsid w:val="006127F1"/>
    <w:rPr>
      <w:rFonts w:cs="Times New Roman"/>
    </w:rPr>
  </w:style>
  <w:style w:type="paragraph" w:customStyle="1" w:styleId="author-name">
    <w:name w:val="author-name"/>
    <w:basedOn w:val="a2"/>
    <w:uiPriority w:val="99"/>
    <w:rsid w:val="006127F1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paragraph" w:customStyle="1" w:styleId="dct-infoprofile">
    <w:name w:val="dct-info_profile"/>
    <w:basedOn w:val="a2"/>
    <w:uiPriority w:val="99"/>
    <w:rsid w:val="006127F1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dct-infoprofile-user">
    <w:name w:val="dct-info_profile-user"/>
    <w:basedOn w:val="a3"/>
    <w:uiPriority w:val="99"/>
    <w:rsid w:val="006127F1"/>
    <w:rPr>
      <w:rFonts w:cs="Times New Roman"/>
    </w:rPr>
  </w:style>
  <w:style w:type="paragraph" w:customStyle="1" w:styleId="s30">
    <w:name w:val="s_3"/>
    <w:basedOn w:val="a2"/>
    <w:uiPriority w:val="99"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90">
    <w:name w:val="s_9"/>
    <w:basedOn w:val="a2"/>
    <w:uiPriority w:val="99"/>
    <w:rsid w:val="006127F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f9">
    <w:name w:val="Текст сноски Знак Знак Знак"/>
    <w:uiPriority w:val="99"/>
    <w:locked/>
    <w:rsid w:val="006127F1"/>
    <w:rPr>
      <w:rFonts w:ascii="Courier New" w:hAnsi="Courier New"/>
      <w:color w:val="000000"/>
      <w:sz w:val="22"/>
      <w:lang w:val="ru-RU" w:eastAsia="ru-RU"/>
    </w:rPr>
  </w:style>
  <w:style w:type="character" w:customStyle="1" w:styleId="4ff1">
    <w:name w:val="Знак Знак4 Знак"/>
    <w:uiPriority w:val="99"/>
    <w:locked/>
    <w:rsid w:val="006127F1"/>
    <w:rPr>
      <w:rFonts w:ascii="Arial" w:hAnsi="Arial"/>
      <w:b/>
      <w:kern w:val="32"/>
      <w:sz w:val="32"/>
      <w:lang w:val="ru-RU" w:eastAsia="ru-RU"/>
    </w:rPr>
  </w:style>
  <w:style w:type="character" w:customStyle="1" w:styleId="Heading124">
    <w:name w:val="Heading 12 Знак Знак4"/>
    <w:uiPriority w:val="99"/>
    <w:locked/>
    <w:rsid w:val="006127F1"/>
    <w:rPr>
      <w:rFonts w:ascii="Courier New" w:hAnsi="Courier New"/>
      <w:lang w:val="ru-RU" w:eastAsia="ru-RU"/>
    </w:rPr>
  </w:style>
  <w:style w:type="character" w:customStyle="1" w:styleId="1-2">
    <w:name w:val="Средняя сетка 1 - Акцент 2 Знак"/>
    <w:link w:val="1-21"/>
    <w:uiPriority w:val="99"/>
    <w:locked/>
    <w:rsid w:val="006127F1"/>
    <w:rPr>
      <w:rFonts w:ascii="Calibri" w:hAnsi="Calibri"/>
      <w:lang w:eastAsia="ru-RU"/>
    </w:rPr>
  </w:style>
  <w:style w:type="paragraph" w:customStyle="1" w:styleId="1-21">
    <w:name w:val="Средняя сетка 1 - Акцент 21"/>
    <w:basedOn w:val="a2"/>
    <w:link w:val="1-2"/>
    <w:uiPriority w:val="99"/>
    <w:rsid w:val="006127F1"/>
    <w:pPr>
      <w:widowControl/>
      <w:snapToGrid/>
      <w:spacing w:before="0" w:after="200" w:line="276" w:lineRule="auto"/>
      <w:ind w:left="720"/>
    </w:pPr>
    <w:rPr>
      <w:rFonts w:ascii="Calibri" w:eastAsiaTheme="minorHAnsi" w:hAnsi="Calibri" w:cstheme="minorBidi"/>
      <w:sz w:val="22"/>
      <w:szCs w:val="22"/>
    </w:rPr>
  </w:style>
  <w:style w:type="paragraph" w:customStyle="1" w:styleId="1ffffff8">
    <w:name w:val="Обычный текст1"/>
    <w:basedOn w:val="a2"/>
    <w:uiPriority w:val="99"/>
    <w:rsid w:val="006127F1"/>
    <w:pPr>
      <w:widowControl/>
      <w:snapToGrid/>
      <w:spacing w:before="0" w:after="0"/>
      <w:ind w:firstLine="454"/>
      <w:jc w:val="both"/>
    </w:pPr>
    <w:rPr>
      <w:rFonts w:ascii="Calibri" w:eastAsia="Times New Roman" w:hAnsi="Calibri"/>
      <w:sz w:val="20"/>
    </w:rPr>
  </w:style>
  <w:style w:type="character" w:customStyle="1" w:styleId="1-1">
    <w:name w:val="Средняя заливка 1 - Акцент 1 Знак"/>
    <w:link w:val="1-11"/>
    <w:uiPriority w:val="99"/>
    <w:locked/>
    <w:rsid w:val="006127F1"/>
    <w:rPr>
      <w:rFonts w:eastAsia="Times New Roman"/>
      <w:lang w:eastAsia="ru-RU"/>
    </w:rPr>
  </w:style>
  <w:style w:type="paragraph" w:customStyle="1" w:styleId="1-11">
    <w:name w:val="Средняя заливка 1 - Акцент 11"/>
    <w:link w:val="1-1"/>
    <w:uiPriority w:val="99"/>
    <w:rsid w:val="006127F1"/>
    <w:pPr>
      <w:spacing w:after="160" w:line="256" w:lineRule="auto"/>
    </w:pPr>
    <w:rPr>
      <w:rFonts w:eastAsia="Times New Roman"/>
      <w:lang w:eastAsia="ru-RU"/>
    </w:rPr>
  </w:style>
  <w:style w:type="character" w:customStyle="1" w:styleId="2-2">
    <w:name w:val="Средняя сетка 2 - Акцент 2 Знак"/>
    <w:link w:val="2-21"/>
    <w:uiPriority w:val="99"/>
    <w:locked/>
    <w:rsid w:val="006127F1"/>
    <w:rPr>
      <w:rFonts w:ascii="Calibri" w:hAnsi="Calibri"/>
      <w:i/>
      <w:color w:val="000000"/>
      <w:sz w:val="24"/>
      <w:lang w:eastAsia="ru-RU"/>
    </w:rPr>
  </w:style>
  <w:style w:type="paragraph" w:customStyle="1" w:styleId="2-21">
    <w:name w:val="Средняя сетка 2 - Акцент 21"/>
    <w:basedOn w:val="a2"/>
    <w:next w:val="a2"/>
    <w:link w:val="2-2"/>
    <w:uiPriority w:val="99"/>
    <w:rsid w:val="006127F1"/>
    <w:pPr>
      <w:widowControl/>
      <w:snapToGrid/>
      <w:spacing w:before="0" w:after="0"/>
    </w:pPr>
    <w:rPr>
      <w:rFonts w:ascii="Calibri" w:eastAsiaTheme="minorHAnsi" w:hAnsi="Calibri" w:cstheme="minorBidi"/>
      <w:i/>
      <w:color w:val="000000"/>
      <w:szCs w:val="22"/>
    </w:rPr>
  </w:style>
  <w:style w:type="character" w:customStyle="1" w:styleId="3-2">
    <w:name w:val="Средняя сетка 3 - Акцент 2 Знак"/>
    <w:link w:val="3-21"/>
    <w:uiPriority w:val="99"/>
    <w:locked/>
    <w:rsid w:val="006127F1"/>
    <w:rPr>
      <w:rFonts w:ascii="Calibri" w:hAnsi="Calibri"/>
      <w:b/>
      <w:i/>
      <w:color w:val="4F81BD"/>
      <w:sz w:val="24"/>
      <w:lang w:eastAsia="ru-RU"/>
    </w:rPr>
  </w:style>
  <w:style w:type="paragraph" w:customStyle="1" w:styleId="3-21">
    <w:name w:val="Средняя сетка 3 - Акцент 21"/>
    <w:basedOn w:val="a2"/>
    <w:next w:val="a2"/>
    <w:link w:val="3-2"/>
    <w:uiPriority w:val="99"/>
    <w:rsid w:val="006127F1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Theme="minorHAnsi" w:hAnsi="Calibri" w:cstheme="minorBidi"/>
      <w:b/>
      <w:i/>
      <w:color w:val="4F81BD"/>
      <w:szCs w:val="22"/>
    </w:rPr>
  </w:style>
  <w:style w:type="paragraph" w:customStyle="1" w:styleId="-31">
    <w:name w:val="Таблица-сетка 31"/>
    <w:basedOn w:val="10"/>
    <w:next w:val="a2"/>
    <w:uiPriority w:val="99"/>
    <w:rsid w:val="006127F1"/>
    <w:pPr>
      <w:keepNext/>
      <w:keepLines/>
      <w:numPr>
        <w:numId w:val="11"/>
      </w:num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paragraph" w:customStyle="1" w:styleId="htmlparagraph">
    <w:name w:val="html_paragraph"/>
    <w:basedOn w:val="a2"/>
    <w:uiPriority w:val="99"/>
    <w:rsid w:val="006127F1"/>
    <w:pPr>
      <w:widowControl/>
      <w:snapToGrid/>
      <w:spacing w:before="0" w:after="0"/>
      <w:ind w:firstLine="720"/>
      <w:jc w:val="both"/>
    </w:pPr>
    <w:rPr>
      <w:szCs w:val="24"/>
    </w:rPr>
  </w:style>
  <w:style w:type="paragraph" w:customStyle="1" w:styleId="13e">
    <w:name w:val="Абзац списка13"/>
    <w:basedOn w:val="a2"/>
    <w:uiPriority w:val="99"/>
    <w:rsid w:val="006127F1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281">
    <w:name w:val="Цитата 28"/>
    <w:basedOn w:val="a2"/>
    <w:next w:val="a2"/>
    <w:link w:val="2fe"/>
    <w:uiPriority w:val="99"/>
    <w:rsid w:val="006127F1"/>
    <w:pPr>
      <w:widowControl/>
      <w:snapToGrid/>
      <w:spacing w:beforeAutospacing="1" w:afterAutospacing="1"/>
      <w:ind w:left="864" w:right="864"/>
      <w:jc w:val="center"/>
    </w:pPr>
    <w:rPr>
      <w:i/>
      <w:iCs/>
      <w:color w:val="000000" w:themeColor="text1"/>
    </w:rPr>
  </w:style>
  <w:style w:type="paragraph" w:customStyle="1" w:styleId="82">
    <w:name w:val="Выделенная цитата8"/>
    <w:basedOn w:val="a2"/>
    <w:next w:val="a2"/>
    <w:link w:val="affffff4"/>
    <w:uiPriority w:val="99"/>
    <w:rsid w:val="006127F1"/>
    <w:pPr>
      <w:widowControl/>
      <w:pBdr>
        <w:top w:val="single" w:sz="4" w:space="10" w:color="5B9BD5"/>
        <w:bottom w:val="single" w:sz="4" w:space="10" w:color="5B9BD5"/>
      </w:pBdr>
      <w:snapToGrid/>
      <w:spacing w:beforeAutospacing="1" w:afterAutospacing="1"/>
      <w:ind w:left="864" w:right="864"/>
      <w:jc w:val="center"/>
    </w:pPr>
    <w:rPr>
      <w:b/>
      <w:bCs/>
      <w:i/>
      <w:iCs/>
      <w:color w:val="4F81BD" w:themeColor="accent1"/>
    </w:rPr>
  </w:style>
  <w:style w:type="paragraph" w:customStyle="1" w:styleId="5fc">
    <w:name w:val="Заголовок оглавления5"/>
    <w:basedOn w:val="10"/>
    <w:next w:val="a2"/>
    <w:uiPriority w:val="99"/>
    <w:rsid w:val="006127F1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480"/>
      <w:ind w:left="360"/>
      <w:jc w:val="left"/>
      <w:outlineLvl w:val="9"/>
    </w:pPr>
    <w:rPr>
      <w:rFonts w:ascii="Arial" w:eastAsia="Times New Roman" w:hAnsi="Arial" w:cs="Arial"/>
      <w:b/>
      <w:caps/>
      <w:color w:val="365F91"/>
      <w:kern w:val="32"/>
      <w:sz w:val="28"/>
      <w:szCs w:val="28"/>
    </w:rPr>
  </w:style>
  <w:style w:type="character" w:customStyle="1" w:styleId="34b">
    <w:name w:val="Знак3 Знак Знак Знак4"/>
    <w:uiPriority w:val="99"/>
    <w:locked/>
    <w:rsid w:val="006127F1"/>
    <w:rPr>
      <w:rFonts w:ascii="PragmaticaCTT" w:hAnsi="PragmaticaCTT"/>
      <w:sz w:val="20"/>
      <w:lang w:eastAsia="ru-RU"/>
    </w:rPr>
  </w:style>
  <w:style w:type="character" w:customStyle="1" w:styleId="31f5">
    <w:name w:val="Таблица простая 31"/>
    <w:uiPriority w:val="99"/>
    <w:rsid w:val="006127F1"/>
    <w:rPr>
      <w:rFonts w:ascii="Times New Roman" w:hAnsi="Times New Roman"/>
      <w:i/>
      <w:color w:val="808080"/>
    </w:rPr>
  </w:style>
  <w:style w:type="character" w:customStyle="1" w:styleId="41c">
    <w:name w:val="Таблица простая 41"/>
    <w:uiPriority w:val="99"/>
    <w:rsid w:val="006127F1"/>
    <w:rPr>
      <w:rFonts w:ascii="Times New Roman" w:hAnsi="Times New Roman"/>
      <w:b/>
    </w:rPr>
  </w:style>
  <w:style w:type="character" w:customStyle="1" w:styleId="51c">
    <w:name w:val="Таблица простая 51"/>
    <w:uiPriority w:val="99"/>
    <w:rsid w:val="006127F1"/>
    <w:rPr>
      <w:rFonts w:ascii="Times New Roman" w:hAnsi="Times New Roman"/>
      <w:smallCaps/>
      <w:color w:val="C0504D"/>
      <w:u w:val="single"/>
    </w:rPr>
  </w:style>
  <w:style w:type="character" w:customStyle="1" w:styleId="1ffffff9">
    <w:name w:val="Сетка таблицы светлая1"/>
    <w:uiPriority w:val="99"/>
    <w:rsid w:val="006127F1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-110">
    <w:name w:val="Таблица-сетка 1 светлая1"/>
    <w:uiPriority w:val="99"/>
    <w:rsid w:val="006127F1"/>
    <w:rPr>
      <w:rFonts w:ascii="Times New Roman" w:hAnsi="Times New Roman"/>
      <w:b/>
      <w:smallCaps/>
      <w:spacing w:val="5"/>
    </w:rPr>
  </w:style>
  <w:style w:type="character" w:customStyle="1" w:styleId="-111">
    <w:name w:val="Светлая сетка - Акцент 11"/>
    <w:uiPriority w:val="99"/>
    <w:rsid w:val="006127F1"/>
    <w:rPr>
      <w:rFonts w:ascii="Times New Roman" w:hAnsi="Times New Roman"/>
      <w:color w:val="808080"/>
    </w:rPr>
  </w:style>
  <w:style w:type="character" w:customStyle="1" w:styleId="8f1">
    <w:name w:val="Замещающий текст8"/>
    <w:uiPriority w:val="99"/>
    <w:rsid w:val="006127F1"/>
    <w:rPr>
      <w:rFonts w:ascii="Times New Roman" w:hAnsi="Times New Roman"/>
      <w:color w:val="808080"/>
    </w:rPr>
  </w:style>
  <w:style w:type="character" w:customStyle="1" w:styleId="9f0">
    <w:name w:val="Слабое выделение9"/>
    <w:uiPriority w:val="99"/>
    <w:rsid w:val="006127F1"/>
    <w:rPr>
      <w:rFonts w:ascii="Times New Roman" w:hAnsi="Times New Roman"/>
      <w:i/>
      <w:color w:val="808080"/>
    </w:rPr>
  </w:style>
  <w:style w:type="character" w:customStyle="1" w:styleId="9f1">
    <w:name w:val="Сильное выделение9"/>
    <w:uiPriority w:val="99"/>
    <w:rsid w:val="006127F1"/>
    <w:rPr>
      <w:rFonts w:ascii="Times New Roman" w:hAnsi="Times New Roman"/>
      <w:b/>
      <w:i/>
      <w:color w:val="4F81BD"/>
    </w:rPr>
  </w:style>
  <w:style w:type="character" w:customStyle="1" w:styleId="4ff2">
    <w:name w:val="Слабая ссылка4"/>
    <w:uiPriority w:val="99"/>
    <w:rsid w:val="006127F1"/>
    <w:rPr>
      <w:rFonts w:ascii="Times New Roman" w:hAnsi="Times New Roman"/>
      <w:smallCaps/>
      <w:color w:val="C0504D"/>
      <w:u w:val="single"/>
    </w:rPr>
  </w:style>
  <w:style w:type="character" w:customStyle="1" w:styleId="4ff3">
    <w:name w:val="Сильная ссылка4"/>
    <w:uiPriority w:val="99"/>
    <w:rsid w:val="006127F1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4ff4">
    <w:name w:val="Название книги4"/>
    <w:uiPriority w:val="99"/>
    <w:rsid w:val="006127F1"/>
    <w:rPr>
      <w:rFonts w:ascii="Times New Roman" w:hAnsi="Times New Roman"/>
      <w:b/>
      <w:smallCaps/>
      <w:spacing w:val="5"/>
    </w:rPr>
  </w:style>
  <w:style w:type="table" w:customStyle="1" w:styleId="11ffb">
    <w:name w:val="Сетка таблицы 11"/>
    <w:uiPriority w:val="99"/>
    <w:rsid w:val="006127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fffa">
    <w:name w:val="Стандартная таблица1"/>
    <w:uiPriority w:val="99"/>
    <w:rsid w:val="006127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f">
    <w:name w:val="Сетка таблицы13"/>
    <w:uiPriority w:val="99"/>
    <w:rsid w:val="00612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"/>
    <w:uiPriority w:val="99"/>
    <w:rsid w:val="006127F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"/>
    <w:uiPriority w:val="99"/>
    <w:rsid w:val="006127F1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fa">
    <w:name w:val="Сетка таблицы21"/>
    <w:uiPriority w:val="99"/>
    <w:rsid w:val="006127F1"/>
    <w:pPr>
      <w:widowControl w:val="0"/>
      <w:spacing w:after="0" w:line="240" w:lineRule="atLeast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61">
    <w:name w:val="Знак Знак961"/>
    <w:uiPriority w:val="99"/>
    <w:locked/>
    <w:rsid w:val="006127F1"/>
    <w:rPr>
      <w:b/>
      <w:sz w:val="28"/>
      <w:lang w:val="ru-RU" w:eastAsia="zh-CN"/>
    </w:rPr>
  </w:style>
  <w:style w:type="character" w:customStyle="1" w:styleId="951">
    <w:name w:val="Знак Знак951"/>
    <w:uiPriority w:val="99"/>
    <w:locked/>
    <w:rsid w:val="006127F1"/>
    <w:rPr>
      <w:b/>
      <w:i/>
      <w:sz w:val="26"/>
      <w:lang w:val="ru-RU" w:eastAsia="zh-CN"/>
    </w:rPr>
  </w:style>
  <w:style w:type="character" w:customStyle="1" w:styleId="9410">
    <w:name w:val="Знак Знак941"/>
    <w:uiPriority w:val="99"/>
    <w:locked/>
    <w:rsid w:val="006127F1"/>
    <w:rPr>
      <w:sz w:val="24"/>
      <w:lang w:val="en-US" w:eastAsia="en-US"/>
    </w:rPr>
  </w:style>
  <w:style w:type="character" w:customStyle="1" w:styleId="9310">
    <w:name w:val="Знак Знак931"/>
    <w:uiPriority w:val="99"/>
    <w:locked/>
    <w:rsid w:val="006127F1"/>
    <w:rPr>
      <w:sz w:val="24"/>
      <w:lang w:val="ru-RU" w:eastAsia="zh-CN"/>
    </w:rPr>
  </w:style>
  <w:style w:type="character" w:customStyle="1" w:styleId="9210">
    <w:name w:val="Знак Знак921"/>
    <w:uiPriority w:val="99"/>
    <w:locked/>
    <w:rsid w:val="006127F1"/>
    <w:rPr>
      <w:i/>
      <w:sz w:val="24"/>
      <w:lang w:val="ru-RU" w:eastAsia="zh-CN"/>
    </w:rPr>
  </w:style>
  <w:style w:type="character" w:customStyle="1" w:styleId="9110">
    <w:name w:val="Знак Знак911"/>
    <w:uiPriority w:val="99"/>
    <w:locked/>
    <w:rsid w:val="006127F1"/>
    <w:rPr>
      <w:rFonts w:ascii="Arial" w:hAnsi="Arial"/>
      <w:sz w:val="22"/>
      <w:lang w:val="ru-RU" w:eastAsia="zh-CN"/>
    </w:rPr>
  </w:style>
  <w:style w:type="character" w:customStyle="1" w:styleId="31f6">
    <w:name w:val="Знак3 Знак Знак1"/>
    <w:uiPriority w:val="99"/>
    <w:locked/>
    <w:rsid w:val="006127F1"/>
    <w:rPr>
      <w:rFonts w:ascii="Arial" w:hAnsi="Arial"/>
      <w:b/>
      <w:i/>
      <w:sz w:val="28"/>
      <w:lang w:val="ru-RU" w:eastAsia="zh-CN"/>
    </w:rPr>
  </w:style>
  <w:style w:type="character" w:customStyle="1" w:styleId="890">
    <w:name w:val="Знак Знак89"/>
    <w:uiPriority w:val="99"/>
    <w:locked/>
    <w:rsid w:val="006127F1"/>
    <w:rPr>
      <w:sz w:val="28"/>
      <w:lang w:val="ru-RU" w:eastAsia="ru-RU"/>
    </w:rPr>
  </w:style>
  <w:style w:type="character" w:customStyle="1" w:styleId="2312">
    <w:name w:val="Знак2 Знак Знак31"/>
    <w:uiPriority w:val="99"/>
    <w:locked/>
    <w:rsid w:val="006127F1"/>
    <w:rPr>
      <w:b/>
      <w:sz w:val="27"/>
      <w:lang w:val="ru-RU" w:eastAsia="zh-CN"/>
    </w:rPr>
  </w:style>
  <w:style w:type="paragraph" w:customStyle="1" w:styleId="Pa9">
    <w:name w:val="Pa9"/>
    <w:basedOn w:val="a2"/>
    <w:next w:val="a2"/>
    <w:rsid w:val="006127F1"/>
    <w:pPr>
      <w:widowControl/>
      <w:autoSpaceDE w:val="0"/>
      <w:autoSpaceDN w:val="0"/>
      <w:adjustRightInd w:val="0"/>
      <w:snapToGrid/>
      <w:spacing w:before="0" w:after="0" w:line="201" w:lineRule="atLeast"/>
    </w:pPr>
    <w:rPr>
      <w:rFonts w:ascii="Helios" w:eastAsia="Times New Roman" w:hAnsi="Helios"/>
      <w:szCs w:val="24"/>
    </w:rPr>
  </w:style>
  <w:style w:type="character" w:customStyle="1" w:styleId="b-">
    <w:name w:val="b-"/>
    <w:rsid w:val="006127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5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cyberleninka.ru/article/n/osnovnye-sredstva-v-msfo-i-v-rossiyskom-uchete" TargetMode="External"/><Relationship Id="rId18" Type="http://schemas.openxmlformats.org/officeDocument/2006/relationships/hyperlink" Target="https://cyberleninka.ru/article/n/sblizhennyy-buhgalterskiy-uchet-obektov-arendy-v-msfo-ifrs-16-arenda-i-rsbu-fsbu-25-2018-buhgalterskiy-uchet-arendy" TargetMode="External"/><Relationship Id="rId26" Type="http://schemas.openxmlformats.org/officeDocument/2006/relationships/hyperlink" Target="http://www.consultant.ru/document/cons_doc_LAW_140000/" TargetMode="External"/><Relationship Id="rId39" Type="http://schemas.openxmlformats.org/officeDocument/2006/relationships/hyperlink" Target="http://www.org-rsa.ru/" TargetMode="External"/><Relationship Id="rId21" Type="http://schemas.openxmlformats.org/officeDocument/2006/relationships/hyperlink" Target="https://cyberleninka.ru/article/n/analiz-izmeneniya-velichiny-gudvila-v-sdelkah-sliyaniya-i-pogloscheniya" TargetMode="External"/><Relationship Id="rId34" Type="http://schemas.openxmlformats.org/officeDocument/2006/relationships/hyperlink" Target="http://qsp.su/tools/onlinehelp/about_license_gpl_russian.html" TargetMode="External"/><Relationship Id="rId42" Type="http://schemas.openxmlformats.org/officeDocument/2006/relationships/hyperlink" Target="http://elibrary.ru" TargetMode="External"/><Relationship Id="rId7" Type="http://schemas.openxmlformats.org/officeDocument/2006/relationships/hyperlink" Target="https://cyberleninka.ru/article/n/vliyanie-pervogo-primeneniya-msfo-16-na-finansovuyu-otchetnost-kompaniy" TargetMode="External"/><Relationship Id="rId2" Type="http://schemas.openxmlformats.org/officeDocument/2006/relationships/styles" Target="styles.xml"/><Relationship Id="rId16" Type="http://schemas.openxmlformats.org/officeDocument/2006/relationships/hyperlink" Target="https://cyberleninka.ru/article/n/sravnenie-ucheta-dohodov-i-rashodov-po-gaap-ssha-msfo-i-rsbu" TargetMode="External"/><Relationship Id="rId29" Type="http://schemas.openxmlformats.org/officeDocument/2006/relationships/hyperlink" Target="https://msfo-practice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cyberleninka.ru/article/n/raskrytie-informatsii-o-finansovyh-aktivah-v-otchetnosti-organizatsii-v-sootvetstvii-s-trebovaniyami-rsbu-i-msfo" TargetMode="External"/><Relationship Id="rId11" Type="http://schemas.openxmlformats.org/officeDocument/2006/relationships/hyperlink" Target="https://cyberleninka.ru/article/n/osobennosti-ucheta-imuschestva-kommercheskoy-organizatsii-soglasno-mezhdunarodnym-standartam-finansovoy-otchetnosti" TargetMode="External"/><Relationship Id="rId24" Type="http://schemas.openxmlformats.org/officeDocument/2006/relationships/hyperlink" Target="https://cyberleninka.ru/article/n/znachenie-instrumentov-raskrytiya-informatsii-dlya-upravleniya-ustoychivym-razvitiem-promyshlennyh-korporatsiy" TargetMode="External"/><Relationship Id="rId32" Type="http://schemas.openxmlformats.org/officeDocument/2006/relationships/hyperlink" Target="http://msfo-dipifr.ru/msfo-chto-eto-takoe/" TargetMode="External"/><Relationship Id="rId37" Type="http://schemas.openxmlformats.org/officeDocument/2006/relationships/hyperlink" Target="http://qsp.su/tools/onlinehelp/about_license_gpl_russian.html" TargetMode="External"/><Relationship Id="rId40" Type="http://schemas.openxmlformats.org/officeDocument/2006/relationships/hyperlink" Target="https://arb.ru/" TargetMode="External"/><Relationship Id="rId45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hyperlink" Target="https://cyberleninka.ru/article/n/formirovanie-otcheta-o-dvizhenii-denezhnyh-sredstv-po-msfo-v-sravnenii-s-rsbu" TargetMode="External"/><Relationship Id="rId23" Type="http://schemas.openxmlformats.org/officeDocument/2006/relationships/hyperlink" Target="https://cyberleninka.ru/article/n/standartizatsiya-finansovoy-otchetnosti-rossiyskih-organizatsiy-i-kachestvo-raskryvaemoy-informatsii-nereshennye-problemy" TargetMode="External"/><Relationship Id="rId28" Type="http://schemas.openxmlformats.org/officeDocument/2006/relationships/hyperlink" Target="https://www.audit-it.ru/ifrs/terms/items/" TargetMode="External"/><Relationship Id="rId36" Type="http://schemas.openxmlformats.org/officeDocument/2006/relationships/hyperlink" Target="http://qsp.su/tools/onlinehelp/about_license_gpl_russian.html" TargetMode="External"/><Relationship Id="rId10" Type="http://schemas.openxmlformats.org/officeDocument/2006/relationships/hyperlink" Target="https://cyberleninka.ru/article/n/podhody-k-sostavleniyu-otcheta-o-finansovyh-rezultatah-v-rossiyskoy-i-mezhdunarodnoy-praktike" TargetMode="External"/><Relationship Id="rId19" Type="http://schemas.openxmlformats.org/officeDocument/2006/relationships/hyperlink" Target="https://cyberleninka.ru/article/n/osobennosti-ucheta-v-malyh-organizatsiyah-pri-perehode-na-msfo" TargetMode="External"/><Relationship Id="rId31" Type="http://schemas.openxmlformats.org/officeDocument/2006/relationships/hyperlink" Target="https://gaap.ru/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cyberleninka.ru/article/n/sravnitelnyy-analiz-metodicheskih-aspektov-formirovaniya-uchetnoy-politiki-v-sootvetstvii-s-rsbu-i-msfo" TargetMode="External"/><Relationship Id="rId14" Type="http://schemas.openxmlformats.org/officeDocument/2006/relationships/hyperlink" Target="https://cyberleninka.ru/article/n/sblizhenie-msfo-rsbu-i-nalogovogo-ucheta-rezervov-po-somnitelnym-dolgam" TargetMode="External"/><Relationship Id="rId22" Type="http://schemas.openxmlformats.org/officeDocument/2006/relationships/hyperlink" Target="https://cyberleninka.ru/article/n/uchet-obestseneniya-aktivov-v-sootvetstvii-s-mezhdunarodnymi-standartami-finansovoy-otchetnosti" TargetMode="External"/><Relationship Id="rId27" Type="http://schemas.openxmlformats.org/officeDocument/2006/relationships/hyperlink" Target="https://finotchet.ru/library/160/12/19/" TargetMode="External"/><Relationship Id="rId30" Type="http://schemas.openxmlformats.org/officeDocument/2006/relationships/hyperlink" Target="https://www.pwc.ru/ru/publications/ifrsmanual.html" TargetMode="External"/><Relationship Id="rId35" Type="http://schemas.openxmlformats.org/officeDocument/2006/relationships/hyperlink" Target="http://qsp.su/tools/onlinehelp/about_license_gpl_russian.html" TargetMode="External"/><Relationship Id="rId43" Type="http://schemas.openxmlformats.org/officeDocument/2006/relationships/hyperlink" Target="http://www.iprbookshop.ru" TargetMode="External"/><Relationship Id="rId8" Type="http://schemas.openxmlformats.org/officeDocument/2006/relationships/hyperlink" Target="https://cyberleninka.ru/article/n/sravnitelnyy-analiz-podhodov-k-sostavleniyu-otcheta-o-finansovyh-rezultatah-i-otcheta-o-sovokupnom-dohode-po-rsbu-i-msfo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cyberleninka.ru/article/n/sravnenie-rossiyskih-i-mezhdunarodnyh-standartov-ucheta-finansovyh-instrumentov-1" TargetMode="External"/><Relationship Id="rId17" Type="http://schemas.openxmlformats.org/officeDocument/2006/relationships/hyperlink" Target="https://cyberleninka.ru/article/n/mezhdunarodnaya-praktika-sostavleniya-otcheta-o-dvizhenii-denezhnyh-sredstv-2" TargetMode="External"/><Relationship Id="rId25" Type="http://schemas.openxmlformats.org/officeDocument/2006/relationships/hyperlink" Target="https://cyberleninka.ru/article/n/transformatsiya-denezhnyh-sredstv-i-denezhnyh-ekvivalentov-v-ramkah-mezhdunarodnyh-standarov" TargetMode="External"/><Relationship Id="rId33" Type="http://schemas.openxmlformats.org/officeDocument/2006/relationships/hyperlink" Target="https://mvf.klerk.ru/zakon/zakon_msfo.htm" TargetMode="External"/><Relationship Id="rId38" Type="http://schemas.openxmlformats.org/officeDocument/2006/relationships/hyperlink" Target="http://www.infolex.narod.ru/gpl_gnu/gplrus.html" TargetMode="External"/><Relationship Id="rId20" Type="http://schemas.openxmlformats.org/officeDocument/2006/relationships/hyperlink" Target="https://cyberleninka.ru/article/n/osobennosti-identifikatsii-i-otsenki-stoimosti-nematerialnyh-aktivov-dlya-otrazheniya-v-otchetnosti-kompanii-v-sootvetstvii-s-msfo" TargetMode="External"/><Relationship Id="rId41" Type="http://schemas.openxmlformats.org/officeDocument/2006/relationships/hyperlink" Target="http://sf-r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13</Pages>
  <Words>6930</Words>
  <Characters>39507</Characters>
  <Application>Microsoft Office Word</Application>
  <DocSecurity>0</DocSecurity>
  <Lines>329</Lines>
  <Paragraphs>92</Paragraphs>
  <ScaleCrop>false</ScaleCrop>
  <Company/>
  <LinksUpToDate>false</LinksUpToDate>
  <CharactersWithSpaces>46345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iagaeva</dc:creator>
  <cp:keywords/>
  <dc:description/>
  <cp:lastModifiedBy>Базелюк Кира Сергеевна</cp:lastModifiedBy>
  <cp:revision>21</cp:revision>
  <dcterms:created xsi:type="dcterms:W3CDTF">2022-01-27T13:50:00Z</dcterms:created>
  <dcterms:modified xsi:type="dcterms:W3CDTF">2023-04-24T18:47:00Z</dcterms:modified>
</cp:coreProperties>
</file>